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1439C" w14:textId="42BD7028" w:rsidR="00717282" w:rsidRDefault="005358E3" w:rsidP="0005079B">
      <w:pPr>
        <w:pStyle w:val="KonuBal"/>
        <w:spacing w:after="120" w:line="288" w:lineRule="auto"/>
        <w:mirrorIndents/>
        <w:jc w:val="center"/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</w:pPr>
      <w:r>
        <w:rPr>
          <w:rFonts w:asciiTheme="minorHAnsi" w:hAnsiTheme="minorHAnsi"/>
          <w:b/>
          <w:bCs/>
          <w:noProof/>
          <w:color w:val="548DD4" w:themeColor="text2" w:themeTint="99"/>
          <w:sz w:val="48"/>
          <w:szCs w:val="48"/>
          <w:lang w:val="tr-TR"/>
        </w:rPr>
        <w:drawing>
          <wp:inline distT="0" distB="0" distL="0" distR="0" wp14:anchorId="3220B3B7" wp14:editId="53782201">
            <wp:extent cx="5969000" cy="1257935"/>
            <wp:effectExtent l="0" t="0" r="0" b="0"/>
            <wp:docPr id="193905188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125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F9956" w14:textId="6ECB9391" w:rsidR="00717282" w:rsidRPr="00717282" w:rsidRDefault="00717282" w:rsidP="00717282">
      <w:pPr>
        <w:pStyle w:val="NormalWeb"/>
        <w:jc w:val="center"/>
      </w:pPr>
      <w:r>
        <w:rPr>
          <w:noProof/>
        </w:rPr>
        <w:drawing>
          <wp:inline distT="0" distB="0" distL="0" distR="0" wp14:anchorId="4ABBE410" wp14:editId="0BFC5473">
            <wp:extent cx="2238451" cy="2238451"/>
            <wp:effectExtent l="0" t="0" r="0" b="0"/>
            <wp:docPr id="11" name="Resim 1" descr="grafik, ekran görüntüsü, yazı tipi, logo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" descr="grafik, ekran görüntüsü, yazı tipi, logo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76" cy="2239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C002F" w14:textId="4B0A3D53" w:rsidR="0022289C" w:rsidRPr="00717282" w:rsidRDefault="0022289C" w:rsidP="0005079B">
      <w:pPr>
        <w:pStyle w:val="KonuBal"/>
        <w:spacing w:after="120" w:line="288" w:lineRule="auto"/>
        <w:mirrorIndents/>
        <w:jc w:val="center"/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</w:pPr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 xml:space="preserve">VR </w:t>
      </w:r>
      <w:proofErr w:type="spellStart"/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>Əsaslı</w:t>
      </w:r>
      <w:proofErr w:type="spellEnd"/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 xml:space="preserve"> </w:t>
      </w:r>
      <w:proofErr w:type="spellStart"/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>Peşə</w:t>
      </w:r>
      <w:proofErr w:type="spellEnd"/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 xml:space="preserve"> </w:t>
      </w:r>
      <w:proofErr w:type="spellStart"/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>Təhsili</w:t>
      </w:r>
      <w:proofErr w:type="spellEnd"/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 xml:space="preserve"> </w:t>
      </w:r>
      <w:proofErr w:type="spellStart"/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>və</w:t>
      </w:r>
      <w:proofErr w:type="spellEnd"/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 xml:space="preserve"> </w:t>
      </w:r>
      <w:proofErr w:type="spellStart"/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>Təlimi</w:t>
      </w:r>
      <w:proofErr w:type="spellEnd"/>
    </w:p>
    <w:p w14:paraId="35611388" w14:textId="77777777" w:rsidR="00717282" w:rsidRDefault="0022289C" w:rsidP="00CF1B39">
      <w:pPr>
        <w:pStyle w:val="KonuBal"/>
        <w:spacing w:after="120" w:line="288" w:lineRule="auto"/>
        <w:mirrorIndents/>
        <w:jc w:val="center"/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</w:pPr>
      <w:proofErr w:type="spellStart"/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>Tədris</w:t>
      </w:r>
      <w:proofErr w:type="spellEnd"/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 xml:space="preserve"> Dizayn </w:t>
      </w:r>
      <w:proofErr w:type="spellStart"/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>Modelləri</w:t>
      </w:r>
      <w:proofErr w:type="spellEnd"/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 xml:space="preserve"> </w:t>
      </w:r>
      <w:proofErr w:type="spellStart"/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>və</w:t>
      </w:r>
      <w:proofErr w:type="spellEnd"/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 xml:space="preserve"> </w:t>
      </w:r>
      <w:proofErr w:type="spellStart"/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>Proqramları</w:t>
      </w:r>
      <w:proofErr w:type="spellEnd"/>
    </w:p>
    <w:p w14:paraId="186D78DC" w14:textId="6837277D" w:rsidR="00CF1B39" w:rsidRDefault="0022289C" w:rsidP="00CF1B39">
      <w:pPr>
        <w:pStyle w:val="KonuBal"/>
        <w:spacing w:after="120" w:line="288" w:lineRule="auto"/>
        <w:mirrorIndents/>
        <w:jc w:val="center"/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</w:pPr>
      <w:r w:rsidRPr="00717282">
        <w:rPr>
          <w:rFonts w:asciiTheme="minorHAnsi" w:hAnsiTheme="minorHAnsi"/>
          <w:b/>
          <w:bCs/>
          <w:color w:val="548DD4" w:themeColor="text2" w:themeTint="99"/>
          <w:sz w:val="48"/>
          <w:szCs w:val="48"/>
          <w:lang w:val="tr-TR"/>
        </w:rPr>
        <w:t>İnkişaf</w:t>
      </w:r>
    </w:p>
    <w:p w14:paraId="6E86BC57" w14:textId="77777777" w:rsidR="004F41BA" w:rsidRDefault="004F41BA" w:rsidP="004F41BA">
      <w:pPr>
        <w:rPr>
          <w:lang w:val="tr-TR"/>
        </w:rPr>
      </w:pPr>
    </w:p>
    <w:p w14:paraId="52313E8A" w14:textId="5BC188AF" w:rsidR="004F41BA" w:rsidRPr="004F41BA" w:rsidRDefault="004F41BA" w:rsidP="004F41BA">
      <w:pPr>
        <w:rPr>
          <w:lang w:val="tr-TR"/>
        </w:rPr>
      </w:pPr>
      <w:r>
        <w:rPr>
          <w:lang w:val="tr-TR"/>
        </w:rPr>
        <w:fldChar w:fldCharType="begin"/>
      </w:r>
      <w:r>
        <w:rPr>
          <w:lang w:val="tr-TR"/>
        </w:rPr>
        <w:instrText xml:space="preserve"> TIME \@ "d.MM.yyyy HH:mm" </w:instrText>
      </w:r>
      <w:r>
        <w:rPr>
          <w:lang w:val="tr-TR"/>
        </w:rPr>
        <w:fldChar w:fldCharType="separate"/>
      </w:r>
      <w:r w:rsidR="005358E3">
        <w:rPr>
          <w:noProof/>
          <w:lang w:val="tr-TR"/>
        </w:rPr>
        <w:t>7.05.2026 16:53</w:t>
      </w:r>
      <w:r>
        <w:rPr>
          <w:lang w:val="tr-TR"/>
        </w:rPr>
        <w:fldChar w:fldCharType="end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val="tr-TR"/>
        </w:rPr>
        <w:id w:val="1685389275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93F11E5" w14:textId="6E975473" w:rsidR="00717282" w:rsidRPr="00717282" w:rsidRDefault="00717282" w:rsidP="00717282">
          <w:pPr>
            <w:pStyle w:val="TBal"/>
            <w:tabs>
              <w:tab w:val="left" w:pos="3168"/>
            </w:tabs>
            <w:rPr>
              <w:rFonts w:asciiTheme="minorHAnsi" w:hAnsiTheme="minorHAnsi"/>
              <w:sz w:val="22"/>
              <w:szCs w:val="22"/>
              <w:lang w:val="tr-TR"/>
            </w:rPr>
          </w:pPr>
          <w:r>
            <w:rPr>
              <w:rFonts w:asciiTheme="minorHAnsi" w:hAnsiTheme="minorHAnsi"/>
              <w:sz w:val="22"/>
              <w:szCs w:val="22"/>
              <w:lang w:val="tr-TR"/>
            </w:rPr>
            <w:tab/>
          </w:r>
        </w:p>
        <w:p w14:paraId="0B08EF13" w14:textId="77777777" w:rsidR="00717282" w:rsidRPr="00717282" w:rsidRDefault="00717282">
          <w:pPr>
            <w:rPr>
              <w:rFonts w:eastAsiaTheme="majorEastAsia" w:cstheme="majorBidi"/>
              <w:b/>
              <w:bCs/>
              <w:color w:val="365F91" w:themeColor="accent1" w:themeShade="BF"/>
              <w:lang w:val="tr-TR"/>
            </w:rPr>
          </w:pPr>
          <w:r w:rsidRPr="00717282">
            <w:rPr>
              <w:lang w:val="tr-TR"/>
            </w:rPr>
            <w:br w:type="page"/>
          </w:r>
        </w:p>
        <w:p w14:paraId="17663CA9" w14:textId="239E4D51" w:rsidR="00CF1B39" w:rsidRPr="00717282" w:rsidRDefault="00CF1B39">
          <w:pPr>
            <w:pStyle w:val="TBal"/>
            <w:rPr>
              <w:rFonts w:asciiTheme="minorHAnsi" w:hAnsiTheme="minorHAnsi"/>
              <w:sz w:val="22"/>
              <w:szCs w:val="22"/>
            </w:rPr>
          </w:pPr>
          <w:proofErr w:type="spellStart"/>
          <w:r w:rsidRPr="00717282">
            <w:rPr>
              <w:rFonts w:asciiTheme="minorHAnsi" w:hAnsiTheme="minorHAnsi"/>
              <w:sz w:val="22"/>
              <w:szCs w:val="22"/>
              <w:lang w:val="tr-TR"/>
            </w:rPr>
            <w:lastRenderedPageBreak/>
            <w:t>İçindəkilər</w:t>
          </w:r>
          <w:proofErr w:type="spellEnd"/>
        </w:p>
        <w:p w14:paraId="32AAB631" w14:textId="4426C0D8" w:rsidR="004E72F6" w:rsidRDefault="00CF1B39">
          <w:pPr>
            <w:pStyle w:val="T1"/>
            <w:tabs>
              <w:tab w:val="left" w:pos="440"/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717282">
            <w:fldChar w:fldCharType="begin"/>
          </w:r>
          <w:r w:rsidRPr="00717282">
            <w:instrText xml:space="preserve"> TOC \o "1-3" \h \z \u </w:instrText>
          </w:r>
          <w:r w:rsidRPr="00717282">
            <w:fldChar w:fldCharType="separate"/>
          </w:r>
          <w:hyperlink w:anchor="_Toc212992687" w:history="1">
            <w:r w:rsidR="004E72F6" w:rsidRPr="000A27C5">
              <w:rPr>
                <w:rStyle w:val="Kpr"/>
                <w:noProof/>
              </w:rPr>
              <w:t xml:space="preserve">1. </w:t>
            </w:r>
          </w:hyperlink>
          <w:r w:rsidR="004E72F6"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  <w:tab/>
          </w:r>
          <w:hyperlink w:anchor="_Toc212992687" w:history="1">
            <w:r w:rsidR="004E72F6" w:rsidRPr="000A27C5">
              <w:rPr>
                <w:rStyle w:val="Kpr"/>
                <w:noProof/>
              </w:rPr>
              <w:t xml:space="preserve">TƏQDİMAT </w:t>
            </w:r>
          </w:hyperlink>
          <w:r w:rsidR="004E72F6">
            <w:rPr>
              <w:noProof/>
              <w:webHidden/>
            </w:rPr>
            <w:tab/>
          </w:r>
          <w:r w:rsidR="004E72F6">
            <w:rPr>
              <w:noProof/>
              <w:webHidden/>
            </w:rPr>
            <w:fldChar w:fldCharType="begin"/>
          </w:r>
          <w:r w:rsidR="004E72F6">
            <w:rPr>
              <w:noProof/>
              <w:webHidden/>
            </w:rPr>
            <w:instrText xml:space="preserve"> PAGEREF _Toc212992687 \h </w:instrText>
          </w:r>
          <w:r w:rsidR="004E72F6">
            <w:rPr>
              <w:noProof/>
              <w:webHidden/>
            </w:rPr>
          </w:r>
          <w:r w:rsidR="004E72F6">
            <w:rPr>
              <w:noProof/>
              <w:webHidden/>
            </w:rPr>
            <w:fldChar w:fldCharType="separate"/>
          </w:r>
          <w:hyperlink w:anchor="_Toc212992687" w:history="1">
            <w:r w:rsidR="004E72F6">
              <w:rPr>
                <w:noProof/>
                <w:webHidden/>
              </w:rPr>
              <w:t>3</w:t>
            </w:r>
          </w:hyperlink>
          <w:r w:rsidR="004E72F6">
            <w:rPr>
              <w:noProof/>
              <w:webHidden/>
            </w:rPr>
            <w:fldChar w:fldCharType="end"/>
          </w:r>
        </w:p>
        <w:p w14:paraId="5A1C411A" w14:textId="0CA71B88" w:rsidR="004E72F6" w:rsidRDefault="004E72F6">
          <w:pPr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2992688" w:history="1">
            <w:r w:rsidRPr="000A27C5">
              <w:rPr>
                <w:rStyle w:val="Kpr"/>
                <w:noProof/>
              </w:rPr>
              <w:t xml:space="preserve">2. KURİKULUM DİZAYNINA GİRİŞ </w:t>
            </w:r>
          </w:hyperlink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_Toc212992688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hyperlink w:anchor="_Toc212992688" w:history="1">
            <w:r>
              <w:rPr>
                <w:noProof/>
                <w:webHidden/>
              </w:rPr>
              <w:t>4</w:t>
            </w:r>
          </w:hyperlink>
          <w:r>
            <w:rPr>
              <w:noProof/>
              <w:webHidden/>
            </w:rPr>
            <w:fldChar w:fldCharType="end"/>
          </w:r>
        </w:p>
        <w:p w14:paraId="08FA7158" w14:textId="55730290" w:rsidR="004E72F6" w:rsidRDefault="004E72F6">
          <w:pPr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2992689" w:history="1">
            <w:r w:rsidRPr="000A27C5">
              <w:rPr>
                <w:rStyle w:val="Kpr"/>
                <w:noProof/>
              </w:rPr>
              <w:t xml:space="preserve">3. KURİKULUMUN HAZIRLANMASI PROSESİ </w:t>
            </w:r>
          </w:hyperlink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_Toc212992689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hyperlink w:anchor="_Toc212992689" w:history="1">
            <w:r>
              <w:rPr>
                <w:noProof/>
                <w:webHidden/>
              </w:rPr>
              <w:t>6</w:t>
            </w:r>
          </w:hyperlink>
          <w:r>
            <w:rPr>
              <w:noProof/>
              <w:webHidden/>
            </w:rPr>
            <w:fldChar w:fldCharType="end"/>
          </w:r>
        </w:p>
        <w:p w14:paraId="0ADAE9DB" w14:textId="102B0ECC" w:rsidR="004E72F6" w:rsidRDefault="004E72F6">
          <w:pPr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2992690" w:history="1">
            <w:r w:rsidRPr="000A27C5">
              <w:rPr>
                <w:rStyle w:val="Kpr"/>
                <w:noProof/>
              </w:rPr>
              <w:t xml:space="preserve">4. KURRIKULUMLARIN İŞLƏNMƏSİ VƏ TƏRƏCƏ EDİLMƏSİ </w:t>
            </w:r>
          </w:hyperlink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_Toc212992690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hyperlink w:anchor="_Toc212992690" w:history="1">
            <w:r>
              <w:rPr>
                <w:noProof/>
                <w:webHidden/>
              </w:rPr>
              <w:t>8</w:t>
            </w:r>
          </w:hyperlink>
          <w:r>
            <w:rPr>
              <w:noProof/>
              <w:webHidden/>
            </w:rPr>
            <w:fldChar w:fldCharType="end"/>
          </w:r>
        </w:p>
        <w:p w14:paraId="0B4A2278" w14:textId="517A0F78" w:rsidR="004E72F6" w:rsidRDefault="004E72F6">
          <w:pPr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2992691" w:history="1">
            <w:r w:rsidRPr="000A27C5">
              <w:rPr>
                <w:rStyle w:val="Kpr"/>
                <w:noProof/>
              </w:rPr>
              <w:t xml:space="preserve">5. TƏHSİL-MƏŞĞULLUK UYGUNLUĞU: MƏKTƏB VƏ İŞ YERİ GÖZLƏNLƏRİ ARASINDAKİ KÖRPÜ </w:t>
            </w:r>
          </w:hyperlink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_Toc212992691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hyperlink w:anchor="_Toc212992691" w:history="1">
            <w:r>
              <w:rPr>
                <w:noProof/>
                <w:webHidden/>
              </w:rPr>
              <w:t>11</w:t>
            </w:r>
          </w:hyperlink>
          <w:r>
            <w:rPr>
              <w:noProof/>
              <w:webHidden/>
            </w:rPr>
            <w:fldChar w:fldCharType="end"/>
          </w:r>
        </w:p>
        <w:p w14:paraId="36191A01" w14:textId="4F0005B2" w:rsidR="004E72F6" w:rsidRDefault="004E72F6">
          <w:pPr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2992692" w:history="1">
            <w:r w:rsidRPr="000A27C5">
              <w:rPr>
                <w:rStyle w:val="Kpr"/>
                <w:noProof/>
              </w:rPr>
              <w:t xml:space="preserve">6. ÖYRƏNMƏNİN ÖLÇÜLMƏSİ VƏ QİYMƏTLƏNDİRİLMƏSİ </w:t>
            </w:r>
          </w:hyperlink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_Toc212992692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hyperlink w:anchor="_Toc212992692" w:history="1">
            <w:r>
              <w:rPr>
                <w:noProof/>
                <w:webHidden/>
              </w:rPr>
              <w:t>13</w:t>
            </w:r>
          </w:hyperlink>
          <w:r>
            <w:rPr>
              <w:noProof/>
              <w:webHidden/>
            </w:rPr>
            <w:fldChar w:fldCharType="end"/>
          </w:r>
        </w:p>
        <w:p w14:paraId="7C076BFB" w14:textId="1C56DE90" w:rsidR="004E72F6" w:rsidRDefault="004E72F6">
          <w:pPr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2992693" w:history="1">
            <w:r w:rsidRPr="000A27C5">
              <w:rPr>
                <w:rStyle w:val="Kpr"/>
                <w:noProof/>
              </w:rPr>
              <w:t xml:space="preserve">7. TƏHSİLDƏ TEXNOLOGİYADAN İSTİFADƏ </w:t>
            </w:r>
          </w:hyperlink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_Toc212992693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hyperlink w:anchor="_Toc212992693" w:history="1">
            <w:r>
              <w:rPr>
                <w:noProof/>
                <w:webHidden/>
              </w:rPr>
              <w:t>15</w:t>
            </w:r>
          </w:hyperlink>
          <w:r>
            <w:rPr>
              <w:noProof/>
              <w:webHidden/>
            </w:rPr>
            <w:fldChar w:fldCharType="end"/>
          </w:r>
        </w:p>
        <w:p w14:paraId="43C6714C" w14:textId="143CEDC9" w:rsidR="004E72F6" w:rsidRDefault="004E72F6">
          <w:pPr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2992694" w:history="1">
            <w:r w:rsidRPr="000A27C5">
              <w:rPr>
                <w:rStyle w:val="Kpr"/>
                <w:noProof/>
              </w:rPr>
              <w:t xml:space="preserve">8. TƏLİMAT LAYİHƏNİNİN MODELLƏRİ VƏ NƏZƏRİYYƏLƏRİ </w:t>
            </w:r>
          </w:hyperlink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_Toc212992694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hyperlink w:anchor="_Toc212992694" w:history="1">
            <w:r>
              <w:rPr>
                <w:noProof/>
                <w:webHidden/>
              </w:rPr>
              <w:t>18</w:t>
            </w:r>
          </w:hyperlink>
          <w:r>
            <w:rPr>
              <w:noProof/>
              <w:webHidden/>
            </w:rPr>
            <w:fldChar w:fldCharType="end"/>
          </w:r>
        </w:p>
        <w:p w14:paraId="2EF546DA" w14:textId="09A8B648" w:rsidR="004E72F6" w:rsidRDefault="004E72F6">
          <w:pPr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2992695" w:history="1">
            <w:r w:rsidRPr="000A27C5">
              <w:rPr>
                <w:rStyle w:val="Kpr"/>
                <w:noProof/>
              </w:rPr>
              <w:t xml:space="preserve">9. VR ƏSASLI TƏLİMAT DİZAYNINDA MODEL SEÇİMİ </w:t>
            </w:r>
          </w:hyperlink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_Toc212992695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hyperlink w:anchor="_Toc212992695" w:history="1">
            <w:r>
              <w:rPr>
                <w:noProof/>
                <w:webHidden/>
              </w:rPr>
              <w:t>22</w:t>
            </w:r>
          </w:hyperlink>
          <w:r>
            <w:rPr>
              <w:noProof/>
              <w:webHidden/>
            </w:rPr>
            <w:fldChar w:fldCharType="end"/>
          </w:r>
        </w:p>
        <w:p w14:paraId="12ABF5A9" w14:textId="5ED3BEB8" w:rsidR="004E72F6" w:rsidRDefault="004E72F6">
          <w:pPr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2992696" w:history="1">
            <w:r w:rsidRPr="000A27C5">
              <w:rPr>
                <w:rStyle w:val="Kpr"/>
                <w:noProof/>
              </w:rPr>
              <w:t xml:space="preserve">10. VR ƏSASLI KURRIKULUMDA NÜMUNƏ TƏTBİQLƏR </w:t>
            </w:r>
          </w:hyperlink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_Toc212992696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hyperlink w:anchor="_Toc212992696" w:history="1">
            <w:r>
              <w:rPr>
                <w:noProof/>
                <w:webHidden/>
              </w:rPr>
              <w:t>24</w:t>
            </w:r>
          </w:hyperlink>
          <w:r>
            <w:rPr>
              <w:noProof/>
              <w:webHidden/>
            </w:rPr>
            <w:fldChar w:fldCharType="end"/>
          </w:r>
        </w:p>
        <w:p w14:paraId="4831E168" w14:textId="69FC0D6A" w:rsidR="00CF1B39" w:rsidRPr="00717282" w:rsidRDefault="00CF1B39">
          <w:r w:rsidRPr="00717282">
            <w:rPr>
              <w:b/>
              <w:bCs/>
            </w:rPr>
            <w:fldChar w:fldCharType="end"/>
          </w:r>
        </w:p>
      </w:sdtContent>
    </w:sdt>
    <w:p w14:paraId="560790EA" w14:textId="77777777" w:rsidR="00CF1B39" w:rsidRPr="00717282" w:rsidRDefault="00CF1B39" w:rsidP="00CF1B39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10D9C8B1" w14:textId="582E6B38" w:rsidR="00717282" w:rsidRPr="00717282" w:rsidRDefault="00717282">
      <w:pPr>
        <w:rPr>
          <w:rFonts w:eastAsiaTheme="majorEastAsia" w:cstheme="majorBidi"/>
          <w:b/>
          <w:bCs/>
          <w:color w:val="365F91" w:themeColor="accent1" w:themeShade="BF"/>
          <w:lang w:val="tr-TR"/>
        </w:rPr>
      </w:pPr>
      <w:r w:rsidRPr="00717282">
        <w:rPr>
          <w:lang w:val="tr-TR"/>
        </w:rPr>
        <w:br w:type="page"/>
      </w:r>
    </w:p>
    <w:p w14:paraId="420C429F" w14:textId="4A04D675" w:rsidR="00CF1B39" w:rsidRDefault="00717282" w:rsidP="00717282">
      <w:pPr>
        <w:pStyle w:val="Balk1"/>
        <w:numPr>
          <w:ilvl w:val="0"/>
          <w:numId w:val="45"/>
        </w:numPr>
        <w:ind w:left="284" w:hanging="284"/>
        <w:rPr>
          <w:rFonts w:asciiTheme="minorHAnsi" w:hAnsiTheme="minorHAnsi"/>
          <w:sz w:val="22"/>
          <w:szCs w:val="22"/>
          <w:lang w:val="tr-TR"/>
        </w:rPr>
      </w:pPr>
      <w:bookmarkStart w:id="0" w:name="_Toc212992687"/>
      <w:r>
        <w:rPr>
          <w:rFonts w:asciiTheme="minorHAnsi" w:hAnsiTheme="minorHAnsi"/>
          <w:sz w:val="22"/>
          <w:szCs w:val="22"/>
          <w:lang w:val="tr-TR"/>
        </w:rPr>
        <w:lastRenderedPageBreak/>
        <w:t>TƏQDİMAT</w:t>
      </w:r>
      <w:bookmarkEnd w:id="0"/>
    </w:p>
    <w:p w14:paraId="58C5B0FD" w14:textId="77777777" w:rsidR="004F41BA" w:rsidRPr="004F41BA" w:rsidRDefault="004F41BA" w:rsidP="004F41BA">
      <w:pPr>
        <w:rPr>
          <w:lang w:val="tr-TR"/>
        </w:rPr>
      </w:pPr>
    </w:p>
    <w:p w14:paraId="1F5F5C7C" w14:textId="3FBD0F02" w:rsidR="009F0122" w:rsidRPr="00717282" w:rsidRDefault="009F0122" w:rsidP="00CF1B39">
      <w:pPr>
        <w:spacing w:after="120" w:line="288" w:lineRule="auto"/>
        <w:contextualSpacing/>
        <w:mirrorIndents/>
        <w:jc w:val="both"/>
        <w:rPr>
          <w:lang w:val="tr-TR"/>
        </w:rPr>
      </w:pPr>
      <w:r w:rsidRPr="00717282">
        <w:rPr>
          <w:lang w:val="tr-TR"/>
        </w:rPr>
        <w:t xml:space="preserve">Bu </w:t>
      </w:r>
      <w:proofErr w:type="spellStart"/>
      <w:r w:rsidRPr="00717282">
        <w:rPr>
          <w:lang w:val="tr-TR"/>
        </w:rPr>
        <w:t>kitabça</w:t>
      </w:r>
      <w:proofErr w:type="spellEnd"/>
      <w:r w:rsidRPr="00717282">
        <w:rPr>
          <w:lang w:val="tr-TR"/>
        </w:rPr>
        <w:t xml:space="preserve"> </w:t>
      </w:r>
      <w:r w:rsidRPr="00717282">
        <w:rPr>
          <w:i/>
          <w:iCs/>
          <w:lang w:val="tr-TR"/>
        </w:rPr>
        <w:t>VRinVET (</w:t>
      </w:r>
      <w:proofErr w:type="spellStart"/>
      <w:r w:rsidRPr="00717282">
        <w:rPr>
          <w:i/>
          <w:iCs/>
          <w:lang w:val="tr-TR"/>
        </w:rPr>
        <w:t>Peşə</w:t>
      </w:r>
      <w:proofErr w:type="spellEnd"/>
      <w:r w:rsidRPr="00717282">
        <w:rPr>
          <w:i/>
          <w:iCs/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Təhsili</w:t>
      </w:r>
      <w:proofErr w:type="spellEnd"/>
      <w:r w:rsidRPr="00717282">
        <w:rPr>
          <w:i/>
          <w:iCs/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və</w:t>
      </w:r>
      <w:proofErr w:type="spellEnd"/>
      <w:r w:rsidRPr="00717282">
        <w:rPr>
          <w:i/>
          <w:iCs/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Təlimində</w:t>
      </w:r>
      <w:proofErr w:type="spellEnd"/>
      <w:r w:rsidRPr="00717282">
        <w:rPr>
          <w:i/>
          <w:iCs/>
          <w:lang w:val="tr-TR"/>
        </w:rPr>
        <w:t xml:space="preserve"> Virtual </w:t>
      </w:r>
      <w:proofErr w:type="spellStart"/>
      <w:r w:rsidRPr="00717282">
        <w:rPr>
          <w:i/>
          <w:iCs/>
          <w:lang w:val="tr-TR"/>
        </w:rPr>
        <w:t>Reallıq</w:t>
      </w:r>
      <w:proofErr w:type="spellEnd"/>
      <w:r w:rsidRPr="00717282">
        <w:rPr>
          <w:i/>
          <w:iCs/>
          <w:lang w:val="tr-TR"/>
        </w:rPr>
        <w:t xml:space="preserve">) </w:t>
      </w:r>
      <w:proofErr w:type="spellStart"/>
      <w:r w:rsidRPr="00717282">
        <w:rPr>
          <w:lang w:val="tr-TR"/>
        </w:rPr>
        <w:t>layihəsinin</w:t>
      </w:r>
      <w:proofErr w:type="spellEnd"/>
      <w:r w:rsidRPr="00717282">
        <w:rPr>
          <w:lang w:val="tr-TR"/>
        </w:rPr>
        <w:t xml:space="preserve"> bir </w:t>
      </w:r>
      <w:proofErr w:type="spellStart"/>
      <w:r w:rsidRPr="00717282">
        <w:rPr>
          <w:lang w:val="tr-TR"/>
        </w:rPr>
        <w:t>hissəsi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olaraq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peşə</w:t>
      </w:r>
      <w:proofErr w:type="spellEnd"/>
      <w:r w:rsidRPr="00717282">
        <w:rPr>
          <w:lang w:val="tr-TR"/>
        </w:rPr>
        <w:t xml:space="preserve"> liseyi </w:t>
      </w:r>
      <w:proofErr w:type="spellStart"/>
      <w:r w:rsidRPr="00717282">
        <w:rPr>
          <w:lang w:val="tr-TR"/>
        </w:rPr>
        <w:t>müəllimlərinin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təkcə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praktiki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cəhətdən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həm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nəzəri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pedaqoji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əsaslarla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səlahiyyətlərini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artırmaq</w:t>
      </w:r>
      <w:proofErr w:type="spellEnd"/>
      <w:r w:rsidRPr="00717282">
        <w:rPr>
          <w:lang w:val="tr-TR"/>
        </w:rPr>
        <w:t xml:space="preserve"> üçün </w:t>
      </w:r>
      <w:proofErr w:type="spellStart"/>
      <w:r w:rsidRPr="00717282">
        <w:rPr>
          <w:lang w:val="tr-TR"/>
        </w:rPr>
        <w:t>hazırlanmışdır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  <w:t xml:space="preserve">Onun </w:t>
      </w:r>
      <w:proofErr w:type="spellStart"/>
      <w:r w:rsidRPr="00717282">
        <w:rPr>
          <w:lang w:val="tr-TR"/>
        </w:rPr>
        <w:t>məqsədi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müəllimlərə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kurrikulumun</w:t>
      </w:r>
      <w:proofErr w:type="spellEnd"/>
      <w:r w:rsidRPr="00717282">
        <w:rPr>
          <w:lang w:val="tr-TR"/>
        </w:rPr>
        <w:t xml:space="preserve"> inkişafı, </w:t>
      </w:r>
      <w:proofErr w:type="spellStart"/>
      <w:r w:rsidRPr="00717282">
        <w:rPr>
          <w:lang w:val="tr-TR"/>
        </w:rPr>
        <w:t>tədris</w:t>
      </w:r>
      <w:proofErr w:type="spellEnd"/>
      <w:r w:rsidRPr="00717282">
        <w:rPr>
          <w:lang w:val="tr-TR"/>
        </w:rPr>
        <w:t xml:space="preserve"> </w:t>
      </w:r>
      <w:proofErr w:type="gramStart"/>
      <w:r w:rsidRPr="00717282">
        <w:rPr>
          <w:lang w:val="tr-TR"/>
        </w:rPr>
        <w:t>dizaynı</w:t>
      </w:r>
      <w:proofErr w:type="gram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nəzəriyyələri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VR </w:t>
      </w:r>
      <w:proofErr w:type="spellStart"/>
      <w:r w:rsidRPr="00717282">
        <w:rPr>
          <w:lang w:val="tr-TR"/>
        </w:rPr>
        <w:t>əsaslı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peşə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təhsilində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texnologiya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inteqrasiyası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üzrə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vahid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perspektiv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əldə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etməyə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kömək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etməkdir</w:t>
      </w:r>
      <w:proofErr w:type="spellEnd"/>
      <w:r w:rsidRPr="00717282">
        <w:rPr>
          <w:lang w:val="tr-TR"/>
        </w:rPr>
        <w:t>.</w:t>
      </w:r>
    </w:p>
    <w:p w14:paraId="286BC7EE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VR </w:t>
      </w:r>
      <w:proofErr w:type="spellStart"/>
      <w:r w:rsidRPr="00717282">
        <w:rPr>
          <w:lang w:val="tr-TR"/>
        </w:rPr>
        <w:t>texnologiyaları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peşə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təhsilində</w:t>
      </w:r>
      <w:proofErr w:type="spellEnd"/>
      <w:r w:rsidRPr="00717282">
        <w:rPr>
          <w:lang w:val="tr-TR"/>
        </w:rPr>
        <w:t xml:space="preserve"> yeni </w:t>
      </w:r>
      <w:proofErr w:type="spellStart"/>
      <w:r w:rsidRPr="00717282">
        <w:rPr>
          <w:lang w:val="tr-TR"/>
        </w:rPr>
        <w:t>dövrə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başlayır</w:t>
      </w:r>
      <w:proofErr w:type="spellEnd"/>
      <w:r w:rsidRPr="00717282">
        <w:rPr>
          <w:lang w:val="tr-TR"/>
        </w:rPr>
        <w:t>:</w:t>
      </w:r>
    </w:p>
    <w:p w14:paraId="49E1C8DB" w14:textId="77777777" w:rsidR="009F0122" w:rsidRPr="00717282" w:rsidRDefault="009F0122" w:rsidP="0005079B">
      <w:pPr>
        <w:numPr>
          <w:ilvl w:val="0"/>
          <w:numId w:val="7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Tələbələr</w:t>
      </w:r>
      <w:proofErr w:type="spellEnd"/>
      <w:r w:rsidRPr="00717282">
        <w:rPr>
          <w:lang w:val="tr-TR"/>
        </w:rPr>
        <w:t xml:space="preserve"> risk </w:t>
      </w:r>
      <w:proofErr w:type="spellStart"/>
      <w:r w:rsidRPr="00717282">
        <w:rPr>
          <w:lang w:val="tr-TR"/>
        </w:rPr>
        <w:t>etmədən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mürəkkəb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istehsal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proseslərini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təcrübə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bilərlər</w:t>
      </w:r>
      <w:proofErr w:type="spellEnd"/>
      <w:r w:rsidRPr="00717282">
        <w:rPr>
          <w:lang w:val="tr-TR"/>
        </w:rPr>
        <w:t>,</w:t>
      </w:r>
    </w:p>
    <w:p w14:paraId="75E359C3" w14:textId="77777777" w:rsidR="009F0122" w:rsidRPr="00717282" w:rsidRDefault="009F0122" w:rsidP="0005079B">
      <w:pPr>
        <w:numPr>
          <w:ilvl w:val="0"/>
          <w:numId w:val="7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Müəllimlər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virtual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mühitlər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vasitəsilə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sinifə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sektoral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yeniliklər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gətirə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bilərlər</w:t>
      </w:r>
      <w:proofErr w:type="spellEnd"/>
      <w:r w:rsidRPr="00717282">
        <w:rPr>
          <w:lang w:val="tr-TR"/>
        </w:rPr>
        <w:t>.</w:t>
      </w:r>
    </w:p>
    <w:p w14:paraId="2DF796BC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Bu </w:t>
      </w:r>
      <w:proofErr w:type="spellStart"/>
      <w:r w:rsidRPr="00717282">
        <w:rPr>
          <w:lang w:val="tr-TR"/>
        </w:rPr>
        <w:t>kitabça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müəllimlərə</w:t>
      </w:r>
      <w:proofErr w:type="spellEnd"/>
      <w:r w:rsidRPr="00717282">
        <w:rPr>
          <w:lang w:val="tr-TR"/>
        </w:rPr>
        <w:t xml:space="preserve"> “</w:t>
      </w:r>
      <w:proofErr w:type="spellStart"/>
      <w:r w:rsidRPr="00717282">
        <w:rPr>
          <w:lang w:val="tr-TR"/>
        </w:rPr>
        <w:t>Mən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necə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bilərəm</w:t>
      </w:r>
      <w:proofErr w:type="spellEnd"/>
      <w:r w:rsidRPr="00717282">
        <w:rPr>
          <w:lang w:val="tr-TR"/>
        </w:rPr>
        <w:t xml:space="preserve">?” </w:t>
      </w:r>
      <w:proofErr w:type="spellStart"/>
      <w:r w:rsidRPr="00717282">
        <w:rPr>
          <w:lang w:val="tr-TR"/>
        </w:rPr>
        <w:t>suallarına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cavab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vermək</w:t>
      </w:r>
      <w:proofErr w:type="spellEnd"/>
      <w:r w:rsidRPr="00717282">
        <w:rPr>
          <w:lang w:val="tr-TR"/>
        </w:rPr>
        <w:t xml:space="preserve"> üçün </w:t>
      </w:r>
      <w:proofErr w:type="spellStart"/>
      <w:r w:rsidRPr="00717282">
        <w:rPr>
          <w:lang w:val="tr-TR"/>
        </w:rPr>
        <w:t>nəzəri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əsaslar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təqdim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 xml:space="preserve">.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"</w:t>
      </w:r>
      <w:proofErr w:type="spellStart"/>
      <w:r w:rsidRPr="00717282">
        <w:rPr>
          <w:lang w:val="tr-TR"/>
        </w:rPr>
        <w:t>Niyə</w:t>
      </w:r>
      <w:proofErr w:type="spellEnd"/>
      <w:r w:rsidRPr="00717282">
        <w:rPr>
          <w:lang w:val="tr-TR"/>
        </w:rPr>
        <w:t xml:space="preserve"> bu modeli </w:t>
      </w:r>
      <w:proofErr w:type="spellStart"/>
      <w:r w:rsidRPr="00717282">
        <w:rPr>
          <w:lang w:val="tr-TR"/>
        </w:rPr>
        <w:t>istifadə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etməliyəm</w:t>
      </w:r>
      <w:proofErr w:type="spellEnd"/>
      <w:r w:rsidRPr="00717282">
        <w:rPr>
          <w:lang w:val="tr-TR"/>
        </w:rPr>
        <w:t>?"</w:t>
      </w:r>
    </w:p>
    <w:p w14:paraId="14A399B0" w14:textId="55BFBA21" w:rsidR="009F0122" w:rsidRPr="00717282" w:rsidRDefault="009F0122" w:rsidP="0005079B">
      <w:pPr>
        <w:spacing w:after="120" w:line="288" w:lineRule="auto"/>
        <w:contextualSpacing/>
        <w:mirrorIndents/>
        <w:jc w:val="both"/>
        <w:rPr>
          <w:lang w:val="tr-TR"/>
        </w:rPr>
      </w:pPr>
      <w:r w:rsidRPr="00717282">
        <w:rPr>
          <w:lang w:val="tr-TR"/>
        </w:rPr>
        <w:t xml:space="preserve">VR </w:t>
      </w:r>
      <w:proofErr w:type="spellStart"/>
      <w:r w:rsidRPr="00717282">
        <w:rPr>
          <w:lang w:val="tr-TR"/>
        </w:rPr>
        <w:t>əsaslı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təhsil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sadəcə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texnoloji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inteqrasiya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; </w:t>
      </w:r>
      <w:proofErr w:type="spellStart"/>
      <w:r w:rsidRPr="00717282">
        <w:rPr>
          <w:lang w:val="tr-TR"/>
        </w:rPr>
        <w:t>həm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pedaqoji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transformasiyadır</w:t>
      </w:r>
      <w:proofErr w:type="spellEnd"/>
      <w:r w:rsidRPr="00717282">
        <w:rPr>
          <w:lang w:val="tr-TR"/>
        </w:rPr>
        <w:t xml:space="preserve">. Bu </w:t>
      </w:r>
      <w:proofErr w:type="spellStart"/>
      <w:r w:rsidRPr="00717282">
        <w:rPr>
          <w:lang w:val="tr-TR"/>
        </w:rPr>
        <w:t>transformasiyanın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mərkəzində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tədris</w:t>
      </w:r>
      <w:proofErr w:type="spellEnd"/>
      <w:r w:rsidRPr="00717282">
        <w:rPr>
          <w:i/>
          <w:iCs/>
          <w:lang w:val="tr-TR"/>
        </w:rPr>
        <w:t xml:space="preserve"> </w:t>
      </w:r>
      <w:proofErr w:type="gramStart"/>
      <w:r w:rsidRPr="00717282">
        <w:rPr>
          <w:i/>
          <w:iCs/>
          <w:lang w:val="tr-TR"/>
        </w:rPr>
        <w:t>dizaynı</w:t>
      </w:r>
      <w:proofErr w:type="gramEnd"/>
      <w:r w:rsidRPr="00717282">
        <w:rPr>
          <w:i/>
          <w:iCs/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haqqında</w:t>
      </w:r>
      <w:proofErr w:type="spellEnd"/>
      <w:r w:rsidRPr="00717282">
        <w:rPr>
          <w:i/>
          <w:iCs/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biliklər</w:t>
      </w:r>
      <w:proofErr w:type="spellEnd"/>
      <w:r w:rsidRPr="00717282">
        <w:rPr>
          <w:i/>
          <w:iCs/>
          <w:lang w:val="tr-TR"/>
        </w:rPr>
        <w:t xml:space="preserve"> </w:t>
      </w:r>
      <w:r w:rsidRPr="00717282">
        <w:rPr>
          <w:lang w:val="tr-TR"/>
        </w:rPr>
        <w:t xml:space="preserve">dayanır . VRinVET </w:t>
      </w:r>
      <w:proofErr w:type="spellStart"/>
      <w:r w:rsidRPr="00717282">
        <w:rPr>
          <w:lang w:val="tr-TR"/>
        </w:rPr>
        <w:t>Layihəsi</w:t>
      </w:r>
      <w:proofErr w:type="spellEnd"/>
      <w:r w:rsidRPr="00717282">
        <w:rPr>
          <w:lang w:val="tr-TR"/>
        </w:rPr>
        <w:t xml:space="preserve"> </w:t>
      </w:r>
      <w:proofErr w:type="spellStart"/>
      <w:proofErr w:type="gramStart"/>
      <w:r w:rsidRPr="00717282">
        <w:rPr>
          <w:lang w:val="tr-TR"/>
        </w:rPr>
        <w:t>Avropa</w:t>
      </w:r>
      <w:proofErr w:type="spellEnd"/>
      <w:proofErr w:type="gram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İttifaqının</w:t>
      </w:r>
      <w:proofErr w:type="spellEnd"/>
      <w:r w:rsidRPr="00717282">
        <w:rPr>
          <w:lang w:val="tr-TR"/>
        </w:rPr>
        <w:t xml:space="preserve"> Erasmus+ </w:t>
      </w:r>
      <w:proofErr w:type="spellStart"/>
      <w:r w:rsidRPr="00717282">
        <w:rPr>
          <w:lang w:val="tr-TR"/>
        </w:rPr>
        <w:t>proqramı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çərçivəsində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həyata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keçirilən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innovativ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peşə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təhsili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layihəsidir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Layihənin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əsas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məqsədi</w:t>
      </w:r>
      <w:proofErr w:type="spellEnd"/>
      <w:r w:rsidRPr="00717282">
        <w:rPr>
          <w:lang w:val="tr-TR"/>
        </w:rPr>
        <w:t xml:space="preserve"> VR </w:t>
      </w:r>
      <w:proofErr w:type="spellStart"/>
      <w:r w:rsidRPr="00717282">
        <w:rPr>
          <w:lang w:val="tr-TR"/>
        </w:rPr>
        <w:t>texnologiyalarından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istifadə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edərək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təcrübələrini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artırmaq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əmək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bazarı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təhsil</w:t>
      </w:r>
      <w:proofErr w:type="spellEnd"/>
      <w:r w:rsidRPr="00717282">
        <w:rPr>
          <w:lang w:val="tr-TR"/>
        </w:rPr>
        <w:t xml:space="preserve"> arasında </w:t>
      </w:r>
      <w:proofErr w:type="spellStart"/>
      <w:r w:rsidRPr="00717282">
        <w:rPr>
          <w:lang w:val="tr-TR"/>
        </w:rPr>
        <w:t>uyğunluğu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artırmaq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müəllimlərin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rəqəmsal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pedaqoji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bacarıqlarını</w:t>
      </w:r>
      <w:proofErr w:type="spellEnd"/>
      <w:r w:rsidRPr="00717282">
        <w:rPr>
          <w:lang w:val="tr-TR"/>
        </w:rPr>
        <w:t xml:space="preserve"> inkişaf </w:t>
      </w:r>
      <w:proofErr w:type="spellStart"/>
      <w:r w:rsidRPr="00717282">
        <w:rPr>
          <w:lang w:val="tr-TR"/>
        </w:rPr>
        <w:t>etdirməkdir</w:t>
      </w:r>
      <w:proofErr w:type="spellEnd"/>
      <w:r w:rsidRPr="00717282">
        <w:rPr>
          <w:lang w:val="tr-TR"/>
        </w:rPr>
        <w:t>.</w:t>
      </w:r>
    </w:p>
    <w:p w14:paraId="634BB1B4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Layihənin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Məqsədləri</w:t>
      </w:r>
      <w:proofErr w:type="spellEnd"/>
      <w:r w:rsidRPr="00717282">
        <w:rPr>
          <w:lang w:val="tr-TR"/>
        </w:rPr>
        <w:t>:</w:t>
      </w:r>
    </w:p>
    <w:p w14:paraId="69ED2C24" w14:textId="77777777" w:rsidR="009F0122" w:rsidRPr="00717282" w:rsidRDefault="009F0122" w:rsidP="0005079B">
      <w:pPr>
        <w:numPr>
          <w:ilvl w:val="0"/>
          <w:numId w:val="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Peşə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təhsilində</w:t>
      </w:r>
      <w:proofErr w:type="spellEnd"/>
      <w:r w:rsidRPr="00717282">
        <w:rPr>
          <w:lang w:val="tr-TR"/>
        </w:rPr>
        <w:t xml:space="preserve"> VR </w:t>
      </w:r>
      <w:proofErr w:type="spellStart"/>
      <w:r w:rsidRPr="00717282">
        <w:rPr>
          <w:lang w:val="tr-TR"/>
        </w:rPr>
        <w:t>əsaslı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tədris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məzmununun</w:t>
      </w:r>
      <w:proofErr w:type="spellEnd"/>
      <w:r w:rsidRPr="00717282">
        <w:rPr>
          <w:lang w:val="tr-TR"/>
        </w:rPr>
        <w:t xml:space="preserve"> hazırlanması,</w:t>
      </w:r>
    </w:p>
    <w:p w14:paraId="4AC3548B" w14:textId="77777777" w:rsidR="009F0122" w:rsidRPr="00717282" w:rsidRDefault="009F0122" w:rsidP="0005079B">
      <w:pPr>
        <w:numPr>
          <w:ilvl w:val="0"/>
          <w:numId w:val="8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“VR </w:t>
      </w:r>
      <w:proofErr w:type="spellStart"/>
      <w:r w:rsidRPr="00717282">
        <w:rPr>
          <w:lang w:val="tr-TR"/>
        </w:rPr>
        <w:t>pedaqogikası</w:t>
      </w:r>
      <w:proofErr w:type="spellEnd"/>
      <w:r w:rsidRPr="00717282">
        <w:rPr>
          <w:lang w:val="tr-TR"/>
        </w:rPr>
        <w:t xml:space="preserve">” </w:t>
      </w:r>
      <w:proofErr w:type="spellStart"/>
      <w:r w:rsidRPr="00717282">
        <w:rPr>
          <w:lang w:val="tr-TR"/>
        </w:rPr>
        <w:t>üzrə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müəllimlər</w:t>
      </w:r>
      <w:proofErr w:type="spellEnd"/>
      <w:r w:rsidRPr="00717282">
        <w:rPr>
          <w:lang w:val="tr-TR"/>
        </w:rPr>
        <w:t xml:space="preserve"> üçün </w:t>
      </w:r>
      <w:proofErr w:type="spellStart"/>
      <w:r w:rsidRPr="00717282">
        <w:rPr>
          <w:lang w:val="tr-TR"/>
        </w:rPr>
        <w:t>bacarıqların</w:t>
      </w:r>
      <w:proofErr w:type="spellEnd"/>
      <w:r w:rsidRPr="00717282">
        <w:rPr>
          <w:lang w:val="tr-TR"/>
        </w:rPr>
        <w:t xml:space="preserve"> artırılması,</w:t>
      </w:r>
    </w:p>
    <w:p w14:paraId="428F2ED0" w14:textId="77777777" w:rsidR="009F0122" w:rsidRPr="00717282" w:rsidRDefault="009F0122" w:rsidP="0005079B">
      <w:pPr>
        <w:numPr>
          <w:ilvl w:val="0"/>
          <w:numId w:val="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Sənaye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əməkdaşlıqda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bacarıqlara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əsaslanan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dəstəklənməsi</w:t>
      </w:r>
      <w:proofErr w:type="spellEnd"/>
      <w:r w:rsidRPr="00717282">
        <w:rPr>
          <w:lang w:val="tr-TR"/>
        </w:rPr>
        <w:t>,</w:t>
      </w:r>
    </w:p>
    <w:p w14:paraId="6C2BADBF" w14:textId="31AAC9A9" w:rsidR="009F0122" w:rsidRPr="00717282" w:rsidRDefault="009942E7" w:rsidP="0005079B">
      <w:pPr>
        <w:numPr>
          <w:ilvl w:val="0"/>
          <w:numId w:val="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>
        <w:rPr>
          <w:lang w:val="tr-TR"/>
        </w:rPr>
        <w:t>Peşə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və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texniki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təhsilin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keyfiyyətinin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və</w:t>
      </w:r>
      <w:proofErr w:type="spellEnd"/>
      <w:r>
        <w:rPr>
          <w:lang w:val="tr-TR"/>
        </w:rPr>
        <w:t xml:space="preserve"> onun </w:t>
      </w:r>
      <w:proofErr w:type="spellStart"/>
      <w:r>
        <w:rPr>
          <w:lang w:val="tr-TR"/>
        </w:rPr>
        <w:t>məşğulluqla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əlaqəsinin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gücləndirilməsi</w:t>
      </w:r>
      <w:proofErr w:type="spellEnd"/>
      <w:r>
        <w:rPr>
          <w:lang w:val="tr-TR"/>
        </w:rPr>
        <w:t>.</w:t>
      </w:r>
    </w:p>
    <w:p w14:paraId="62B57690" w14:textId="48565299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ADDIE, </w:t>
      </w:r>
      <w:proofErr w:type="spellStart"/>
      <w:r w:rsidRPr="00717282">
        <w:rPr>
          <w:lang w:val="tr-TR"/>
        </w:rPr>
        <w:t>Kolb</w:t>
      </w:r>
      <w:proofErr w:type="spellEnd"/>
      <w:r w:rsidRPr="00717282">
        <w:rPr>
          <w:lang w:val="tr-TR"/>
        </w:rPr>
        <w:t xml:space="preserve"> VR </w:t>
      </w:r>
      <w:proofErr w:type="spellStart"/>
      <w:r w:rsidRPr="00717282">
        <w:rPr>
          <w:lang w:val="tr-TR"/>
        </w:rPr>
        <w:t>tətbiqləri</w:t>
      </w:r>
      <w:proofErr w:type="spellEnd"/>
      <w:r w:rsidRPr="00717282">
        <w:rPr>
          <w:lang w:val="tr-TR"/>
        </w:rPr>
        <w:t xml:space="preserve"> kimi </w:t>
      </w:r>
      <w:proofErr w:type="spellStart"/>
      <w:r w:rsidRPr="00717282">
        <w:rPr>
          <w:lang w:val="tr-TR"/>
        </w:rPr>
        <w:t>tədris</w:t>
      </w:r>
      <w:proofErr w:type="spellEnd"/>
      <w:r w:rsidRPr="00717282">
        <w:rPr>
          <w:lang w:val="tr-TR"/>
        </w:rPr>
        <w:t xml:space="preserve"> </w:t>
      </w:r>
      <w:proofErr w:type="gramStart"/>
      <w:r w:rsidRPr="00717282">
        <w:rPr>
          <w:lang w:val="tr-TR"/>
        </w:rPr>
        <w:t>dizayn</w:t>
      </w:r>
      <w:proofErr w:type="gram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nəzəriyyələri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güclü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texnoloji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vasitələr</w:t>
      </w:r>
      <w:proofErr w:type="spellEnd"/>
      <w:r w:rsidRPr="00717282">
        <w:rPr>
          <w:lang w:val="tr-TR"/>
        </w:rPr>
        <w:t xml:space="preserve"> olsa </w:t>
      </w:r>
      <w:proofErr w:type="gramStart"/>
      <w:r w:rsidRPr="00717282">
        <w:rPr>
          <w:lang w:val="tr-TR"/>
        </w:rPr>
        <w:t>da,</w:t>
      </w:r>
      <w:proofErr w:type="gram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effektiv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yalnız düzgün </w:t>
      </w:r>
      <w:proofErr w:type="spellStart"/>
      <w:r w:rsidRPr="00717282">
        <w:rPr>
          <w:lang w:val="tr-TR"/>
        </w:rPr>
        <w:t>pedaqoji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modellər</w:t>
      </w:r>
      <w:proofErr w:type="spellEnd"/>
      <w:r w:rsidRPr="00717282">
        <w:rPr>
          <w:lang w:val="tr-TR"/>
        </w:rPr>
        <w:t xml:space="preserve"> (4C/ID , ASSURE </w:t>
      </w:r>
      <w:r w:rsidRPr="00717282">
        <w:rPr>
          <w:lang w:val="tr-TR"/>
        </w:rPr>
        <w:br/>
      </w:r>
      <w:proofErr w:type="spellStart"/>
      <w:r w:rsidR="0005079B" w:rsidRPr="00717282">
        <w:rPr>
          <w:lang w:val="tr-TR"/>
        </w:rPr>
        <w:t>və</w:t>
      </w:r>
      <w:proofErr w:type="spellEnd"/>
      <w:r w:rsidR="0005079B" w:rsidRPr="00717282">
        <w:rPr>
          <w:lang w:val="tr-TR"/>
        </w:rPr>
        <w:t xml:space="preserve"> s.) </w:t>
      </w:r>
      <w:proofErr w:type="spellStart"/>
      <w:r w:rsidR="0005079B" w:rsidRPr="00717282">
        <w:rPr>
          <w:lang w:val="tr-TR"/>
        </w:rPr>
        <w:t>tərəfindən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dəstəkləndikdə</w:t>
      </w:r>
      <w:proofErr w:type="spellEnd"/>
      <w:r w:rsidR="0005079B" w:rsidRPr="00717282">
        <w:rPr>
          <w:lang w:val="tr-TR"/>
        </w:rPr>
        <w:t xml:space="preserve"> baş verir </w:t>
      </w:r>
      <w:proofErr w:type="spellStart"/>
      <w:r w:rsidR="0005079B" w:rsidRPr="00717282">
        <w:rPr>
          <w:lang w:val="tr-TR"/>
        </w:rPr>
        <w:t>və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müəllimlərə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aşağıdakıları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təmin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edir</w:t>
      </w:r>
      <w:proofErr w:type="spellEnd"/>
      <w:r w:rsidR="0005079B" w:rsidRPr="00717282">
        <w:rPr>
          <w:lang w:val="tr-TR"/>
        </w:rPr>
        <w:t>:</w:t>
      </w:r>
    </w:p>
    <w:p w14:paraId="66926E04" w14:textId="77777777" w:rsidR="009F0122" w:rsidRPr="00717282" w:rsidRDefault="009F0122" w:rsidP="0005079B">
      <w:pPr>
        <w:numPr>
          <w:ilvl w:val="0"/>
          <w:numId w:val="9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Tədris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məqsədlərini</w:t>
      </w:r>
      <w:proofErr w:type="spellEnd"/>
      <w:r w:rsidRPr="00717282">
        <w:rPr>
          <w:lang w:val="tr-TR"/>
        </w:rPr>
        <w:t xml:space="preserve"> aydın </w:t>
      </w:r>
      <w:proofErr w:type="spellStart"/>
      <w:r w:rsidRPr="00717282">
        <w:rPr>
          <w:lang w:val="tr-TR"/>
        </w:rPr>
        <w:t>şəkildə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müəyyən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etmək</w:t>
      </w:r>
      <w:proofErr w:type="spellEnd"/>
      <w:r w:rsidRPr="00717282">
        <w:rPr>
          <w:lang w:val="tr-TR"/>
        </w:rPr>
        <w:t>,</w:t>
      </w:r>
    </w:p>
    <w:p w14:paraId="1A938B63" w14:textId="77777777" w:rsidR="009F0122" w:rsidRPr="00717282" w:rsidRDefault="009F0122" w:rsidP="0005079B">
      <w:pPr>
        <w:numPr>
          <w:ilvl w:val="0"/>
          <w:numId w:val="9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Məzmunu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strukturlaşdırmaq</w:t>
      </w:r>
      <w:proofErr w:type="spellEnd"/>
      <w:r w:rsidRPr="00717282">
        <w:rPr>
          <w:lang w:val="tr-TR"/>
        </w:rPr>
        <w:t>,</w:t>
      </w:r>
    </w:p>
    <w:p w14:paraId="29571914" w14:textId="77777777" w:rsidR="009F0122" w:rsidRPr="00717282" w:rsidRDefault="009F0122" w:rsidP="0005079B">
      <w:pPr>
        <w:numPr>
          <w:ilvl w:val="0"/>
          <w:numId w:val="9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Qiymətləndirmənin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planlaşdırılması</w:t>
      </w:r>
      <w:proofErr w:type="spellEnd"/>
      <w:r w:rsidRPr="00717282">
        <w:rPr>
          <w:lang w:val="tr-TR"/>
        </w:rPr>
        <w:t>,</w:t>
      </w:r>
    </w:p>
    <w:p w14:paraId="0D69CC04" w14:textId="77777777" w:rsidR="009F0122" w:rsidRPr="00717282" w:rsidRDefault="009F0122" w:rsidP="0005079B">
      <w:pPr>
        <w:numPr>
          <w:ilvl w:val="0"/>
          <w:numId w:val="9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tələbələrin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motivasiyasını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artırmaq</w:t>
      </w:r>
      <w:proofErr w:type="spellEnd"/>
      <w:r w:rsidRPr="00717282">
        <w:rPr>
          <w:lang w:val="tr-TR"/>
        </w:rPr>
        <w:t xml:space="preserve"> üçün sistemli bir yol </w:t>
      </w:r>
      <w:proofErr w:type="spellStart"/>
      <w:r w:rsidRPr="00717282">
        <w:rPr>
          <w:lang w:val="tr-TR"/>
        </w:rPr>
        <w:t>təqdim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 xml:space="preserve"> </w:t>
      </w:r>
      <w:r w:rsidRPr="00717282">
        <w:rPr>
          <w:lang w:val="tr-TR"/>
        </w:rPr>
        <w:br/>
        <w:t>.</w:t>
      </w:r>
    </w:p>
    <w:p w14:paraId="6BA71D17" w14:textId="77777777" w:rsidR="0005079B" w:rsidRPr="00717282" w:rsidRDefault="0005079B" w:rsidP="0005079B">
      <w:pPr>
        <w:spacing w:after="120" w:line="288" w:lineRule="auto"/>
        <w:ind w:left="720"/>
        <w:contextualSpacing/>
        <w:mirrorIndents/>
        <w:rPr>
          <w:lang w:val="tr-TR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127"/>
        <w:gridCol w:w="3559"/>
        <w:gridCol w:w="3936"/>
      </w:tblGrid>
      <w:tr w:rsidR="009F0122" w:rsidRPr="00717282" w14:paraId="439DC6D9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C46E5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Təhsil</w:t>
            </w:r>
            <w:proofErr w:type="spellEnd"/>
            <w:r w:rsidRPr="00717282">
              <w:rPr>
                <w:lang w:val="tr-TR"/>
              </w:rPr>
              <w:t xml:space="preserve"> Elementi</w:t>
            </w:r>
          </w:p>
        </w:tc>
        <w:tc>
          <w:tcPr>
            <w:tcW w:w="0" w:type="auto"/>
            <w:hideMark/>
          </w:tcPr>
          <w:p w14:paraId="40C93AD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Texnologiyaya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yönəlmiş</w:t>
            </w:r>
            <w:proofErr w:type="spellEnd"/>
            <w:r w:rsidRPr="00717282">
              <w:rPr>
                <w:lang w:val="tr-TR"/>
              </w:rPr>
              <w:t xml:space="preserve"> yanaşma</w:t>
            </w:r>
          </w:p>
        </w:tc>
        <w:tc>
          <w:tcPr>
            <w:tcW w:w="0" w:type="auto"/>
            <w:hideMark/>
          </w:tcPr>
          <w:p w14:paraId="02E26DD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Nəzəriyyə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ilə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dəstəklənən</w:t>
            </w:r>
            <w:proofErr w:type="spellEnd"/>
            <w:r w:rsidRPr="00717282">
              <w:rPr>
                <w:lang w:val="tr-TR"/>
              </w:rPr>
              <w:t xml:space="preserve"> yanaşma</w:t>
            </w:r>
          </w:p>
        </w:tc>
      </w:tr>
      <w:tr w:rsidR="009F0122" w:rsidRPr="009942E7" w14:paraId="3C47D9D4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E24D9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təcrübəsi</w:t>
            </w:r>
            <w:proofErr w:type="spellEnd"/>
          </w:p>
        </w:tc>
        <w:tc>
          <w:tcPr>
            <w:tcW w:w="0" w:type="auto"/>
            <w:hideMark/>
          </w:tcPr>
          <w:p w14:paraId="02C6C99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Audiovizual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effektlə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məhdudlaşır</w:t>
            </w:r>
            <w:proofErr w:type="spellEnd"/>
          </w:p>
        </w:tc>
        <w:tc>
          <w:tcPr>
            <w:tcW w:w="0" w:type="auto"/>
            <w:hideMark/>
          </w:tcPr>
          <w:p w14:paraId="1F312AE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Aktiv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dərin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daimi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</w:p>
        </w:tc>
      </w:tr>
      <w:tr w:rsidR="009F0122" w:rsidRPr="00717282" w14:paraId="054C4444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B7C78C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Müəllimin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rolu</w:t>
            </w:r>
            <w:proofErr w:type="spellEnd"/>
          </w:p>
        </w:tc>
        <w:tc>
          <w:tcPr>
            <w:tcW w:w="0" w:type="auto"/>
            <w:hideMark/>
          </w:tcPr>
          <w:p w14:paraId="613321B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Texnologiya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operatoru</w:t>
            </w:r>
            <w:proofErr w:type="spellEnd"/>
          </w:p>
        </w:tc>
        <w:tc>
          <w:tcPr>
            <w:tcW w:w="0" w:type="auto"/>
            <w:hideMark/>
          </w:tcPr>
          <w:p w14:paraId="01A07F9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Dizayner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öyrənir</w:t>
            </w:r>
            <w:proofErr w:type="spellEnd"/>
          </w:p>
        </w:tc>
      </w:tr>
      <w:tr w:rsidR="009F0122" w:rsidRPr="00717282" w14:paraId="45C5D5DB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E387D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rolu</w:t>
            </w:r>
            <w:proofErr w:type="spellEnd"/>
          </w:p>
        </w:tc>
        <w:tc>
          <w:tcPr>
            <w:tcW w:w="0" w:type="auto"/>
            <w:hideMark/>
          </w:tcPr>
          <w:p w14:paraId="08DF561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Tamaşaçılar</w:t>
            </w:r>
            <w:proofErr w:type="spellEnd"/>
          </w:p>
        </w:tc>
        <w:tc>
          <w:tcPr>
            <w:tcW w:w="0" w:type="auto"/>
            <w:hideMark/>
          </w:tcPr>
          <w:p w14:paraId="7AF5E10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İştirakçı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prodüser</w:t>
            </w:r>
            <w:proofErr w:type="spellEnd"/>
          </w:p>
        </w:tc>
      </w:tr>
      <w:tr w:rsidR="009F0122" w:rsidRPr="00717282" w14:paraId="4B187A8D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1A9FB0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Nəticə</w:t>
            </w:r>
            <w:proofErr w:type="spellEnd"/>
          </w:p>
        </w:tc>
        <w:tc>
          <w:tcPr>
            <w:tcW w:w="0" w:type="auto"/>
            <w:hideMark/>
          </w:tcPr>
          <w:p w14:paraId="010F94B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Smattering</w:t>
            </w:r>
            <w:proofErr w:type="spellEnd"/>
          </w:p>
        </w:tc>
        <w:tc>
          <w:tcPr>
            <w:tcW w:w="0" w:type="auto"/>
            <w:hideMark/>
          </w:tcPr>
          <w:p w14:paraId="4DC9A05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Bacarıq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bacarıqların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mənimsənilməsi</w:t>
            </w:r>
            <w:proofErr w:type="spellEnd"/>
          </w:p>
        </w:tc>
      </w:tr>
    </w:tbl>
    <w:p w14:paraId="052255D5" w14:textId="2C9557FA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149577E3" w14:textId="7CF936C1" w:rsidR="009F0122" w:rsidRPr="00717282" w:rsidRDefault="009F0122" w:rsidP="009942E7">
      <w:pPr>
        <w:spacing w:after="120" w:line="288" w:lineRule="auto"/>
        <w:contextualSpacing/>
        <w:mirrorIndents/>
        <w:jc w:val="both"/>
        <w:rPr>
          <w:lang w:val="tr-TR"/>
        </w:rPr>
      </w:pPr>
      <w:proofErr w:type="spellStart"/>
      <w:r w:rsidRPr="00717282">
        <w:rPr>
          <w:lang w:val="tr-TR"/>
        </w:rPr>
        <w:lastRenderedPageBreak/>
        <w:t>Avropa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İttifaqı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peşə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təhsilinə</w:t>
      </w:r>
      <w:proofErr w:type="spellEnd"/>
      <w:r w:rsidRPr="00717282">
        <w:rPr>
          <w:lang w:val="tr-TR"/>
        </w:rPr>
        <w:t xml:space="preserve"> “</w:t>
      </w:r>
      <w:proofErr w:type="spellStart"/>
      <w:r w:rsidRPr="00717282">
        <w:rPr>
          <w:lang w:val="tr-TR"/>
        </w:rPr>
        <w:t>yaşıl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rəqəmsal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keçidin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ürəyi</w:t>
      </w:r>
      <w:proofErr w:type="spellEnd"/>
      <w:r w:rsidRPr="00717282">
        <w:rPr>
          <w:lang w:val="tr-TR"/>
        </w:rPr>
        <w:t xml:space="preserve">” kimi </w:t>
      </w:r>
      <w:proofErr w:type="spellStart"/>
      <w:r w:rsidRPr="00717282">
        <w:rPr>
          <w:lang w:val="tr-TR"/>
        </w:rPr>
        <w:t>baxır</w:t>
      </w:r>
      <w:proofErr w:type="spellEnd"/>
      <w:r w:rsidRPr="00717282">
        <w:rPr>
          <w:lang w:val="tr-TR"/>
        </w:rPr>
        <w:t xml:space="preserve">. </w:t>
      </w:r>
      <w:r w:rsidR="0005079B" w:rsidRPr="00717282">
        <w:rPr>
          <w:lang w:val="tr-TR"/>
        </w:rPr>
        <w:t xml:space="preserve">Bu </w:t>
      </w:r>
      <w:proofErr w:type="spellStart"/>
      <w:r w:rsidR="0005079B" w:rsidRPr="00717282">
        <w:rPr>
          <w:lang w:val="tr-TR"/>
        </w:rPr>
        <w:t>kontekstdə</w:t>
      </w:r>
      <w:proofErr w:type="spellEnd"/>
      <w:r w:rsidR="0005079B" w:rsidRPr="00717282">
        <w:rPr>
          <w:lang w:val="tr-TR"/>
        </w:rPr>
        <w:t xml:space="preserve">, </w:t>
      </w:r>
      <w:proofErr w:type="spellStart"/>
      <w:proofErr w:type="gramStart"/>
      <w:r w:rsidR="0005079B" w:rsidRPr="00717282">
        <w:rPr>
          <w:lang w:val="tr-TR"/>
        </w:rPr>
        <w:t>Avropa</w:t>
      </w:r>
      <w:proofErr w:type="spellEnd"/>
      <w:proofErr w:type="gram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Bacarıqlar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Gündəliyi</w:t>
      </w:r>
      <w:proofErr w:type="spellEnd"/>
      <w:r w:rsidR="0005079B" w:rsidRPr="00717282">
        <w:rPr>
          <w:lang w:val="tr-TR"/>
        </w:rPr>
        <w:t xml:space="preserve">, </w:t>
      </w:r>
      <w:proofErr w:type="spellStart"/>
      <w:r w:rsidR="0005079B" w:rsidRPr="00717282">
        <w:rPr>
          <w:lang w:val="tr-TR"/>
        </w:rPr>
        <w:t>Bacarıqlar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üzrə</w:t>
      </w:r>
      <w:proofErr w:type="spellEnd"/>
      <w:r w:rsidR="0005079B" w:rsidRPr="00717282">
        <w:rPr>
          <w:lang w:val="tr-TR"/>
        </w:rPr>
        <w:t xml:space="preserve"> Paktı, ESCO </w:t>
      </w:r>
      <w:proofErr w:type="spellStart"/>
      <w:r w:rsidR="0005079B" w:rsidRPr="00717282">
        <w:rPr>
          <w:lang w:val="tr-TR"/>
        </w:rPr>
        <w:t>və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Mikrokreditlər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Çərçivəsi</w:t>
      </w:r>
      <w:proofErr w:type="spellEnd"/>
      <w:r w:rsidR="0005079B" w:rsidRPr="00717282">
        <w:rPr>
          <w:lang w:val="tr-TR"/>
        </w:rPr>
        <w:t xml:space="preserve"> kimi </w:t>
      </w:r>
      <w:proofErr w:type="spellStart"/>
      <w:r w:rsidR="0005079B" w:rsidRPr="00717282">
        <w:rPr>
          <w:lang w:val="tr-TR"/>
        </w:rPr>
        <w:t>siyasət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alətləri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təhsil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və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əmək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bazarı</w:t>
      </w:r>
      <w:proofErr w:type="spellEnd"/>
      <w:r w:rsidR="0005079B" w:rsidRPr="00717282">
        <w:rPr>
          <w:lang w:val="tr-TR"/>
        </w:rPr>
        <w:t xml:space="preserve"> arasında </w:t>
      </w:r>
      <w:proofErr w:type="spellStart"/>
      <w:r w:rsidR="0005079B" w:rsidRPr="00717282">
        <w:rPr>
          <w:lang w:val="tr-TR"/>
        </w:rPr>
        <w:t>əlaqənin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gücləndirilməsini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dəstəkləyir</w:t>
      </w:r>
      <w:proofErr w:type="spellEnd"/>
      <w:r w:rsidR="0005079B" w:rsidRPr="00717282">
        <w:rPr>
          <w:lang w:val="tr-TR"/>
        </w:rPr>
        <w:t xml:space="preserve">. Bu </w:t>
      </w:r>
      <w:proofErr w:type="spellStart"/>
      <w:r w:rsidR="0005079B" w:rsidRPr="00717282">
        <w:rPr>
          <w:lang w:val="tr-TR"/>
        </w:rPr>
        <w:t>siyasətlərə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uyğun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olaraq</w:t>
      </w:r>
      <w:proofErr w:type="spellEnd"/>
      <w:r w:rsidR="0005079B" w:rsidRPr="00717282">
        <w:rPr>
          <w:lang w:val="tr-TR"/>
        </w:rPr>
        <w:t xml:space="preserve">, VRinVET </w:t>
      </w:r>
      <w:proofErr w:type="spellStart"/>
      <w:r w:rsidR="0005079B" w:rsidRPr="00717282">
        <w:rPr>
          <w:lang w:val="tr-TR"/>
        </w:rPr>
        <w:t>layihəsi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rəqəmsal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texnologiyaların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tədris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proseslərinə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inteqrasiyasını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təşviq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edir</w:t>
      </w:r>
      <w:proofErr w:type="spellEnd"/>
      <w:r w:rsidR="0005079B" w:rsidRPr="00717282">
        <w:rPr>
          <w:lang w:val="tr-TR"/>
        </w:rPr>
        <w:t xml:space="preserve">. Bundan </w:t>
      </w:r>
      <w:proofErr w:type="spellStart"/>
      <w:r w:rsidR="0005079B" w:rsidRPr="00717282">
        <w:rPr>
          <w:lang w:val="tr-TR"/>
        </w:rPr>
        <w:t>əlavə</w:t>
      </w:r>
      <w:proofErr w:type="spellEnd"/>
      <w:r w:rsidR="0005079B" w:rsidRPr="00717282">
        <w:rPr>
          <w:lang w:val="tr-TR"/>
        </w:rPr>
        <w:t xml:space="preserve">, </w:t>
      </w:r>
      <w:proofErr w:type="spellStart"/>
      <w:r w:rsidR="0005079B" w:rsidRPr="00717282">
        <w:rPr>
          <w:lang w:val="tr-TR"/>
        </w:rPr>
        <w:t>layihə</w:t>
      </w:r>
      <w:proofErr w:type="spellEnd"/>
      <w:r w:rsidR="0005079B" w:rsidRPr="00717282">
        <w:rPr>
          <w:lang w:val="tr-TR"/>
        </w:rPr>
        <w:t xml:space="preserve"> CEDEFOP-un “</w:t>
      </w:r>
      <w:proofErr w:type="spellStart"/>
      <w:r w:rsidR="0005079B" w:rsidRPr="00717282">
        <w:rPr>
          <w:lang w:val="tr-TR"/>
        </w:rPr>
        <w:t>Rəqəmsal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və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Yaşıl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Bacarıqlar”a</w:t>
      </w:r>
      <w:proofErr w:type="spellEnd"/>
      <w:r w:rsidR="0005079B" w:rsidRPr="00717282">
        <w:rPr>
          <w:lang w:val="tr-TR"/>
        </w:rPr>
        <w:t xml:space="preserve"> verdiyi </w:t>
      </w:r>
      <w:proofErr w:type="spellStart"/>
      <w:r w:rsidR="0005079B" w:rsidRPr="00717282">
        <w:rPr>
          <w:lang w:val="tr-TR"/>
        </w:rPr>
        <w:t>vurğu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ilə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uyğun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gəlir</w:t>
      </w:r>
      <w:proofErr w:type="spellEnd"/>
      <w:r w:rsidR="0005079B" w:rsidRPr="00717282">
        <w:rPr>
          <w:lang w:val="tr-TR"/>
        </w:rPr>
        <w:t xml:space="preserve">. </w:t>
      </w:r>
      <w:proofErr w:type="spellStart"/>
      <w:r w:rsidR="0005079B" w:rsidRPr="00717282">
        <w:rPr>
          <w:lang w:val="tr-TR"/>
        </w:rPr>
        <w:t>Peşə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təhsilində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rəqəmsal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transformasiyanın</w:t>
      </w:r>
      <w:proofErr w:type="spellEnd"/>
      <w:r w:rsidR="0005079B" w:rsidRPr="00717282">
        <w:rPr>
          <w:lang w:val="tr-TR"/>
        </w:rPr>
        <w:t xml:space="preserve"> uğuru </w:t>
      </w:r>
      <w:proofErr w:type="spellStart"/>
      <w:r w:rsidR="0005079B" w:rsidRPr="00717282">
        <w:rPr>
          <w:lang w:val="tr-TR"/>
        </w:rPr>
        <w:t>pedaqoji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transformasiyaya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rəhbərlik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edən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müəllimlərdən</w:t>
      </w:r>
      <w:proofErr w:type="spellEnd"/>
      <w:r w:rsidR="0005079B" w:rsidRPr="00717282">
        <w:rPr>
          <w:lang w:val="tr-TR"/>
        </w:rPr>
        <w:t xml:space="preserve"> asılıdır. VRinVET bu liderliyi </w:t>
      </w:r>
      <w:proofErr w:type="spellStart"/>
      <w:r w:rsidR="0005079B" w:rsidRPr="00717282">
        <w:rPr>
          <w:lang w:val="tr-TR"/>
        </w:rPr>
        <w:t>təmin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etmək</w:t>
      </w:r>
      <w:proofErr w:type="spellEnd"/>
      <w:r w:rsidR="0005079B" w:rsidRPr="00717282">
        <w:rPr>
          <w:lang w:val="tr-TR"/>
        </w:rPr>
        <w:t xml:space="preserve"> üçün </w:t>
      </w:r>
      <w:proofErr w:type="spellStart"/>
      <w:r w:rsidR="0005079B" w:rsidRPr="00717282">
        <w:rPr>
          <w:lang w:val="tr-TR"/>
        </w:rPr>
        <w:t>nəzərdə</w:t>
      </w:r>
      <w:proofErr w:type="spellEnd"/>
      <w:r w:rsidR="0005079B" w:rsidRPr="00717282">
        <w:rPr>
          <w:lang w:val="tr-TR"/>
        </w:rPr>
        <w:t xml:space="preserve"> </w:t>
      </w:r>
      <w:proofErr w:type="spellStart"/>
      <w:r w:rsidR="0005079B" w:rsidRPr="00717282">
        <w:rPr>
          <w:lang w:val="tr-TR"/>
        </w:rPr>
        <w:t>tutulmuşdur</w:t>
      </w:r>
      <w:proofErr w:type="spellEnd"/>
      <w:r w:rsidR="0005079B" w:rsidRPr="00717282">
        <w:rPr>
          <w:lang w:val="tr-TR"/>
        </w:rPr>
        <w:t>.</w:t>
      </w:r>
    </w:p>
    <w:p w14:paraId="5246296A" w14:textId="06F3F6E8" w:rsidR="009F0122" w:rsidRPr="00717282" w:rsidRDefault="009F0122" w:rsidP="009942E7">
      <w:pPr>
        <w:spacing w:after="120" w:line="288" w:lineRule="auto"/>
        <w:contextualSpacing/>
        <w:mirrorIndents/>
        <w:jc w:val="both"/>
        <w:rPr>
          <w:lang w:val="tr-TR"/>
        </w:rPr>
      </w:pPr>
      <w:proofErr w:type="spellStart"/>
      <w:r w:rsidRPr="00717282">
        <w:rPr>
          <w:lang w:val="tr-TR"/>
        </w:rPr>
        <w:t>Kitabça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müəllimlər</w:t>
      </w:r>
      <w:proofErr w:type="spellEnd"/>
      <w:r w:rsidRPr="00717282">
        <w:rPr>
          <w:lang w:val="tr-TR"/>
        </w:rPr>
        <w:t xml:space="preserve"> üçün addım-addım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üçün bir-biri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əlaqəli</w:t>
      </w:r>
      <w:proofErr w:type="spellEnd"/>
      <w:r w:rsidRPr="00717282">
        <w:rPr>
          <w:lang w:val="tr-TR"/>
        </w:rPr>
        <w:t xml:space="preserve"> 10 </w:t>
      </w:r>
      <w:proofErr w:type="spellStart"/>
      <w:r w:rsidRPr="00717282">
        <w:rPr>
          <w:lang w:val="tr-TR"/>
        </w:rPr>
        <w:t>fəsildə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təşkil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edilmişdir</w:t>
      </w:r>
      <w:proofErr w:type="spellEnd"/>
      <w:r w:rsidRPr="00717282">
        <w:rPr>
          <w:lang w:val="tr-TR"/>
        </w:rPr>
        <w:t xml:space="preserve">. Bu </w:t>
      </w:r>
      <w:proofErr w:type="spellStart"/>
      <w:r w:rsidRPr="00717282">
        <w:rPr>
          <w:lang w:val="tr-TR"/>
        </w:rPr>
        <w:t>kitabça</w:t>
      </w:r>
      <w:proofErr w:type="spellEnd"/>
      <w:r w:rsidRPr="00717282">
        <w:rPr>
          <w:lang w:val="tr-TR"/>
        </w:rPr>
        <w:t xml:space="preserve"> VR </w:t>
      </w:r>
      <w:proofErr w:type="spellStart"/>
      <w:r w:rsidRPr="00717282">
        <w:rPr>
          <w:lang w:val="tr-TR"/>
        </w:rPr>
        <w:t>əsaslı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peşə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təlimində</w:t>
      </w:r>
      <w:proofErr w:type="spellEnd"/>
      <w:r w:rsidRPr="00717282">
        <w:rPr>
          <w:lang w:val="tr-TR"/>
        </w:rPr>
        <w:t xml:space="preserve"> çalışan </w:t>
      </w:r>
      <w:proofErr w:type="spellStart"/>
      <w:r w:rsidRPr="00717282">
        <w:rPr>
          <w:lang w:val="tr-TR"/>
        </w:rPr>
        <w:t>müəllimlərə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kömək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:</w:t>
      </w:r>
    </w:p>
    <w:p w14:paraId="68AFA3F8" w14:textId="77777777" w:rsidR="009F0122" w:rsidRPr="00717282" w:rsidRDefault="009F0122" w:rsidP="0005079B">
      <w:pPr>
        <w:numPr>
          <w:ilvl w:val="0"/>
          <w:numId w:val="10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Təhsil</w:t>
      </w:r>
      <w:proofErr w:type="spellEnd"/>
      <w:r w:rsidRPr="00717282">
        <w:rPr>
          <w:lang w:val="tr-TR"/>
        </w:rPr>
        <w:t xml:space="preserve"> </w:t>
      </w:r>
      <w:proofErr w:type="gramStart"/>
      <w:r w:rsidRPr="00717282">
        <w:rPr>
          <w:lang w:val="tr-TR"/>
        </w:rPr>
        <w:t>dizayn</w:t>
      </w:r>
      <w:proofErr w:type="gram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prosesinə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şüurlu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yanaşmaq</w:t>
      </w:r>
      <w:proofErr w:type="spellEnd"/>
      <w:r w:rsidRPr="00717282">
        <w:rPr>
          <w:lang w:val="tr-TR"/>
        </w:rPr>
        <w:t>,</w:t>
      </w:r>
    </w:p>
    <w:p w14:paraId="3532407A" w14:textId="77777777" w:rsidR="009F0122" w:rsidRPr="00717282" w:rsidRDefault="009F0122" w:rsidP="0005079B">
      <w:pPr>
        <w:numPr>
          <w:ilvl w:val="0"/>
          <w:numId w:val="10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Nəzəriyyəni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praktikaya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çevirə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bilmək</w:t>
      </w:r>
      <w:proofErr w:type="spellEnd"/>
      <w:r w:rsidRPr="00717282">
        <w:rPr>
          <w:lang w:val="tr-TR"/>
        </w:rPr>
        <w:t xml:space="preserve"> üçün,</w:t>
      </w:r>
    </w:p>
    <w:p w14:paraId="6B4EA6D5" w14:textId="77777777" w:rsidR="0022289C" w:rsidRPr="00717282" w:rsidRDefault="009F0122" w:rsidP="0005079B">
      <w:pPr>
        <w:numPr>
          <w:ilvl w:val="0"/>
          <w:numId w:val="10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, onlara </w:t>
      </w:r>
      <w:proofErr w:type="spellStart"/>
      <w:r w:rsidRPr="00717282">
        <w:rPr>
          <w:lang w:val="tr-TR"/>
        </w:rPr>
        <w:t>sektorla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koordinasiyada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innovativ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təcrübələri</w:t>
      </w:r>
      <w:proofErr w:type="spellEnd"/>
      <w:r w:rsidRPr="00717282">
        <w:rPr>
          <w:lang w:val="tr-TR"/>
        </w:rPr>
        <w:t xml:space="preserve"> yaratmağa imkan </w:t>
      </w:r>
      <w:proofErr w:type="spellStart"/>
      <w:r w:rsidRPr="00717282">
        <w:rPr>
          <w:lang w:val="tr-TR"/>
        </w:rPr>
        <w:t>vermək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daşıyır</w:t>
      </w:r>
      <w:proofErr w:type="spellEnd"/>
      <w:r w:rsidRPr="00717282">
        <w:rPr>
          <w:lang w:val="tr-TR"/>
        </w:rPr>
        <w:t xml:space="preserve"> </w:t>
      </w:r>
      <w:r w:rsidRPr="00717282">
        <w:rPr>
          <w:lang w:val="tr-TR"/>
        </w:rPr>
        <w:br/>
        <w:t>.</w:t>
      </w:r>
    </w:p>
    <w:p w14:paraId="4F156962" w14:textId="77777777" w:rsidR="009942E7" w:rsidRDefault="009942E7" w:rsidP="0005079B">
      <w:pPr>
        <w:spacing w:after="120" w:line="288" w:lineRule="auto"/>
        <w:contextualSpacing/>
        <w:mirrorIndents/>
        <w:rPr>
          <w:lang w:val="tr-TR"/>
        </w:rPr>
      </w:pPr>
    </w:p>
    <w:p w14:paraId="2941ED8B" w14:textId="6A3003F9" w:rsidR="0005079B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"</w:t>
      </w:r>
      <w:proofErr w:type="spellStart"/>
      <w:r w:rsidRPr="00717282">
        <w:rPr>
          <w:lang w:val="tr-TR"/>
        </w:rPr>
        <w:t>Texnologiya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yaxşı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müəllimi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əvəz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bilməz</w:t>
      </w:r>
      <w:proofErr w:type="spellEnd"/>
      <w:r w:rsidRPr="00717282">
        <w:rPr>
          <w:lang w:val="tr-TR"/>
        </w:rPr>
        <w:t xml:space="preserve">, lakin düzgün </w:t>
      </w:r>
      <w:proofErr w:type="spellStart"/>
      <w:r w:rsidRPr="00717282">
        <w:rPr>
          <w:lang w:val="tr-TR"/>
        </w:rPr>
        <w:t>tədris</w:t>
      </w:r>
      <w:proofErr w:type="spellEnd"/>
      <w:r w:rsidRPr="00717282">
        <w:rPr>
          <w:lang w:val="tr-TR"/>
        </w:rPr>
        <w:t xml:space="preserve"> </w:t>
      </w:r>
      <w:proofErr w:type="gramStart"/>
      <w:r w:rsidRPr="00717282">
        <w:rPr>
          <w:lang w:val="tr-TR"/>
        </w:rPr>
        <w:t>dizaynı</w:t>
      </w:r>
      <w:proofErr w:type="gram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yaxşı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müəllimi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gələcəyə</w:t>
      </w:r>
      <w:proofErr w:type="spellEnd"/>
      <w:r w:rsidRPr="00717282">
        <w:rPr>
          <w:lang w:val="tr-TR"/>
        </w:rPr>
        <w:t xml:space="preserve"> apara </w:t>
      </w:r>
      <w:proofErr w:type="spellStart"/>
      <w:r w:rsidRPr="00717282">
        <w:rPr>
          <w:lang w:val="tr-TR"/>
        </w:rPr>
        <w:t>bilər</w:t>
      </w:r>
      <w:proofErr w:type="spellEnd"/>
      <w:r w:rsidRPr="00717282">
        <w:rPr>
          <w:lang w:val="tr-TR"/>
        </w:rPr>
        <w:t>."</w:t>
      </w:r>
    </w:p>
    <w:p w14:paraId="4002EC4F" w14:textId="4D574D6B" w:rsidR="009F0122" w:rsidRPr="00717282" w:rsidRDefault="009F0122" w:rsidP="00CF1B39">
      <w:pPr>
        <w:pStyle w:val="Balk1"/>
        <w:rPr>
          <w:rFonts w:asciiTheme="minorHAnsi" w:hAnsiTheme="minorHAnsi"/>
          <w:sz w:val="22"/>
          <w:szCs w:val="22"/>
          <w:lang w:val="tr-TR"/>
        </w:rPr>
      </w:pPr>
      <w:bookmarkStart w:id="1" w:name="_Toc212992688"/>
      <w:r w:rsidRPr="00717282">
        <w:rPr>
          <w:rFonts w:asciiTheme="minorHAnsi" w:hAnsiTheme="minorHAnsi"/>
          <w:sz w:val="22"/>
          <w:szCs w:val="22"/>
          <w:lang w:val="tr-TR"/>
        </w:rPr>
        <w:t>2. KURİKULUM DİZAYNINA GİRİŞ</w:t>
      </w:r>
      <w:bookmarkEnd w:id="1"/>
    </w:p>
    <w:p w14:paraId="19E39147" w14:textId="69398C21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2.1 </w:t>
      </w:r>
      <w:proofErr w:type="spellStart"/>
      <w:r w:rsidRPr="00717282">
        <w:rPr>
          <w:b/>
          <w:bCs/>
          <w:lang w:val="tr-TR"/>
        </w:rPr>
        <w:t>Kurikulum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nədir</w:t>
      </w:r>
      <w:proofErr w:type="spellEnd"/>
      <w:r w:rsidRPr="00717282">
        <w:rPr>
          <w:b/>
          <w:bCs/>
          <w:lang w:val="tr-TR"/>
        </w:rPr>
        <w:t>?</w:t>
      </w:r>
    </w:p>
    <w:p w14:paraId="4795390D" w14:textId="77777777" w:rsidR="009942E7" w:rsidRDefault="009F0122" w:rsidP="0005079B">
      <w:pPr>
        <w:spacing w:after="120" w:line="288" w:lineRule="auto"/>
        <w:contextualSpacing/>
        <w:mirrorIndents/>
        <w:jc w:val="both"/>
        <w:rPr>
          <w:lang w:val="tr-TR"/>
        </w:rPr>
      </w:pPr>
      <w:r w:rsidRPr="00717282">
        <w:rPr>
          <w:lang w:val="tr-TR"/>
        </w:rPr>
        <w:t>“</w:t>
      </w:r>
      <w:proofErr w:type="spellStart"/>
      <w:r w:rsidRPr="00717282">
        <w:rPr>
          <w:lang w:val="tr-TR"/>
        </w:rPr>
        <w:t>Kurikulum</w:t>
      </w:r>
      <w:proofErr w:type="spellEnd"/>
      <w:r w:rsidRPr="00717282">
        <w:rPr>
          <w:lang w:val="tr-TR"/>
        </w:rPr>
        <w:t xml:space="preserve">” </w:t>
      </w:r>
      <w:proofErr w:type="spellStart"/>
      <w:r w:rsidRPr="00717282">
        <w:rPr>
          <w:lang w:val="tr-TR"/>
        </w:rPr>
        <w:t>sadəcə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olaraq</w:t>
      </w:r>
      <w:proofErr w:type="spellEnd"/>
      <w:r w:rsidRPr="00717282">
        <w:rPr>
          <w:lang w:val="tr-TR"/>
        </w:rPr>
        <w:t xml:space="preserve"> kurs </w:t>
      </w:r>
      <w:proofErr w:type="spellStart"/>
      <w:r w:rsidRPr="00717282">
        <w:rPr>
          <w:lang w:val="tr-TR"/>
        </w:rPr>
        <w:t>məzmununun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siyahısı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; bu, </w:t>
      </w:r>
      <w:proofErr w:type="spellStart"/>
      <w:r w:rsidRPr="00717282">
        <w:rPr>
          <w:lang w:val="tr-TR"/>
        </w:rPr>
        <w:t>şagirdlərin</w:t>
      </w:r>
      <w:proofErr w:type="spellEnd"/>
      <w:r w:rsidRPr="00717282">
        <w:rPr>
          <w:lang w:val="tr-TR"/>
        </w:rPr>
        <w:t xml:space="preserve"> hansı </w:t>
      </w:r>
      <w:proofErr w:type="spellStart"/>
      <w:r w:rsidRPr="00717282">
        <w:rPr>
          <w:lang w:val="tr-TR"/>
        </w:rPr>
        <w:t>üsullarla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əldə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edəcəyi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bilik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bacarıq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davranışları </w:t>
      </w:r>
      <w:proofErr w:type="spellStart"/>
      <w:r w:rsidRPr="00717282">
        <w:rPr>
          <w:lang w:val="tr-TR"/>
        </w:rPr>
        <w:t>müəyyən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hərtərəfli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təhsil</w:t>
      </w:r>
      <w:proofErr w:type="spellEnd"/>
      <w:r w:rsidRPr="00717282">
        <w:rPr>
          <w:lang w:val="tr-TR"/>
        </w:rPr>
        <w:t xml:space="preserve"> yol </w:t>
      </w:r>
      <w:proofErr w:type="spellStart"/>
      <w:r w:rsidRPr="00717282">
        <w:rPr>
          <w:lang w:val="tr-TR"/>
        </w:rPr>
        <w:t>xəritəsidir</w:t>
      </w:r>
      <w:proofErr w:type="spellEnd"/>
      <w:r w:rsidRPr="00717282">
        <w:rPr>
          <w:lang w:val="tr-TR"/>
        </w:rPr>
        <w:t xml:space="preserve">. Bir </w:t>
      </w:r>
      <w:proofErr w:type="spellStart"/>
      <w:r w:rsidRPr="00717282">
        <w:rPr>
          <w:lang w:val="tr-TR"/>
        </w:rPr>
        <w:t>sözlə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kurikulum</w:t>
      </w:r>
      <w:proofErr w:type="spellEnd"/>
      <w:r w:rsidRPr="00717282">
        <w:rPr>
          <w:lang w:val="tr-TR"/>
        </w:rPr>
        <w:t xml:space="preserve"> “</w:t>
      </w:r>
      <w:proofErr w:type="spellStart"/>
      <w:r w:rsidRPr="00717282">
        <w:rPr>
          <w:lang w:val="tr-TR"/>
        </w:rPr>
        <w:t>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öyrədiləcək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necə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öyrədiləcək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vaxt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necə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qiymətləndiriləcək</w:t>
      </w:r>
      <w:proofErr w:type="spellEnd"/>
      <w:r w:rsidRPr="00717282">
        <w:rPr>
          <w:lang w:val="tr-TR"/>
        </w:rPr>
        <w:t xml:space="preserve">” </w:t>
      </w:r>
      <w:proofErr w:type="spellStart"/>
      <w:r w:rsidRPr="00717282">
        <w:rPr>
          <w:lang w:val="tr-TR"/>
        </w:rPr>
        <w:t>suallarına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cavab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verən</w:t>
      </w:r>
      <w:proofErr w:type="spellEnd"/>
      <w:r w:rsidRPr="00717282">
        <w:rPr>
          <w:lang w:val="tr-TR"/>
        </w:rPr>
        <w:t xml:space="preserve"> sistemli plandır. </w:t>
      </w:r>
      <w:proofErr w:type="spellStart"/>
      <w:r w:rsidRPr="00717282">
        <w:rPr>
          <w:lang w:val="tr-TR"/>
        </w:rPr>
        <w:t>Peşə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təhsilində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kurrikulumun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şagirdləri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təkcə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biliklərlə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həm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tətbiq</w:t>
      </w:r>
      <w:proofErr w:type="spellEnd"/>
      <w:r w:rsidRPr="00717282">
        <w:rPr>
          <w:lang w:val="tr-TR"/>
        </w:rPr>
        <w:t xml:space="preserve"> olunan </w:t>
      </w:r>
      <w:proofErr w:type="spellStart"/>
      <w:r w:rsidRPr="00717282">
        <w:rPr>
          <w:lang w:val="tr-TR"/>
        </w:rPr>
        <w:t>bacarıqlarla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təchiz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etməkdir</w:t>
      </w:r>
      <w:proofErr w:type="spellEnd"/>
      <w:r w:rsidRPr="00717282">
        <w:rPr>
          <w:lang w:val="tr-TR"/>
        </w:rPr>
        <w:t xml:space="preserve">. Buna </w:t>
      </w:r>
      <w:proofErr w:type="spellStart"/>
      <w:r w:rsidRPr="00717282">
        <w:rPr>
          <w:lang w:val="tr-TR"/>
        </w:rPr>
        <w:t>görə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effektiv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kurikulum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həm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nəzəri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bilikləri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həm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praktiki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imkanlarını </w:t>
      </w:r>
      <w:proofErr w:type="spellStart"/>
      <w:r w:rsidRPr="00717282">
        <w:rPr>
          <w:lang w:val="tr-TR"/>
        </w:rPr>
        <w:t>tarazlaşdırmalıdır</w:t>
      </w:r>
      <w:proofErr w:type="spellEnd"/>
      <w:r w:rsidRPr="00717282">
        <w:rPr>
          <w:lang w:val="tr-TR"/>
        </w:rPr>
        <w:t>.</w:t>
      </w:r>
    </w:p>
    <w:p w14:paraId="6662665E" w14:textId="0378AD19" w:rsidR="009F0122" w:rsidRPr="00717282" w:rsidRDefault="009F0122" w:rsidP="0005079B">
      <w:pPr>
        <w:spacing w:after="120" w:line="288" w:lineRule="auto"/>
        <w:contextualSpacing/>
        <w:mirrorIndents/>
        <w:jc w:val="both"/>
        <w:rPr>
          <w:lang w:val="tr-TR"/>
        </w:rPr>
      </w:pPr>
      <w:r w:rsidRPr="00717282">
        <w:rPr>
          <w:lang w:val="tr-TR"/>
        </w:rPr>
        <w:br/>
        <w:t>“</w:t>
      </w:r>
      <w:proofErr w:type="spellStart"/>
      <w:r w:rsidRPr="00717282">
        <w:rPr>
          <w:lang w:val="tr-TR"/>
        </w:rPr>
        <w:t>Yaxşı</w:t>
      </w:r>
      <w:proofErr w:type="spellEnd"/>
      <w:r w:rsidRPr="00717282">
        <w:rPr>
          <w:lang w:val="tr-TR"/>
        </w:rPr>
        <w:t xml:space="preserve"> hazırlanmış </w:t>
      </w:r>
      <w:proofErr w:type="spellStart"/>
      <w:r w:rsidRPr="00717282">
        <w:rPr>
          <w:lang w:val="tr-TR"/>
        </w:rPr>
        <w:t>kurikulum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təkcə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imtahanlara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həm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həyata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hazırlayır</w:t>
      </w:r>
      <w:proofErr w:type="spellEnd"/>
      <w:r w:rsidRPr="00717282">
        <w:rPr>
          <w:lang w:val="tr-TR"/>
        </w:rPr>
        <w:t>”.</w:t>
      </w:r>
    </w:p>
    <w:p w14:paraId="21F4F492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67FE0807" w14:textId="123F5036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2.2 </w:t>
      </w:r>
      <w:proofErr w:type="spellStart"/>
      <w:r w:rsidRPr="00717282">
        <w:rPr>
          <w:b/>
          <w:bCs/>
          <w:lang w:val="tr-TR"/>
        </w:rPr>
        <w:t>Kurrikulumun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komponentləri</w:t>
      </w:r>
      <w:proofErr w:type="spellEnd"/>
    </w:p>
    <w:p w14:paraId="1786D341" w14:textId="5C89CDBD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Kurrikulumun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effektiv</w:t>
      </w:r>
      <w:proofErr w:type="spellEnd"/>
      <w:r w:rsidRPr="00717282">
        <w:rPr>
          <w:lang w:val="tr-TR"/>
        </w:rPr>
        <w:t xml:space="preserve"> olması üçün </w:t>
      </w:r>
      <w:proofErr w:type="spellStart"/>
      <w:r w:rsidRPr="00717282">
        <w:rPr>
          <w:lang w:val="tr-TR"/>
        </w:rPr>
        <w:t>aşağıdakı</w:t>
      </w:r>
      <w:proofErr w:type="spellEnd"/>
      <w:r w:rsidRPr="00717282">
        <w:rPr>
          <w:lang w:val="tr-TR"/>
        </w:rPr>
        <w:t xml:space="preserve"> beş </w:t>
      </w:r>
      <w:proofErr w:type="spellStart"/>
      <w:r w:rsidRPr="00717282">
        <w:rPr>
          <w:lang w:val="tr-TR"/>
        </w:rPr>
        <w:t>əsas</w:t>
      </w:r>
      <w:proofErr w:type="spellEnd"/>
      <w:r w:rsidRPr="00717282">
        <w:rPr>
          <w:lang w:val="tr-TR"/>
        </w:rPr>
        <w:t xml:space="preserve"> komponent </w:t>
      </w:r>
      <w:proofErr w:type="spellStart"/>
      <w:r w:rsidRPr="00717282">
        <w:rPr>
          <w:lang w:val="tr-TR"/>
        </w:rPr>
        <w:t>balanslaşdırılmış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şəkildə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tərtib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edilməli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qurulmalıdır</w:t>
      </w:r>
      <w:proofErr w:type="spellEnd"/>
      <w:r w:rsidRPr="00717282">
        <w:rPr>
          <w:lang w:val="tr-TR"/>
        </w:rPr>
        <w:t>: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420"/>
        <w:gridCol w:w="3488"/>
        <w:gridCol w:w="3714"/>
      </w:tblGrid>
      <w:tr w:rsidR="009F0122" w:rsidRPr="00717282" w14:paraId="6E82E9B0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A632ED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Komponent</w:t>
            </w:r>
          </w:p>
        </w:tc>
        <w:tc>
          <w:tcPr>
            <w:tcW w:w="0" w:type="auto"/>
            <w:hideMark/>
          </w:tcPr>
          <w:p w14:paraId="3A09D4B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Tərif</w:t>
            </w:r>
            <w:proofErr w:type="spellEnd"/>
          </w:p>
        </w:tc>
        <w:tc>
          <w:tcPr>
            <w:tcW w:w="0" w:type="auto"/>
            <w:hideMark/>
          </w:tcPr>
          <w:p w14:paraId="263230B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Misal</w:t>
            </w:r>
          </w:p>
        </w:tc>
      </w:tr>
      <w:tr w:rsidR="009F0122" w:rsidRPr="00717282" w14:paraId="33E402CF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4BFAA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Məqsədlər</w:t>
            </w:r>
            <w:proofErr w:type="spellEnd"/>
          </w:p>
        </w:tc>
        <w:tc>
          <w:tcPr>
            <w:tcW w:w="0" w:type="auto"/>
            <w:hideMark/>
          </w:tcPr>
          <w:p w14:paraId="10DB99E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Təlim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proqramının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ümumi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məqsədləri</w:t>
            </w:r>
            <w:proofErr w:type="spellEnd"/>
          </w:p>
        </w:tc>
        <w:tc>
          <w:tcPr>
            <w:tcW w:w="0" w:type="auto"/>
            <w:hideMark/>
          </w:tcPr>
          <w:p w14:paraId="53AD215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Əməyin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mühafizəsi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məlumatlılığını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artırmaq</w:t>
            </w:r>
            <w:proofErr w:type="spellEnd"/>
          </w:p>
        </w:tc>
      </w:tr>
      <w:tr w:rsidR="009F0122" w:rsidRPr="00717282" w14:paraId="7544E447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D4C85A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İçindəkilər</w:t>
            </w:r>
            <w:proofErr w:type="spellEnd"/>
          </w:p>
        </w:tc>
        <w:tc>
          <w:tcPr>
            <w:tcW w:w="0" w:type="auto"/>
            <w:hideMark/>
          </w:tcPr>
          <w:p w14:paraId="0BAF67C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Öyrənilməsi</w:t>
            </w:r>
            <w:proofErr w:type="spellEnd"/>
            <w:r w:rsidRPr="00717282">
              <w:rPr>
                <w:lang w:val="tr-TR"/>
              </w:rPr>
              <w:t xml:space="preserve"> lazım olan </w:t>
            </w:r>
            <w:proofErr w:type="spellStart"/>
            <w:r w:rsidRPr="00717282">
              <w:rPr>
                <w:lang w:val="tr-TR"/>
              </w:rPr>
              <w:t>bilik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bacarıq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dəyərlər</w:t>
            </w:r>
            <w:proofErr w:type="spellEnd"/>
          </w:p>
        </w:tc>
        <w:tc>
          <w:tcPr>
            <w:tcW w:w="0" w:type="auto"/>
            <w:hideMark/>
          </w:tcPr>
          <w:p w14:paraId="632DF60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Elektrik </w:t>
            </w:r>
            <w:proofErr w:type="spellStart"/>
            <w:r w:rsidRPr="00717282">
              <w:rPr>
                <w:lang w:val="tr-TR"/>
              </w:rPr>
              <w:t>sxemləri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qaynaq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texnikası</w:t>
            </w:r>
            <w:proofErr w:type="spellEnd"/>
          </w:p>
        </w:tc>
      </w:tr>
      <w:tr w:rsidR="009F0122" w:rsidRPr="009942E7" w14:paraId="0299BE1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F6614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Metodlar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Strategiyalar</w:t>
            </w:r>
            <w:proofErr w:type="spellEnd"/>
          </w:p>
        </w:tc>
        <w:tc>
          <w:tcPr>
            <w:tcW w:w="0" w:type="auto"/>
            <w:hideMark/>
          </w:tcPr>
          <w:p w14:paraId="7CFF4A7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necə</w:t>
            </w:r>
            <w:proofErr w:type="spellEnd"/>
            <w:r w:rsidRPr="00717282">
              <w:rPr>
                <w:lang w:val="tr-TR"/>
              </w:rPr>
              <w:t xml:space="preserve"> baş </w:t>
            </w:r>
            <w:proofErr w:type="spellStart"/>
            <w:r w:rsidRPr="00717282">
              <w:rPr>
                <w:lang w:val="tr-TR"/>
              </w:rPr>
              <w:t>verəcək</w:t>
            </w:r>
            <w:proofErr w:type="spellEnd"/>
          </w:p>
        </w:tc>
        <w:tc>
          <w:tcPr>
            <w:tcW w:w="0" w:type="auto"/>
            <w:hideMark/>
          </w:tcPr>
          <w:p w14:paraId="68D9B24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Nümayiş, </w:t>
            </w:r>
            <w:proofErr w:type="spellStart"/>
            <w:r w:rsidRPr="00717282">
              <w:rPr>
                <w:lang w:val="tr-TR"/>
              </w:rPr>
              <w:t>simulyasiya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layihə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əsasında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</w:p>
        </w:tc>
      </w:tr>
      <w:tr w:rsidR="009F0122" w:rsidRPr="00717282" w14:paraId="549B9D32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F1E3FD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Ölçmə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Qiymətləndirmə</w:t>
            </w:r>
            <w:proofErr w:type="spellEnd"/>
          </w:p>
        </w:tc>
        <w:tc>
          <w:tcPr>
            <w:tcW w:w="0" w:type="auto"/>
            <w:hideMark/>
          </w:tcPr>
          <w:p w14:paraId="2683D98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Öyrənməni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necə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ölçmək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olar</w:t>
            </w:r>
            <w:proofErr w:type="spellEnd"/>
          </w:p>
        </w:tc>
        <w:tc>
          <w:tcPr>
            <w:tcW w:w="0" w:type="auto"/>
            <w:hideMark/>
          </w:tcPr>
          <w:p w14:paraId="2B3CBFE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Performans </w:t>
            </w:r>
            <w:proofErr w:type="spellStart"/>
            <w:r w:rsidRPr="00717282">
              <w:rPr>
                <w:lang w:val="tr-TR"/>
              </w:rPr>
              <w:t>tapşırığı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rubrikası</w:t>
            </w:r>
            <w:proofErr w:type="spellEnd"/>
            <w:r w:rsidRPr="00717282">
              <w:rPr>
                <w:lang w:val="tr-TR"/>
              </w:rPr>
              <w:t xml:space="preserve">, VR sonrası </w:t>
            </w:r>
            <w:proofErr w:type="spellStart"/>
            <w:r w:rsidRPr="00717282">
              <w:rPr>
                <w:lang w:val="tr-TR"/>
              </w:rPr>
              <w:t>ssenari</w:t>
            </w:r>
            <w:proofErr w:type="spellEnd"/>
            <w:r w:rsidRPr="00717282">
              <w:rPr>
                <w:lang w:val="tr-TR"/>
              </w:rPr>
              <w:t xml:space="preserve"> testi</w:t>
            </w:r>
          </w:p>
        </w:tc>
      </w:tr>
      <w:tr w:rsidR="009F0122" w:rsidRPr="00717282" w14:paraId="1A6C17B4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0EA668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Əlaqə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Təftiş</w:t>
            </w:r>
            <w:proofErr w:type="spellEnd"/>
          </w:p>
        </w:tc>
        <w:tc>
          <w:tcPr>
            <w:tcW w:w="0" w:type="auto"/>
            <w:hideMark/>
          </w:tcPr>
          <w:p w14:paraId="6B6CEB7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Proqramın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təkmilləşdirilməsi</w:t>
            </w:r>
            <w:proofErr w:type="spellEnd"/>
            <w:r w:rsidRPr="00717282">
              <w:rPr>
                <w:lang w:val="tr-TR"/>
              </w:rPr>
              <w:t xml:space="preserve"> </w:t>
            </w:r>
            <w:r w:rsidRPr="00717282">
              <w:rPr>
                <w:lang w:val="tr-TR"/>
              </w:rPr>
              <w:lastRenderedPageBreak/>
              <w:t xml:space="preserve">üçün </w:t>
            </w:r>
            <w:proofErr w:type="spellStart"/>
            <w:r w:rsidRPr="00717282">
              <w:rPr>
                <w:lang w:val="tr-TR"/>
              </w:rPr>
              <w:t>rəy</w:t>
            </w:r>
            <w:proofErr w:type="spellEnd"/>
          </w:p>
        </w:tc>
        <w:tc>
          <w:tcPr>
            <w:tcW w:w="0" w:type="auto"/>
            <w:hideMark/>
          </w:tcPr>
          <w:p w14:paraId="4C920F9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lastRenderedPageBreak/>
              <w:t>Tələbə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işəgötürən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sorğuları</w:t>
            </w:r>
            <w:proofErr w:type="spellEnd"/>
          </w:p>
        </w:tc>
      </w:tr>
    </w:tbl>
    <w:p w14:paraId="11183FE7" w14:textId="27503A2C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 xml:space="preserve">VR </w:t>
      </w:r>
      <w:proofErr w:type="spellStart"/>
      <w:r w:rsidRPr="00717282">
        <w:rPr>
          <w:lang w:val="tr-TR"/>
        </w:rPr>
        <w:t>əsaslı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təlimdə</w:t>
      </w:r>
      <w:proofErr w:type="spellEnd"/>
      <w:r w:rsidRPr="00717282">
        <w:rPr>
          <w:lang w:val="tr-TR"/>
        </w:rPr>
        <w:t xml:space="preserve"> “</w:t>
      </w:r>
      <w:proofErr w:type="spellStart"/>
      <w:r w:rsidRPr="00717282">
        <w:rPr>
          <w:lang w:val="tr-TR"/>
        </w:rPr>
        <w:t>Metod</w:t>
      </w:r>
      <w:proofErr w:type="spellEnd"/>
      <w:r w:rsidRPr="00717282">
        <w:rPr>
          <w:lang w:val="tr-TR"/>
        </w:rPr>
        <w:t xml:space="preserve">” komponenti </w:t>
      </w:r>
      <w:proofErr w:type="spellStart"/>
      <w:r w:rsidRPr="00717282">
        <w:rPr>
          <w:lang w:val="tr-TR"/>
        </w:rPr>
        <w:t>texnologiya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vasitəsilə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yenidən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müəyyən</w:t>
      </w:r>
      <w:proofErr w:type="spellEnd"/>
      <w:r w:rsidRPr="00717282">
        <w:rPr>
          <w:lang w:val="tr-TR"/>
        </w:rPr>
        <w:t xml:space="preserve"> edilir. Virtual </w:t>
      </w:r>
      <w:proofErr w:type="spellStart"/>
      <w:r w:rsidRPr="00717282">
        <w:rPr>
          <w:lang w:val="tr-TR"/>
        </w:rPr>
        <w:t>mühitlər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tələbələrə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fəal</w:t>
      </w:r>
      <w:proofErr w:type="spellEnd"/>
      <w:r w:rsidRPr="00717282">
        <w:rPr>
          <w:lang w:val="tr-TR"/>
        </w:rPr>
        <w:t xml:space="preserve"> iştirak, </w:t>
      </w:r>
      <w:proofErr w:type="spellStart"/>
      <w:r w:rsidRPr="00717282">
        <w:rPr>
          <w:lang w:val="tr-TR"/>
        </w:rPr>
        <w:t>təkrar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xətasız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tətbiq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təklif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</w:t>
      </w:r>
    </w:p>
    <w:p w14:paraId="52A8011B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6A582CF9" w14:textId="0CA936CD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2.3 </w:t>
      </w:r>
      <w:proofErr w:type="spellStart"/>
      <w:proofErr w:type="gramStart"/>
      <w:r w:rsidRPr="00717282">
        <w:rPr>
          <w:b/>
          <w:bCs/>
          <w:lang w:val="tr-TR"/>
        </w:rPr>
        <w:t>Avropa</w:t>
      </w:r>
      <w:proofErr w:type="spellEnd"/>
      <w:proofErr w:type="gram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Kvalifikasiyalar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Çərçivəsi</w:t>
      </w:r>
      <w:proofErr w:type="spellEnd"/>
      <w:r w:rsidRPr="00717282">
        <w:rPr>
          <w:b/>
          <w:bCs/>
          <w:lang w:val="tr-TR"/>
        </w:rPr>
        <w:t xml:space="preserve"> (EQF) </w:t>
      </w:r>
      <w:proofErr w:type="spellStart"/>
      <w:r w:rsidRPr="00717282">
        <w:rPr>
          <w:b/>
          <w:bCs/>
          <w:lang w:val="tr-TR"/>
        </w:rPr>
        <w:t>ilə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Kurikulum</w:t>
      </w:r>
      <w:proofErr w:type="spellEnd"/>
      <w:r w:rsidRPr="00717282">
        <w:rPr>
          <w:b/>
          <w:bCs/>
          <w:lang w:val="tr-TR"/>
        </w:rPr>
        <w:t xml:space="preserve"> arasında </w:t>
      </w:r>
      <w:proofErr w:type="spellStart"/>
      <w:r w:rsidRPr="00717282">
        <w:rPr>
          <w:b/>
          <w:bCs/>
          <w:lang w:val="tr-TR"/>
        </w:rPr>
        <w:t>əlaqə</w:t>
      </w:r>
      <w:proofErr w:type="spellEnd"/>
    </w:p>
    <w:p w14:paraId="53C2452A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Avropa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Kvalifikasiyalar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Çərçivəsi</w:t>
      </w:r>
      <w:proofErr w:type="spellEnd"/>
      <w:r w:rsidRPr="00717282">
        <w:rPr>
          <w:lang w:val="tr-TR"/>
        </w:rPr>
        <w:t xml:space="preserve"> (EQF) </w:t>
      </w:r>
      <w:proofErr w:type="spellStart"/>
      <w:r w:rsidRPr="00717282">
        <w:rPr>
          <w:lang w:val="tr-TR"/>
        </w:rPr>
        <w:t>fərdi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təlim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nəticələri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müəyyən</w:t>
      </w:r>
      <w:proofErr w:type="spellEnd"/>
      <w:r w:rsidRPr="00717282">
        <w:rPr>
          <w:lang w:val="tr-TR"/>
        </w:rPr>
        <w:t xml:space="preserve"> edilmiş </w:t>
      </w:r>
      <w:proofErr w:type="spellStart"/>
      <w:r w:rsidRPr="00717282">
        <w:rPr>
          <w:lang w:val="tr-TR"/>
        </w:rPr>
        <w:t>səkkiz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səviyyəli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struktur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təklif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 xml:space="preserve"> . </w:t>
      </w:r>
      <w:r w:rsidRPr="00717282">
        <w:rPr>
          <w:lang w:val="tr-TR"/>
        </w:rPr>
        <w:br/>
        <w:t>Bu sistem “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edə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bilər</w:t>
      </w:r>
      <w:proofErr w:type="spellEnd"/>
      <w:r w:rsidRPr="00717282">
        <w:rPr>
          <w:b/>
          <w:bCs/>
          <w:lang w:val="tr-TR"/>
        </w:rPr>
        <w:t xml:space="preserve">?” </w:t>
      </w:r>
      <w:proofErr w:type="spellStart"/>
      <w:r w:rsidRPr="00717282">
        <w:rPr>
          <w:lang w:val="tr-TR"/>
        </w:rPr>
        <w:t>sualına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əsaslanır</w:t>
      </w:r>
      <w:proofErr w:type="spellEnd"/>
      <w:r w:rsidRPr="00717282">
        <w:rPr>
          <w:lang w:val="tr-TR"/>
        </w:rPr>
        <w:t xml:space="preserve"> . </w:t>
      </w:r>
      <w:r w:rsidRPr="00717282">
        <w:rPr>
          <w:b/>
          <w:bCs/>
          <w:lang w:val="tr-TR"/>
        </w:rPr>
        <w:t xml:space="preserve">daha </w:t>
      </w:r>
      <w:proofErr w:type="spellStart"/>
      <w:r w:rsidRPr="00717282">
        <w:rPr>
          <w:b/>
          <w:bCs/>
          <w:lang w:val="tr-TR"/>
        </w:rPr>
        <w:t>çox</w:t>
      </w:r>
      <w:proofErr w:type="spellEnd"/>
      <w:r w:rsidRPr="00717282">
        <w:rPr>
          <w:b/>
          <w:bCs/>
          <w:lang w:val="tr-TR"/>
        </w:rPr>
        <w:t xml:space="preserve"> "</w:t>
      </w:r>
      <w:proofErr w:type="spellStart"/>
      <w:r w:rsidRPr="00717282">
        <w:rPr>
          <w:b/>
          <w:bCs/>
          <w:lang w:val="tr-TR"/>
        </w:rPr>
        <w:t>tələbə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nə</w:t>
      </w:r>
      <w:proofErr w:type="spellEnd"/>
      <w:r w:rsidRPr="00717282">
        <w:rPr>
          <w:b/>
          <w:bCs/>
          <w:lang w:val="tr-TR"/>
        </w:rPr>
        <w:t xml:space="preserve"> bilir? "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605"/>
        <w:gridCol w:w="4021"/>
        <w:gridCol w:w="2916"/>
      </w:tblGrid>
      <w:tr w:rsidR="009F0122" w:rsidRPr="00717282" w14:paraId="5998C2C5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E44DF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EQF </w:t>
            </w:r>
            <w:proofErr w:type="spellStart"/>
            <w:r w:rsidRPr="00717282">
              <w:rPr>
                <w:lang w:val="tr-TR"/>
              </w:rPr>
              <w:t>Səviyyəsi</w:t>
            </w:r>
            <w:proofErr w:type="spellEnd"/>
          </w:p>
        </w:tc>
        <w:tc>
          <w:tcPr>
            <w:tcW w:w="0" w:type="auto"/>
            <w:hideMark/>
          </w:tcPr>
          <w:p w14:paraId="7791257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Tərif</w:t>
            </w:r>
            <w:proofErr w:type="spellEnd"/>
          </w:p>
        </w:tc>
        <w:tc>
          <w:tcPr>
            <w:tcW w:w="0" w:type="auto"/>
            <w:hideMark/>
          </w:tcPr>
          <w:p w14:paraId="16586EA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Misal</w:t>
            </w:r>
          </w:p>
        </w:tc>
      </w:tr>
      <w:tr w:rsidR="009F0122" w:rsidRPr="00717282" w14:paraId="2562CEEE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74E6D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Səviyyə</w:t>
            </w:r>
            <w:proofErr w:type="spellEnd"/>
            <w:r w:rsidRPr="00717282">
              <w:rPr>
                <w:lang w:val="tr-TR"/>
              </w:rPr>
              <w:t xml:space="preserve"> 3–4</w:t>
            </w:r>
          </w:p>
        </w:tc>
        <w:tc>
          <w:tcPr>
            <w:tcW w:w="0" w:type="auto"/>
            <w:hideMark/>
          </w:tcPr>
          <w:p w14:paraId="23C7C54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Orta </w:t>
            </w:r>
            <w:proofErr w:type="spellStart"/>
            <w:r w:rsidRPr="00717282">
              <w:rPr>
                <w:lang w:val="tr-TR"/>
              </w:rPr>
              <w:t>təhsildən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sonrakı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texniki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bacarıqlar</w:t>
            </w:r>
            <w:proofErr w:type="spellEnd"/>
          </w:p>
        </w:tc>
        <w:tc>
          <w:tcPr>
            <w:tcW w:w="0" w:type="auto"/>
            <w:hideMark/>
          </w:tcPr>
          <w:p w14:paraId="41E911F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Peşə</w:t>
            </w:r>
            <w:proofErr w:type="spellEnd"/>
            <w:r w:rsidRPr="00717282">
              <w:rPr>
                <w:lang w:val="tr-TR"/>
              </w:rPr>
              <w:t xml:space="preserve"> liseyi </w:t>
            </w:r>
            <w:proofErr w:type="spellStart"/>
            <w:r w:rsidRPr="00717282">
              <w:rPr>
                <w:lang w:val="tr-TR"/>
              </w:rPr>
              <w:t>təhsili</w:t>
            </w:r>
            <w:proofErr w:type="spellEnd"/>
            <w:r w:rsidRPr="00717282">
              <w:rPr>
                <w:lang w:val="tr-TR"/>
              </w:rPr>
              <w:t xml:space="preserve"> olan </w:t>
            </w:r>
            <w:proofErr w:type="spellStart"/>
            <w:r w:rsidRPr="00717282">
              <w:rPr>
                <w:lang w:val="tr-TR"/>
              </w:rPr>
              <w:t>texnik</w:t>
            </w:r>
            <w:proofErr w:type="spellEnd"/>
          </w:p>
        </w:tc>
      </w:tr>
      <w:tr w:rsidR="009F0122" w:rsidRPr="00717282" w14:paraId="2E93042D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A93BA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Səviyyə</w:t>
            </w:r>
            <w:proofErr w:type="spellEnd"/>
            <w:r w:rsidRPr="00717282">
              <w:rPr>
                <w:lang w:val="tr-TR"/>
              </w:rPr>
              <w:t xml:space="preserve"> 5</w:t>
            </w:r>
          </w:p>
        </w:tc>
        <w:tc>
          <w:tcPr>
            <w:tcW w:w="0" w:type="auto"/>
            <w:hideMark/>
          </w:tcPr>
          <w:p w14:paraId="2962628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Qısamüddətli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gramStart"/>
            <w:r w:rsidRPr="00717282">
              <w:rPr>
                <w:lang w:val="tr-TR"/>
              </w:rPr>
              <w:t>ali</w:t>
            </w:r>
            <w:proofErr w:type="gram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təhsil</w:t>
            </w:r>
            <w:proofErr w:type="spellEnd"/>
            <w:r w:rsidRPr="00717282">
              <w:rPr>
                <w:lang w:val="tr-TR"/>
              </w:rPr>
              <w:t xml:space="preserve"> (</w:t>
            </w:r>
            <w:proofErr w:type="spellStart"/>
            <w:r w:rsidRPr="00717282">
              <w:rPr>
                <w:lang w:val="tr-TR"/>
              </w:rPr>
              <w:t>peşə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məktəbi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3E6B1F0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Tətbiqi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texnik</w:t>
            </w:r>
            <w:proofErr w:type="spellEnd"/>
          </w:p>
        </w:tc>
      </w:tr>
      <w:tr w:rsidR="009F0122" w:rsidRPr="00717282" w14:paraId="1C27132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13ECA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Səviyyə</w:t>
            </w:r>
            <w:proofErr w:type="spellEnd"/>
            <w:r w:rsidRPr="00717282">
              <w:rPr>
                <w:lang w:val="tr-TR"/>
              </w:rPr>
              <w:t xml:space="preserve"> 6–8</w:t>
            </w:r>
          </w:p>
        </w:tc>
        <w:tc>
          <w:tcPr>
            <w:tcW w:w="0" w:type="auto"/>
            <w:hideMark/>
          </w:tcPr>
          <w:p w14:paraId="6C6A358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Bakalavrdan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doktoranturaya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qədər</w:t>
            </w:r>
            <w:proofErr w:type="spellEnd"/>
          </w:p>
        </w:tc>
        <w:tc>
          <w:tcPr>
            <w:tcW w:w="0" w:type="auto"/>
            <w:hideMark/>
          </w:tcPr>
          <w:p w14:paraId="41956A9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Mühəndis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ekspert</w:t>
            </w:r>
            <w:proofErr w:type="spellEnd"/>
          </w:p>
        </w:tc>
      </w:tr>
    </w:tbl>
    <w:p w14:paraId="6E4A441C" w14:textId="77777777" w:rsidR="009942E7" w:rsidRDefault="009942E7" w:rsidP="0005079B">
      <w:pPr>
        <w:spacing w:after="120" w:line="288" w:lineRule="auto"/>
        <w:contextualSpacing/>
        <w:mirrorIndents/>
        <w:rPr>
          <w:lang w:val="tr-TR"/>
        </w:rPr>
      </w:pPr>
    </w:p>
    <w:p w14:paraId="547F37E8" w14:textId="2DA6AD12" w:rsidR="009F0122" w:rsidRPr="00717282" w:rsidRDefault="009F0122" w:rsidP="009942E7">
      <w:pPr>
        <w:spacing w:after="120" w:line="288" w:lineRule="auto"/>
        <w:contextualSpacing/>
        <w:mirrorIndents/>
        <w:jc w:val="both"/>
        <w:rPr>
          <w:lang w:val="tr-TR"/>
        </w:rPr>
      </w:pPr>
      <w:r w:rsidRPr="00717282">
        <w:rPr>
          <w:lang w:val="tr-TR"/>
        </w:rPr>
        <w:t xml:space="preserve">VRinVET </w:t>
      </w:r>
      <w:proofErr w:type="spellStart"/>
      <w:r w:rsidRPr="00717282">
        <w:rPr>
          <w:lang w:val="tr-TR"/>
        </w:rPr>
        <w:t>layihəsi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çərçivəsində</w:t>
      </w:r>
      <w:proofErr w:type="spellEnd"/>
      <w:r w:rsidRPr="00717282">
        <w:rPr>
          <w:lang w:val="tr-TR"/>
        </w:rPr>
        <w:t xml:space="preserve"> hazırlanmış </w:t>
      </w:r>
      <w:proofErr w:type="spellStart"/>
      <w:r w:rsidRPr="00717282">
        <w:rPr>
          <w:lang w:val="tr-TR"/>
        </w:rPr>
        <w:t>kurikulumlar</w:t>
      </w:r>
      <w:proofErr w:type="spellEnd"/>
      <w:r w:rsidRPr="00717282">
        <w:rPr>
          <w:lang w:val="tr-TR"/>
        </w:rPr>
        <w:t xml:space="preserve"> </w:t>
      </w:r>
      <w:r w:rsidRPr="00717282">
        <w:rPr>
          <w:b/>
          <w:bCs/>
          <w:lang w:val="tr-TR"/>
        </w:rPr>
        <w:t xml:space="preserve">EQF </w:t>
      </w:r>
      <w:proofErr w:type="spellStart"/>
      <w:r w:rsidRPr="00717282">
        <w:rPr>
          <w:b/>
          <w:bCs/>
          <w:lang w:val="tr-TR"/>
        </w:rPr>
        <w:t>səviyyəsində</w:t>
      </w:r>
      <w:proofErr w:type="spellEnd"/>
      <w:r w:rsidRPr="00717282">
        <w:rPr>
          <w:b/>
          <w:bCs/>
          <w:lang w:val="tr-TR"/>
        </w:rPr>
        <w:t xml:space="preserve"> 4 </w:t>
      </w:r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yəni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peşə</w:t>
      </w:r>
      <w:proofErr w:type="spellEnd"/>
      <w:r w:rsidRPr="00717282">
        <w:rPr>
          <w:lang w:val="tr-TR"/>
        </w:rPr>
        <w:t xml:space="preserve"> liseyi </w:t>
      </w:r>
      <w:proofErr w:type="spellStart"/>
      <w:r w:rsidRPr="00717282">
        <w:rPr>
          <w:lang w:val="tr-TR"/>
        </w:rPr>
        <w:t>səviyyəsində</w:t>
      </w:r>
      <w:proofErr w:type="spellEnd"/>
      <w:r w:rsidRPr="00717282">
        <w:rPr>
          <w:lang w:val="tr-TR"/>
        </w:rPr>
        <w:t xml:space="preserve"> olan </w:t>
      </w:r>
      <w:proofErr w:type="spellStart"/>
      <w:r w:rsidRPr="00717282">
        <w:rPr>
          <w:lang w:val="tr-TR"/>
        </w:rPr>
        <w:t>səriştələrə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diqqət</w:t>
      </w:r>
      <w:proofErr w:type="spellEnd"/>
      <w:r w:rsidRPr="00717282">
        <w:rPr>
          <w:lang w:val="tr-TR"/>
        </w:rPr>
        <w:t xml:space="preserve"> yetirir. Bu </w:t>
      </w:r>
      <w:proofErr w:type="spellStart"/>
      <w:r w:rsidRPr="00717282">
        <w:rPr>
          <w:lang w:val="tr-TR"/>
        </w:rPr>
        <w:t>səviyyədə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tələbələrin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məlumat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əldə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etmələri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prosesləri</w:t>
      </w:r>
      <w:proofErr w:type="spellEnd"/>
      <w:r w:rsidRPr="00717282">
        <w:rPr>
          <w:lang w:val="tr-TR"/>
        </w:rPr>
        <w:t xml:space="preserve"> başa </w:t>
      </w:r>
      <w:proofErr w:type="spellStart"/>
      <w:r w:rsidRPr="00717282">
        <w:rPr>
          <w:lang w:val="tr-TR"/>
        </w:rPr>
        <w:t>düşmələri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tapşırıqları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məsuliyyətlə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yerinə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yetirmələri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gözlənilir</w:t>
      </w:r>
      <w:proofErr w:type="spellEnd"/>
      <w:r w:rsidRPr="00717282">
        <w:rPr>
          <w:b/>
          <w:bCs/>
          <w:lang w:val="tr-TR"/>
        </w:rPr>
        <w:t xml:space="preserve">. </w:t>
      </w:r>
      <w:proofErr w:type="spellStart"/>
      <w:r w:rsidR="0022289C" w:rsidRPr="00717282">
        <w:rPr>
          <w:lang w:val="tr-TR"/>
        </w:rPr>
        <w:t>Hər</w:t>
      </w:r>
      <w:proofErr w:type="spellEnd"/>
      <w:r w:rsidR="0022289C" w:rsidRPr="00717282">
        <w:rPr>
          <w:lang w:val="tr-TR"/>
        </w:rPr>
        <w:t xml:space="preserve"> bir kurs </w:t>
      </w:r>
      <w:proofErr w:type="spellStart"/>
      <w:r w:rsidR="0022289C" w:rsidRPr="00717282">
        <w:rPr>
          <w:lang w:val="tr-TR"/>
        </w:rPr>
        <w:t>üzrə</w:t>
      </w:r>
      <w:proofErr w:type="spellEnd"/>
      <w:r w:rsidR="0022289C" w:rsidRPr="00717282">
        <w:rPr>
          <w:lang w:val="tr-TR"/>
        </w:rPr>
        <w:t xml:space="preserve"> </w:t>
      </w:r>
      <w:proofErr w:type="spellStart"/>
      <w:r w:rsidR="0022289C" w:rsidRPr="00717282">
        <w:rPr>
          <w:lang w:val="tr-TR"/>
        </w:rPr>
        <w:t>təlim</w:t>
      </w:r>
      <w:proofErr w:type="spellEnd"/>
      <w:r w:rsidR="0022289C" w:rsidRPr="00717282">
        <w:rPr>
          <w:lang w:val="tr-TR"/>
        </w:rPr>
        <w:t xml:space="preserve"> </w:t>
      </w:r>
      <w:proofErr w:type="spellStart"/>
      <w:r w:rsidR="0022289C" w:rsidRPr="00717282">
        <w:rPr>
          <w:lang w:val="tr-TR"/>
        </w:rPr>
        <w:t>nəticələri</w:t>
      </w:r>
      <w:proofErr w:type="spellEnd"/>
      <w:r w:rsidR="0022289C" w:rsidRPr="00717282">
        <w:rPr>
          <w:lang w:val="tr-TR"/>
        </w:rPr>
        <w:t xml:space="preserve"> EQF </w:t>
      </w:r>
      <w:proofErr w:type="spellStart"/>
      <w:r w:rsidR="0022289C" w:rsidRPr="00717282">
        <w:rPr>
          <w:lang w:val="tr-TR"/>
        </w:rPr>
        <w:t>səviyyəsinə</w:t>
      </w:r>
      <w:proofErr w:type="spellEnd"/>
      <w:r w:rsidR="0022289C" w:rsidRPr="00717282">
        <w:rPr>
          <w:lang w:val="tr-TR"/>
        </w:rPr>
        <w:t xml:space="preserve"> </w:t>
      </w:r>
      <w:proofErr w:type="spellStart"/>
      <w:r w:rsidR="0022289C" w:rsidRPr="00717282">
        <w:rPr>
          <w:lang w:val="tr-TR"/>
        </w:rPr>
        <w:t>uyğun</w:t>
      </w:r>
      <w:proofErr w:type="spellEnd"/>
      <w:r w:rsidR="0022289C" w:rsidRPr="00717282">
        <w:rPr>
          <w:lang w:val="tr-TR"/>
        </w:rPr>
        <w:t xml:space="preserve"> yazılmalıdır; </w:t>
      </w:r>
      <w:proofErr w:type="spellStart"/>
      <w:r w:rsidR="0022289C" w:rsidRPr="00717282">
        <w:rPr>
          <w:lang w:val="tr-TR"/>
        </w:rPr>
        <w:t>məsələn</w:t>
      </w:r>
      <w:proofErr w:type="spellEnd"/>
      <w:r w:rsidR="0022289C" w:rsidRPr="00717282">
        <w:rPr>
          <w:lang w:val="tr-TR"/>
        </w:rPr>
        <w:t>, "</w:t>
      </w:r>
      <w:proofErr w:type="spellStart"/>
      <w:r w:rsidR="0022289C" w:rsidRPr="00717282">
        <w:rPr>
          <w:lang w:val="tr-TR"/>
        </w:rPr>
        <w:t>tələbə</w:t>
      </w:r>
      <w:proofErr w:type="spellEnd"/>
      <w:r w:rsidR="0022289C" w:rsidRPr="00717282">
        <w:rPr>
          <w:lang w:val="tr-TR"/>
        </w:rPr>
        <w:t xml:space="preserve"> </w:t>
      </w:r>
      <w:proofErr w:type="spellStart"/>
      <w:r w:rsidR="0022289C" w:rsidRPr="00717282">
        <w:rPr>
          <w:lang w:val="tr-TR"/>
        </w:rPr>
        <w:t>bilər</w:t>
      </w:r>
      <w:proofErr w:type="spellEnd"/>
      <w:r w:rsidR="0022289C" w:rsidRPr="00717282">
        <w:rPr>
          <w:lang w:val="tr-TR"/>
        </w:rPr>
        <w:t xml:space="preserve">" </w:t>
      </w:r>
      <w:proofErr w:type="spellStart"/>
      <w:r w:rsidR="0022289C" w:rsidRPr="00717282">
        <w:rPr>
          <w:lang w:val="tr-TR"/>
        </w:rPr>
        <w:t>ifadələrinə</w:t>
      </w:r>
      <w:proofErr w:type="spellEnd"/>
      <w:r w:rsidR="0022289C" w:rsidRPr="00717282">
        <w:rPr>
          <w:lang w:val="tr-TR"/>
        </w:rPr>
        <w:t xml:space="preserve"> üstünlük verilir. </w:t>
      </w:r>
      <w:r w:rsidRPr="00717282">
        <w:rPr>
          <w:lang w:val="tr-TR"/>
        </w:rPr>
        <w:br/>
      </w:r>
      <w:r w:rsidRPr="00717282">
        <w:rPr>
          <w:i/>
          <w:iCs/>
          <w:lang w:val="tr-TR"/>
        </w:rPr>
        <w:t>(</w:t>
      </w:r>
      <w:proofErr w:type="spellStart"/>
      <w:r w:rsidRPr="00717282">
        <w:rPr>
          <w:i/>
          <w:iCs/>
          <w:lang w:val="tr-TR"/>
        </w:rPr>
        <w:t>Məsələn</w:t>
      </w:r>
      <w:proofErr w:type="spellEnd"/>
      <w:r w:rsidRPr="00717282">
        <w:rPr>
          <w:i/>
          <w:iCs/>
          <w:lang w:val="tr-TR"/>
        </w:rPr>
        <w:t>: "</w:t>
      </w:r>
      <w:proofErr w:type="spellStart"/>
      <w:r w:rsidRPr="00717282">
        <w:rPr>
          <w:i/>
          <w:iCs/>
          <w:lang w:val="tr-TR"/>
        </w:rPr>
        <w:t>Tələbə</w:t>
      </w:r>
      <w:proofErr w:type="spellEnd"/>
      <w:r w:rsidRPr="00717282">
        <w:rPr>
          <w:i/>
          <w:iCs/>
          <w:lang w:val="tr-TR"/>
        </w:rPr>
        <w:t xml:space="preserve"> VR </w:t>
      </w:r>
      <w:proofErr w:type="spellStart"/>
      <w:r w:rsidRPr="00717282">
        <w:rPr>
          <w:i/>
          <w:iCs/>
          <w:lang w:val="tr-TR"/>
        </w:rPr>
        <w:t>simulyasiyasından</w:t>
      </w:r>
      <w:proofErr w:type="spellEnd"/>
      <w:r w:rsidRPr="00717282">
        <w:rPr>
          <w:i/>
          <w:iCs/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istifadə</w:t>
      </w:r>
      <w:proofErr w:type="spellEnd"/>
      <w:r w:rsidRPr="00717282">
        <w:rPr>
          <w:i/>
          <w:iCs/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edərək</w:t>
      </w:r>
      <w:proofErr w:type="spellEnd"/>
      <w:r w:rsidRPr="00717282">
        <w:rPr>
          <w:i/>
          <w:iCs/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qaynaq</w:t>
      </w:r>
      <w:proofErr w:type="spellEnd"/>
      <w:r w:rsidRPr="00717282">
        <w:rPr>
          <w:i/>
          <w:iCs/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maşınını</w:t>
      </w:r>
      <w:proofErr w:type="spellEnd"/>
      <w:r w:rsidRPr="00717282">
        <w:rPr>
          <w:i/>
          <w:iCs/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təhlükəsiz</w:t>
      </w:r>
      <w:proofErr w:type="spellEnd"/>
      <w:r w:rsidRPr="00717282">
        <w:rPr>
          <w:i/>
          <w:iCs/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idarə</w:t>
      </w:r>
      <w:proofErr w:type="spellEnd"/>
      <w:r w:rsidRPr="00717282">
        <w:rPr>
          <w:i/>
          <w:iCs/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edə</w:t>
      </w:r>
      <w:proofErr w:type="spellEnd"/>
      <w:r w:rsidRPr="00717282">
        <w:rPr>
          <w:i/>
          <w:iCs/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bilər</w:t>
      </w:r>
      <w:proofErr w:type="spellEnd"/>
      <w:r w:rsidRPr="00717282">
        <w:rPr>
          <w:i/>
          <w:iCs/>
          <w:lang w:val="tr-TR"/>
        </w:rPr>
        <w:t>.")</w:t>
      </w:r>
    </w:p>
    <w:p w14:paraId="1CBFFF13" w14:textId="77777777" w:rsidR="0005079B" w:rsidRPr="00717282" w:rsidRDefault="0005079B" w:rsidP="009942E7">
      <w:pPr>
        <w:spacing w:after="120" w:line="288" w:lineRule="auto"/>
        <w:contextualSpacing/>
        <w:mirrorIndents/>
        <w:jc w:val="both"/>
        <w:rPr>
          <w:b/>
          <w:bCs/>
          <w:lang w:val="tr-TR"/>
        </w:rPr>
      </w:pPr>
    </w:p>
    <w:p w14:paraId="2F909CB8" w14:textId="338552A3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2.4 </w:t>
      </w:r>
      <w:proofErr w:type="spellStart"/>
      <w:r w:rsidRPr="00717282">
        <w:rPr>
          <w:b/>
          <w:bCs/>
          <w:lang w:val="tr-TR"/>
        </w:rPr>
        <w:t>Bacarıqlara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əsaslanan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kurikulum</w:t>
      </w:r>
      <w:proofErr w:type="spellEnd"/>
      <w:r w:rsidRPr="00717282">
        <w:rPr>
          <w:b/>
          <w:bCs/>
          <w:lang w:val="tr-TR"/>
        </w:rPr>
        <w:t xml:space="preserve"> yanaşması</w:t>
      </w:r>
    </w:p>
    <w:p w14:paraId="59D905BA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Müasir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peşə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təhsili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sadəcə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məlumatı</w:t>
      </w:r>
      <w:proofErr w:type="spellEnd"/>
      <w:r w:rsidRPr="00717282">
        <w:rPr>
          <w:lang w:val="tr-TR"/>
        </w:rPr>
        <w:t xml:space="preserve"> yadda </w:t>
      </w:r>
      <w:proofErr w:type="spellStart"/>
      <w:r w:rsidRPr="00717282">
        <w:rPr>
          <w:lang w:val="tr-TR"/>
        </w:rPr>
        <w:t>saxlamaqdan</w:t>
      </w:r>
      <w:proofErr w:type="spellEnd"/>
      <w:r w:rsidRPr="00717282">
        <w:rPr>
          <w:lang w:val="tr-TR"/>
        </w:rPr>
        <w:t xml:space="preserve"> daha </w:t>
      </w:r>
      <w:proofErr w:type="spellStart"/>
      <w:r w:rsidRPr="00717282">
        <w:rPr>
          <w:lang w:val="tr-TR"/>
        </w:rPr>
        <w:t>çox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səriştənin</w:t>
      </w:r>
      <w:proofErr w:type="spellEnd"/>
      <w:r w:rsidRPr="00717282">
        <w:rPr>
          <w:b/>
          <w:bCs/>
          <w:lang w:val="tr-TR"/>
        </w:rPr>
        <w:t xml:space="preserve"> inkişaf </w:t>
      </w:r>
      <w:proofErr w:type="spellStart"/>
      <w:r w:rsidRPr="00717282">
        <w:rPr>
          <w:b/>
          <w:bCs/>
          <w:lang w:val="tr-TR"/>
        </w:rPr>
        <w:t>etdirilməsi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məqsədi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daşıyır</w:t>
      </w:r>
      <w:proofErr w:type="spellEnd"/>
      <w:r w:rsidRPr="00717282">
        <w:rPr>
          <w:b/>
          <w:bCs/>
          <w:lang w:val="tr-TR"/>
        </w:rPr>
        <w:t xml:space="preserve"> </w:t>
      </w:r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Bacarıq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bilik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bacarıq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münasibətin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tərkib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hissələrinin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məcmusudur</w:t>
      </w:r>
      <w:proofErr w:type="spellEnd"/>
      <w:r w:rsidRPr="00717282">
        <w:rPr>
          <w:lang w:val="tr-TR"/>
        </w:rPr>
        <w:t>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283"/>
        <w:gridCol w:w="3205"/>
        <w:gridCol w:w="5022"/>
      </w:tblGrid>
      <w:tr w:rsidR="009F0122" w:rsidRPr="00717282" w14:paraId="1BEB0638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BD83F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Element</w:t>
            </w:r>
          </w:p>
        </w:tc>
        <w:tc>
          <w:tcPr>
            <w:tcW w:w="0" w:type="auto"/>
            <w:hideMark/>
          </w:tcPr>
          <w:p w14:paraId="027C7AF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İzah</w:t>
            </w:r>
          </w:p>
        </w:tc>
        <w:tc>
          <w:tcPr>
            <w:tcW w:w="0" w:type="auto"/>
            <w:hideMark/>
          </w:tcPr>
          <w:p w14:paraId="7C852BB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nümunəsi</w:t>
            </w:r>
            <w:proofErr w:type="spellEnd"/>
          </w:p>
        </w:tc>
      </w:tr>
      <w:tr w:rsidR="009F0122" w:rsidRPr="00717282" w14:paraId="463F562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5A4AC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Bilik</w:t>
            </w:r>
          </w:p>
        </w:tc>
        <w:tc>
          <w:tcPr>
            <w:tcW w:w="0" w:type="auto"/>
            <w:hideMark/>
          </w:tcPr>
          <w:p w14:paraId="7CF3126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Bildiklərinizi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göstərir</w:t>
            </w:r>
            <w:proofErr w:type="spellEnd"/>
          </w:p>
        </w:tc>
        <w:tc>
          <w:tcPr>
            <w:tcW w:w="0" w:type="auto"/>
            <w:hideMark/>
          </w:tcPr>
          <w:p w14:paraId="1416B58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Qaynaq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maşınının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hissələrini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müəyyənləşdirin</w:t>
            </w:r>
            <w:proofErr w:type="spellEnd"/>
          </w:p>
        </w:tc>
      </w:tr>
      <w:tr w:rsidR="009F0122" w:rsidRPr="009942E7" w14:paraId="728F21E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6D9335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Bacarıq</w:t>
            </w:r>
            <w:proofErr w:type="spellEnd"/>
          </w:p>
        </w:tc>
        <w:tc>
          <w:tcPr>
            <w:tcW w:w="0" w:type="auto"/>
            <w:hideMark/>
          </w:tcPr>
          <w:p w14:paraId="55947A2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Nə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biləcəyinizi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göstərir</w:t>
            </w:r>
            <w:proofErr w:type="spellEnd"/>
          </w:p>
        </w:tc>
        <w:tc>
          <w:tcPr>
            <w:tcW w:w="0" w:type="auto"/>
            <w:hideMark/>
          </w:tcPr>
          <w:p w14:paraId="3C1E542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mühitində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qaynaq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əməliyyatlarını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yerinə</w:t>
            </w:r>
            <w:proofErr w:type="spellEnd"/>
            <w:r w:rsidRPr="00717282">
              <w:rPr>
                <w:lang w:val="tr-TR"/>
              </w:rPr>
              <w:t xml:space="preserve"> yetirir</w:t>
            </w:r>
          </w:p>
        </w:tc>
      </w:tr>
      <w:tr w:rsidR="009F0122" w:rsidRPr="00717282" w14:paraId="2368711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155F0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Münasibət</w:t>
            </w:r>
            <w:proofErr w:type="spellEnd"/>
          </w:p>
        </w:tc>
        <w:tc>
          <w:tcPr>
            <w:tcW w:w="0" w:type="auto"/>
            <w:hideMark/>
          </w:tcPr>
          <w:p w14:paraId="66EC93E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Bu, </w:t>
            </w:r>
            <w:proofErr w:type="spellStart"/>
            <w:r w:rsidRPr="00717282">
              <w:rPr>
                <w:lang w:val="tr-TR"/>
              </w:rPr>
              <w:t>necə</w:t>
            </w:r>
            <w:proofErr w:type="spellEnd"/>
            <w:r w:rsidRPr="00717282">
              <w:rPr>
                <w:lang w:val="tr-TR"/>
              </w:rPr>
              <w:t xml:space="preserve"> davrandığınızı </w:t>
            </w:r>
            <w:proofErr w:type="spellStart"/>
            <w:r w:rsidRPr="00717282">
              <w:rPr>
                <w:lang w:val="tr-TR"/>
              </w:rPr>
              <w:t>göstərir</w:t>
            </w:r>
            <w:proofErr w:type="spellEnd"/>
          </w:p>
        </w:tc>
        <w:tc>
          <w:tcPr>
            <w:tcW w:w="0" w:type="auto"/>
            <w:hideMark/>
          </w:tcPr>
          <w:p w14:paraId="1CF2A31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Təhlükəsizlik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qaydalarına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uyğun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işləyir</w:t>
            </w:r>
            <w:proofErr w:type="spellEnd"/>
          </w:p>
        </w:tc>
      </w:tr>
    </w:tbl>
    <w:p w14:paraId="6FE78495" w14:textId="77777777" w:rsidR="0005079B" w:rsidRPr="00717282" w:rsidRDefault="0005079B" w:rsidP="0005079B">
      <w:pPr>
        <w:spacing w:after="120" w:line="288" w:lineRule="auto"/>
        <w:contextualSpacing/>
        <w:mirrorIndents/>
        <w:rPr>
          <w:lang w:val="tr-TR"/>
        </w:rPr>
      </w:pPr>
    </w:p>
    <w:p w14:paraId="78C76C39" w14:textId="76158B13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Bu yanaşmada </w:t>
      </w:r>
      <w:proofErr w:type="spellStart"/>
      <w:r w:rsidRPr="00717282">
        <w:rPr>
          <w:lang w:val="tr-TR"/>
        </w:rPr>
        <w:t>müvəffəqiyyət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təkcə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nəzəri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testlərlə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həm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şagirdlərin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tapşırıqlar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üzrə</w:t>
      </w:r>
      <w:proofErr w:type="spellEnd"/>
      <w:r w:rsidRPr="00717282">
        <w:rPr>
          <w:b/>
          <w:bCs/>
          <w:lang w:val="tr-TR"/>
        </w:rPr>
        <w:t xml:space="preserve"> performansı </w:t>
      </w:r>
      <w:proofErr w:type="spellStart"/>
      <w:r w:rsidRPr="00717282">
        <w:rPr>
          <w:b/>
          <w:bCs/>
          <w:lang w:val="tr-TR"/>
        </w:rPr>
        <w:t>ilə</w:t>
      </w:r>
      <w:proofErr w:type="spellEnd"/>
      <w:r w:rsidRPr="00717282">
        <w:rPr>
          <w:b/>
          <w:bCs/>
          <w:lang w:val="tr-TR"/>
        </w:rPr>
        <w:t xml:space="preserve"> ölçülür </w:t>
      </w:r>
      <w:r w:rsidRPr="00717282">
        <w:rPr>
          <w:lang w:val="tr-TR"/>
        </w:rPr>
        <w:t xml:space="preserve">. Buna </w:t>
      </w:r>
      <w:proofErr w:type="spellStart"/>
      <w:r w:rsidRPr="00717282">
        <w:rPr>
          <w:lang w:val="tr-TR"/>
        </w:rPr>
        <w:t>görə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, VR </w:t>
      </w:r>
      <w:proofErr w:type="spellStart"/>
      <w:r w:rsidRPr="00717282">
        <w:rPr>
          <w:lang w:val="tr-TR"/>
        </w:rPr>
        <w:t>əsaslı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ssenarilər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səriştə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əsaslı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üçün </w:t>
      </w:r>
      <w:proofErr w:type="spellStart"/>
      <w:r w:rsidRPr="00717282">
        <w:rPr>
          <w:lang w:val="tr-TR"/>
        </w:rPr>
        <w:t>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güclü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vasitələrdən</w:t>
      </w:r>
      <w:proofErr w:type="spellEnd"/>
      <w:r w:rsidRPr="00717282">
        <w:rPr>
          <w:lang w:val="tr-TR"/>
        </w:rPr>
        <w:t xml:space="preserve"> biridir.</w:t>
      </w:r>
    </w:p>
    <w:p w14:paraId="158FC3FD" w14:textId="270BCAC4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475E8F5C" w14:textId="4EF155AB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2.5 </w:t>
      </w:r>
      <w:proofErr w:type="spellStart"/>
      <w:r w:rsidRPr="00717282">
        <w:rPr>
          <w:b/>
          <w:bCs/>
          <w:lang w:val="tr-TR"/>
        </w:rPr>
        <w:t>Kurrikulumun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növləri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istifadə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sahələri</w:t>
      </w:r>
      <w:proofErr w:type="spell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268"/>
        <w:gridCol w:w="3941"/>
        <w:gridCol w:w="3413"/>
      </w:tblGrid>
      <w:tr w:rsidR="009F0122" w:rsidRPr="00717282" w14:paraId="3D54055C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AE9D1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Növ</w:t>
            </w:r>
            <w:proofErr w:type="spellEnd"/>
          </w:p>
        </w:tc>
        <w:tc>
          <w:tcPr>
            <w:tcW w:w="0" w:type="auto"/>
            <w:hideMark/>
          </w:tcPr>
          <w:p w14:paraId="72CCEE3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Xüsusiyyət</w:t>
            </w:r>
            <w:proofErr w:type="spellEnd"/>
          </w:p>
        </w:tc>
        <w:tc>
          <w:tcPr>
            <w:tcW w:w="0" w:type="auto"/>
            <w:hideMark/>
          </w:tcPr>
          <w:p w14:paraId="3ADCA28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İstifadə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sahəsi</w:t>
            </w:r>
            <w:proofErr w:type="spellEnd"/>
          </w:p>
        </w:tc>
      </w:tr>
      <w:tr w:rsidR="009F0122" w:rsidRPr="00717282" w14:paraId="38B3A5E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5E7EF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Kompleks </w:t>
            </w:r>
            <w:proofErr w:type="spellStart"/>
            <w:r w:rsidRPr="00717282">
              <w:rPr>
                <w:lang w:val="tr-TR"/>
              </w:rPr>
              <w:t>Kurikulum</w:t>
            </w:r>
            <w:proofErr w:type="spellEnd"/>
          </w:p>
        </w:tc>
        <w:tc>
          <w:tcPr>
            <w:tcW w:w="0" w:type="auto"/>
            <w:hideMark/>
          </w:tcPr>
          <w:p w14:paraId="533A0D8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Bütün </w:t>
            </w:r>
            <w:proofErr w:type="spellStart"/>
            <w:r w:rsidRPr="00717282">
              <w:rPr>
                <w:lang w:val="tr-TR"/>
              </w:rPr>
              <w:t>modulları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əhatə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edən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ümumi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çərçivə</w:t>
            </w:r>
            <w:proofErr w:type="spellEnd"/>
          </w:p>
        </w:tc>
        <w:tc>
          <w:tcPr>
            <w:tcW w:w="0" w:type="auto"/>
            <w:hideMark/>
          </w:tcPr>
          <w:p w14:paraId="752572D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İnstitusional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səviyyədə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planlaşdırma</w:t>
            </w:r>
            <w:proofErr w:type="spellEnd"/>
          </w:p>
        </w:tc>
      </w:tr>
      <w:tr w:rsidR="009F0122" w:rsidRPr="00717282" w14:paraId="4C1E4C1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F07C3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Modul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Kurikulum</w:t>
            </w:r>
            <w:proofErr w:type="spellEnd"/>
          </w:p>
        </w:tc>
        <w:tc>
          <w:tcPr>
            <w:tcW w:w="0" w:type="auto"/>
            <w:hideMark/>
          </w:tcPr>
          <w:p w14:paraId="4ADB0A8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Hər</w:t>
            </w:r>
            <w:proofErr w:type="spellEnd"/>
            <w:r w:rsidRPr="00717282">
              <w:rPr>
                <w:lang w:val="tr-TR"/>
              </w:rPr>
              <w:t xml:space="preserve"> bir </w:t>
            </w:r>
            <w:proofErr w:type="spellStart"/>
            <w:r w:rsidRPr="00717282">
              <w:rPr>
                <w:lang w:val="tr-TR"/>
              </w:rPr>
              <w:t>bacarıq</w:t>
            </w:r>
            <w:proofErr w:type="spellEnd"/>
            <w:r w:rsidRPr="00717282">
              <w:rPr>
                <w:lang w:val="tr-TR"/>
              </w:rPr>
              <w:t xml:space="preserve"> üçün </w:t>
            </w:r>
            <w:proofErr w:type="spellStart"/>
            <w:r w:rsidRPr="00717282">
              <w:rPr>
                <w:lang w:val="tr-TR"/>
              </w:rPr>
              <w:t>xüsusi</w:t>
            </w:r>
            <w:proofErr w:type="spellEnd"/>
            <w:r w:rsidRPr="00717282">
              <w:rPr>
                <w:lang w:val="tr-TR"/>
              </w:rPr>
              <w:t xml:space="preserve"> bir </w:t>
            </w:r>
            <w:proofErr w:type="spellStart"/>
            <w:r w:rsidRPr="00717282">
              <w:rPr>
                <w:lang w:val="tr-TR"/>
              </w:rPr>
              <w:t>quruluş</w:t>
            </w:r>
            <w:proofErr w:type="spellEnd"/>
          </w:p>
        </w:tc>
        <w:tc>
          <w:tcPr>
            <w:tcW w:w="0" w:type="auto"/>
            <w:hideMark/>
          </w:tcPr>
          <w:p w14:paraId="502F92C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Peşə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modulları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qısa</w:t>
            </w:r>
            <w:proofErr w:type="spellEnd"/>
            <w:r w:rsidRPr="00717282">
              <w:rPr>
                <w:lang w:val="tr-TR"/>
              </w:rPr>
              <w:t xml:space="preserve"> kurslar</w:t>
            </w:r>
          </w:p>
        </w:tc>
      </w:tr>
      <w:tr w:rsidR="009F0122" w:rsidRPr="00717282" w14:paraId="02E8435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5A9F0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Mikro-</w:t>
            </w:r>
            <w:proofErr w:type="spellStart"/>
            <w:r w:rsidRPr="00717282">
              <w:rPr>
                <w:lang w:val="tr-TR"/>
              </w:rPr>
              <w:t>kurikulum</w:t>
            </w:r>
            <w:proofErr w:type="spellEnd"/>
          </w:p>
        </w:tc>
        <w:tc>
          <w:tcPr>
            <w:tcW w:w="0" w:type="auto"/>
            <w:hideMark/>
          </w:tcPr>
          <w:p w14:paraId="4C935C4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nəticələrinə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diqqət</w:t>
            </w:r>
            <w:proofErr w:type="spellEnd"/>
            <w:r w:rsidRPr="00717282">
              <w:rPr>
                <w:lang w:val="tr-TR"/>
              </w:rPr>
              <w:t xml:space="preserve"> yetirir</w:t>
            </w:r>
          </w:p>
        </w:tc>
        <w:tc>
          <w:tcPr>
            <w:tcW w:w="0" w:type="auto"/>
            <w:hideMark/>
          </w:tcPr>
          <w:p w14:paraId="4C480B5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Mikro </w:t>
            </w:r>
            <w:proofErr w:type="spellStart"/>
            <w:r w:rsidRPr="00717282">
              <w:rPr>
                <w:lang w:val="tr-TR"/>
              </w:rPr>
              <w:t>etimadnamə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proqramları</w:t>
            </w:r>
            <w:proofErr w:type="spellEnd"/>
          </w:p>
        </w:tc>
      </w:tr>
    </w:tbl>
    <w:p w14:paraId="132F81E4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3204E502" w14:textId="2096B78F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2.6 </w:t>
      </w:r>
      <w:proofErr w:type="spellStart"/>
      <w:r w:rsidRPr="00717282">
        <w:rPr>
          <w:b/>
          <w:bCs/>
          <w:lang w:val="tr-TR"/>
        </w:rPr>
        <w:t>Kurrikulumun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tərtibində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nəzərə</w:t>
      </w:r>
      <w:proofErr w:type="spellEnd"/>
      <w:r w:rsidRPr="00717282">
        <w:rPr>
          <w:b/>
          <w:bCs/>
          <w:lang w:val="tr-TR"/>
        </w:rPr>
        <w:t xml:space="preserve"> alınmalı </w:t>
      </w:r>
      <w:proofErr w:type="spellStart"/>
      <w:r w:rsidRPr="00717282">
        <w:rPr>
          <w:b/>
          <w:bCs/>
          <w:lang w:val="tr-TR"/>
        </w:rPr>
        <w:t>prinsiplər</w:t>
      </w:r>
      <w:proofErr w:type="spellEnd"/>
    </w:p>
    <w:p w14:paraId="00D24C2E" w14:textId="77777777" w:rsidR="009F0122" w:rsidRPr="00717282" w:rsidRDefault="009F0122" w:rsidP="0005079B">
      <w:pPr>
        <w:numPr>
          <w:ilvl w:val="0"/>
          <w:numId w:val="1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lastRenderedPageBreak/>
        <w:t xml:space="preserve">O, </w:t>
      </w:r>
      <w:proofErr w:type="spellStart"/>
      <w:r w:rsidRPr="00717282">
        <w:rPr>
          <w:b/>
          <w:bCs/>
          <w:lang w:val="tr-TR"/>
        </w:rPr>
        <w:t>real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ehtiyaclara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əsaslanmalıdır</w:t>
      </w:r>
      <w:proofErr w:type="spellEnd"/>
      <w:r w:rsidRPr="00717282">
        <w:rPr>
          <w:b/>
          <w:bCs/>
          <w:lang w:val="tr-TR"/>
        </w:rPr>
        <w:t xml:space="preserve"> </w:t>
      </w:r>
      <w:r w:rsidRPr="00717282">
        <w:rPr>
          <w:lang w:val="tr-TR"/>
        </w:rPr>
        <w:t xml:space="preserve">– </w:t>
      </w:r>
      <w:proofErr w:type="spellStart"/>
      <w:r w:rsidRPr="00717282">
        <w:rPr>
          <w:lang w:val="tr-TR"/>
        </w:rPr>
        <w:t>Sənayenin</w:t>
      </w:r>
      <w:proofErr w:type="spellEnd"/>
      <w:r w:rsidRPr="00717282">
        <w:rPr>
          <w:lang w:val="tr-TR"/>
        </w:rPr>
        <w:t xml:space="preserve"> cari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gələcək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təhlil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edilməlidir</w:t>
      </w:r>
      <w:proofErr w:type="spellEnd"/>
      <w:r w:rsidRPr="00717282">
        <w:rPr>
          <w:lang w:val="tr-TR"/>
        </w:rPr>
        <w:t>.</w:t>
      </w:r>
    </w:p>
    <w:p w14:paraId="1EC13B02" w14:textId="77777777" w:rsidR="009F0122" w:rsidRPr="00717282" w:rsidRDefault="009F0122" w:rsidP="0005079B">
      <w:pPr>
        <w:numPr>
          <w:ilvl w:val="0"/>
          <w:numId w:val="11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Tələbə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mərkəzli</w:t>
      </w:r>
      <w:proofErr w:type="spellEnd"/>
      <w:r w:rsidRPr="00717282">
        <w:rPr>
          <w:b/>
          <w:bCs/>
          <w:lang w:val="tr-TR"/>
        </w:rPr>
        <w:t xml:space="preserve"> olmalıdır </w:t>
      </w:r>
      <w:r w:rsidRPr="00717282">
        <w:rPr>
          <w:lang w:val="tr-TR"/>
        </w:rPr>
        <w:t xml:space="preserve">– </w:t>
      </w:r>
      <w:proofErr w:type="spellStart"/>
      <w:r w:rsidRPr="00717282">
        <w:rPr>
          <w:lang w:val="tr-TR"/>
        </w:rPr>
        <w:t>Tələbənin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fəal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iştirakını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təmin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edəcək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üsullara</w:t>
      </w:r>
      <w:proofErr w:type="spellEnd"/>
      <w:r w:rsidRPr="00717282">
        <w:rPr>
          <w:lang w:val="tr-TR"/>
        </w:rPr>
        <w:t xml:space="preserve"> üstünlük </w:t>
      </w:r>
      <w:proofErr w:type="spellStart"/>
      <w:r w:rsidRPr="00717282">
        <w:rPr>
          <w:lang w:val="tr-TR"/>
        </w:rPr>
        <w:t>verilməlidir</w:t>
      </w:r>
      <w:proofErr w:type="spellEnd"/>
      <w:r w:rsidRPr="00717282">
        <w:rPr>
          <w:lang w:val="tr-TR"/>
        </w:rPr>
        <w:t>.</w:t>
      </w:r>
    </w:p>
    <w:p w14:paraId="76017B57" w14:textId="77777777" w:rsidR="009F0122" w:rsidRPr="00717282" w:rsidRDefault="009F0122" w:rsidP="0005079B">
      <w:pPr>
        <w:numPr>
          <w:ilvl w:val="0"/>
          <w:numId w:val="11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Təcrübə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yönümlü</w:t>
      </w:r>
      <w:proofErr w:type="spellEnd"/>
      <w:r w:rsidRPr="00717282">
        <w:rPr>
          <w:b/>
          <w:bCs/>
          <w:lang w:val="tr-TR"/>
        </w:rPr>
        <w:t xml:space="preserve"> olmalıdır </w:t>
      </w:r>
      <w:r w:rsidRPr="00717282">
        <w:rPr>
          <w:lang w:val="tr-TR"/>
        </w:rPr>
        <w:t xml:space="preserve">– </w:t>
      </w:r>
      <w:proofErr w:type="spellStart"/>
      <w:r w:rsidRPr="00717282">
        <w:rPr>
          <w:lang w:val="tr-TR"/>
        </w:rPr>
        <w:t>Şagirdlərin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edərək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öyrənməsinə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dəstək</w:t>
      </w:r>
      <w:proofErr w:type="spellEnd"/>
      <w:r w:rsidRPr="00717282">
        <w:rPr>
          <w:lang w:val="tr-TR"/>
        </w:rPr>
        <w:t xml:space="preserve"> olmalıdır.</w:t>
      </w:r>
    </w:p>
    <w:p w14:paraId="31E5A61D" w14:textId="77777777" w:rsidR="009F0122" w:rsidRPr="00717282" w:rsidRDefault="009F0122" w:rsidP="0005079B">
      <w:pPr>
        <w:numPr>
          <w:ilvl w:val="0"/>
          <w:numId w:val="1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O, çevik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yenilənə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bilən</w:t>
      </w:r>
      <w:proofErr w:type="spellEnd"/>
      <w:r w:rsidRPr="00717282">
        <w:rPr>
          <w:b/>
          <w:bCs/>
          <w:lang w:val="tr-TR"/>
        </w:rPr>
        <w:t xml:space="preserve"> olmalıdır </w:t>
      </w:r>
      <w:r w:rsidRPr="00717282">
        <w:rPr>
          <w:lang w:val="tr-TR"/>
        </w:rPr>
        <w:t xml:space="preserve">– </w:t>
      </w:r>
      <w:proofErr w:type="spellStart"/>
      <w:r w:rsidRPr="00717282">
        <w:rPr>
          <w:lang w:val="tr-TR"/>
        </w:rPr>
        <w:t>texnoloji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dəyişikliklərə</w:t>
      </w:r>
      <w:proofErr w:type="spellEnd"/>
      <w:r w:rsidRPr="00717282">
        <w:rPr>
          <w:lang w:val="tr-TR"/>
        </w:rPr>
        <w:t xml:space="preserve"> tez </w:t>
      </w:r>
      <w:proofErr w:type="spellStart"/>
      <w:r w:rsidRPr="00717282">
        <w:rPr>
          <w:lang w:val="tr-TR"/>
        </w:rPr>
        <w:t>uyğunlaşa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bilməlidir</w:t>
      </w:r>
      <w:proofErr w:type="spellEnd"/>
      <w:r w:rsidRPr="00717282">
        <w:rPr>
          <w:lang w:val="tr-TR"/>
        </w:rPr>
        <w:t>.</w:t>
      </w:r>
    </w:p>
    <w:p w14:paraId="52227F2D" w14:textId="77777777" w:rsidR="009F0122" w:rsidRPr="00717282" w:rsidRDefault="009F0122" w:rsidP="0005079B">
      <w:pPr>
        <w:numPr>
          <w:ilvl w:val="0"/>
          <w:numId w:val="11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Qiymətləndirmə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ilə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əlaqələndirilməlidir</w:t>
      </w:r>
      <w:proofErr w:type="spellEnd"/>
      <w:r w:rsidRPr="00717282">
        <w:rPr>
          <w:b/>
          <w:bCs/>
          <w:lang w:val="tr-TR"/>
        </w:rPr>
        <w:t xml:space="preserve"> </w:t>
      </w:r>
      <w:r w:rsidRPr="00717282">
        <w:rPr>
          <w:lang w:val="tr-TR"/>
        </w:rPr>
        <w:t xml:space="preserve">– </w:t>
      </w:r>
      <w:proofErr w:type="spellStart"/>
      <w:r w:rsidRPr="00717282">
        <w:rPr>
          <w:lang w:val="tr-TR"/>
        </w:rPr>
        <w:t>Hər</w:t>
      </w:r>
      <w:proofErr w:type="spellEnd"/>
      <w:r w:rsidRPr="00717282">
        <w:rPr>
          <w:lang w:val="tr-TR"/>
        </w:rPr>
        <w:t xml:space="preserve"> bir </w:t>
      </w:r>
      <w:proofErr w:type="spellStart"/>
      <w:r w:rsidRPr="00717282">
        <w:rPr>
          <w:lang w:val="tr-TR"/>
        </w:rPr>
        <w:t>məqsəd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ölçülə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göstəricilərə</w:t>
      </w:r>
      <w:proofErr w:type="spellEnd"/>
      <w:r w:rsidRPr="00717282">
        <w:rPr>
          <w:lang w:val="tr-TR"/>
        </w:rPr>
        <w:t xml:space="preserve"> malik olmalıdır.</w:t>
      </w:r>
    </w:p>
    <w:p w14:paraId="1075B69F" w14:textId="018B3083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0EEB9A00" w14:textId="53D0D2A0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2.7 VRinVET </w:t>
      </w:r>
      <w:proofErr w:type="spellStart"/>
      <w:r w:rsidRPr="00717282">
        <w:rPr>
          <w:b/>
          <w:bCs/>
          <w:lang w:val="tr-TR"/>
        </w:rPr>
        <w:t>Kontekstində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Kurikulum</w:t>
      </w:r>
      <w:proofErr w:type="spellEnd"/>
      <w:r w:rsidRPr="00717282">
        <w:rPr>
          <w:b/>
          <w:bCs/>
          <w:lang w:val="tr-TR"/>
        </w:rPr>
        <w:t xml:space="preserve"> Dizaynı</w:t>
      </w:r>
    </w:p>
    <w:p w14:paraId="7F7FBA3A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VR </w:t>
      </w:r>
      <w:proofErr w:type="spellStart"/>
      <w:r w:rsidRPr="00717282">
        <w:rPr>
          <w:lang w:val="tr-TR"/>
        </w:rPr>
        <w:t>əsaslı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kurikulum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ənənəvi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sinif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mühitindən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aşağıdakılarla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fərqlənir</w:t>
      </w:r>
      <w:proofErr w:type="spellEnd"/>
      <w:r w:rsidRPr="00717282">
        <w:rPr>
          <w:lang w:val="tr-TR"/>
        </w:rPr>
        <w:t>:</w:t>
      </w:r>
    </w:p>
    <w:p w14:paraId="6218472B" w14:textId="77777777" w:rsidR="009F0122" w:rsidRPr="00717282" w:rsidRDefault="009F0122" w:rsidP="0005079B">
      <w:pPr>
        <w:numPr>
          <w:ilvl w:val="0"/>
          <w:numId w:val="12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Fəaliyyətə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əsaslanan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öyrənmə</w:t>
      </w:r>
      <w:proofErr w:type="spellEnd"/>
      <w:r w:rsidRPr="00717282">
        <w:rPr>
          <w:b/>
          <w:bCs/>
          <w:lang w:val="tr-TR"/>
        </w:rPr>
        <w:t xml:space="preserve"> </w:t>
      </w:r>
      <w:r w:rsidRPr="00717282">
        <w:rPr>
          <w:lang w:val="tr-TR"/>
        </w:rPr>
        <w:t>(</w:t>
      </w:r>
      <w:proofErr w:type="spellStart"/>
      <w:r w:rsidRPr="00717282">
        <w:rPr>
          <w:lang w:val="tr-TR"/>
        </w:rPr>
        <w:t>etməklə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>),</w:t>
      </w:r>
    </w:p>
    <w:p w14:paraId="586F1F73" w14:textId="77777777" w:rsidR="009F0122" w:rsidRPr="00717282" w:rsidRDefault="009F0122" w:rsidP="0005079B">
      <w:pPr>
        <w:numPr>
          <w:ilvl w:val="0"/>
          <w:numId w:val="12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Təcrübə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dövrü</w:t>
      </w:r>
      <w:proofErr w:type="spellEnd"/>
      <w:r w:rsidRPr="00717282">
        <w:rPr>
          <w:b/>
          <w:bCs/>
          <w:lang w:val="tr-TR"/>
        </w:rPr>
        <w:t xml:space="preserve"> </w:t>
      </w:r>
      <w:r w:rsidRPr="00717282">
        <w:rPr>
          <w:lang w:val="tr-TR"/>
        </w:rPr>
        <w:t>(</w:t>
      </w:r>
      <w:proofErr w:type="spellStart"/>
      <w:r w:rsidRPr="00717282">
        <w:rPr>
          <w:lang w:val="tr-TR"/>
        </w:rPr>
        <w:t>Kolb</w:t>
      </w:r>
      <w:proofErr w:type="spellEnd"/>
      <w:r w:rsidRPr="00717282">
        <w:rPr>
          <w:lang w:val="tr-TR"/>
        </w:rPr>
        <w:t>),</w:t>
      </w:r>
    </w:p>
    <w:p w14:paraId="3A166F05" w14:textId="77777777" w:rsidR="009F0122" w:rsidRPr="00717282" w:rsidRDefault="009F0122" w:rsidP="0005079B">
      <w:pPr>
        <w:numPr>
          <w:ilvl w:val="0"/>
          <w:numId w:val="12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Səhvlərdən</w:t>
      </w:r>
      <w:proofErr w:type="spellEnd"/>
      <w:r w:rsidRPr="00717282">
        <w:rPr>
          <w:b/>
          <w:bCs/>
          <w:lang w:val="tr-TR"/>
        </w:rPr>
        <w:t xml:space="preserve"> </w:t>
      </w:r>
      <w:r w:rsidRPr="00717282">
        <w:rPr>
          <w:lang w:val="tr-TR"/>
        </w:rPr>
        <w:t xml:space="preserve">(uğursuz </w:t>
      </w:r>
      <w:proofErr w:type="spellStart"/>
      <w:r w:rsidRPr="00717282">
        <w:rPr>
          <w:lang w:val="tr-TR"/>
        </w:rPr>
        <w:t>simulyasiya</w:t>
      </w:r>
      <w:proofErr w:type="spellEnd"/>
      <w:r w:rsidRPr="00717282">
        <w:rPr>
          <w:lang w:val="tr-TR"/>
        </w:rPr>
        <w:t xml:space="preserve">) </w:t>
      </w:r>
      <w:proofErr w:type="spellStart"/>
      <w:r w:rsidRPr="00717282">
        <w:rPr>
          <w:lang w:val="tr-TR"/>
        </w:rPr>
        <w:t>öyrənməyə</w:t>
      </w:r>
      <w:proofErr w:type="spellEnd"/>
      <w:r w:rsidRPr="00717282">
        <w:rPr>
          <w:lang w:val="tr-TR"/>
        </w:rPr>
        <w:t xml:space="preserve"> </w:t>
      </w: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diqqət</w:t>
      </w:r>
      <w:proofErr w:type="spellEnd"/>
      <w:r w:rsidRPr="00717282">
        <w:rPr>
          <w:lang w:val="tr-TR"/>
        </w:rPr>
        <w:t xml:space="preserve"> yetirir .</w:t>
      </w:r>
    </w:p>
    <w:p w14:paraId="32C34CB1" w14:textId="1668BCD9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Bu model </w:t>
      </w:r>
      <w:proofErr w:type="spellStart"/>
      <w:r w:rsidRPr="00717282">
        <w:rPr>
          <w:lang w:val="tr-TR"/>
        </w:rPr>
        <w:t>müəllimlərə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mühitini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yenidən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müəyyən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etməyə</w:t>
      </w:r>
      <w:proofErr w:type="spellEnd"/>
      <w:r w:rsidRPr="00717282">
        <w:rPr>
          <w:lang w:val="tr-TR"/>
        </w:rPr>
        <w:t xml:space="preserve"> imkan verir: </w:t>
      </w: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Sinif</w:t>
      </w:r>
      <w:proofErr w:type="spellEnd"/>
      <w:r w:rsidRPr="00717282">
        <w:rPr>
          <w:lang w:val="tr-TR"/>
        </w:rPr>
        <w:t xml:space="preserve"> indi </w:t>
      </w:r>
      <w:proofErr w:type="spellStart"/>
      <w:r w:rsidRPr="00717282">
        <w:rPr>
          <w:lang w:val="tr-TR"/>
        </w:rPr>
        <w:t>virtual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istehsal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xəttidir</w:t>
      </w:r>
      <w:proofErr w:type="spellEnd"/>
      <w:r w:rsidRPr="00717282">
        <w:rPr>
          <w:lang w:val="tr-TR"/>
        </w:rPr>
        <w:t xml:space="preserve">; </w:t>
      </w:r>
      <w:proofErr w:type="spellStart"/>
      <w:r w:rsidRPr="00717282">
        <w:rPr>
          <w:lang w:val="tr-TR"/>
        </w:rPr>
        <w:t>laboratoriya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simulyasiya</w:t>
      </w:r>
      <w:proofErr w:type="spellEnd"/>
      <w:r w:rsidRPr="00717282">
        <w:rPr>
          <w:lang w:val="tr-TR"/>
        </w:rPr>
        <w:t xml:space="preserve"> </w:t>
      </w:r>
      <w:proofErr w:type="spellStart"/>
      <w:proofErr w:type="gramStart"/>
      <w:r w:rsidRPr="00717282">
        <w:rPr>
          <w:lang w:val="tr-TR"/>
        </w:rPr>
        <w:t>məkanıdır</w:t>
      </w:r>
      <w:proofErr w:type="spellEnd"/>
      <w:r w:rsidRPr="00717282">
        <w:rPr>
          <w:lang w:val="tr-TR"/>
        </w:rPr>
        <w:t>;</w:t>
      </w:r>
      <w:proofErr w:type="gram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qiymətləndirmə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rəqəmsal</w:t>
      </w:r>
      <w:proofErr w:type="spellEnd"/>
      <w:r w:rsidRPr="00717282">
        <w:rPr>
          <w:lang w:val="tr-TR"/>
        </w:rPr>
        <w:t xml:space="preserve"> performans </w:t>
      </w:r>
      <w:proofErr w:type="spellStart"/>
      <w:r w:rsidRPr="00717282">
        <w:rPr>
          <w:lang w:val="tr-TR"/>
        </w:rPr>
        <w:t>təhlilidir</w:t>
      </w:r>
      <w:proofErr w:type="spellEnd"/>
      <w:r w:rsidRPr="00717282">
        <w:rPr>
          <w:lang w:val="tr-TR"/>
        </w:rPr>
        <w:t>.</w:t>
      </w:r>
    </w:p>
    <w:p w14:paraId="0E71C9FF" w14:textId="5BF34DA5" w:rsidR="009F0122" w:rsidRPr="00717282" w:rsidRDefault="009F0122" w:rsidP="00CF1B39">
      <w:pPr>
        <w:pStyle w:val="Balk1"/>
        <w:rPr>
          <w:rFonts w:asciiTheme="minorHAnsi" w:hAnsiTheme="minorHAnsi"/>
          <w:sz w:val="22"/>
          <w:szCs w:val="22"/>
          <w:lang w:val="tr-TR"/>
        </w:rPr>
      </w:pPr>
      <w:bookmarkStart w:id="2" w:name="_Toc212992689"/>
      <w:r w:rsidRPr="00717282">
        <w:rPr>
          <w:rFonts w:asciiTheme="minorHAnsi" w:hAnsiTheme="minorHAnsi"/>
          <w:sz w:val="22"/>
          <w:szCs w:val="22"/>
          <w:lang w:val="tr-TR"/>
        </w:rPr>
        <w:t>3. KURİKULUMUN HAZIRLANMASI PROSESİ</w:t>
      </w:r>
      <w:bookmarkEnd w:id="2"/>
    </w:p>
    <w:p w14:paraId="3E5EEF43" w14:textId="4FB9A5E7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3.1 Prosesin </w:t>
      </w:r>
      <w:proofErr w:type="spellStart"/>
      <w:r w:rsidRPr="00717282">
        <w:rPr>
          <w:b/>
          <w:bCs/>
          <w:lang w:val="tr-TR"/>
        </w:rPr>
        <w:t>məqsədi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əhatə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dairəsi</w:t>
      </w:r>
      <w:proofErr w:type="spellEnd"/>
    </w:p>
    <w:p w14:paraId="5B0DBCF2" w14:textId="77777777" w:rsidR="009F0122" w:rsidRPr="009942E7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9942E7">
        <w:rPr>
          <w:lang w:val="tr-TR"/>
        </w:rPr>
        <w:t>Kurrikulumun</w:t>
      </w:r>
      <w:proofErr w:type="spellEnd"/>
      <w:r w:rsidRPr="009942E7">
        <w:rPr>
          <w:lang w:val="tr-TR"/>
        </w:rPr>
        <w:t xml:space="preserve"> hazırlanması prosesi </w:t>
      </w:r>
      <w:proofErr w:type="spellStart"/>
      <w:r w:rsidRPr="009942E7">
        <w:rPr>
          <w:lang w:val="tr-TR"/>
        </w:rPr>
        <w:t>təhsil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müəssisələrinin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hədəf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auditoriya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ehtiyaclarına</w:t>
      </w:r>
      <w:proofErr w:type="spellEnd"/>
      <w:r w:rsidRPr="009942E7">
        <w:rPr>
          <w:lang w:val="tr-TR"/>
        </w:rPr>
        <w:t xml:space="preserve">, </w:t>
      </w:r>
      <w:proofErr w:type="spellStart"/>
      <w:r w:rsidRPr="009942E7">
        <w:rPr>
          <w:lang w:val="tr-TR"/>
        </w:rPr>
        <w:t>sektor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tələblərinə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və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texnoloji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irəliləyişlərə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uyğunlaşdırılmış</w:t>
      </w:r>
      <w:proofErr w:type="spellEnd"/>
      <w:r w:rsidRPr="009942E7">
        <w:rPr>
          <w:lang w:val="tr-TR"/>
        </w:rPr>
        <w:t xml:space="preserve"> yeni </w:t>
      </w:r>
      <w:proofErr w:type="spellStart"/>
      <w:r w:rsidRPr="009942E7">
        <w:rPr>
          <w:lang w:val="tr-TR"/>
        </w:rPr>
        <w:t>kurikulum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proqramları</w:t>
      </w:r>
      <w:proofErr w:type="spellEnd"/>
      <w:r w:rsidRPr="009942E7">
        <w:rPr>
          <w:lang w:val="tr-TR"/>
        </w:rPr>
        <w:t xml:space="preserve"> hazırladığı </w:t>
      </w:r>
      <w:proofErr w:type="spellStart"/>
      <w:r w:rsidRPr="009942E7">
        <w:rPr>
          <w:lang w:val="tr-TR"/>
        </w:rPr>
        <w:t>mərhələdir</w:t>
      </w:r>
      <w:proofErr w:type="spellEnd"/>
      <w:r w:rsidRPr="009942E7">
        <w:rPr>
          <w:lang w:val="tr-TR"/>
        </w:rPr>
        <w:t xml:space="preserve">. </w:t>
      </w:r>
      <w:r w:rsidRPr="009942E7">
        <w:rPr>
          <w:lang w:val="tr-TR"/>
        </w:rPr>
        <w:br/>
        <w:t xml:space="preserve">Bu proses </w:t>
      </w:r>
      <w:proofErr w:type="spellStart"/>
      <w:r w:rsidRPr="009942E7">
        <w:rPr>
          <w:lang w:val="tr-TR"/>
        </w:rPr>
        <w:t>sadəcə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sənəd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istehsalı</w:t>
      </w:r>
      <w:proofErr w:type="spellEnd"/>
      <w:r w:rsidRPr="009942E7">
        <w:rPr>
          <w:lang w:val="tr-TR"/>
        </w:rPr>
        <w:t xml:space="preserve"> prosesi </w:t>
      </w:r>
      <w:proofErr w:type="spellStart"/>
      <w:r w:rsidRPr="009942E7">
        <w:rPr>
          <w:lang w:val="tr-TR"/>
        </w:rPr>
        <w:t>deyil</w:t>
      </w:r>
      <w:proofErr w:type="spellEnd"/>
      <w:r w:rsidRPr="009942E7">
        <w:rPr>
          <w:lang w:val="tr-TR"/>
        </w:rPr>
        <w:t xml:space="preserve">; </w:t>
      </w:r>
      <w:proofErr w:type="spellStart"/>
      <w:r w:rsidRPr="009942E7">
        <w:rPr>
          <w:lang w:val="tr-TR"/>
        </w:rPr>
        <w:t>həm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də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məlumatları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davamlı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olaraq</w:t>
      </w:r>
      <w:proofErr w:type="spellEnd"/>
      <w:r w:rsidRPr="009942E7">
        <w:rPr>
          <w:lang w:val="tr-TR"/>
        </w:rPr>
        <w:t xml:space="preserve"> toplayan, </w:t>
      </w:r>
      <w:proofErr w:type="spellStart"/>
      <w:r w:rsidRPr="009942E7">
        <w:rPr>
          <w:lang w:val="tr-TR"/>
        </w:rPr>
        <w:t>qiymətləndirən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və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yeniləyən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keyfiyyət</w:t>
      </w:r>
      <w:proofErr w:type="spellEnd"/>
      <w:r w:rsidRPr="009942E7">
        <w:rPr>
          <w:lang w:val="tr-TR"/>
        </w:rPr>
        <w:t xml:space="preserve"> </w:t>
      </w:r>
      <w:proofErr w:type="spellStart"/>
      <w:r w:rsidRPr="009942E7">
        <w:rPr>
          <w:lang w:val="tr-TR"/>
        </w:rPr>
        <w:t>dövrüdür</w:t>
      </w:r>
      <w:proofErr w:type="spellEnd"/>
      <w:r w:rsidRPr="009942E7">
        <w:rPr>
          <w:lang w:val="tr-TR"/>
        </w:rPr>
        <w:t>.</w:t>
      </w:r>
    </w:p>
    <w:p w14:paraId="3916876D" w14:textId="5C6AEB0E" w:rsidR="009F012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“</w:t>
      </w:r>
      <w:proofErr w:type="spellStart"/>
      <w:r w:rsidRPr="00717282">
        <w:rPr>
          <w:lang w:val="tr-TR"/>
        </w:rPr>
        <w:t>Kurikulum</w:t>
      </w:r>
      <w:proofErr w:type="spellEnd"/>
      <w:r w:rsidRPr="00717282">
        <w:rPr>
          <w:lang w:val="tr-TR"/>
        </w:rPr>
        <w:t xml:space="preserve"> bir </w:t>
      </w:r>
      <w:proofErr w:type="spellStart"/>
      <w:r w:rsidRPr="00717282">
        <w:rPr>
          <w:lang w:val="tr-TR"/>
        </w:rPr>
        <w:t>dəfə</w:t>
      </w:r>
      <w:proofErr w:type="spellEnd"/>
      <w:r w:rsidRPr="00717282">
        <w:rPr>
          <w:lang w:val="tr-TR"/>
        </w:rPr>
        <w:t xml:space="preserve"> hazırlanır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sonra </w:t>
      </w:r>
      <w:proofErr w:type="spellStart"/>
      <w:r w:rsidRPr="00717282">
        <w:rPr>
          <w:lang w:val="tr-TR"/>
        </w:rPr>
        <w:t>tərk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edilən</w:t>
      </w:r>
      <w:proofErr w:type="spellEnd"/>
      <w:r w:rsidRPr="00717282">
        <w:rPr>
          <w:lang w:val="tr-TR"/>
        </w:rPr>
        <w:t xml:space="preserve"> plan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daim </w:t>
      </w:r>
      <w:proofErr w:type="spellStart"/>
      <w:r w:rsidRPr="00717282">
        <w:rPr>
          <w:lang w:val="tr-TR"/>
        </w:rPr>
        <w:t>yenilənən</w:t>
      </w:r>
      <w:proofErr w:type="spellEnd"/>
      <w:r w:rsidRPr="00717282">
        <w:rPr>
          <w:lang w:val="tr-TR"/>
        </w:rPr>
        <w:t xml:space="preserve"> canlı </w:t>
      </w:r>
      <w:proofErr w:type="spellStart"/>
      <w:r w:rsidRPr="00717282">
        <w:rPr>
          <w:lang w:val="tr-TR"/>
        </w:rPr>
        <w:t>orqanizmdir</w:t>
      </w:r>
      <w:proofErr w:type="spellEnd"/>
      <w:r w:rsidRPr="00717282">
        <w:rPr>
          <w:lang w:val="tr-TR"/>
        </w:rPr>
        <w:t>”.</w:t>
      </w:r>
    </w:p>
    <w:p w14:paraId="21561BBB" w14:textId="77777777" w:rsidR="009942E7" w:rsidRPr="00717282" w:rsidRDefault="009942E7" w:rsidP="0005079B">
      <w:pPr>
        <w:spacing w:after="120" w:line="288" w:lineRule="auto"/>
        <w:contextualSpacing/>
        <w:mirrorIndents/>
        <w:rPr>
          <w:lang w:val="tr-TR"/>
        </w:rPr>
      </w:pPr>
    </w:p>
    <w:p w14:paraId="756BDF1C" w14:textId="7C60753E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3.2 </w:t>
      </w:r>
      <w:proofErr w:type="spellStart"/>
      <w:r w:rsidRPr="00717282">
        <w:rPr>
          <w:b/>
          <w:bCs/>
          <w:lang w:val="tr-TR"/>
        </w:rPr>
        <w:t>Mərhələ</w:t>
      </w:r>
      <w:proofErr w:type="spellEnd"/>
      <w:r w:rsidRPr="00717282">
        <w:rPr>
          <w:b/>
          <w:bCs/>
          <w:lang w:val="tr-TR"/>
        </w:rPr>
        <w:t xml:space="preserve"> 1 – </w:t>
      </w:r>
      <w:proofErr w:type="spellStart"/>
      <w:r w:rsidRPr="00717282">
        <w:rPr>
          <w:b/>
          <w:bCs/>
          <w:lang w:val="tr-TR"/>
        </w:rPr>
        <w:t>Ehtiyacların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Təhlili</w:t>
      </w:r>
      <w:proofErr w:type="spellEnd"/>
    </w:p>
    <w:p w14:paraId="465B24AA" w14:textId="17C06AB5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Kurrikulumun</w:t>
      </w:r>
      <w:proofErr w:type="spellEnd"/>
      <w:r w:rsidRPr="00717282">
        <w:rPr>
          <w:lang w:val="tr-TR"/>
        </w:rPr>
        <w:t xml:space="preserve"> hazırlanmasında ilk addım “ </w:t>
      </w:r>
      <w:r w:rsidRPr="00717282">
        <w:rPr>
          <w:b/>
          <w:bCs/>
          <w:lang w:val="tr-TR"/>
        </w:rPr>
        <w:t xml:space="preserve">Hansı </w:t>
      </w:r>
      <w:proofErr w:type="spellStart"/>
      <w:r w:rsidRPr="00717282">
        <w:rPr>
          <w:b/>
          <w:bCs/>
          <w:lang w:val="tr-TR"/>
        </w:rPr>
        <w:t>bilik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bacarıqlara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ehtiyac</w:t>
      </w:r>
      <w:proofErr w:type="spellEnd"/>
      <w:r w:rsidRPr="00717282">
        <w:rPr>
          <w:b/>
          <w:bCs/>
          <w:lang w:val="tr-TR"/>
        </w:rPr>
        <w:t xml:space="preserve"> var? ” </w:t>
      </w:r>
      <w:proofErr w:type="spellStart"/>
      <w:r w:rsidRPr="00717282">
        <w:rPr>
          <w:lang w:val="tr-TR"/>
        </w:rPr>
        <w:t>sualına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cavab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verməkdir</w:t>
      </w:r>
      <w:proofErr w:type="spellEnd"/>
      <w:r w:rsidRPr="00717282">
        <w:rPr>
          <w:lang w:val="tr-TR"/>
        </w:rPr>
        <w:t xml:space="preserve"> . Bu </w:t>
      </w:r>
      <w:proofErr w:type="spellStart"/>
      <w:r w:rsidRPr="00717282">
        <w:rPr>
          <w:lang w:val="tr-TR"/>
        </w:rPr>
        <w:t>təhlil</w:t>
      </w:r>
      <w:proofErr w:type="spellEnd"/>
      <w:r w:rsidRPr="00717282">
        <w:rPr>
          <w:lang w:val="tr-TR"/>
        </w:rPr>
        <w:t xml:space="preserve"> üç </w:t>
      </w:r>
      <w:proofErr w:type="spellStart"/>
      <w:r w:rsidRPr="00717282">
        <w:rPr>
          <w:lang w:val="tr-TR"/>
        </w:rPr>
        <w:t>ölçüdə</w:t>
      </w:r>
      <w:proofErr w:type="spellEnd"/>
      <w:r w:rsidRPr="00717282">
        <w:rPr>
          <w:lang w:val="tr-TR"/>
        </w:rPr>
        <w:t xml:space="preserve"> aparılmalıdır: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053"/>
        <w:gridCol w:w="3545"/>
        <w:gridCol w:w="4024"/>
      </w:tblGrid>
      <w:tr w:rsidR="009F0122" w:rsidRPr="00717282" w14:paraId="5928E6C9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9A726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Analiz </w:t>
            </w:r>
            <w:proofErr w:type="spellStart"/>
            <w:r w:rsidRPr="00717282">
              <w:rPr>
                <w:lang w:val="tr-TR"/>
              </w:rPr>
              <w:t>növü</w:t>
            </w:r>
            <w:proofErr w:type="spellEnd"/>
          </w:p>
        </w:tc>
        <w:tc>
          <w:tcPr>
            <w:tcW w:w="0" w:type="auto"/>
            <w:hideMark/>
          </w:tcPr>
          <w:p w14:paraId="0D2317A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Məqsəd</w:t>
            </w:r>
            <w:proofErr w:type="spellEnd"/>
          </w:p>
        </w:tc>
        <w:tc>
          <w:tcPr>
            <w:tcW w:w="0" w:type="auto"/>
            <w:hideMark/>
          </w:tcPr>
          <w:p w14:paraId="164E694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Tətbiq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üsulu</w:t>
            </w:r>
            <w:proofErr w:type="spellEnd"/>
          </w:p>
        </w:tc>
      </w:tr>
      <w:tr w:rsidR="009F0122" w:rsidRPr="00717282" w14:paraId="17E428E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2A96B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Təhsil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Ehtiyacları</w:t>
            </w:r>
            <w:proofErr w:type="spellEnd"/>
          </w:p>
        </w:tc>
        <w:tc>
          <w:tcPr>
            <w:tcW w:w="0" w:type="auto"/>
            <w:hideMark/>
          </w:tcPr>
          <w:p w14:paraId="29E5DC2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Tələbədə</w:t>
            </w:r>
            <w:proofErr w:type="spellEnd"/>
            <w:r w:rsidRPr="00717282">
              <w:rPr>
                <w:lang w:val="tr-TR"/>
              </w:rPr>
              <w:t xml:space="preserve"> hansı </w:t>
            </w:r>
            <w:proofErr w:type="spellStart"/>
            <w:r w:rsidRPr="00717282">
              <w:rPr>
                <w:lang w:val="tr-TR"/>
              </w:rPr>
              <w:t>bilik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bacarıqlar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çatışmır</w:t>
            </w:r>
            <w:proofErr w:type="spellEnd"/>
            <w:r w:rsidRPr="00717282">
              <w:rPr>
                <w:lang w:val="tr-TR"/>
              </w:rPr>
              <w:t>?</w:t>
            </w:r>
          </w:p>
        </w:tc>
        <w:tc>
          <w:tcPr>
            <w:tcW w:w="0" w:type="auto"/>
            <w:hideMark/>
          </w:tcPr>
          <w:p w14:paraId="723C8C6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Ön </w:t>
            </w:r>
            <w:proofErr w:type="spellStart"/>
            <w:r w:rsidRPr="00717282">
              <w:rPr>
                <w:lang w:val="tr-TR"/>
              </w:rPr>
              <w:t>sınaq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müşahidə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sorğu</w:t>
            </w:r>
            <w:proofErr w:type="spellEnd"/>
          </w:p>
        </w:tc>
      </w:tr>
      <w:tr w:rsidR="009F0122" w:rsidRPr="00717282" w14:paraId="3506553A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01468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İnstitusional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ehtiyac</w:t>
            </w:r>
            <w:proofErr w:type="spellEnd"/>
          </w:p>
        </w:tc>
        <w:tc>
          <w:tcPr>
            <w:tcW w:w="0" w:type="auto"/>
            <w:hideMark/>
          </w:tcPr>
          <w:p w14:paraId="76FBC6D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Məktəbin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hazırkı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kurikulumu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adekvatdırmı</w:t>
            </w:r>
            <w:proofErr w:type="spellEnd"/>
            <w:r w:rsidRPr="00717282">
              <w:rPr>
                <w:lang w:val="tr-TR"/>
              </w:rPr>
              <w:t>?</w:t>
            </w:r>
          </w:p>
        </w:tc>
        <w:tc>
          <w:tcPr>
            <w:tcW w:w="0" w:type="auto"/>
            <w:hideMark/>
          </w:tcPr>
          <w:p w14:paraId="3408147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Proqramın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nəzərdən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keçirilməsi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müəllim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görüşləri</w:t>
            </w:r>
            <w:proofErr w:type="spellEnd"/>
          </w:p>
        </w:tc>
      </w:tr>
      <w:tr w:rsidR="009F0122" w:rsidRPr="009942E7" w14:paraId="554A13C7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0061C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Sektor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ehtiyacları</w:t>
            </w:r>
            <w:proofErr w:type="spellEnd"/>
          </w:p>
        </w:tc>
        <w:tc>
          <w:tcPr>
            <w:tcW w:w="0" w:type="auto"/>
            <w:hideMark/>
          </w:tcPr>
          <w:p w14:paraId="5CB48CC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İş dünyasının </w:t>
            </w:r>
            <w:proofErr w:type="spellStart"/>
            <w:r w:rsidRPr="00717282">
              <w:rPr>
                <w:lang w:val="tr-TR"/>
              </w:rPr>
              <w:t>gözləntiləri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nələrdir</w:t>
            </w:r>
            <w:proofErr w:type="spellEnd"/>
            <w:r w:rsidRPr="00717282">
              <w:rPr>
                <w:lang w:val="tr-TR"/>
              </w:rPr>
              <w:t>?</w:t>
            </w:r>
          </w:p>
        </w:tc>
        <w:tc>
          <w:tcPr>
            <w:tcW w:w="0" w:type="auto"/>
            <w:hideMark/>
          </w:tcPr>
          <w:p w14:paraId="1589749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İşəgötürən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müsahibələri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peşəkar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palata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hesabatları</w:t>
            </w:r>
            <w:proofErr w:type="spellEnd"/>
          </w:p>
        </w:tc>
      </w:tr>
    </w:tbl>
    <w:p w14:paraId="2FF77EC8" w14:textId="77777777" w:rsidR="009942E7" w:rsidRDefault="009F0122" w:rsidP="009942E7">
      <w:pPr>
        <w:spacing w:after="120" w:line="288" w:lineRule="auto"/>
        <w:contextualSpacing/>
        <w:mirrorIndents/>
        <w:jc w:val="both"/>
        <w:rPr>
          <w:lang w:val="tr-TR"/>
        </w:rPr>
      </w:pP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Sənaye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nümayəndələri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müsahibələrdə</w:t>
      </w:r>
      <w:proofErr w:type="spellEnd"/>
      <w:r w:rsidRPr="00717282">
        <w:rPr>
          <w:lang w:val="tr-TR"/>
        </w:rPr>
        <w:t xml:space="preserve"> “VR </w:t>
      </w:r>
      <w:proofErr w:type="spellStart"/>
      <w:r w:rsidRPr="00717282">
        <w:rPr>
          <w:lang w:val="tr-TR"/>
        </w:rPr>
        <w:t>simulyasiyası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hansı iş </w:t>
      </w:r>
      <w:proofErr w:type="spellStart"/>
      <w:r w:rsidRPr="00717282">
        <w:rPr>
          <w:lang w:val="tr-TR"/>
        </w:rPr>
        <w:t>proseslərinin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öyrədilə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biləcəyi</w:t>
      </w:r>
      <w:proofErr w:type="spellEnd"/>
      <w:r w:rsidRPr="00717282">
        <w:rPr>
          <w:lang w:val="tr-TR"/>
        </w:rPr>
        <w:t xml:space="preserve">”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sorğulanmalıdır</w:t>
      </w:r>
      <w:proofErr w:type="spellEnd"/>
      <w:r w:rsidRPr="00717282">
        <w:rPr>
          <w:lang w:val="tr-TR"/>
        </w:rPr>
        <w:t>.</w:t>
      </w:r>
    </w:p>
    <w:p w14:paraId="236FAF58" w14:textId="4BCA6E55" w:rsidR="009F0122" w:rsidRDefault="009F0122" w:rsidP="009942E7">
      <w:pPr>
        <w:spacing w:after="120" w:line="288" w:lineRule="auto"/>
        <w:contextualSpacing/>
        <w:mirrorIndents/>
        <w:jc w:val="both"/>
        <w:rPr>
          <w:lang w:val="tr-TR"/>
        </w:rPr>
      </w:pPr>
      <w:r w:rsidRPr="00717282">
        <w:rPr>
          <w:lang w:val="tr-TR"/>
        </w:rPr>
        <w:lastRenderedPageBreak/>
        <w:br/>
      </w:r>
      <w:proofErr w:type="spellStart"/>
      <w:r w:rsidRPr="00717282">
        <w:rPr>
          <w:lang w:val="tr-TR"/>
        </w:rPr>
        <w:t>Məsələn</w:t>
      </w:r>
      <w:proofErr w:type="spellEnd"/>
      <w:r w:rsidRPr="00717282">
        <w:rPr>
          <w:lang w:val="tr-TR"/>
        </w:rPr>
        <w:t>, “</w:t>
      </w:r>
      <w:proofErr w:type="spellStart"/>
      <w:r w:rsidRPr="00717282">
        <w:rPr>
          <w:lang w:val="tr-TR"/>
        </w:rPr>
        <w:t>qaynaq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təhlükəsizliyi</w:t>
      </w:r>
      <w:proofErr w:type="spellEnd"/>
      <w:r w:rsidRPr="00717282">
        <w:rPr>
          <w:lang w:val="tr-TR"/>
        </w:rPr>
        <w:t xml:space="preserve">”, “maşın </w:t>
      </w:r>
      <w:proofErr w:type="spellStart"/>
      <w:r w:rsidRPr="00717282">
        <w:rPr>
          <w:lang w:val="tr-TR"/>
        </w:rPr>
        <w:t>kalibrlənməsi</w:t>
      </w:r>
      <w:proofErr w:type="spellEnd"/>
      <w:r w:rsidRPr="00717282">
        <w:rPr>
          <w:lang w:val="tr-TR"/>
        </w:rPr>
        <w:t xml:space="preserve">”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ya “elektrik </w:t>
      </w:r>
      <w:proofErr w:type="spellStart"/>
      <w:r w:rsidRPr="00717282">
        <w:rPr>
          <w:lang w:val="tr-TR"/>
        </w:rPr>
        <w:t>nasazlığının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aşkarlanması</w:t>
      </w:r>
      <w:proofErr w:type="spellEnd"/>
      <w:r w:rsidRPr="00717282">
        <w:rPr>
          <w:lang w:val="tr-TR"/>
        </w:rPr>
        <w:t xml:space="preserve">” kimi </w:t>
      </w:r>
      <w:proofErr w:type="spellStart"/>
      <w:r w:rsidRPr="00717282">
        <w:rPr>
          <w:lang w:val="tr-TR"/>
        </w:rPr>
        <w:t>yüksək</w:t>
      </w:r>
      <w:proofErr w:type="spellEnd"/>
      <w:r w:rsidRPr="00717282">
        <w:rPr>
          <w:lang w:val="tr-TR"/>
        </w:rPr>
        <w:t xml:space="preserve"> riskli </w:t>
      </w:r>
      <w:proofErr w:type="spellStart"/>
      <w:r w:rsidRPr="00717282">
        <w:rPr>
          <w:lang w:val="tr-TR"/>
        </w:rPr>
        <w:t>proseslər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virtual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mühitə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köçürülə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bilər</w:t>
      </w:r>
      <w:proofErr w:type="spellEnd"/>
      <w:r w:rsidRPr="00717282">
        <w:rPr>
          <w:lang w:val="tr-TR"/>
        </w:rPr>
        <w:t>.</w:t>
      </w:r>
    </w:p>
    <w:p w14:paraId="3834F1AE" w14:textId="77777777" w:rsidR="009942E7" w:rsidRPr="00717282" w:rsidRDefault="009942E7" w:rsidP="009942E7">
      <w:pPr>
        <w:spacing w:after="120" w:line="288" w:lineRule="auto"/>
        <w:contextualSpacing/>
        <w:mirrorIndents/>
        <w:jc w:val="both"/>
        <w:rPr>
          <w:lang w:val="tr-TR"/>
        </w:rPr>
      </w:pPr>
    </w:p>
    <w:p w14:paraId="0EA68D27" w14:textId="453DA180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3.3 </w:t>
      </w:r>
      <w:proofErr w:type="spellStart"/>
      <w:r w:rsidRPr="00717282">
        <w:rPr>
          <w:b/>
          <w:bCs/>
          <w:lang w:val="tr-TR"/>
        </w:rPr>
        <w:t>Mərhələ</w:t>
      </w:r>
      <w:proofErr w:type="spellEnd"/>
      <w:r w:rsidRPr="00717282">
        <w:rPr>
          <w:b/>
          <w:bCs/>
          <w:lang w:val="tr-TR"/>
        </w:rPr>
        <w:t xml:space="preserve"> 2 – </w:t>
      </w:r>
      <w:proofErr w:type="spellStart"/>
      <w:r w:rsidRPr="00717282">
        <w:rPr>
          <w:b/>
          <w:bCs/>
          <w:lang w:val="tr-TR"/>
        </w:rPr>
        <w:t>Şagird</w:t>
      </w:r>
      <w:proofErr w:type="spellEnd"/>
      <w:r w:rsidRPr="00717282">
        <w:rPr>
          <w:b/>
          <w:bCs/>
          <w:lang w:val="tr-TR"/>
        </w:rPr>
        <w:t xml:space="preserve"> Profilinin </w:t>
      </w:r>
      <w:proofErr w:type="spellStart"/>
      <w:r w:rsidRPr="00717282">
        <w:rPr>
          <w:b/>
          <w:bCs/>
          <w:lang w:val="tr-TR"/>
        </w:rPr>
        <w:t>Təhlili</w:t>
      </w:r>
      <w:proofErr w:type="spellEnd"/>
    </w:p>
    <w:p w14:paraId="2681BDE7" w14:textId="77EE8DBE" w:rsidR="009F0122" w:rsidRDefault="009F0122" w:rsidP="009942E7">
      <w:pPr>
        <w:spacing w:after="120" w:line="288" w:lineRule="auto"/>
        <w:contextualSpacing/>
        <w:mirrorIndents/>
        <w:jc w:val="both"/>
        <w:rPr>
          <w:lang w:val="tr-TR"/>
        </w:rPr>
      </w:pPr>
      <w:proofErr w:type="spellStart"/>
      <w:r w:rsidRPr="00717282">
        <w:rPr>
          <w:lang w:val="tr-TR"/>
        </w:rPr>
        <w:t>Effektiv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kurikulum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tələbələrin</w:t>
      </w:r>
      <w:proofErr w:type="spellEnd"/>
      <w:r w:rsidRPr="00717282">
        <w:rPr>
          <w:lang w:val="tr-TR"/>
        </w:rPr>
        <w:t xml:space="preserve"> kim olduğunu, </w:t>
      </w:r>
      <w:proofErr w:type="spellStart"/>
      <w:r w:rsidRPr="00717282">
        <w:rPr>
          <w:lang w:val="tr-TR"/>
        </w:rPr>
        <w:t>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bildiyini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necə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öyrəndiyini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onları </w:t>
      </w:r>
      <w:proofErr w:type="spellStart"/>
      <w:r w:rsidRPr="00717282">
        <w:rPr>
          <w:lang w:val="tr-TR"/>
        </w:rPr>
        <w:t>öyrənməyə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nəyin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həvəsləndirdiyini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bilməklə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başlayır</w:t>
      </w:r>
      <w:proofErr w:type="spellEnd"/>
      <w:r w:rsidRPr="00717282">
        <w:rPr>
          <w:lang w:val="tr-TR"/>
        </w:rPr>
        <w:t>.</w:t>
      </w:r>
    </w:p>
    <w:p w14:paraId="452FBE49" w14:textId="77777777" w:rsidR="009942E7" w:rsidRPr="00717282" w:rsidRDefault="009942E7" w:rsidP="0005079B">
      <w:pPr>
        <w:spacing w:after="120" w:line="288" w:lineRule="auto"/>
        <w:contextualSpacing/>
        <w:mirrorIndents/>
        <w:rPr>
          <w:lang w:val="tr-TR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040"/>
        <w:gridCol w:w="3679"/>
        <w:gridCol w:w="3903"/>
      </w:tblGrid>
      <w:tr w:rsidR="009F0122" w:rsidRPr="00717282" w14:paraId="50F88532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5F0B4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Dəyişən</w:t>
            </w:r>
            <w:proofErr w:type="spellEnd"/>
          </w:p>
        </w:tc>
        <w:tc>
          <w:tcPr>
            <w:tcW w:w="0" w:type="auto"/>
            <w:hideMark/>
          </w:tcPr>
          <w:p w14:paraId="0B3F894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Veriləcək</w:t>
            </w:r>
            <w:proofErr w:type="spellEnd"/>
            <w:r w:rsidRPr="00717282">
              <w:rPr>
                <w:lang w:val="tr-TR"/>
              </w:rPr>
              <w:t xml:space="preserve"> Sual</w:t>
            </w:r>
          </w:p>
        </w:tc>
        <w:tc>
          <w:tcPr>
            <w:tcW w:w="0" w:type="auto"/>
            <w:hideMark/>
          </w:tcPr>
          <w:p w14:paraId="1F81C89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nümunəsi</w:t>
            </w:r>
            <w:proofErr w:type="spellEnd"/>
          </w:p>
        </w:tc>
      </w:tr>
      <w:tr w:rsidR="009F0122" w:rsidRPr="00717282" w14:paraId="6B46DE6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1AA82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Yaş </w:t>
            </w:r>
            <w:proofErr w:type="spellStart"/>
            <w:r w:rsidRPr="00717282">
              <w:rPr>
                <w:lang w:val="tr-TR"/>
              </w:rPr>
              <w:t>qrupu</w:t>
            </w:r>
            <w:proofErr w:type="spellEnd"/>
          </w:p>
        </w:tc>
        <w:tc>
          <w:tcPr>
            <w:tcW w:w="0" w:type="auto"/>
            <w:hideMark/>
          </w:tcPr>
          <w:p w14:paraId="3EB2BE7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Şagirdlərin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koqnitiv</w:t>
            </w:r>
            <w:proofErr w:type="spellEnd"/>
            <w:r w:rsidRPr="00717282">
              <w:rPr>
                <w:lang w:val="tr-TR"/>
              </w:rPr>
              <w:t xml:space="preserve"> yetkinlik </w:t>
            </w:r>
            <w:proofErr w:type="spellStart"/>
            <w:r w:rsidRPr="00717282">
              <w:rPr>
                <w:lang w:val="tr-TR"/>
              </w:rPr>
              <w:t>səviyyəsi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necədir</w:t>
            </w:r>
            <w:proofErr w:type="spellEnd"/>
            <w:r w:rsidRPr="00717282">
              <w:rPr>
                <w:lang w:val="tr-TR"/>
              </w:rPr>
              <w:t>?</w:t>
            </w:r>
          </w:p>
        </w:tc>
        <w:tc>
          <w:tcPr>
            <w:tcW w:w="0" w:type="auto"/>
            <w:hideMark/>
          </w:tcPr>
          <w:p w14:paraId="6A416ED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15-18 yaş üçün </w:t>
            </w:r>
            <w:proofErr w:type="spellStart"/>
            <w:r w:rsidRPr="00717282">
              <w:rPr>
                <w:lang w:val="tr-TR"/>
              </w:rPr>
              <w:t>interaktiv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ssenarilər</w:t>
            </w:r>
            <w:proofErr w:type="spellEnd"/>
          </w:p>
        </w:tc>
      </w:tr>
      <w:tr w:rsidR="009F0122" w:rsidRPr="00717282" w14:paraId="231AEB56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CE6E7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İlkin </w:t>
            </w:r>
            <w:proofErr w:type="spellStart"/>
            <w:r w:rsidRPr="00717282">
              <w:rPr>
                <w:lang w:val="tr-TR"/>
              </w:rPr>
              <w:t>məlumat</w:t>
            </w:r>
            <w:proofErr w:type="spellEnd"/>
          </w:p>
        </w:tc>
        <w:tc>
          <w:tcPr>
            <w:tcW w:w="0" w:type="auto"/>
            <w:hideMark/>
          </w:tcPr>
          <w:p w14:paraId="427046F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Onların hansı </w:t>
            </w:r>
            <w:proofErr w:type="spellStart"/>
            <w:r w:rsidRPr="00717282">
              <w:rPr>
                <w:lang w:val="tr-TR"/>
              </w:rPr>
              <w:t>mövzularda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əsas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bilikləri</w:t>
            </w:r>
            <w:proofErr w:type="spellEnd"/>
            <w:r w:rsidRPr="00717282">
              <w:rPr>
                <w:lang w:val="tr-TR"/>
              </w:rPr>
              <w:t xml:space="preserve"> var?</w:t>
            </w:r>
          </w:p>
        </w:tc>
        <w:tc>
          <w:tcPr>
            <w:tcW w:w="0" w:type="auto"/>
            <w:hideMark/>
          </w:tcPr>
          <w:p w14:paraId="685F17A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İlkin </w:t>
            </w:r>
            <w:proofErr w:type="spellStart"/>
            <w:r w:rsidRPr="00717282">
              <w:rPr>
                <w:lang w:val="tr-TR"/>
              </w:rPr>
              <w:t>sınaqlarla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müəyyən</w:t>
            </w:r>
            <w:proofErr w:type="spellEnd"/>
            <w:r w:rsidRPr="00717282">
              <w:rPr>
                <w:lang w:val="tr-TR"/>
              </w:rPr>
              <w:t xml:space="preserve"> edilir</w:t>
            </w:r>
          </w:p>
        </w:tc>
      </w:tr>
      <w:tr w:rsidR="009F0122" w:rsidRPr="009942E7" w14:paraId="6B7D0501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C3064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tərzi</w:t>
            </w:r>
            <w:proofErr w:type="spellEnd"/>
          </w:p>
        </w:tc>
        <w:tc>
          <w:tcPr>
            <w:tcW w:w="0" w:type="auto"/>
            <w:hideMark/>
          </w:tcPr>
          <w:p w14:paraId="06D4A8F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O, </w:t>
            </w:r>
            <w:proofErr w:type="spellStart"/>
            <w:r w:rsidRPr="00717282">
              <w:rPr>
                <w:lang w:val="tr-TR"/>
              </w:rPr>
              <w:t>vizual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ya kinestetik </w:t>
            </w:r>
            <w:proofErr w:type="spellStart"/>
            <w:r w:rsidRPr="00717282">
              <w:rPr>
                <w:lang w:val="tr-TR"/>
              </w:rPr>
              <w:t>öyrənəndir</w:t>
            </w:r>
            <w:proofErr w:type="spellEnd"/>
            <w:r w:rsidRPr="00717282">
              <w:rPr>
                <w:lang w:val="tr-TR"/>
              </w:rPr>
              <w:t>?</w:t>
            </w:r>
          </w:p>
        </w:tc>
        <w:tc>
          <w:tcPr>
            <w:tcW w:w="0" w:type="auto"/>
            <w:hideMark/>
          </w:tcPr>
          <w:p w14:paraId="2761BC2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mühitləri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multisensor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  <w:r w:rsidRPr="00717282">
              <w:rPr>
                <w:lang w:val="tr-TR"/>
              </w:rPr>
              <w:t xml:space="preserve"> üçün </w:t>
            </w:r>
            <w:proofErr w:type="spellStart"/>
            <w:r w:rsidRPr="00717282">
              <w:rPr>
                <w:lang w:val="tr-TR"/>
              </w:rPr>
              <w:t>uyğundur</w:t>
            </w:r>
            <w:proofErr w:type="spellEnd"/>
          </w:p>
        </w:tc>
      </w:tr>
      <w:tr w:rsidR="009F0122" w:rsidRPr="00717282" w14:paraId="164A6582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635DE7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Texnologiyaya</w:t>
            </w:r>
            <w:proofErr w:type="spellEnd"/>
            <w:r w:rsidRPr="00717282">
              <w:rPr>
                <w:lang w:val="tr-TR"/>
              </w:rPr>
              <w:t xml:space="preserve"> giriş</w:t>
            </w:r>
          </w:p>
        </w:tc>
        <w:tc>
          <w:tcPr>
            <w:tcW w:w="0" w:type="auto"/>
            <w:hideMark/>
          </w:tcPr>
          <w:p w14:paraId="4BA452A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Onlar VR aparatına </w:t>
            </w:r>
            <w:proofErr w:type="spellStart"/>
            <w:r w:rsidRPr="00717282">
              <w:rPr>
                <w:lang w:val="tr-TR"/>
              </w:rPr>
              <w:t>necə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daxil</w:t>
            </w:r>
            <w:proofErr w:type="spellEnd"/>
            <w:r w:rsidRPr="00717282">
              <w:rPr>
                <w:lang w:val="tr-TR"/>
              </w:rPr>
              <w:t xml:space="preserve"> olurlar?</w:t>
            </w:r>
          </w:p>
        </w:tc>
        <w:tc>
          <w:tcPr>
            <w:tcW w:w="0" w:type="auto"/>
            <w:hideMark/>
          </w:tcPr>
          <w:p w14:paraId="7A04695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Məktəbin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laboratoriya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infrastrukturu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yoxlanılır</w:t>
            </w:r>
            <w:proofErr w:type="spellEnd"/>
          </w:p>
        </w:tc>
      </w:tr>
    </w:tbl>
    <w:p w14:paraId="06D1D3E5" w14:textId="77777777" w:rsidR="0022289C" w:rsidRPr="00717282" w:rsidRDefault="0022289C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58B1FB8D" w14:textId="43D96A5A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3.4 </w:t>
      </w:r>
      <w:proofErr w:type="spellStart"/>
      <w:r w:rsidRPr="00717282">
        <w:rPr>
          <w:b/>
          <w:bCs/>
          <w:lang w:val="tr-TR"/>
        </w:rPr>
        <w:t>Mərhələ</w:t>
      </w:r>
      <w:proofErr w:type="spellEnd"/>
      <w:r w:rsidRPr="00717282">
        <w:rPr>
          <w:b/>
          <w:bCs/>
          <w:lang w:val="tr-TR"/>
        </w:rPr>
        <w:t xml:space="preserve"> 3 – </w:t>
      </w:r>
      <w:proofErr w:type="spellStart"/>
      <w:r w:rsidRPr="00717282">
        <w:rPr>
          <w:b/>
          <w:bCs/>
          <w:lang w:val="tr-TR"/>
        </w:rPr>
        <w:t>Əmək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Bazarının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Təhlili</w:t>
      </w:r>
      <w:proofErr w:type="spellEnd"/>
    </w:p>
    <w:p w14:paraId="3F0C4244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biznes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məlumatları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lang w:val="tr-TR"/>
        </w:rPr>
        <w:t>kurrikulumun</w:t>
      </w:r>
      <w:proofErr w:type="spellEnd"/>
      <w:r w:rsidRPr="00717282">
        <w:rPr>
          <w:lang w:val="tr-TR"/>
        </w:rPr>
        <w:t xml:space="preserve"> hazırlanması </w:t>
      </w:r>
      <w:proofErr w:type="spellStart"/>
      <w:r w:rsidRPr="00717282">
        <w:rPr>
          <w:lang w:val="tr-TR"/>
        </w:rPr>
        <w:t>prosesinə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daxil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edilməlidir</w:t>
      </w:r>
      <w:proofErr w:type="spellEnd"/>
      <w:r w:rsidRPr="00717282">
        <w:rPr>
          <w:lang w:val="tr-TR"/>
        </w:rPr>
        <w:t xml:space="preserve"> .</w:t>
      </w:r>
    </w:p>
    <w:p w14:paraId="5456EFB6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Toplanacaq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məlumat</w:t>
      </w:r>
      <w:proofErr w:type="spellEnd"/>
      <w:r w:rsidRPr="00717282">
        <w:rPr>
          <w:b/>
          <w:bCs/>
          <w:lang w:val="tr-TR"/>
        </w:rPr>
        <w:t>:</w:t>
      </w:r>
    </w:p>
    <w:p w14:paraId="2636FE1F" w14:textId="77777777" w:rsidR="009F0122" w:rsidRPr="00717282" w:rsidRDefault="009F0122" w:rsidP="0005079B">
      <w:pPr>
        <w:numPr>
          <w:ilvl w:val="0"/>
          <w:numId w:val="13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çox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axtarılan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peşə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bacarıqlar</w:t>
      </w:r>
      <w:proofErr w:type="spellEnd"/>
    </w:p>
    <w:p w14:paraId="26BFBF68" w14:textId="77777777" w:rsidR="009F0122" w:rsidRPr="00717282" w:rsidRDefault="009F0122" w:rsidP="0005079B">
      <w:pPr>
        <w:numPr>
          <w:ilvl w:val="0"/>
          <w:numId w:val="13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Yeni </w:t>
      </w:r>
      <w:proofErr w:type="spellStart"/>
      <w:r w:rsidRPr="00717282">
        <w:rPr>
          <w:lang w:val="tr-TR"/>
        </w:rPr>
        <w:t>texnoloji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tendensiyalar</w:t>
      </w:r>
      <w:proofErr w:type="spellEnd"/>
      <w:r w:rsidRPr="00717282">
        <w:rPr>
          <w:lang w:val="tr-TR"/>
        </w:rPr>
        <w:t xml:space="preserve"> (</w:t>
      </w:r>
      <w:proofErr w:type="spellStart"/>
      <w:r w:rsidRPr="00717282">
        <w:rPr>
          <w:lang w:val="tr-TR"/>
        </w:rPr>
        <w:t>məsələn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avtomatlaşdırma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süni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intellekt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yaşıl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istehsal</w:t>
      </w:r>
      <w:proofErr w:type="spellEnd"/>
      <w:r w:rsidRPr="00717282">
        <w:rPr>
          <w:lang w:val="tr-TR"/>
        </w:rPr>
        <w:t>)</w:t>
      </w:r>
    </w:p>
    <w:p w14:paraId="251ED1F3" w14:textId="77777777" w:rsidR="009F0122" w:rsidRPr="00717282" w:rsidRDefault="009F0122" w:rsidP="0005079B">
      <w:pPr>
        <w:numPr>
          <w:ilvl w:val="0"/>
          <w:numId w:val="13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İş </w:t>
      </w:r>
      <w:proofErr w:type="spellStart"/>
      <w:r w:rsidRPr="00717282">
        <w:rPr>
          <w:lang w:val="tr-TR"/>
        </w:rPr>
        <w:t>qəzaları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təhlükəsizlik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zəiflikləri</w:t>
      </w:r>
      <w:proofErr w:type="spellEnd"/>
    </w:p>
    <w:p w14:paraId="2A691099" w14:textId="77777777" w:rsidR="009F0122" w:rsidRPr="00717282" w:rsidRDefault="009F0122" w:rsidP="0005079B">
      <w:pPr>
        <w:numPr>
          <w:ilvl w:val="0"/>
          <w:numId w:val="13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Şirkətlər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təcrübəçilərdən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yeni </w:t>
      </w:r>
      <w:proofErr w:type="spellStart"/>
      <w:r w:rsidRPr="00717282">
        <w:rPr>
          <w:lang w:val="tr-TR"/>
        </w:rPr>
        <w:t>məzunlardan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gözləyir</w:t>
      </w:r>
      <w:proofErr w:type="spellEnd"/>
    </w:p>
    <w:p w14:paraId="13B1BEE2" w14:textId="42182004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Tətbiq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nümunəsi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br/>
        <w:t xml:space="preserve">"VR </w:t>
      </w:r>
      <w:proofErr w:type="spellStart"/>
      <w:r w:rsidRPr="00717282">
        <w:rPr>
          <w:lang w:val="tr-TR"/>
        </w:rPr>
        <w:t>əməyin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mühafizəsi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təlimi</w:t>
      </w:r>
      <w:proofErr w:type="spellEnd"/>
      <w:r w:rsidRPr="00717282">
        <w:rPr>
          <w:lang w:val="tr-TR"/>
        </w:rPr>
        <w:t xml:space="preserve">" </w:t>
      </w:r>
      <w:proofErr w:type="spellStart"/>
      <w:r w:rsidRPr="00717282">
        <w:rPr>
          <w:lang w:val="tr-TR"/>
        </w:rPr>
        <w:t>modulu</w:t>
      </w:r>
      <w:proofErr w:type="spellEnd"/>
      <w:r w:rsidRPr="00717282">
        <w:rPr>
          <w:lang w:val="tr-TR"/>
        </w:rPr>
        <w:t xml:space="preserve"> yerli </w:t>
      </w:r>
      <w:proofErr w:type="spellStart"/>
      <w:r w:rsidRPr="00717282">
        <w:rPr>
          <w:lang w:val="tr-TR"/>
        </w:rPr>
        <w:t>sənaye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palatası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əməkdaşlıqda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yaradıla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bilər</w:t>
      </w:r>
      <w:proofErr w:type="spellEnd"/>
      <w:r w:rsidRPr="00717282">
        <w:rPr>
          <w:lang w:val="tr-TR"/>
        </w:rPr>
        <w:t xml:space="preserve">. Bu yolla </w:t>
      </w:r>
      <w:proofErr w:type="spellStart"/>
      <w:r w:rsidRPr="00717282">
        <w:rPr>
          <w:lang w:val="tr-TR"/>
        </w:rPr>
        <w:t>tələbələr</w:t>
      </w:r>
      <w:proofErr w:type="spellEnd"/>
      <w:r w:rsidRPr="00717282">
        <w:rPr>
          <w:lang w:val="tr-TR"/>
        </w:rPr>
        <w:t xml:space="preserve"> iş </w:t>
      </w:r>
      <w:proofErr w:type="spellStart"/>
      <w:r w:rsidRPr="00717282">
        <w:rPr>
          <w:lang w:val="tr-TR"/>
        </w:rPr>
        <w:t>yerlərində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qarşılaşa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biləcəkləri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riskləri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virtual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mühitdə</w:t>
      </w:r>
      <w:proofErr w:type="spellEnd"/>
      <w:r w:rsidRPr="00717282">
        <w:rPr>
          <w:lang w:val="tr-TR"/>
        </w:rPr>
        <w:t xml:space="preserve"> yaşaya </w:t>
      </w:r>
      <w:proofErr w:type="spellStart"/>
      <w:r w:rsidRPr="00717282">
        <w:rPr>
          <w:lang w:val="tr-TR"/>
        </w:rPr>
        <w:t>bilərlər</w:t>
      </w:r>
      <w:proofErr w:type="spellEnd"/>
      <w:r w:rsidRPr="00717282">
        <w:rPr>
          <w:lang w:val="tr-TR"/>
        </w:rPr>
        <w:t>.</w:t>
      </w:r>
    </w:p>
    <w:p w14:paraId="1DB2DF1C" w14:textId="77777777" w:rsidR="009942E7" w:rsidRDefault="009942E7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24F4A930" w14:textId="15C0BA2C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3.5 </w:t>
      </w:r>
      <w:proofErr w:type="spellStart"/>
      <w:r w:rsidRPr="00717282">
        <w:rPr>
          <w:b/>
          <w:bCs/>
          <w:lang w:val="tr-TR"/>
        </w:rPr>
        <w:t>Mərhələ</w:t>
      </w:r>
      <w:proofErr w:type="spellEnd"/>
      <w:r w:rsidRPr="00717282">
        <w:rPr>
          <w:b/>
          <w:bCs/>
          <w:lang w:val="tr-TR"/>
        </w:rPr>
        <w:t xml:space="preserve"> 4 – </w:t>
      </w:r>
      <w:proofErr w:type="spellStart"/>
      <w:r w:rsidRPr="00717282">
        <w:rPr>
          <w:b/>
          <w:bCs/>
          <w:lang w:val="tr-TR"/>
        </w:rPr>
        <w:t>Təlim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nəticələrinin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müəyyən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edilməsi</w:t>
      </w:r>
      <w:proofErr w:type="spellEnd"/>
    </w:p>
    <w:p w14:paraId="590B5C0B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Tədris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tələbənin</w:t>
      </w:r>
      <w:proofErr w:type="spellEnd"/>
      <w:r w:rsidRPr="00717282">
        <w:rPr>
          <w:b/>
          <w:bCs/>
          <w:lang w:val="tr-TR"/>
        </w:rPr>
        <w:t xml:space="preserve"> kursun sonunda </w:t>
      </w:r>
      <w:proofErr w:type="spellStart"/>
      <w:r w:rsidRPr="00717282">
        <w:rPr>
          <w:b/>
          <w:bCs/>
          <w:lang w:val="tr-TR"/>
        </w:rPr>
        <w:t>nəyi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bacarmalı</w:t>
      </w:r>
      <w:proofErr w:type="spellEnd"/>
      <w:r w:rsidRPr="00717282">
        <w:rPr>
          <w:b/>
          <w:bCs/>
          <w:lang w:val="tr-TR"/>
        </w:rPr>
        <w:t xml:space="preserve"> olduğunu </w:t>
      </w:r>
      <w:proofErr w:type="spellStart"/>
      <w:r w:rsidRPr="00717282">
        <w:rPr>
          <w:lang w:val="tr-TR"/>
        </w:rPr>
        <w:t>göstərir</w:t>
      </w:r>
      <w:proofErr w:type="spellEnd"/>
      <w:r w:rsidRPr="00717282">
        <w:rPr>
          <w:lang w:val="tr-TR"/>
        </w:rPr>
        <w:t xml:space="preserve"> . </w:t>
      </w:r>
      <w:r w:rsidRPr="00717282">
        <w:rPr>
          <w:lang w:val="tr-TR"/>
        </w:rPr>
        <w:br/>
        <w:t xml:space="preserve">Bu </w:t>
      </w:r>
      <w:proofErr w:type="spellStart"/>
      <w:r w:rsidRPr="00717282">
        <w:rPr>
          <w:lang w:val="tr-TR"/>
        </w:rPr>
        <w:t>məqsədlər</w:t>
      </w:r>
      <w:proofErr w:type="spellEnd"/>
      <w:r w:rsidRPr="00717282">
        <w:rPr>
          <w:lang w:val="tr-TR"/>
        </w:rPr>
        <w:t xml:space="preserve"> aydın, </w:t>
      </w:r>
      <w:proofErr w:type="spellStart"/>
      <w:r w:rsidRPr="00717282">
        <w:rPr>
          <w:lang w:val="tr-TR"/>
        </w:rPr>
        <w:t>ölçülə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davranış </w:t>
      </w:r>
      <w:proofErr w:type="spellStart"/>
      <w:r w:rsidRPr="00717282">
        <w:rPr>
          <w:lang w:val="tr-TR"/>
        </w:rPr>
        <w:t>felləri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yazılmalıdır.</w:t>
      </w:r>
    </w:p>
    <w:p w14:paraId="23D70863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Yaxşı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öyrənmə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məqsədi</w:t>
      </w:r>
      <w:proofErr w:type="spellEnd"/>
      <w:r w:rsidRPr="00717282">
        <w:rPr>
          <w:b/>
          <w:bCs/>
          <w:lang w:val="tr-TR"/>
        </w:rPr>
        <w:t>:</w:t>
      </w:r>
    </w:p>
    <w:p w14:paraId="0B697125" w14:textId="77777777" w:rsidR="009F0122" w:rsidRPr="00717282" w:rsidRDefault="009F0122" w:rsidP="0005079B">
      <w:pPr>
        <w:numPr>
          <w:ilvl w:val="0"/>
          <w:numId w:val="14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Davranışı </w:t>
      </w:r>
      <w:proofErr w:type="spellStart"/>
      <w:r w:rsidRPr="00717282">
        <w:rPr>
          <w:b/>
          <w:bCs/>
          <w:lang w:val="tr-TR"/>
        </w:rPr>
        <w:t>müəyyən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edir</w:t>
      </w:r>
      <w:proofErr w:type="spellEnd"/>
      <w:r w:rsidRPr="00717282">
        <w:rPr>
          <w:b/>
          <w:bCs/>
          <w:lang w:val="tr-TR"/>
        </w:rPr>
        <w:t xml:space="preserve"> </w:t>
      </w:r>
      <w:r w:rsidRPr="00717282">
        <w:rPr>
          <w:lang w:val="tr-TR"/>
        </w:rPr>
        <w:t>→ "</w:t>
      </w:r>
      <w:proofErr w:type="spellStart"/>
      <w:r w:rsidRPr="00717282">
        <w:rPr>
          <w:lang w:val="tr-TR"/>
        </w:rPr>
        <w:t>Müəyyən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 xml:space="preserve">", "İzahat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", "</w:t>
      </w:r>
      <w:proofErr w:type="spellStart"/>
      <w:r w:rsidRPr="00717282">
        <w:rPr>
          <w:lang w:val="tr-TR"/>
        </w:rPr>
        <w:t>Tətbiq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", "</w:t>
      </w:r>
      <w:proofErr w:type="spellStart"/>
      <w:r w:rsidRPr="00717282">
        <w:rPr>
          <w:lang w:val="tr-TR"/>
        </w:rPr>
        <w:t>Qiymətləndirir</w:t>
      </w:r>
      <w:proofErr w:type="spellEnd"/>
      <w:r w:rsidRPr="00717282">
        <w:rPr>
          <w:lang w:val="tr-TR"/>
        </w:rPr>
        <w:t>"</w:t>
      </w:r>
    </w:p>
    <w:p w14:paraId="67264E3D" w14:textId="77777777" w:rsidR="009F0122" w:rsidRPr="00717282" w:rsidRDefault="009F0122" w:rsidP="0005079B">
      <w:pPr>
        <w:numPr>
          <w:ilvl w:val="0"/>
          <w:numId w:val="14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Vəziyyəti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lang w:val="tr-TR"/>
        </w:rPr>
        <w:t>göstərir</w:t>
      </w:r>
      <w:proofErr w:type="spellEnd"/>
      <w:r w:rsidRPr="00717282">
        <w:rPr>
          <w:lang w:val="tr-TR"/>
        </w:rPr>
        <w:t xml:space="preserve"> → "VR </w:t>
      </w:r>
      <w:proofErr w:type="spellStart"/>
      <w:r w:rsidRPr="00717282">
        <w:rPr>
          <w:lang w:val="tr-TR"/>
        </w:rPr>
        <w:t>mühitində</w:t>
      </w:r>
      <w:proofErr w:type="spellEnd"/>
      <w:r w:rsidRPr="00717282">
        <w:rPr>
          <w:lang w:val="tr-TR"/>
        </w:rPr>
        <w:t>", "</w:t>
      </w:r>
      <w:proofErr w:type="spellStart"/>
      <w:r w:rsidRPr="00717282">
        <w:rPr>
          <w:lang w:val="tr-TR"/>
        </w:rPr>
        <w:t>Simulyasiyadan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istifadə</w:t>
      </w:r>
      <w:proofErr w:type="spellEnd"/>
      <w:r w:rsidRPr="00717282">
        <w:rPr>
          <w:lang w:val="tr-TR"/>
        </w:rPr>
        <w:t xml:space="preserve">", "Real </w:t>
      </w:r>
      <w:proofErr w:type="spellStart"/>
      <w:r w:rsidRPr="00717282">
        <w:rPr>
          <w:lang w:val="tr-TR"/>
        </w:rPr>
        <w:t>ssenaridə</w:t>
      </w:r>
      <w:proofErr w:type="spellEnd"/>
      <w:r w:rsidRPr="00717282">
        <w:rPr>
          <w:lang w:val="tr-TR"/>
        </w:rPr>
        <w:t>"</w:t>
      </w:r>
    </w:p>
    <w:p w14:paraId="37DBA61E" w14:textId="026EA9AE" w:rsidR="009942E7" w:rsidRDefault="009F0122" w:rsidP="009942E7">
      <w:pPr>
        <w:numPr>
          <w:ilvl w:val="0"/>
          <w:numId w:val="14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Uğur </w:t>
      </w:r>
      <w:proofErr w:type="spellStart"/>
      <w:r w:rsidRPr="00717282">
        <w:rPr>
          <w:b/>
          <w:bCs/>
          <w:lang w:val="tr-TR"/>
        </w:rPr>
        <w:t>meyarlarını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göstərir</w:t>
      </w:r>
      <w:proofErr w:type="spellEnd"/>
      <w:r w:rsidRPr="00717282">
        <w:rPr>
          <w:b/>
          <w:bCs/>
          <w:lang w:val="tr-TR"/>
        </w:rPr>
        <w:t xml:space="preserve"> </w:t>
      </w:r>
      <w:r w:rsidRPr="00717282">
        <w:rPr>
          <w:lang w:val="tr-TR"/>
        </w:rPr>
        <w:t xml:space="preserve">→ “80% </w:t>
      </w:r>
      <w:proofErr w:type="spellStart"/>
      <w:r w:rsidRPr="00717282">
        <w:rPr>
          <w:lang w:val="tr-TR"/>
        </w:rPr>
        <w:t>dəqiqlik</w:t>
      </w:r>
      <w:proofErr w:type="spellEnd"/>
      <w:r w:rsidRPr="00717282">
        <w:rPr>
          <w:lang w:val="tr-TR"/>
        </w:rPr>
        <w:t xml:space="preserve">”, “5 </w:t>
      </w:r>
      <w:proofErr w:type="spellStart"/>
      <w:r w:rsidRPr="00717282">
        <w:rPr>
          <w:lang w:val="tr-TR"/>
        </w:rPr>
        <w:t>dəqiqədən</w:t>
      </w:r>
      <w:proofErr w:type="spellEnd"/>
      <w:r w:rsidRPr="00717282">
        <w:rPr>
          <w:lang w:val="tr-TR"/>
        </w:rPr>
        <w:t xml:space="preserve"> az”</w:t>
      </w:r>
    </w:p>
    <w:p w14:paraId="6AE180C6" w14:textId="77777777" w:rsidR="009942E7" w:rsidRPr="009942E7" w:rsidRDefault="009942E7" w:rsidP="009942E7">
      <w:pPr>
        <w:spacing w:after="120" w:line="288" w:lineRule="auto"/>
        <w:ind w:left="720"/>
        <w:contextualSpacing/>
        <w:mirrorIndents/>
        <w:rPr>
          <w:lang w:val="tr-TR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585"/>
        <w:gridCol w:w="2588"/>
        <w:gridCol w:w="5449"/>
      </w:tblGrid>
      <w:tr w:rsidR="009F0122" w:rsidRPr="00717282" w14:paraId="04ACEBAB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CE79F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Hədəf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Səviyyəsi</w:t>
            </w:r>
            <w:proofErr w:type="spellEnd"/>
          </w:p>
        </w:tc>
        <w:tc>
          <w:tcPr>
            <w:tcW w:w="0" w:type="auto"/>
            <w:hideMark/>
          </w:tcPr>
          <w:p w14:paraId="422B057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Bloom </w:t>
            </w:r>
            <w:proofErr w:type="spellStart"/>
            <w:r w:rsidRPr="00717282">
              <w:rPr>
                <w:lang w:val="tr-TR"/>
              </w:rPr>
              <w:t>Taksonomiyası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Aktual</w:t>
            </w:r>
            <w:proofErr w:type="spellEnd"/>
          </w:p>
        </w:tc>
        <w:tc>
          <w:tcPr>
            <w:tcW w:w="0" w:type="auto"/>
            <w:hideMark/>
          </w:tcPr>
          <w:p w14:paraId="077DEAF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nümunəsi</w:t>
            </w:r>
            <w:proofErr w:type="spellEnd"/>
          </w:p>
        </w:tc>
      </w:tr>
      <w:tr w:rsidR="009F0122" w:rsidRPr="009942E7" w14:paraId="26DE910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D9A6F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Məlumat</w:t>
            </w:r>
            <w:proofErr w:type="spellEnd"/>
          </w:p>
        </w:tc>
        <w:tc>
          <w:tcPr>
            <w:tcW w:w="0" w:type="auto"/>
            <w:hideMark/>
          </w:tcPr>
          <w:p w14:paraId="50E7DD4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Təriflər</w:t>
            </w:r>
            <w:proofErr w:type="spellEnd"/>
          </w:p>
        </w:tc>
        <w:tc>
          <w:tcPr>
            <w:tcW w:w="0" w:type="auto"/>
            <w:hideMark/>
          </w:tcPr>
          <w:p w14:paraId="6A219F0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laboratoriyasında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qaynaq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maşınının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komponentlərini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müəyyən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edir</w:t>
            </w:r>
            <w:proofErr w:type="spellEnd"/>
            <w:r w:rsidRPr="00717282">
              <w:rPr>
                <w:lang w:val="tr-TR"/>
              </w:rPr>
              <w:t>.</w:t>
            </w:r>
          </w:p>
        </w:tc>
      </w:tr>
      <w:tr w:rsidR="009F0122" w:rsidRPr="009942E7" w14:paraId="15519AC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6EB04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Bacarıq</w:t>
            </w:r>
            <w:proofErr w:type="spellEnd"/>
          </w:p>
        </w:tc>
        <w:tc>
          <w:tcPr>
            <w:tcW w:w="0" w:type="auto"/>
            <w:hideMark/>
          </w:tcPr>
          <w:p w14:paraId="086E765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Tətbiq</w:t>
            </w:r>
            <w:proofErr w:type="spellEnd"/>
            <w:r w:rsidRPr="00717282">
              <w:rPr>
                <w:lang w:val="tr-TR"/>
              </w:rPr>
              <w:t xml:space="preserve"> olunur</w:t>
            </w:r>
          </w:p>
        </w:tc>
        <w:tc>
          <w:tcPr>
            <w:tcW w:w="0" w:type="auto"/>
            <w:hideMark/>
          </w:tcPr>
          <w:p w14:paraId="10BF489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Qaynaq</w:t>
            </w:r>
            <w:proofErr w:type="spellEnd"/>
            <w:r w:rsidRPr="00717282">
              <w:rPr>
                <w:lang w:val="tr-TR"/>
              </w:rPr>
              <w:t xml:space="preserve"> prosesini </w:t>
            </w:r>
            <w:proofErr w:type="spellStart"/>
            <w:r w:rsidRPr="00717282">
              <w:rPr>
                <w:lang w:val="tr-TR"/>
              </w:rPr>
              <w:t>virtual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mühitdə</w:t>
            </w:r>
            <w:proofErr w:type="spellEnd"/>
            <w:r w:rsidRPr="00717282">
              <w:rPr>
                <w:lang w:val="tr-TR"/>
              </w:rPr>
              <w:t xml:space="preserve"> düzgün </w:t>
            </w:r>
            <w:proofErr w:type="spellStart"/>
            <w:r w:rsidRPr="00717282">
              <w:rPr>
                <w:lang w:val="tr-TR"/>
              </w:rPr>
              <w:t>ardıcıllıqla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lastRenderedPageBreak/>
              <w:t>tətbiq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edir</w:t>
            </w:r>
            <w:proofErr w:type="spellEnd"/>
            <w:r w:rsidRPr="00717282">
              <w:rPr>
                <w:lang w:val="tr-TR"/>
              </w:rPr>
              <w:t>.</w:t>
            </w:r>
          </w:p>
        </w:tc>
      </w:tr>
      <w:tr w:rsidR="009F0122" w:rsidRPr="009942E7" w14:paraId="12203EC4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ABCC2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lastRenderedPageBreak/>
              <w:t>Münasibət</w:t>
            </w:r>
            <w:proofErr w:type="spellEnd"/>
          </w:p>
        </w:tc>
        <w:tc>
          <w:tcPr>
            <w:tcW w:w="0" w:type="auto"/>
            <w:hideMark/>
          </w:tcPr>
          <w:p w14:paraId="37C3409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Xəbərdarlıq</w:t>
            </w:r>
            <w:proofErr w:type="spellEnd"/>
          </w:p>
        </w:tc>
        <w:tc>
          <w:tcPr>
            <w:tcW w:w="0" w:type="auto"/>
            <w:hideMark/>
          </w:tcPr>
          <w:p w14:paraId="5892C86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ssenarisi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nəhayət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təhlükəsizlik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qaydalarının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pozulmasını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aşkar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düzəldir</w:t>
            </w:r>
            <w:proofErr w:type="spellEnd"/>
            <w:r w:rsidRPr="00717282">
              <w:rPr>
                <w:lang w:val="tr-TR"/>
              </w:rPr>
              <w:t>.</w:t>
            </w:r>
          </w:p>
        </w:tc>
      </w:tr>
    </w:tbl>
    <w:p w14:paraId="04BECB0A" w14:textId="0D473F53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267FF868" w14:textId="34877D18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3.6 </w:t>
      </w:r>
      <w:proofErr w:type="spellStart"/>
      <w:r w:rsidRPr="00717282">
        <w:rPr>
          <w:b/>
          <w:bCs/>
          <w:lang w:val="tr-TR"/>
        </w:rPr>
        <w:t>Mərhələ</w:t>
      </w:r>
      <w:proofErr w:type="spellEnd"/>
      <w:r w:rsidRPr="00717282">
        <w:rPr>
          <w:b/>
          <w:bCs/>
          <w:lang w:val="tr-TR"/>
        </w:rPr>
        <w:t xml:space="preserve"> 5 – </w:t>
      </w:r>
      <w:proofErr w:type="spellStart"/>
      <w:r w:rsidRPr="00717282">
        <w:rPr>
          <w:b/>
          <w:bCs/>
          <w:lang w:val="tr-TR"/>
        </w:rPr>
        <w:t>Məzmun</w:t>
      </w:r>
      <w:proofErr w:type="spellEnd"/>
      <w:r w:rsidRPr="00717282">
        <w:rPr>
          <w:b/>
          <w:bCs/>
          <w:lang w:val="tr-TR"/>
        </w:rPr>
        <w:t xml:space="preserve"> seçimi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sifarişi</w:t>
      </w:r>
      <w:proofErr w:type="spellEnd"/>
    </w:p>
    <w:p w14:paraId="166962FC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sadədən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mürəkkəbə</w:t>
      </w:r>
      <w:proofErr w:type="spellEnd"/>
      <w:r w:rsidRPr="00717282">
        <w:rPr>
          <w:b/>
          <w:bCs/>
          <w:lang w:val="tr-TR"/>
        </w:rPr>
        <w:t xml:space="preserve"> doğru,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məqsədlərinə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xidmət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şəkildə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təşkil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edilməlidir</w:t>
      </w:r>
      <w:proofErr w:type="spellEnd"/>
      <w:r w:rsidRPr="00717282">
        <w:rPr>
          <w:lang w:val="tr-TR"/>
        </w:rPr>
        <w:t xml:space="preserve"> 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043"/>
        <w:gridCol w:w="3640"/>
        <w:gridCol w:w="3939"/>
      </w:tblGrid>
      <w:tr w:rsidR="009F0122" w:rsidRPr="00717282" w14:paraId="64319D24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070FA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Çeşidləmə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meyarları</w:t>
            </w:r>
            <w:proofErr w:type="spellEnd"/>
          </w:p>
        </w:tc>
        <w:tc>
          <w:tcPr>
            <w:tcW w:w="0" w:type="auto"/>
            <w:hideMark/>
          </w:tcPr>
          <w:p w14:paraId="7DF1272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İzah</w:t>
            </w:r>
          </w:p>
        </w:tc>
        <w:tc>
          <w:tcPr>
            <w:tcW w:w="0" w:type="auto"/>
            <w:hideMark/>
          </w:tcPr>
          <w:p w14:paraId="2778E68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nümunəsi</w:t>
            </w:r>
            <w:proofErr w:type="spellEnd"/>
          </w:p>
        </w:tc>
      </w:tr>
      <w:tr w:rsidR="009F0122" w:rsidRPr="00717282" w14:paraId="754C1BA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6659D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Çətinlik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səviyyəsi</w:t>
            </w:r>
            <w:proofErr w:type="spellEnd"/>
          </w:p>
        </w:tc>
        <w:tc>
          <w:tcPr>
            <w:tcW w:w="0" w:type="auto"/>
            <w:hideMark/>
          </w:tcPr>
          <w:p w14:paraId="1790D52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Əvvəlcə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əsas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bilik</w:t>
            </w:r>
            <w:proofErr w:type="spellEnd"/>
            <w:r w:rsidRPr="00717282">
              <w:rPr>
                <w:lang w:val="tr-TR"/>
              </w:rPr>
              <w:t xml:space="preserve">, sonra </w:t>
            </w:r>
            <w:proofErr w:type="spellStart"/>
            <w:r w:rsidRPr="00717282">
              <w:rPr>
                <w:lang w:val="tr-TR"/>
              </w:rPr>
              <w:t>mürəkkəb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əməliyyat</w:t>
            </w:r>
            <w:proofErr w:type="spellEnd"/>
          </w:p>
        </w:tc>
        <w:tc>
          <w:tcPr>
            <w:tcW w:w="0" w:type="auto"/>
            <w:hideMark/>
          </w:tcPr>
          <w:p w14:paraId="2A4D5F4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“</w:t>
            </w:r>
            <w:proofErr w:type="spellStart"/>
            <w:r w:rsidRPr="00717282">
              <w:rPr>
                <w:lang w:val="tr-TR"/>
              </w:rPr>
              <w:t>Materialın</w:t>
            </w:r>
            <w:proofErr w:type="spellEnd"/>
            <w:r w:rsidRPr="00717282">
              <w:rPr>
                <w:lang w:val="tr-TR"/>
              </w:rPr>
              <w:t xml:space="preserve"> tanınması” → “Montaj </w:t>
            </w:r>
            <w:proofErr w:type="spellStart"/>
            <w:r w:rsidRPr="00717282">
              <w:rPr>
                <w:lang w:val="tr-TR"/>
              </w:rPr>
              <w:t>simulyasiyası</w:t>
            </w:r>
            <w:proofErr w:type="spellEnd"/>
            <w:r w:rsidRPr="00717282">
              <w:rPr>
                <w:lang w:val="tr-TR"/>
              </w:rPr>
              <w:t>”</w:t>
            </w:r>
          </w:p>
        </w:tc>
      </w:tr>
      <w:tr w:rsidR="009F0122" w:rsidRPr="00717282" w14:paraId="3134DD17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CDA3B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Ön </w:t>
            </w:r>
            <w:proofErr w:type="spellStart"/>
            <w:r w:rsidRPr="00717282">
              <w:rPr>
                <w:lang w:val="tr-TR"/>
              </w:rPr>
              <w:t>şərt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əlaqəsi</w:t>
            </w:r>
            <w:proofErr w:type="spellEnd"/>
          </w:p>
        </w:tc>
        <w:tc>
          <w:tcPr>
            <w:tcW w:w="0" w:type="auto"/>
            <w:hideMark/>
          </w:tcPr>
          <w:p w14:paraId="030F945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Mövzu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əvvəlki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mövzu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üzərində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qurulur</w:t>
            </w:r>
            <w:proofErr w:type="spellEnd"/>
          </w:p>
        </w:tc>
        <w:tc>
          <w:tcPr>
            <w:tcW w:w="0" w:type="auto"/>
            <w:hideMark/>
          </w:tcPr>
          <w:p w14:paraId="07BB22D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"Elektrik </w:t>
            </w:r>
            <w:proofErr w:type="spellStart"/>
            <w:r w:rsidRPr="00717282">
              <w:rPr>
                <w:lang w:val="tr-TR"/>
              </w:rPr>
              <w:t>təhlükəsizliyi</w:t>
            </w:r>
            <w:proofErr w:type="spellEnd"/>
            <w:r w:rsidRPr="00717282">
              <w:rPr>
                <w:lang w:val="tr-TR"/>
              </w:rPr>
              <w:t>" → "</w:t>
            </w:r>
            <w:proofErr w:type="spellStart"/>
            <w:r w:rsidRPr="00717282">
              <w:rPr>
                <w:lang w:val="tr-TR"/>
              </w:rPr>
              <w:t>Naqil</w:t>
            </w:r>
            <w:proofErr w:type="spellEnd"/>
            <w:r w:rsidRPr="00717282">
              <w:rPr>
                <w:lang w:val="tr-TR"/>
              </w:rPr>
              <w:t>"</w:t>
            </w:r>
          </w:p>
        </w:tc>
      </w:tr>
      <w:tr w:rsidR="009F0122" w:rsidRPr="00717282" w14:paraId="556A05D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12884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Ərizə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qaydası</w:t>
            </w:r>
            <w:proofErr w:type="spellEnd"/>
          </w:p>
        </w:tc>
        <w:tc>
          <w:tcPr>
            <w:tcW w:w="0" w:type="auto"/>
            <w:hideMark/>
          </w:tcPr>
          <w:p w14:paraId="6603AB1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Faktiki</w:t>
            </w:r>
            <w:proofErr w:type="spellEnd"/>
            <w:r w:rsidRPr="00717282">
              <w:rPr>
                <w:lang w:val="tr-TR"/>
              </w:rPr>
              <w:t xml:space="preserve"> iş </w:t>
            </w:r>
            <w:proofErr w:type="spellStart"/>
            <w:r w:rsidRPr="00717282">
              <w:rPr>
                <w:lang w:val="tr-TR"/>
              </w:rPr>
              <w:t>prosesinə</w:t>
            </w:r>
            <w:proofErr w:type="spellEnd"/>
            <w:r w:rsidRPr="00717282">
              <w:rPr>
                <w:lang w:val="tr-TR"/>
              </w:rPr>
              <w:t xml:space="preserve"> paralel </w:t>
            </w:r>
            <w:proofErr w:type="spellStart"/>
            <w:r w:rsidRPr="00717282">
              <w:rPr>
                <w:lang w:val="tr-TR"/>
              </w:rPr>
              <w:t>axın</w:t>
            </w:r>
            <w:proofErr w:type="spellEnd"/>
          </w:p>
        </w:tc>
        <w:tc>
          <w:tcPr>
            <w:tcW w:w="0" w:type="auto"/>
            <w:hideMark/>
          </w:tcPr>
          <w:p w14:paraId="35C804B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“</w:t>
            </w:r>
            <w:proofErr w:type="spellStart"/>
            <w:r w:rsidRPr="00717282">
              <w:rPr>
                <w:lang w:val="tr-TR"/>
              </w:rPr>
              <w:t>Hazırlıq</w:t>
            </w:r>
            <w:proofErr w:type="spellEnd"/>
            <w:r w:rsidRPr="00717282">
              <w:rPr>
                <w:lang w:val="tr-TR"/>
              </w:rPr>
              <w:t>” → “</w:t>
            </w:r>
            <w:proofErr w:type="spellStart"/>
            <w:r w:rsidRPr="00717282">
              <w:rPr>
                <w:lang w:val="tr-TR"/>
              </w:rPr>
              <w:t>Tətbiq</w:t>
            </w:r>
            <w:proofErr w:type="spellEnd"/>
            <w:r w:rsidRPr="00717282">
              <w:rPr>
                <w:lang w:val="tr-TR"/>
              </w:rPr>
              <w:t>” → “</w:t>
            </w:r>
            <w:proofErr w:type="spellStart"/>
            <w:r w:rsidRPr="00717282">
              <w:rPr>
                <w:lang w:val="tr-TR"/>
              </w:rPr>
              <w:t>Nəzarət</w:t>
            </w:r>
            <w:proofErr w:type="spellEnd"/>
            <w:r w:rsidRPr="00717282">
              <w:rPr>
                <w:lang w:val="tr-TR"/>
              </w:rPr>
              <w:t>”</w:t>
            </w:r>
          </w:p>
        </w:tc>
      </w:tr>
    </w:tbl>
    <w:p w14:paraId="46D5530C" w14:textId="65733F81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 xml:space="preserve">Virtual </w:t>
      </w:r>
      <w:proofErr w:type="spellStart"/>
      <w:r w:rsidRPr="00717282">
        <w:rPr>
          <w:lang w:val="tr-TR"/>
        </w:rPr>
        <w:t>ssenarilər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mövzular</w:t>
      </w:r>
      <w:proofErr w:type="spellEnd"/>
      <w:r w:rsidRPr="00717282">
        <w:rPr>
          <w:lang w:val="tr-TR"/>
        </w:rPr>
        <w:t xml:space="preserve"> arasında </w:t>
      </w:r>
      <w:proofErr w:type="spellStart"/>
      <w:r w:rsidRPr="00717282">
        <w:rPr>
          <w:lang w:val="tr-TR"/>
        </w:rPr>
        <w:t>keçid</w:t>
      </w:r>
      <w:proofErr w:type="spellEnd"/>
      <w:r w:rsidRPr="00717282">
        <w:rPr>
          <w:lang w:val="tr-TR"/>
        </w:rPr>
        <w:t xml:space="preserve"> zamanı </w:t>
      </w:r>
      <w:proofErr w:type="spellStart"/>
      <w:r w:rsidRPr="00717282">
        <w:rPr>
          <w:lang w:val="tr-TR"/>
        </w:rPr>
        <w:t>tələbələrin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tətbiqi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bacarıqlarını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gücləndirir</w:t>
      </w:r>
      <w:proofErr w:type="spellEnd"/>
      <w:r w:rsidRPr="00717282">
        <w:rPr>
          <w:lang w:val="tr-TR"/>
        </w:rPr>
        <w:t xml:space="preserve">. Buna </w:t>
      </w:r>
      <w:proofErr w:type="spellStart"/>
      <w:r w:rsidRPr="00717282">
        <w:rPr>
          <w:lang w:val="tr-TR"/>
        </w:rPr>
        <w:t>görə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, VR seansları </w:t>
      </w:r>
      <w:proofErr w:type="spellStart"/>
      <w:r w:rsidRPr="00717282">
        <w:rPr>
          <w:lang w:val="tr-TR"/>
        </w:rPr>
        <w:t>hər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bölmənin</w:t>
      </w:r>
      <w:proofErr w:type="spellEnd"/>
      <w:r w:rsidRPr="00717282">
        <w:rPr>
          <w:lang w:val="tr-TR"/>
        </w:rPr>
        <w:t xml:space="preserve"> sonunda </w:t>
      </w:r>
      <w:proofErr w:type="spellStart"/>
      <w:r w:rsidRPr="00717282">
        <w:rPr>
          <w:lang w:val="tr-TR"/>
        </w:rPr>
        <w:t>daxil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edilməlidir</w:t>
      </w:r>
      <w:proofErr w:type="spellEnd"/>
      <w:r w:rsidRPr="00717282">
        <w:rPr>
          <w:lang w:val="tr-TR"/>
        </w:rPr>
        <w:t>.</w:t>
      </w:r>
    </w:p>
    <w:p w14:paraId="00DFBB98" w14:textId="1578DD94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3.7 </w:t>
      </w:r>
      <w:proofErr w:type="spellStart"/>
      <w:r w:rsidRPr="00717282">
        <w:rPr>
          <w:b/>
          <w:bCs/>
          <w:lang w:val="tr-TR"/>
        </w:rPr>
        <w:t>Mərhələ</w:t>
      </w:r>
      <w:proofErr w:type="spellEnd"/>
      <w:r w:rsidRPr="00717282">
        <w:rPr>
          <w:b/>
          <w:bCs/>
          <w:lang w:val="tr-TR"/>
        </w:rPr>
        <w:t xml:space="preserve"> 6 – </w:t>
      </w:r>
      <w:proofErr w:type="spellStart"/>
      <w:r w:rsidRPr="00717282">
        <w:rPr>
          <w:b/>
          <w:bCs/>
          <w:lang w:val="tr-TR"/>
        </w:rPr>
        <w:t>Qiymətləndirmə</w:t>
      </w:r>
      <w:proofErr w:type="spellEnd"/>
      <w:r w:rsidRPr="00717282">
        <w:rPr>
          <w:b/>
          <w:bCs/>
          <w:lang w:val="tr-TR"/>
        </w:rPr>
        <w:t xml:space="preserve"> Planı</w:t>
      </w:r>
    </w:p>
    <w:p w14:paraId="222C6D98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Qiymətləndirmə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məqsədlərinə</w:t>
      </w:r>
      <w:proofErr w:type="spellEnd"/>
      <w:r w:rsidRPr="00717282">
        <w:rPr>
          <w:lang w:val="tr-TR"/>
        </w:rPr>
        <w:t xml:space="preserve"> nail </w:t>
      </w:r>
      <w:proofErr w:type="spellStart"/>
      <w:r w:rsidRPr="00717282">
        <w:rPr>
          <w:lang w:val="tr-TR"/>
        </w:rPr>
        <w:t>olub</w:t>
      </w:r>
      <w:proofErr w:type="spellEnd"/>
      <w:r w:rsidRPr="00717282">
        <w:rPr>
          <w:lang w:val="tr-TR"/>
        </w:rPr>
        <w:t xml:space="preserve">-olmadığını </w:t>
      </w:r>
      <w:proofErr w:type="spellStart"/>
      <w:r w:rsidRPr="00717282">
        <w:rPr>
          <w:lang w:val="tr-TR"/>
        </w:rPr>
        <w:t>müəyyən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  <w:t xml:space="preserve">VR </w:t>
      </w:r>
      <w:proofErr w:type="spellStart"/>
      <w:r w:rsidRPr="00717282">
        <w:rPr>
          <w:lang w:val="tr-TR"/>
        </w:rPr>
        <w:t>əsaslı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kurikulumlarda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qiymətləndirmə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qiymətləndirmə</w:t>
      </w:r>
      <w:proofErr w:type="spellEnd"/>
      <w:r w:rsidRPr="00717282">
        <w:rPr>
          <w:lang w:val="tr-TR"/>
        </w:rPr>
        <w:t xml:space="preserve"> </w:t>
      </w:r>
      <w:r w:rsidRPr="00717282">
        <w:rPr>
          <w:b/>
          <w:bCs/>
          <w:lang w:val="tr-TR"/>
        </w:rPr>
        <w:t xml:space="preserve">performansa </w:t>
      </w:r>
      <w:proofErr w:type="spellStart"/>
      <w:r w:rsidRPr="00717282">
        <w:rPr>
          <w:b/>
          <w:bCs/>
          <w:lang w:val="tr-TR"/>
        </w:rPr>
        <w:t>əsaslanmalıdır</w:t>
      </w:r>
      <w:proofErr w:type="spellEnd"/>
      <w:r w:rsidRPr="00717282">
        <w:rPr>
          <w:b/>
          <w:bCs/>
          <w:lang w:val="tr-TR"/>
        </w:rPr>
        <w:t xml:space="preserve"> </w:t>
      </w:r>
      <w:r w:rsidRPr="00717282">
        <w:rPr>
          <w:lang w:val="tr-TR"/>
        </w:rPr>
        <w:t>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035"/>
        <w:gridCol w:w="3431"/>
        <w:gridCol w:w="3156"/>
      </w:tblGrid>
      <w:tr w:rsidR="009F0122" w:rsidRPr="00717282" w14:paraId="1C41746D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D751C9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Qiymətləndirmə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növü</w:t>
            </w:r>
            <w:proofErr w:type="spellEnd"/>
          </w:p>
        </w:tc>
        <w:tc>
          <w:tcPr>
            <w:tcW w:w="0" w:type="auto"/>
            <w:hideMark/>
          </w:tcPr>
          <w:p w14:paraId="30D7817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Məqsəd</w:t>
            </w:r>
            <w:proofErr w:type="spellEnd"/>
          </w:p>
        </w:tc>
        <w:tc>
          <w:tcPr>
            <w:tcW w:w="0" w:type="auto"/>
            <w:hideMark/>
          </w:tcPr>
          <w:p w14:paraId="568DE2C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Misal</w:t>
            </w:r>
          </w:p>
        </w:tc>
      </w:tr>
      <w:tr w:rsidR="009F0122" w:rsidRPr="00717282" w14:paraId="337F7AAB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1C351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Formativ</w:t>
            </w:r>
            <w:proofErr w:type="spellEnd"/>
          </w:p>
        </w:tc>
        <w:tc>
          <w:tcPr>
            <w:tcW w:w="0" w:type="auto"/>
            <w:hideMark/>
          </w:tcPr>
          <w:p w14:paraId="532D95B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Təlim</w:t>
            </w:r>
            <w:proofErr w:type="spellEnd"/>
            <w:r w:rsidRPr="00717282">
              <w:rPr>
                <w:lang w:val="tr-TR"/>
              </w:rPr>
              <w:t xml:space="preserve"> prosesi zamanı </w:t>
            </w:r>
            <w:proofErr w:type="spellStart"/>
            <w:r w:rsidRPr="00717282">
              <w:rPr>
                <w:lang w:val="tr-TR"/>
              </w:rPr>
              <w:t>əks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əlaqənin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təmin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edilməsi</w:t>
            </w:r>
            <w:proofErr w:type="spellEnd"/>
          </w:p>
        </w:tc>
        <w:tc>
          <w:tcPr>
            <w:tcW w:w="0" w:type="auto"/>
            <w:hideMark/>
          </w:tcPr>
          <w:p w14:paraId="16D63A1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ssenarisindən</w:t>
            </w:r>
            <w:proofErr w:type="spellEnd"/>
            <w:r w:rsidRPr="00717282">
              <w:rPr>
                <w:lang w:val="tr-TR"/>
              </w:rPr>
              <w:t xml:space="preserve"> sonra </w:t>
            </w:r>
            <w:proofErr w:type="spellStart"/>
            <w:r w:rsidRPr="00717282">
              <w:rPr>
                <w:lang w:val="tr-TR"/>
              </w:rPr>
              <w:t>avtomatik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hesablama</w:t>
            </w:r>
            <w:proofErr w:type="spellEnd"/>
          </w:p>
        </w:tc>
      </w:tr>
      <w:tr w:rsidR="009F0122" w:rsidRPr="00717282" w14:paraId="503603B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C91C4B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Summativ</w:t>
            </w:r>
            <w:proofErr w:type="spellEnd"/>
          </w:p>
        </w:tc>
        <w:tc>
          <w:tcPr>
            <w:tcW w:w="0" w:type="auto"/>
            <w:hideMark/>
          </w:tcPr>
          <w:p w14:paraId="3F339A9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Vahidin sonunda </w:t>
            </w:r>
            <w:proofErr w:type="spellStart"/>
            <w:r w:rsidRPr="00717282">
              <w:rPr>
                <w:lang w:val="tr-TR"/>
              </w:rPr>
              <w:t>müvəffəqiyyətin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ölçülməsi</w:t>
            </w:r>
            <w:proofErr w:type="spellEnd"/>
          </w:p>
        </w:tc>
        <w:tc>
          <w:tcPr>
            <w:tcW w:w="0" w:type="auto"/>
            <w:hideMark/>
          </w:tcPr>
          <w:p w14:paraId="39BE2FA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Performans </w:t>
            </w:r>
            <w:proofErr w:type="spellStart"/>
            <w:r w:rsidRPr="00717282">
              <w:rPr>
                <w:lang w:val="tr-TR"/>
              </w:rPr>
              <w:t>tapşırığı</w:t>
            </w:r>
            <w:proofErr w:type="spellEnd"/>
            <w:r w:rsidRPr="00717282">
              <w:rPr>
                <w:lang w:val="tr-TR"/>
              </w:rPr>
              <w:t xml:space="preserve"> + </w:t>
            </w:r>
            <w:proofErr w:type="spellStart"/>
            <w:r w:rsidRPr="00717282">
              <w:rPr>
                <w:lang w:val="tr-TR"/>
              </w:rPr>
              <w:t>viktorina</w:t>
            </w:r>
            <w:proofErr w:type="spellEnd"/>
          </w:p>
        </w:tc>
      </w:tr>
      <w:tr w:rsidR="009F0122" w:rsidRPr="009942E7" w14:paraId="3FE64D0B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3A31B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Özünüqiymətləndirmə</w:t>
            </w:r>
            <w:proofErr w:type="spellEnd"/>
          </w:p>
        </w:tc>
        <w:tc>
          <w:tcPr>
            <w:tcW w:w="0" w:type="auto"/>
            <w:hideMark/>
          </w:tcPr>
          <w:p w14:paraId="2A9315D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Tələbələrin</w:t>
            </w:r>
            <w:proofErr w:type="spellEnd"/>
            <w:r w:rsidRPr="00717282">
              <w:rPr>
                <w:lang w:val="tr-TR"/>
              </w:rPr>
              <w:t xml:space="preserve"> öz </w:t>
            </w:r>
            <w:proofErr w:type="spellStart"/>
            <w:r w:rsidRPr="00717282">
              <w:rPr>
                <w:lang w:val="tr-TR"/>
              </w:rPr>
              <w:t>öyrənmələri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haqqında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məlumatlılığı</w:t>
            </w:r>
            <w:proofErr w:type="spellEnd"/>
          </w:p>
        </w:tc>
        <w:tc>
          <w:tcPr>
            <w:tcW w:w="0" w:type="auto"/>
            <w:hideMark/>
          </w:tcPr>
          <w:p w14:paraId="67B9044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"</w:t>
            </w:r>
            <w:proofErr w:type="spellStart"/>
            <w:r w:rsidRPr="00717282">
              <w:rPr>
                <w:lang w:val="tr-TR"/>
              </w:rPr>
              <w:t>Nə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yaxşı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etdim</w:t>
            </w:r>
            <w:proofErr w:type="spellEnd"/>
            <w:r w:rsidRPr="00717282">
              <w:rPr>
                <w:lang w:val="tr-TR"/>
              </w:rPr>
              <w:t xml:space="preserve">?" VR </w:t>
            </w:r>
            <w:proofErr w:type="spellStart"/>
            <w:r w:rsidRPr="00717282">
              <w:rPr>
                <w:lang w:val="tr-TR"/>
              </w:rPr>
              <w:t>tapşırığından</w:t>
            </w:r>
            <w:proofErr w:type="spellEnd"/>
            <w:r w:rsidRPr="00717282">
              <w:rPr>
                <w:lang w:val="tr-TR"/>
              </w:rPr>
              <w:t xml:space="preserve"> sonra forma</w:t>
            </w:r>
          </w:p>
        </w:tc>
      </w:tr>
      <w:tr w:rsidR="009F0122" w:rsidRPr="009942E7" w14:paraId="1B092B9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12687C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İşəgötürənin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qiymətləndirilməsi</w:t>
            </w:r>
            <w:proofErr w:type="spellEnd"/>
          </w:p>
        </w:tc>
        <w:tc>
          <w:tcPr>
            <w:tcW w:w="0" w:type="auto"/>
            <w:hideMark/>
          </w:tcPr>
          <w:p w14:paraId="3E3281A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Həqiqi</w:t>
            </w:r>
            <w:proofErr w:type="spellEnd"/>
            <w:r w:rsidRPr="00717282">
              <w:rPr>
                <w:lang w:val="tr-TR"/>
              </w:rPr>
              <w:t xml:space="preserve"> iş </w:t>
            </w:r>
            <w:proofErr w:type="spellStart"/>
            <w:r w:rsidRPr="00717282">
              <w:rPr>
                <w:lang w:val="tr-TR"/>
              </w:rPr>
              <w:t>mühitində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müşahidə</w:t>
            </w:r>
            <w:proofErr w:type="spellEnd"/>
          </w:p>
        </w:tc>
        <w:tc>
          <w:tcPr>
            <w:tcW w:w="0" w:type="auto"/>
            <w:hideMark/>
          </w:tcPr>
          <w:p w14:paraId="32A5BB2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Təcrübədən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sonrakı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rəy</w:t>
            </w:r>
            <w:proofErr w:type="spellEnd"/>
            <w:r w:rsidRPr="00717282">
              <w:rPr>
                <w:lang w:val="tr-TR"/>
              </w:rPr>
              <w:t xml:space="preserve"> forması</w:t>
            </w:r>
          </w:p>
        </w:tc>
      </w:tr>
    </w:tbl>
    <w:p w14:paraId="55BE46C6" w14:textId="64813465" w:rsidR="009F012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 xml:space="preserve">"Biz </w:t>
      </w:r>
      <w:proofErr w:type="spellStart"/>
      <w:r w:rsidRPr="00717282">
        <w:rPr>
          <w:lang w:val="tr-TR"/>
        </w:rPr>
        <w:t>ölçmədiyimiz</w:t>
      </w:r>
      <w:proofErr w:type="spellEnd"/>
      <w:r w:rsidRPr="00717282">
        <w:rPr>
          <w:lang w:val="tr-TR"/>
        </w:rPr>
        <w:t xml:space="preserve"> şeyi </w:t>
      </w:r>
      <w:proofErr w:type="spellStart"/>
      <w:r w:rsidRPr="00717282">
        <w:rPr>
          <w:lang w:val="tr-TR"/>
        </w:rPr>
        <w:t>təkmilləşdirə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bilmərik</w:t>
      </w:r>
      <w:proofErr w:type="spellEnd"/>
      <w:r w:rsidRPr="00717282">
        <w:rPr>
          <w:lang w:val="tr-TR"/>
        </w:rPr>
        <w:t xml:space="preserve">. VR </w:t>
      </w:r>
      <w:proofErr w:type="spellStart"/>
      <w:r w:rsidRPr="00717282">
        <w:rPr>
          <w:lang w:val="tr-TR"/>
        </w:rPr>
        <w:t>məlumatları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görünməz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aspektlərini</w:t>
      </w:r>
      <w:proofErr w:type="spellEnd"/>
      <w:r w:rsidRPr="00717282">
        <w:rPr>
          <w:lang w:val="tr-TR"/>
        </w:rPr>
        <w:t xml:space="preserve"> görünür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."</w:t>
      </w:r>
    </w:p>
    <w:p w14:paraId="35BEE511" w14:textId="77777777" w:rsidR="009942E7" w:rsidRPr="00717282" w:rsidRDefault="009942E7" w:rsidP="0005079B">
      <w:pPr>
        <w:spacing w:after="120" w:line="288" w:lineRule="auto"/>
        <w:contextualSpacing/>
        <w:mirrorIndents/>
        <w:rPr>
          <w:lang w:val="tr-TR"/>
        </w:rPr>
      </w:pPr>
    </w:p>
    <w:p w14:paraId="7FAE02E7" w14:textId="77667C90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3.8 Prosesin </w:t>
      </w:r>
      <w:proofErr w:type="spellStart"/>
      <w:r w:rsidRPr="00717282">
        <w:rPr>
          <w:b/>
          <w:bCs/>
          <w:lang w:val="tr-TR"/>
        </w:rPr>
        <w:t>Keyfiyyət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Dövrü</w:t>
      </w:r>
      <w:proofErr w:type="spellEnd"/>
    </w:p>
    <w:p w14:paraId="51B2441D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Kurrikulumun</w:t>
      </w:r>
      <w:proofErr w:type="spellEnd"/>
      <w:r w:rsidRPr="00717282">
        <w:rPr>
          <w:lang w:val="tr-TR"/>
        </w:rPr>
        <w:t xml:space="preserve"> hazırlanması prosesi başa </w:t>
      </w:r>
      <w:proofErr w:type="spellStart"/>
      <w:r w:rsidRPr="00717282">
        <w:rPr>
          <w:lang w:val="tr-TR"/>
        </w:rPr>
        <w:t>çatdıqdan</w:t>
      </w:r>
      <w:proofErr w:type="spellEnd"/>
      <w:r w:rsidRPr="00717282">
        <w:rPr>
          <w:lang w:val="tr-TR"/>
        </w:rPr>
        <w:t xml:space="preserve"> sonra </w:t>
      </w:r>
      <w:proofErr w:type="spellStart"/>
      <w:r w:rsidRPr="00717282">
        <w:rPr>
          <w:lang w:val="tr-TR"/>
        </w:rPr>
        <w:t>aşağıdakı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keyfiyyət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dövrü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vasitəsilə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davamlı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təkmilləşdirməyə</w:t>
      </w:r>
      <w:proofErr w:type="spellEnd"/>
      <w:r w:rsidRPr="00717282">
        <w:rPr>
          <w:lang w:val="tr-TR"/>
        </w:rPr>
        <w:t xml:space="preserve"> nail olunmalıdır:</w:t>
      </w:r>
    </w:p>
    <w:p w14:paraId="6CB571D4" w14:textId="77777777" w:rsidR="0022289C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Plan → </w:t>
      </w:r>
      <w:proofErr w:type="spellStart"/>
      <w:r w:rsidRPr="00717282">
        <w:rPr>
          <w:b/>
          <w:bCs/>
          <w:lang w:val="tr-TR"/>
        </w:rPr>
        <w:t>Həyata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keçir</w:t>
      </w:r>
      <w:proofErr w:type="spellEnd"/>
      <w:r w:rsidRPr="00717282">
        <w:rPr>
          <w:b/>
          <w:bCs/>
          <w:lang w:val="tr-TR"/>
        </w:rPr>
        <w:t xml:space="preserve"> → </w:t>
      </w:r>
      <w:proofErr w:type="spellStart"/>
      <w:r w:rsidRPr="00717282">
        <w:rPr>
          <w:b/>
          <w:bCs/>
          <w:lang w:val="tr-TR"/>
        </w:rPr>
        <w:t>Qiymətləndir</w:t>
      </w:r>
      <w:proofErr w:type="spellEnd"/>
      <w:r w:rsidRPr="00717282">
        <w:rPr>
          <w:b/>
          <w:bCs/>
          <w:lang w:val="tr-TR"/>
        </w:rPr>
        <w:t xml:space="preserve"> → </w:t>
      </w:r>
      <w:proofErr w:type="spellStart"/>
      <w:r w:rsidRPr="00717282">
        <w:rPr>
          <w:b/>
          <w:bCs/>
          <w:lang w:val="tr-TR"/>
        </w:rPr>
        <w:t>Yenidən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nəzərdən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keçir</w:t>
      </w:r>
      <w:proofErr w:type="spellEnd"/>
      <w:r w:rsidRPr="00717282">
        <w:rPr>
          <w:lang w:val="tr-TR"/>
        </w:rPr>
        <w:br/>
      </w:r>
    </w:p>
    <w:p w14:paraId="4A88F6B2" w14:textId="51A8DFBC" w:rsidR="00CF1B39" w:rsidRPr="00717282" w:rsidRDefault="009F0122" w:rsidP="00CF1B39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Kurrikulumun</w:t>
      </w:r>
      <w:proofErr w:type="spellEnd"/>
      <w:r w:rsidRPr="00717282">
        <w:rPr>
          <w:lang w:val="tr-TR"/>
        </w:rPr>
        <w:t xml:space="preserve"> hazırlanması prosesi </w:t>
      </w:r>
      <w:proofErr w:type="spellStart"/>
      <w:r w:rsidRPr="00717282">
        <w:rPr>
          <w:lang w:val="tr-TR"/>
        </w:rPr>
        <w:t>həm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elmi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təhlil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həm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yaradıcı</w:t>
      </w:r>
      <w:proofErr w:type="spellEnd"/>
      <w:r w:rsidRPr="00717282">
        <w:rPr>
          <w:lang w:val="tr-TR"/>
        </w:rPr>
        <w:t xml:space="preserve"> </w:t>
      </w:r>
      <w:proofErr w:type="gramStart"/>
      <w:r w:rsidRPr="00717282">
        <w:rPr>
          <w:lang w:val="tr-TR"/>
        </w:rPr>
        <w:t>dizayn</w:t>
      </w:r>
      <w:proofErr w:type="gram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  <w:t xml:space="preserve">VR </w:t>
      </w:r>
      <w:proofErr w:type="spellStart"/>
      <w:r w:rsidRPr="00717282">
        <w:rPr>
          <w:lang w:val="tr-TR"/>
        </w:rPr>
        <w:t>əsaslı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bu </w:t>
      </w:r>
      <w:proofErr w:type="spellStart"/>
      <w:r w:rsidRPr="00717282">
        <w:rPr>
          <w:lang w:val="tr-TR"/>
        </w:rPr>
        <w:t>prosesə</w:t>
      </w:r>
      <w:proofErr w:type="spellEnd"/>
      <w:r w:rsidRPr="00717282">
        <w:rPr>
          <w:lang w:val="tr-TR"/>
        </w:rPr>
        <w:t xml:space="preserve"> dinamizm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realizm </w:t>
      </w:r>
      <w:proofErr w:type="spellStart"/>
      <w:r w:rsidRPr="00717282">
        <w:rPr>
          <w:lang w:val="tr-TR"/>
        </w:rPr>
        <w:t>əlavə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edərək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müəllimlərə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təhsildə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innovativ</w:t>
      </w:r>
      <w:proofErr w:type="spellEnd"/>
      <w:r w:rsidRPr="00717282">
        <w:rPr>
          <w:lang w:val="tr-TR"/>
        </w:rPr>
        <w:t xml:space="preserve"> lider olmağa imkan verir.</w:t>
      </w:r>
    </w:p>
    <w:p w14:paraId="1A0954F2" w14:textId="0FEB2221" w:rsidR="009F0122" w:rsidRPr="00717282" w:rsidRDefault="0005079B" w:rsidP="00CF1B39">
      <w:pPr>
        <w:pStyle w:val="Balk1"/>
        <w:rPr>
          <w:rFonts w:asciiTheme="minorHAnsi" w:hAnsiTheme="minorHAnsi"/>
          <w:sz w:val="22"/>
          <w:szCs w:val="22"/>
          <w:lang w:val="tr-TR"/>
        </w:rPr>
      </w:pPr>
      <w:bookmarkStart w:id="3" w:name="_Toc212992690"/>
      <w:r w:rsidRPr="00717282">
        <w:rPr>
          <w:rFonts w:asciiTheme="minorHAnsi" w:hAnsiTheme="minorHAnsi"/>
          <w:sz w:val="22"/>
          <w:szCs w:val="22"/>
          <w:lang w:val="tr-TR"/>
        </w:rPr>
        <w:lastRenderedPageBreak/>
        <w:t>4. KURRIKULUMLARIN İŞLƏNMƏSİ VƏ TƏRƏCƏ EDİLMƏSİ</w:t>
      </w:r>
      <w:bookmarkEnd w:id="3"/>
    </w:p>
    <w:p w14:paraId="730C95B0" w14:textId="2EA43129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4.1 </w:t>
      </w:r>
      <w:proofErr w:type="spellStart"/>
      <w:r w:rsidRPr="00717282">
        <w:rPr>
          <w:b/>
          <w:bCs/>
          <w:lang w:val="tr-TR"/>
        </w:rPr>
        <w:t>Məqsəd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əhatə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dairəsi</w:t>
      </w:r>
      <w:proofErr w:type="spellEnd"/>
    </w:p>
    <w:p w14:paraId="3EE29B98" w14:textId="34B5C6D2" w:rsidR="009F012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Kurrikulumun</w:t>
      </w:r>
      <w:proofErr w:type="spellEnd"/>
      <w:r w:rsidRPr="00717282">
        <w:rPr>
          <w:lang w:val="tr-TR"/>
        </w:rPr>
        <w:t xml:space="preserve"> hazırlanması </w:t>
      </w:r>
      <w:r w:rsidRPr="00717282">
        <w:rPr>
          <w:b/>
          <w:bCs/>
          <w:lang w:val="tr-TR"/>
        </w:rPr>
        <w:t xml:space="preserve">hazırlanmış konturun </w:t>
      </w:r>
      <w:proofErr w:type="spellStart"/>
      <w:r w:rsidRPr="00717282">
        <w:rPr>
          <w:b/>
          <w:bCs/>
          <w:lang w:val="tr-TR"/>
        </w:rPr>
        <w:t>təlim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prosesinə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çevrilməsi</w:t>
      </w:r>
      <w:proofErr w:type="spellEnd"/>
      <w:r w:rsidRPr="00717282">
        <w:rPr>
          <w:b/>
          <w:bCs/>
          <w:lang w:val="tr-TR"/>
        </w:rPr>
        <w:t xml:space="preserve"> prosesidir </w:t>
      </w:r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  <w:t xml:space="preserve">Bu </w:t>
      </w:r>
      <w:proofErr w:type="spellStart"/>
      <w:r w:rsidRPr="00717282">
        <w:rPr>
          <w:lang w:val="tr-TR"/>
        </w:rPr>
        <w:t>prosesdə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şagirdləri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müvafiq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tədris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metodları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materialları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vasitəsilə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məqsədlərdə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müəyyən</w:t>
      </w:r>
      <w:proofErr w:type="spellEnd"/>
      <w:r w:rsidRPr="00717282">
        <w:rPr>
          <w:lang w:val="tr-TR"/>
        </w:rPr>
        <w:t xml:space="preserve"> edilmiş </w:t>
      </w:r>
      <w:proofErr w:type="spellStart"/>
      <w:r w:rsidRPr="00717282">
        <w:rPr>
          <w:lang w:val="tr-TR"/>
        </w:rPr>
        <w:t>bilik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bacarıqlarla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təchiz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etməkdir</w:t>
      </w:r>
      <w:proofErr w:type="spellEnd"/>
      <w:r w:rsidRPr="00717282">
        <w:rPr>
          <w:lang w:val="tr-TR"/>
        </w:rPr>
        <w:t>. “</w:t>
      </w:r>
      <w:proofErr w:type="spellStart"/>
      <w:r w:rsidRPr="00717282">
        <w:rPr>
          <w:lang w:val="tr-TR"/>
        </w:rPr>
        <w:t>Kurrikulumun</w:t>
      </w:r>
      <w:proofErr w:type="spellEnd"/>
      <w:r w:rsidRPr="00717282">
        <w:rPr>
          <w:lang w:val="tr-TR"/>
        </w:rPr>
        <w:t xml:space="preserve"> inkişafı </w:t>
      </w:r>
      <w:proofErr w:type="spellStart"/>
      <w:r w:rsidRPr="00717282">
        <w:rPr>
          <w:lang w:val="tr-TR"/>
        </w:rPr>
        <w:t>kağız</w:t>
      </w:r>
      <w:proofErr w:type="spellEnd"/>
      <w:r w:rsidRPr="00717282">
        <w:rPr>
          <w:lang w:val="tr-TR"/>
        </w:rPr>
        <w:t xml:space="preserve"> planının </w:t>
      </w:r>
      <w:proofErr w:type="spellStart"/>
      <w:r w:rsidRPr="00717282">
        <w:rPr>
          <w:lang w:val="tr-TR"/>
        </w:rPr>
        <w:t>sinifdə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VR </w:t>
      </w:r>
      <w:proofErr w:type="spellStart"/>
      <w:r w:rsidRPr="00717282">
        <w:rPr>
          <w:lang w:val="tr-TR"/>
        </w:rPr>
        <w:t>mühitində</w:t>
      </w:r>
      <w:proofErr w:type="spellEnd"/>
      <w:r w:rsidRPr="00717282">
        <w:rPr>
          <w:lang w:val="tr-TR"/>
        </w:rPr>
        <w:t xml:space="preserve"> canlı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təcrübəsinə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çevrilməsidir</w:t>
      </w:r>
      <w:proofErr w:type="spellEnd"/>
      <w:r w:rsidRPr="00717282">
        <w:rPr>
          <w:lang w:val="tr-TR"/>
        </w:rPr>
        <w:t>.”</w:t>
      </w:r>
    </w:p>
    <w:p w14:paraId="3A39FF58" w14:textId="77777777" w:rsidR="009942E7" w:rsidRPr="00717282" w:rsidRDefault="009942E7" w:rsidP="0005079B">
      <w:pPr>
        <w:spacing w:after="120" w:line="288" w:lineRule="auto"/>
        <w:contextualSpacing/>
        <w:mirrorIndents/>
        <w:rPr>
          <w:lang w:val="tr-TR"/>
        </w:rPr>
      </w:pPr>
    </w:p>
    <w:p w14:paraId="1677FBC0" w14:textId="128C1249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4.2 </w:t>
      </w:r>
      <w:proofErr w:type="spellStart"/>
      <w:r w:rsidRPr="00717282">
        <w:rPr>
          <w:b/>
          <w:bCs/>
          <w:lang w:val="tr-TR"/>
        </w:rPr>
        <w:t>Pedaqoji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əsaslar</w:t>
      </w:r>
      <w:proofErr w:type="spellEnd"/>
    </w:p>
    <w:p w14:paraId="1401ACF3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Effektiv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kurrikulumun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tətbiqi</w:t>
      </w:r>
      <w:proofErr w:type="spellEnd"/>
      <w:r w:rsidRPr="00717282">
        <w:rPr>
          <w:lang w:val="tr-TR"/>
        </w:rPr>
        <w:t xml:space="preserve"> üç </w:t>
      </w:r>
      <w:proofErr w:type="spellStart"/>
      <w:r w:rsidRPr="00717282">
        <w:rPr>
          <w:lang w:val="tr-TR"/>
        </w:rPr>
        <w:t>pedaqoji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oxun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kəsişməsində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formalaşır</w:t>
      </w:r>
      <w:proofErr w:type="spellEnd"/>
      <w:r w:rsidRPr="00717282">
        <w:rPr>
          <w:lang w:val="tr-TR"/>
        </w:rPr>
        <w:t>: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391"/>
        <w:gridCol w:w="3591"/>
        <w:gridCol w:w="3792"/>
      </w:tblGrid>
      <w:tr w:rsidR="009F0122" w:rsidRPr="00717282" w14:paraId="5632FC4C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54A29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ox</w:t>
            </w:r>
            <w:proofErr w:type="spellEnd"/>
          </w:p>
        </w:tc>
        <w:tc>
          <w:tcPr>
            <w:tcW w:w="0" w:type="auto"/>
            <w:hideMark/>
          </w:tcPr>
          <w:p w14:paraId="0CEE838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Fokus</w:t>
            </w:r>
            <w:proofErr w:type="spellEnd"/>
          </w:p>
        </w:tc>
        <w:tc>
          <w:tcPr>
            <w:tcW w:w="0" w:type="auto"/>
            <w:hideMark/>
          </w:tcPr>
          <w:p w14:paraId="3538918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Tətbiqdə</w:t>
            </w:r>
            <w:proofErr w:type="spellEnd"/>
            <w:r w:rsidRPr="00717282">
              <w:rPr>
                <w:lang w:val="tr-TR"/>
              </w:rPr>
              <w:t xml:space="preserve"> rol</w:t>
            </w:r>
          </w:p>
        </w:tc>
      </w:tr>
      <w:tr w:rsidR="009F0122" w:rsidRPr="00717282" w14:paraId="6A0D0E2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05C1C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Koqnitiv</w:t>
            </w:r>
            <w:proofErr w:type="spellEnd"/>
          </w:p>
        </w:tc>
        <w:tc>
          <w:tcPr>
            <w:tcW w:w="0" w:type="auto"/>
            <w:hideMark/>
          </w:tcPr>
          <w:p w14:paraId="60E8DFA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İnformasiyanın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strukturlaşdırılması</w:t>
            </w:r>
            <w:proofErr w:type="spellEnd"/>
          </w:p>
        </w:tc>
        <w:tc>
          <w:tcPr>
            <w:tcW w:w="0" w:type="auto"/>
            <w:hideMark/>
          </w:tcPr>
          <w:p w14:paraId="60D86E5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Şagird</w:t>
            </w:r>
            <w:proofErr w:type="spellEnd"/>
            <w:r w:rsidRPr="00717282">
              <w:rPr>
                <w:lang w:val="tr-TR"/>
              </w:rPr>
              <w:t xml:space="preserve"> anlama yolu </w:t>
            </w:r>
            <w:proofErr w:type="spellStart"/>
            <w:r w:rsidRPr="00717282">
              <w:rPr>
                <w:lang w:val="tr-TR"/>
              </w:rPr>
              <w:t>ilə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öyrənir</w:t>
            </w:r>
            <w:proofErr w:type="spellEnd"/>
          </w:p>
        </w:tc>
      </w:tr>
      <w:tr w:rsidR="009F0122" w:rsidRPr="009942E7" w14:paraId="20D54AAF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E53AF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Təsirli</w:t>
            </w:r>
            <w:proofErr w:type="spellEnd"/>
          </w:p>
        </w:tc>
        <w:tc>
          <w:tcPr>
            <w:tcW w:w="0" w:type="auto"/>
            <w:hideMark/>
          </w:tcPr>
          <w:p w14:paraId="2213400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Münasibət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motivasiya</w:t>
            </w:r>
            <w:proofErr w:type="spellEnd"/>
          </w:p>
        </w:tc>
        <w:tc>
          <w:tcPr>
            <w:tcW w:w="0" w:type="auto"/>
            <w:hideMark/>
          </w:tcPr>
          <w:p w14:paraId="578B94B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Peşəkar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şüur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özünə</w:t>
            </w:r>
            <w:proofErr w:type="spellEnd"/>
            <w:r w:rsidRPr="00717282">
              <w:rPr>
                <w:lang w:val="tr-TR"/>
              </w:rPr>
              <w:t xml:space="preserve"> intizam</w:t>
            </w:r>
          </w:p>
        </w:tc>
      </w:tr>
      <w:tr w:rsidR="009F0122" w:rsidRPr="009942E7" w14:paraId="065B639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9EEE5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Psixomotor</w:t>
            </w:r>
            <w:proofErr w:type="spellEnd"/>
          </w:p>
        </w:tc>
        <w:tc>
          <w:tcPr>
            <w:tcW w:w="0" w:type="auto"/>
            <w:hideMark/>
          </w:tcPr>
          <w:p w14:paraId="392B815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Bacarıq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təcrübələri</w:t>
            </w:r>
            <w:proofErr w:type="spellEnd"/>
          </w:p>
        </w:tc>
        <w:tc>
          <w:tcPr>
            <w:tcW w:w="0" w:type="auto"/>
            <w:hideMark/>
          </w:tcPr>
          <w:p w14:paraId="550D9D6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Əl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çevikliyi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reflekslər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koordinasiya</w:t>
            </w:r>
            <w:proofErr w:type="spellEnd"/>
          </w:p>
        </w:tc>
      </w:tr>
    </w:tbl>
    <w:p w14:paraId="11CB2FC9" w14:textId="77777777" w:rsidR="0005079B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 xml:space="preserve">VR </w:t>
      </w:r>
      <w:proofErr w:type="spellStart"/>
      <w:r w:rsidRPr="00717282">
        <w:rPr>
          <w:lang w:val="tr-TR"/>
        </w:rPr>
        <w:t>texnologiyası</w:t>
      </w:r>
      <w:proofErr w:type="spellEnd"/>
      <w:r w:rsidRPr="00717282">
        <w:rPr>
          <w:lang w:val="tr-TR"/>
        </w:rPr>
        <w:t xml:space="preserve"> bu üç </w:t>
      </w:r>
      <w:proofErr w:type="spellStart"/>
      <w:r w:rsidRPr="00717282">
        <w:rPr>
          <w:lang w:val="tr-TR"/>
        </w:rPr>
        <w:t>oxu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eyni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vaxtda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aktivləşdirir</w:t>
      </w:r>
      <w:proofErr w:type="spellEnd"/>
      <w:r w:rsidRPr="00717282">
        <w:rPr>
          <w:lang w:val="tr-TR"/>
        </w:rPr>
        <w:t xml:space="preserve">: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düşünür, </w:t>
      </w:r>
      <w:proofErr w:type="spellStart"/>
      <w:proofErr w:type="gramStart"/>
      <w:r w:rsidRPr="00717282">
        <w:rPr>
          <w:lang w:val="tr-TR"/>
        </w:rPr>
        <w:t>hiss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proofErr w:type="gram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</w:t>
      </w:r>
    </w:p>
    <w:p w14:paraId="5F5D1315" w14:textId="77777777" w:rsidR="0005079B" w:rsidRPr="00717282" w:rsidRDefault="0005079B" w:rsidP="0005079B">
      <w:pPr>
        <w:spacing w:after="120" w:line="288" w:lineRule="auto"/>
        <w:contextualSpacing/>
        <w:mirrorIndents/>
        <w:rPr>
          <w:lang w:val="tr-TR"/>
        </w:rPr>
      </w:pPr>
    </w:p>
    <w:p w14:paraId="72329113" w14:textId="3AF4E0B3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4.3 </w:t>
      </w:r>
      <w:proofErr w:type="spellStart"/>
      <w:r w:rsidRPr="00717282">
        <w:rPr>
          <w:b/>
          <w:bCs/>
          <w:lang w:val="tr-TR"/>
        </w:rPr>
        <w:t>Tədris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strategiyaları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metodları</w:t>
      </w:r>
      <w:proofErr w:type="spellEnd"/>
    </w:p>
    <w:p w14:paraId="18F48655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Kurrikulumun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həyata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keçirilməsində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istifadə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olunacaq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üsullar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təlim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səviyyəsinə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uyğun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seçilməlidir</w:t>
      </w:r>
      <w:proofErr w:type="spellEnd"/>
      <w:r w:rsidRPr="00717282">
        <w:rPr>
          <w:lang w:val="tr-TR"/>
        </w:rPr>
        <w:t>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306"/>
        <w:gridCol w:w="3754"/>
        <w:gridCol w:w="3562"/>
      </w:tblGrid>
      <w:tr w:rsidR="009F0122" w:rsidRPr="00717282" w14:paraId="554B8DFE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7D22B3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Metod</w:t>
            </w:r>
            <w:proofErr w:type="spellEnd"/>
          </w:p>
        </w:tc>
        <w:tc>
          <w:tcPr>
            <w:tcW w:w="0" w:type="auto"/>
            <w:hideMark/>
          </w:tcPr>
          <w:p w14:paraId="54D1C47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Tərif</w:t>
            </w:r>
            <w:proofErr w:type="spellEnd"/>
          </w:p>
        </w:tc>
        <w:tc>
          <w:tcPr>
            <w:tcW w:w="0" w:type="auto"/>
            <w:hideMark/>
          </w:tcPr>
          <w:p w14:paraId="0E6BB6A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Tətbiqi</w:t>
            </w:r>
            <w:proofErr w:type="spellEnd"/>
          </w:p>
        </w:tc>
      </w:tr>
      <w:tr w:rsidR="009F0122" w:rsidRPr="00717282" w14:paraId="455F747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933B3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Göstər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et</w:t>
            </w:r>
          </w:p>
        </w:tc>
        <w:tc>
          <w:tcPr>
            <w:tcW w:w="0" w:type="auto"/>
            <w:hideMark/>
          </w:tcPr>
          <w:p w14:paraId="0154779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Müəllim</w:t>
            </w:r>
            <w:proofErr w:type="spellEnd"/>
            <w:r w:rsidRPr="00717282">
              <w:rPr>
                <w:lang w:val="tr-TR"/>
              </w:rPr>
              <w:t xml:space="preserve"> modeli nümayiş </w:t>
            </w:r>
            <w:proofErr w:type="spellStart"/>
            <w:r w:rsidRPr="00717282">
              <w:rPr>
                <w:lang w:val="tr-TR"/>
              </w:rPr>
              <w:t>etdirir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şagird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təkrar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edir</w:t>
            </w:r>
            <w:proofErr w:type="spellEnd"/>
          </w:p>
        </w:tc>
        <w:tc>
          <w:tcPr>
            <w:tcW w:w="0" w:type="auto"/>
            <w:hideMark/>
          </w:tcPr>
          <w:p w14:paraId="207BB87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Qaynaq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simulyasiyası</w:t>
            </w:r>
            <w:proofErr w:type="spellEnd"/>
            <w:r w:rsidRPr="00717282">
              <w:rPr>
                <w:lang w:val="tr-TR"/>
              </w:rPr>
              <w:t xml:space="preserve"> - </w:t>
            </w:r>
            <w:proofErr w:type="spellStart"/>
            <w:r w:rsidRPr="00717282">
              <w:rPr>
                <w:lang w:val="tr-TR"/>
              </w:rPr>
              <w:t>modelləşdirmə</w:t>
            </w:r>
            <w:proofErr w:type="spellEnd"/>
          </w:p>
        </w:tc>
      </w:tr>
      <w:tr w:rsidR="009F0122" w:rsidRPr="00717282" w14:paraId="4274CF2B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A0394B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Problem </w:t>
            </w:r>
            <w:proofErr w:type="spellStart"/>
            <w:r w:rsidRPr="00717282">
              <w:rPr>
                <w:lang w:val="tr-TR"/>
              </w:rPr>
              <w:t>əsaslı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</w:p>
        </w:tc>
        <w:tc>
          <w:tcPr>
            <w:tcW w:w="0" w:type="auto"/>
            <w:hideMark/>
          </w:tcPr>
          <w:p w14:paraId="766C26E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Həqiqi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problemə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həll</w:t>
            </w:r>
            <w:proofErr w:type="spellEnd"/>
            <w:r w:rsidRPr="00717282">
              <w:rPr>
                <w:lang w:val="tr-TR"/>
              </w:rPr>
              <w:t xml:space="preserve"> yolu </w:t>
            </w:r>
            <w:proofErr w:type="spellStart"/>
            <w:r w:rsidRPr="00717282">
              <w:rPr>
                <w:lang w:val="tr-TR"/>
              </w:rPr>
              <w:t>axtarılır</w:t>
            </w:r>
            <w:proofErr w:type="spellEnd"/>
          </w:p>
        </w:tc>
        <w:tc>
          <w:tcPr>
            <w:tcW w:w="0" w:type="auto"/>
            <w:hideMark/>
          </w:tcPr>
          <w:p w14:paraId="2E1DA5F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“</w:t>
            </w:r>
            <w:proofErr w:type="spellStart"/>
            <w:r w:rsidRPr="00717282">
              <w:rPr>
                <w:lang w:val="tr-TR"/>
              </w:rPr>
              <w:t>Xəta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aşkarlama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ssenarisi</w:t>
            </w:r>
            <w:proofErr w:type="spellEnd"/>
            <w:r w:rsidRPr="00717282">
              <w:rPr>
                <w:lang w:val="tr-TR"/>
              </w:rPr>
              <w:t>”</w:t>
            </w:r>
          </w:p>
        </w:tc>
      </w:tr>
      <w:tr w:rsidR="009F0122" w:rsidRPr="009942E7" w14:paraId="61146CD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3C87A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Layihə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əsaslı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</w:p>
        </w:tc>
        <w:tc>
          <w:tcPr>
            <w:tcW w:w="0" w:type="auto"/>
            <w:hideMark/>
          </w:tcPr>
          <w:p w14:paraId="2B2DD6A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məhsullar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hazırlayır</w:t>
            </w:r>
            <w:proofErr w:type="spellEnd"/>
          </w:p>
        </w:tc>
        <w:tc>
          <w:tcPr>
            <w:tcW w:w="0" w:type="auto"/>
            <w:hideMark/>
          </w:tcPr>
          <w:p w14:paraId="188FD61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laboratoriyasında</w:t>
            </w:r>
            <w:proofErr w:type="spellEnd"/>
            <w:r w:rsidRPr="00717282">
              <w:rPr>
                <w:lang w:val="tr-TR"/>
              </w:rPr>
              <w:t xml:space="preserve"> mini </w:t>
            </w:r>
            <w:proofErr w:type="gramStart"/>
            <w:r w:rsidRPr="00717282">
              <w:rPr>
                <w:lang w:val="tr-TR"/>
              </w:rPr>
              <w:t>dizayn</w:t>
            </w:r>
            <w:proofErr w:type="gram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layihəsi</w:t>
            </w:r>
            <w:proofErr w:type="spellEnd"/>
          </w:p>
        </w:tc>
      </w:tr>
      <w:tr w:rsidR="009F0122" w:rsidRPr="009942E7" w14:paraId="09750CA2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A0816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İş </w:t>
            </w:r>
            <w:proofErr w:type="spellStart"/>
            <w:r w:rsidRPr="00717282">
              <w:rPr>
                <w:lang w:val="tr-TR"/>
              </w:rPr>
              <w:t>yerində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</w:p>
        </w:tc>
        <w:tc>
          <w:tcPr>
            <w:tcW w:w="0" w:type="auto"/>
            <w:hideMark/>
          </w:tcPr>
          <w:p w14:paraId="1391D5B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Real/</w:t>
            </w:r>
            <w:proofErr w:type="spellStart"/>
            <w:r w:rsidRPr="00717282">
              <w:rPr>
                <w:lang w:val="tr-TR"/>
              </w:rPr>
              <w:t>imitasiya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mühitində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tətbiq</w:t>
            </w:r>
            <w:proofErr w:type="spellEnd"/>
          </w:p>
        </w:tc>
        <w:tc>
          <w:tcPr>
            <w:tcW w:w="0" w:type="auto"/>
            <w:hideMark/>
          </w:tcPr>
          <w:p w14:paraId="5CC194C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Virtual </w:t>
            </w:r>
            <w:proofErr w:type="spellStart"/>
            <w:r w:rsidRPr="00717282">
              <w:rPr>
                <w:lang w:val="tr-TR"/>
              </w:rPr>
              <w:t>atelyedə</w:t>
            </w:r>
            <w:proofErr w:type="spellEnd"/>
            <w:r w:rsidRPr="00717282">
              <w:rPr>
                <w:lang w:val="tr-TR"/>
              </w:rPr>
              <w:t xml:space="preserve"> iş </w:t>
            </w:r>
            <w:proofErr w:type="spellStart"/>
            <w:r w:rsidRPr="00717282">
              <w:rPr>
                <w:lang w:val="tr-TR"/>
              </w:rPr>
              <w:t>tapşırığını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yerinə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yetirmək</w:t>
            </w:r>
            <w:proofErr w:type="spellEnd"/>
          </w:p>
        </w:tc>
      </w:tr>
      <w:tr w:rsidR="009F0122" w:rsidRPr="00717282" w14:paraId="7C354E6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A7245C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Cütləşdirilmiş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</w:p>
        </w:tc>
        <w:tc>
          <w:tcPr>
            <w:tcW w:w="0" w:type="auto"/>
            <w:hideMark/>
          </w:tcPr>
          <w:p w14:paraId="3CEB62C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Kooperativ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</w:p>
        </w:tc>
        <w:tc>
          <w:tcPr>
            <w:tcW w:w="0" w:type="auto"/>
            <w:hideMark/>
          </w:tcPr>
          <w:p w14:paraId="2D38EEF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çox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istifadəçi</w:t>
            </w:r>
            <w:proofErr w:type="spellEnd"/>
            <w:r w:rsidRPr="00717282">
              <w:rPr>
                <w:lang w:val="tr-TR"/>
              </w:rPr>
              <w:t xml:space="preserve"> seansları</w:t>
            </w:r>
          </w:p>
        </w:tc>
      </w:tr>
    </w:tbl>
    <w:p w14:paraId="240EA8BB" w14:textId="5C51518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Dərs</w:t>
      </w:r>
      <w:proofErr w:type="spellEnd"/>
      <w:r w:rsidRPr="00717282">
        <w:rPr>
          <w:lang w:val="tr-TR"/>
        </w:rPr>
        <w:t xml:space="preserve"> planına </w:t>
      </w:r>
      <w:proofErr w:type="spellStart"/>
      <w:r w:rsidRPr="00717282">
        <w:rPr>
          <w:lang w:val="tr-TR"/>
        </w:rPr>
        <w:t>ən</w:t>
      </w:r>
      <w:proofErr w:type="spellEnd"/>
      <w:r w:rsidRPr="00717282">
        <w:rPr>
          <w:lang w:val="tr-TR"/>
        </w:rPr>
        <w:t xml:space="preserve"> azı bir “</w:t>
      </w:r>
      <w:proofErr w:type="spellStart"/>
      <w:r w:rsidRPr="00717282">
        <w:rPr>
          <w:lang w:val="tr-TR"/>
        </w:rPr>
        <w:t>aktiv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” metodu </w:t>
      </w:r>
      <w:proofErr w:type="spellStart"/>
      <w:r w:rsidRPr="00717282">
        <w:rPr>
          <w:lang w:val="tr-TR"/>
        </w:rPr>
        <w:t>daxil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edilməlidir</w:t>
      </w:r>
      <w:proofErr w:type="spellEnd"/>
      <w:r w:rsidRPr="00717282">
        <w:rPr>
          <w:lang w:val="tr-TR"/>
        </w:rPr>
        <w:t xml:space="preserve"> (</w:t>
      </w:r>
      <w:proofErr w:type="spellStart"/>
      <w:r w:rsidRPr="00717282">
        <w:rPr>
          <w:lang w:val="tr-TR"/>
        </w:rPr>
        <w:t>məsələn</w:t>
      </w:r>
      <w:proofErr w:type="spellEnd"/>
      <w:r w:rsidRPr="00717282">
        <w:rPr>
          <w:lang w:val="tr-TR"/>
        </w:rPr>
        <w:t xml:space="preserve">, problemin </w:t>
      </w:r>
      <w:proofErr w:type="spellStart"/>
      <w:r w:rsidRPr="00717282">
        <w:rPr>
          <w:lang w:val="tr-TR"/>
        </w:rPr>
        <w:t>həlli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müzakirə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simulyasiya</w:t>
      </w:r>
      <w:proofErr w:type="spellEnd"/>
      <w:r w:rsidRPr="00717282">
        <w:rPr>
          <w:lang w:val="tr-TR"/>
        </w:rPr>
        <w:t>).</w:t>
      </w:r>
    </w:p>
    <w:p w14:paraId="616BCE98" w14:textId="36B19A76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7FE1940D" w14:textId="6FED0D74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4.4 VR </w:t>
      </w:r>
      <w:proofErr w:type="spellStart"/>
      <w:r w:rsidRPr="00717282">
        <w:rPr>
          <w:b/>
          <w:bCs/>
          <w:lang w:val="tr-TR"/>
        </w:rPr>
        <w:t>əsaslı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təlim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mühitlərinin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inteqrasiyası</w:t>
      </w:r>
      <w:proofErr w:type="spellEnd"/>
    </w:p>
    <w:p w14:paraId="0BF9BA13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VR </w:t>
      </w:r>
      <w:proofErr w:type="spellStart"/>
      <w:r w:rsidRPr="00717282">
        <w:rPr>
          <w:lang w:val="tr-TR"/>
        </w:rPr>
        <w:t>inteqrasiyası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sadəcə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texnologiya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əlavə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;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təcrübəsini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yenidən</w:t>
      </w:r>
      <w:proofErr w:type="spellEnd"/>
      <w:r w:rsidRPr="00717282">
        <w:rPr>
          <w:lang w:val="tr-TR"/>
        </w:rPr>
        <w:t xml:space="preserve"> dizayn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</w:t>
      </w:r>
    </w:p>
    <w:p w14:paraId="15DAB2DE" w14:textId="77777777" w:rsidR="0022289C" w:rsidRPr="00717282" w:rsidRDefault="0022289C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Addım 1 – </w:t>
      </w:r>
      <w:proofErr w:type="spellStart"/>
      <w:r w:rsidRPr="00717282">
        <w:rPr>
          <w:b/>
          <w:bCs/>
          <w:lang w:val="tr-TR"/>
        </w:rPr>
        <w:t>Müvafiq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="009F0122" w:rsidRPr="00717282">
        <w:rPr>
          <w:lang w:val="tr-TR"/>
        </w:rPr>
        <w:t>Məzmunun</w:t>
      </w:r>
      <w:proofErr w:type="spellEnd"/>
      <w:r w:rsidR="009F0122" w:rsidRPr="00717282">
        <w:rPr>
          <w:lang w:val="tr-TR"/>
        </w:rPr>
        <w:t xml:space="preserve"> </w:t>
      </w:r>
      <w:proofErr w:type="spellStart"/>
      <w:r w:rsidR="009F0122" w:rsidRPr="00717282">
        <w:rPr>
          <w:lang w:val="tr-TR"/>
        </w:rPr>
        <w:t>Seçilməsi</w:t>
      </w:r>
      <w:proofErr w:type="spellEnd"/>
    </w:p>
    <w:p w14:paraId="020CB948" w14:textId="77777777" w:rsidR="0022289C" w:rsidRPr="00717282" w:rsidRDefault="0022289C" w:rsidP="0005079B">
      <w:pPr>
        <w:numPr>
          <w:ilvl w:val="0"/>
          <w:numId w:val="15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Nəzəri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bilikləri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praktikaya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çevirəcək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mövzular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müəyyən</w:t>
      </w:r>
      <w:proofErr w:type="spellEnd"/>
      <w:r w:rsidRPr="00717282">
        <w:rPr>
          <w:lang w:val="tr-TR"/>
        </w:rPr>
        <w:t xml:space="preserve"> edilir.</w:t>
      </w:r>
    </w:p>
    <w:p w14:paraId="3D2CAF56" w14:textId="77777777" w:rsidR="0022289C" w:rsidRPr="00717282" w:rsidRDefault="0022289C" w:rsidP="0005079B">
      <w:pPr>
        <w:numPr>
          <w:ilvl w:val="0"/>
          <w:numId w:val="15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VR üçün </w:t>
      </w:r>
      <w:proofErr w:type="spellStart"/>
      <w:r w:rsidRPr="00717282">
        <w:rPr>
          <w:lang w:val="tr-TR"/>
        </w:rPr>
        <w:t>yüksək</w:t>
      </w:r>
      <w:proofErr w:type="spellEnd"/>
      <w:r w:rsidRPr="00717282">
        <w:rPr>
          <w:lang w:val="tr-TR"/>
        </w:rPr>
        <w:t xml:space="preserve"> risk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ya </w:t>
      </w:r>
      <w:proofErr w:type="spellStart"/>
      <w:r w:rsidRPr="00717282">
        <w:rPr>
          <w:lang w:val="tr-TR"/>
        </w:rPr>
        <w:t>xərc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əməliyyatlara</w:t>
      </w:r>
      <w:proofErr w:type="spellEnd"/>
      <w:r w:rsidRPr="00717282">
        <w:rPr>
          <w:lang w:val="tr-TR"/>
        </w:rPr>
        <w:t xml:space="preserve"> üstünlük verilir.</w:t>
      </w:r>
    </w:p>
    <w:p w14:paraId="764F4837" w14:textId="77777777" w:rsidR="0022289C" w:rsidRPr="00717282" w:rsidRDefault="0022289C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Addım 2 - </w:t>
      </w:r>
      <w:proofErr w:type="spellStart"/>
      <w:r w:rsidRPr="00717282">
        <w:rPr>
          <w:b/>
          <w:bCs/>
          <w:lang w:val="tr-TR"/>
        </w:rPr>
        <w:t>Skript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Yazmaq</w:t>
      </w:r>
      <w:proofErr w:type="spellEnd"/>
    </w:p>
    <w:p w14:paraId="5A924BE2" w14:textId="77777777" w:rsidR="0022289C" w:rsidRPr="00717282" w:rsidRDefault="0022289C" w:rsidP="0005079B">
      <w:pPr>
        <w:numPr>
          <w:ilvl w:val="0"/>
          <w:numId w:val="16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Faktiki</w:t>
      </w:r>
      <w:proofErr w:type="spellEnd"/>
      <w:r w:rsidRPr="00717282">
        <w:rPr>
          <w:lang w:val="tr-TR"/>
        </w:rPr>
        <w:t xml:space="preserve"> iş prosesi </w:t>
      </w:r>
      <w:proofErr w:type="spellStart"/>
      <w:r w:rsidRPr="00717282">
        <w:rPr>
          <w:lang w:val="tr-TR"/>
        </w:rPr>
        <w:t>mərhələləri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müəyyən</w:t>
      </w:r>
      <w:proofErr w:type="spellEnd"/>
      <w:r w:rsidRPr="00717282">
        <w:rPr>
          <w:lang w:val="tr-TR"/>
        </w:rPr>
        <w:t xml:space="preserve"> edilir.</w:t>
      </w:r>
    </w:p>
    <w:p w14:paraId="3975F824" w14:textId="77777777" w:rsidR="0022289C" w:rsidRPr="00717282" w:rsidRDefault="0022289C" w:rsidP="0005079B">
      <w:pPr>
        <w:numPr>
          <w:ilvl w:val="0"/>
          <w:numId w:val="16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Məqsəd</w:t>
      </w:r>
      <w:proofErr w:type="spellEnd"/>
      <w:r w:rsidRPr="00717282">
        <w:rPr>
          <w:lang w:val="tr-TR"/>
        </w:rPr>
        <w:t xml:space="preserve">, giriş, </w:t>
      </w:r>
      <w:proofErr w:type="spellStart"/>
      <w:r w:rsidRPr="00717282">
        <w:rPr>
          <w:lang w:val="tr-TR"/>
        </w:rPr>
        <w:t>gözlənilən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nəticə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rəy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tərtib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edilmişdir</w:t>
      </w:r>
      <w:proofErr w:type="spellEnd"/>
      <w:r w:rsidRPr="00717282">
        <w:rPr>
          <w:lang w:val="tr-TR"/>
        </w:rPr>
        <w:t>.</w:t>
      </w:r>
    </w:p>
    <w:p w14:paraId="7DBD4B26" w14:textId="77777777" w:rsidR="0022289C" w:rsidRPr="00717282" w:rsidRDefault="0022289C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Addım 3 – Pilot </w:t>
      </w:r>
      <w:proofErr w:type="spellStart"/>
      <w:r w:rsidRPr="00717282">
        <w:rPr>
          <w:b/>
          <w:bCs/>
          <w:lang w:val="tr-TR"/>
        </w:rPr>
        <w:t>Tətbiq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Təkmilləşdirmə</w:t>
      </w:r>
      <w:proofErr w:type="spellEnd"/>
    </w:p>
    <w:p w14:paraId="61F8FB58" w14:textId="77777777" w:rsidR="0022289C" w:rsidRPr="00717282" w:rsidRDefault="0022289C" w:rsidP="0005079B">
      <w:pPr>
        <w:numPr>
          <w:ilvl w:val="0"/>
          <w:numId w:val="17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lastRenderedPageBreak/>
        <w:t>Kiçik</w:t>
      </w:r>
      <w:proofErr w:type="spellEnd"/>
      <w:r w:rsidRPr="00717282">
        <w:rPr>
          <w:lang w:val="tr-TR"/>
        </w:rPr>
        <w:t xml:space="preserve"> bir </w:t>
      </w:r>
      <w:proofErr w:type="spellStart"/>
      <w:r w:rsidRPr="00717282">
        <w:rPr>
          <w:lang w:val="tr-TR"/>
        </w:rPr>
        <w:t>qrup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sınaqdan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keçirilir</w:t>
      </w:r>
      <w:proofErr w:type="spellEnd"/>
      <w:r w:rsidRPr="00717282">
        <w:rPr>
          <w:lang w:val="tr-TR"/>
        </w:rPr>
        <w:t>.</w:t>
      </w:r>
    </w:p>
    <w:p w14:paraId="13C50CAE" w14:textId="27CF59A1" w:rsidR="009F0122" w:rsidRPr="00717282" w:rsidRDefault="0022289C" w:rsidP="0005079B">
      <w:pPr>
        <w:numPr>
          <w:ilvl w:val="0"/>
          <w:numId w:val="17"/>
        </w:numPr>
        <w:spacing w:after="120" w:line="288" w:lineRule="auto"/>
        <w:ind w:left="714" w:hanging="357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Ssenari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müşahidələr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rəylər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vasitəsilə</w:t>
      </w:r>
      <w:proofErr w:type="spellEnd"/>
      <w:r w:rsidRPr="00717282">
        <w:rPr>
          <w:lang w:val="tr-TR"/>
        </w:rPr>
        <w:t xml:space="preserve"> hazırlanır.</w:t>
      </w:r>
    </w:p>
    <w:p w14:paraId="6744667B" w14:textId="77777777" w:rsidR="0022289C" w:rsidRPr="00717282" w:rsidRDefault="0022289C" w:rsidP="0005079B">
      <w:pPr>
        <w:spacing w:after="120" w:line="288" w:lineRule="auto"/>
        <w:ind w:left="714"/>
        <w:contextualSpacing/>
        <w:mirrorIndents/>
        <w:rPr>
          <w:lang w:val="tr-TR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638"/>
        <w:gridCol w:w="2672"/>
        <w:gridCol w:w="222"/>
        <w:gridCol w:w="3405"/>
      </w:tblGrid>
      <w:tr w:rsidR="0022289C" w:rsidRPr="00717282" w14:paraId="20D9B06A" w14:textId="77777777" w:rsidTr="002228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843D11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İnteqrasiya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Sahəsi</w:t>
            </w:r>
            <w:proofErr w:type="spellEnd"/>
          </w:p>
        </w:tc>
        <w:tc>
          <w:tcPr>
            <w:tcW w:w="0" w:type="auto"/>
            <w:hideMark/>
          </w:tcPr>
          <w:p w14:paraId="31275E16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Məqsəd</w:t>
            </w:r>
            <w:proofErr w:type="spellEnd"/>
          </w:p>
        </w:tc>
        <w:tc>
          <w:tcPr>
            <w:tcW w:w="0" w:type="auto"/>
          </w:tcPr>
          <w:p w14:paraId="1D1F6AC5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tr-TR"/>
              </w:rPr>
            </w:pPr>
          </w:p>
        </w:tc>
        <w:tc>
          <w:tcPr>
            <w:tcW w:w="0" w:type="auto"/>
            <w:hideMark/>
          </w:tcPr>
          <w:p w14:paraId="4E515293" w14:textId="2337575E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Misal</w:t>
            </w:r>
          </w:p>
        </w:tc>
      </w:tr>
      <w:tr w:rsidR="0022289C" w:rsidRPr="00717282" w14:paraId="26091AC7" w14:textId="77777777" w:rsidTr="002228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519245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Seminar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simulyasiyası</w:t>
            </w:r>
            <w:proofErr w:type="spellEnd"/>
          </w:p>
        </w:tc>
        <w:tc>
          <w:tcPr>
            <w:tcW w:w="0" w:type="auto"/>
            <w:hideMark/>
          </w:tcPr>
          <w:p w14:paraId="06655103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Bacarıqların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əldə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edilməsi</w:t>
            </w:r>
            <w:proofErr w:type="spellEnd"/>
          </w:p>
        </w:tc>
        <w:tc>
          <w:tcPr>
            <w:tcW w:w="0" w:type="auto"/>
          </w:tcPr>
          <w:p w14:paraId="66B29988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</w:p>
        </w:tc>
        <w:tc>
          <w:tcPr>
            <w:tcW w:w="0" w:type="auto"/>
            <w:hideMark/>
          </w:tcPr>
          <w:p w14:paraId="77E1A1CD" w14:textId="594FD531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Virtual </w:t>
            </w:r>
            <w:proofErr w:type="spellStart"/>
            <w:r w:rsidRPr="00717282">
              <w:rPr>
                <w:lang w:val="tr-TR"/>
              </w:rPr>
              <w:t>qaynaq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emalatxanası</w:t>
            </w:r>
            <w:proofErr w:type="spellEnd"/>
          </w:p>
        </w:tc>
      </w:tr>
      <w:tr w:rsidR="0022289C" w:rsidRPr="00717282" w14:paraId="5B03B677" w14:textId="77777777" w:rsidTr="002228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550DF3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Təhlükəsizlik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Təlimi</w:t>
            </w:r>
            <w:proofErr w:type="spellEnd"/>
          </w:p>
        </w:tc>
        <w:tc>
          <w:tcPr>
            <w:tcW w:w="0" w:type="auto"/>
            <w:hideMark/>
          </w:tcPr>
          <w:p w14:paraId="4804EBF5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Riskin </w:t>
            </w:r>
            <w:proofErr w:type="spellStart"/>
            <w:r w:rsidRPr="00717282">
              <w:rPr>
                <w:lang w:val="tr-TR"/>
              </w:rPr>
              <w:t>azaldılması</w:t>
            </w:r>
            <w:proofErr w:type="spellEnd"/>
          </w:p>
        </w:tc>
        <w:tc>
          <w:tcPr>
            <w:tcW w:w="0" w:type="auto"/>
          </w:tcPr>
          <w:p w14:paraId="0BF6D195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</w:p>
        </w:tc>
        <w:tc>
          <w:tcPr>
            <w:tcW w:w="0" w:type="auto"/>
            <w:hideMark/>
          </w:tcPr>
          <w:p w14:paraId="7FDCF72F" w14:textId="6CB8E359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Elektrik şoku </w:t>
            </w:r>
            <w:proofErr w:type="spellStart"/>
            <w:r w:rsidRPr="00717282">
              <w:rPr>
                <w:lang w:val="tr-TR"/>
              </w:rPr>
              <w:t>ssenarisi</w:t>
            </w:r>
            <w:proofErr w:type="spellEnd"/>
          </w:p>
        </w:tc>
      </w:tr>
      <w:tr w:rsidR="0022289C" w:rsidRPr="00717282" w14:paraId="10FE3CCF" w14:textId="77777777" w:rsidTr="002228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7BDEC1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Baxım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Təmir</w:t>
            </w:r>
            <w:proofErr w:type="spellEnd"/>
          </w:p>
        </w:tc>
        <w:tc>
          <w:tcPr>
            <w:tcW w:w="0" w:type="auto"/>
            <w:hideMark/>
          </w:tcPr>
          <w:p w14:paraId="031D5EB2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Addım sırasını </w:t>
            </w:r>
            <w:proofErr w:type="spellStart"/>
            <w:r w:rsidRPr="00717282">
              <w:rPr>
                <w:lang w:val="tr-TR"/>
              </w:rPr>
              <w:t>öyrətmək</w:t>
            </w:r>
            <w:proofErr w:type="spellEnd"/>
          </w:p>
        </w:tc>
        <w:tc>
          <w:tcPr>
            <w:tcW w:w="0" w:type="auto"/>
          </w:tcPr>
          <w:p w14:paraId="396E4868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</w:p>
        </w:tc>
        <w:tc>
          <w:tcPr>
            <w:tcW w:w="0" w:type="auto"/>
            <w:hideMark/>
          </w:tcPr>
          <w:p w14:paraId="18C67835" w14:textId="16D30B89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Mühərrikin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çıxarılması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proseduru</w:t>
            </w:r>
            <w:proofErr w:type="spellEnd"/>
          </w:p>
        </w:tc>
      </w:tr>
      <w:tr w:rsidR="0022289C" w:rsidRPr="009942E7" w14:paraId="425825FC" w14:textId="77777777" w:rsidTr="002228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6F9A7C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Sosial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Bacarıqlar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Təlimi</w:t>
            </w:r>
            <w:proofErr w:type="spellEnd"/>
          </w:p>
        </w:tc>
        <w:tc>
          <w:tcPr>
            <w:tcW w:w="0" w:type="auto"/>
            <w:hideMark/>
          </w:tcPr>
          <w:p w14:paraId="48862CE3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Ünsiyyət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komanda işi</w:t>
            </w:r>
          </w:p>
        </w:tc>
        <w:tc>
          <w:tcPr>
            <w:tcW w:w="0" w:type="auto"/>
          </w:tcPr>
          <w:p w14:paraId="685DF8AC" w14:textId="77777777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</w:p>
        </w:tc>
        <w:tc>
          <w:tcPr>
            <w:tcW w:w="0" w:type="auto"/>
            <w:hideMark/>
          </w:tcPr>
          <w:p w14:paraId="5E74CFE3" w14:textId="56DC9C1D" w:rsidR="0022289C" w:rsidRPr="00717282" w:rsidRDefault="0022289C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Müştəri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ünsiyyəti</w:t>
            </w:r>
            <w:proofErr w:type="spellEnd"/>
            <w:r w:rsidRPr="00717282">
              <w:rPr>
                <w:lang w:val="tr-TR"/>
              </w:rPr>
              <w:t xml:space="preserve"> VR dramı</w:t>
            </w:r>
          </w:p>
        </w:tc>
      </w:tr>
    </w:tbl>
    <w:p w14:paraId="4AB60B50" w14:textId="641CDA2D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44DCE2F0" w14:textId="38A66FD4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4.5 </w:t>
      </w:r>
      <w:proofErr w:type="spellStart"/>
      <w:r w:rsidRPr="00717282">
        <w:rPr>
          <w:b/>
          <w:bCs/>
          <w:lang w:val="tr-TR"/>
        </w:rPr>
        <w:t>Müəllimin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rolu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səlahiyyətləri</w:t>
      </w:r>
      <w:proofErr w:type="spellEnd"/>
    </w:p>
    <w:p w14:paraId="68FAFA16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Müasir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müəllim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artıq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biliyin</w:t>
      </w:r>
      <w:proofErr w:type="spellEnd"/>
      <w:r w:rsidRPr="00717282">
        <w:rPr>
          <w:lang w:val="tr-TR"/>
        </w:rPr>
        <w:t xml:space="preserve"> ötürücüsü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b/>
          <w:bCs/>
          <w:lang w:val="tr-TR"/>
        </w:rPr>
        <w:t>öyrənmə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dizaynçısı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asanlaşdırıcısıdır</w:t>
      </w:r>
      <w:proofErr w:type="spellEnd"/>
      <w:r w:rsidRPr="00717282">
        <w:rPr>
          <w:b/>
          <w:bCs/>
          <w:lang w:val="tr-TR"/>
        </w:rPr>
        <w:t>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044"/>
        <w:gridCol w:w="2689"/>
        <w:gridCol w:w="4474"/>
      </w:tblGrid>
      <w:tr w:rsidR="009F0122" w:rsidRPr="00717282" w14:paraId="0A6CD953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59033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Ənənəvi</w:t>
            </w:r>
            <w:proofErr w:type="spellEnd"/>
            <w:r w:rsidRPr="00717282">
              <w:rPr>
                <w:lang w:val="tr-TR"/>
              </w:rPr>
              <w:t xml:space="preserve"> rol</w:t>
            </w:r>
          </w:p>
        </w:tc>
        <w:tc>
          <w:tcPr>
            <w:tcW w:w="0" w:type="auto"/>
            <w:hideMark/>
          </w:tcPr>
          <w:p w14:paraId="14DD646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Yeni rol (VRinVET)</w:t>
            </w:r>
          </w:p>
        </w:tc>
        <w:tc>
          <w:tcPr>
            <w:tcW w:w="0" w:type="auto"/>
            <w:hideMark/>
          </w:tcPr>
          <w:p w14:paraId="0C6143A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İzah</w:t>
            </w:r>
          </w:p>
        </w:tc>
      </w:tr>
      <w:tr w:rsidR="009F0122" w:rsidRPr="00717282" w14:paraId="6A526F00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DA0A7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Məlumat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mənbəyi</w:t>
            </w:r>
            <w:proofErr w:type="spellEnd"/>
          </w:p>
        </w:tc>
        <w:tc>
          <w:tcPr>
            <w:tcW w:w="0" w:type="auto"/>
            <w:hideMark/>
          </w:tcPr>
          <w:p w14:paraId="23D02B6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Bələdçi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koordinator</w:t>
            </w:r>
            <w:proofErr w:type="spellEnd"/>
          </w:p>
        </w:tc>
        <w:tc>
          <w:tcPr>
            <w:tcW w:w="0" w:type="auto"/>
            <w:hideMark/>
          </w:tcPr>
          <w:p w14:paraId="041D124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Tələbəyə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rəhbərlik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edir</w:t>
            </w:r>
            <w:proofErr w:type="spellEnd"/>
          </w:p>
        </w:tc>
      </w:tr>
      <w:tr w:rsidR="009F0122" w:rsidRPr="00717282" w14:paraId="0D9E0551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7794AF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Qreyder</w:t>
            </w:r>
            <w:proofErr w:type="spellEnd"/>
          </w:p>
        </w:tc>
        <w:tc>
          <w:tcPr>
            <w:tcW w:w="0" w:type="auto"/>
            <w:hideMark/>
          </w:tcPr>
          <w:p w14:paraId="033D91C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Qiymətləndirmə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dizayneri</w:t>
            </w:r>
            <w:proofErr w:type="spellEnd"/>
          </w:p>
        </w:tc>
        <w:tc>
          <w:tcPr>
            <w:tcW w:w="0" w:type="auto"/>
            <w:hideMark/>
          </w:tcPr>
          <w:p w14:paraId="6C0EC4B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Performans </w:t>
            </w:r>
            <w:proofErr w:type="spellStart"/>
            <w:r w:rsidRPr="00717282">
              <w:rPr>
                <w:lang w:val="tr-TR"/>
              </w:rPr>
              <w:t>rubrikaları</w:t>
            </w:r>
            <w:proofErr w:type="spellEnd"/>
            <w:r w:rsidRPr="00717282">
              <w:rPr>
                <w:lang w:val="tr-TR"/>
              </w:rPr>
              <w:t xml:space="preserve"> yaradır</w:t>
            </w:r>
          </w:p>
        </w:tc>
      </w:tr>
      <w:tr w:rsidR="009F0122" w:rsidRPr="00717282" w14:paraId="3CA5549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23EB4A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Təqdimatçı</w:t>
            </w:r>
            <w:proofErr w:type="spellEnd"/>
          </w:p>
        </w:tc>
        <w:tc>
          <w:tcPr>
            <w:tcW w:w="0" w:type="auto"/>
            <w:hideMark/>
          </w:tcPr>
          <w:p w14:paraId="3AA4C49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Qarşılıqlı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əlaqə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dizayneri</w:t>
            </w:r>
            <w:proofErr w:type="spellEnd"/>
          </w:p>
        </w:tc>
        <w:tc>
          <w:tcPr>
            <w:tcW w:w="0" w:type="auto"/>
            <w:hideMark/>
          </w:tcPr>
          <w:p w14:paraId="5E173DA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ssenarisini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idarə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edir</w:t>
            </w:r>
            <w:proofErr w:type="spellEnd"/>
          </w:p>
        </w:tc>
      </w:tr>
      <w:tr w:rsidR="009F0122" w:rsidRPr="00717282" w14:paraId="1CAF5791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AAD05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Nəzarətçi</w:t>
            </w:r>
            <w:proofErr w:type="spellEnd"/>
          </w:p>
        </w:tc>
        <w:tc>
          <w:tcPr>
            <w:tcW w:w="0" w:type="auto"/>
            <w:hideMark/>
          </w:tcPr>
          <w:p w14:paraId="0D06746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Əlaqə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məşqçisi</w:t>
            </w:r>
            <w:proofErr w:type="spellEnd"/>
          </w:p>
        </w:tc>
        <w:tc>
          <w:tcPr>
            <w:tcW w:w="0" w:type="auto"/>
            <w:hideMark/>
          </w:tcPr>
          <w:p w14:paraId="4BABE65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Tələbələrin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məlumatlarını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şərh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edir</w:t>
            </w:r>
            <w:proofErr w:type="spellEnd"/>
          </w:p>
        </w:tc>
      </w:tr>
    </w:tbl>
    <w:p w14:paraId="776CB0B4" w14:textId="6411A858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Müəllimin</w:t>
      </w:r>
      <w:proofErr w:type="spellEnd"/>
      <w:r w:rsidRPr="00717282">
        <w:rPr>
          <w:lang w:val="tr-TR"/>
        </w:rPr>
        <w:t xml:space="preserve"> VR </w:t>
      </w:r>
      <w:proofErr w:type="spellStart"/>
      <w:r w:rsidRPr="00717282">
        <w:rPr>
          <w:lang w:val="tr-TR"/>
        </w:rPr>
        <w:t>pedaqoji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bacarıqları</w:t>
      </w:r>
      <w:proofErr w:type="spellEnd"/>
      <w:r w:rsidRPr="00717282">
        <w:rPr>
          <w:lang w:val="tr-TR"/>
        </w:rPr>
        <w:t xml:space="preserve"> onların aparat </w:t>
      </w:r>
      <w:proofErr w:type="spellStart"/>
      <w:r w:rsidRPr="00717282">
        <w:rPr>
          <w:lang w:val="tr-TR"/>
        </w:rPr>
        <w:t>biliklərindən</w:t>
      </w:r>
      <w:proofErr w:type="spellEnd"/>
      <w:r w:rsidRPr="00717282">
        <w:rPr>
          <w:lang w:val="tr-TR"/>
        </w:rPr>
        <w:t xml:space="preserve"> daha </w:t>
      </w:r>
      <w:proofErr w:type="spellStart"/>
      <w:r w:rsidRPr="00717282">
        <w:rPr>
          <w:lang w:val="tr-TR"/>
        </w:rPr>
        <w:t>vacibdir</w:t>
      </w:r>
      <w:proofErr w:type="spellEnd"/>
      <w:r w:rsidRPr="00717282">
        <w:rPr>
          <w:lang w:val="tr-TR"/>
        </w:rPr>
        <w:t xml:space="preserve">. </w:t>
      </w:r>
      <w:proofErr w:type="spellStart"/>
      <w:r w:rsidRPr="00717282">
        <w:rPr>
          <w:lang w:val="tr-TR"/>
        </w:rPr>
        <w:t>Müvəffəqiyyəti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texnologiya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</w:t>
      </w:r>
      <w:proofErr w:type="gramStart"/>
      <w:r w:rsidRPr="00717282">
        <w:rPr>
          <w:lang w:val="tr-TR"/>
        </w:rPr>
        <w:t>dizaynı</w:t>
      </w:r>
      <w:proofErr w:type="gram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müəyyən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</w:t>
      </w:r>
    </w:p>
    <w:p w14:paraId="1C41A1AC" w14:textId="77777777" w:rsidR="009942E7" w:rsidRDefault="009942E7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1FC3E806" w14:textId="5E05B6C6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4.6 </w:t>
      </w:r>
      <w:proofErr w:type="spellStart"/>
      <w:r w:rsidRPr="00717282">
        <w:rPr>
          <w:b/>
          <w:bCs/>
          <w:lang w:val="tr-TR"/>
        </w:rPr>
        <w:t>Tələbələrin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İştirakının</w:t>
      </w:r>
      <w:proofErr w:type="spellEnd"/>
      <w:r w:rsidRPr="00717282">
        <w:rPr>
          <w:b/>
          <w:bCs/>
          <w:lang w:val="tr-TR"/>
        </w:rPr>
        <w:t xml:space="preserve"> Artırılması </w:t>
      </w:r>
      <w:proofErr w:type="spellStart"/>
      <w:r w:rsidRPr="00717282">
        <w:rPr>
          <w:b/>
          <w:bCs/>
          <w:lang w:val="tr-TR"/>
        </w:rPr>
        <w:t>Strategiyaları</w:t>
      </w:r>
      <w:proofErr w:type="spellEnd"/>
    </w:p>
    <w:p w14:paraId="39A8E0C2" w14:textId="77777777" w:rsidR="009F0122" w:rsidRPr="00717282" w:rsidRDefault="009F0122" w:rsidP="0005079B">
      <w:pPr>
        <w:numPr>
          <w:ilvl w:val="0"/>
          <w:numId w:val="1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Tapşırıq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əsaslı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öyrənmə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Hər</w:t>
      </w:r>
      <w:proofErr w:type="spellEnd"/>
      <w:r w:rsidRPr="00717282">
        <w:rPr>
          <w:lang w:val="tr-TR"/>
        </w:rPr>
        <w:t xml:space="preserve"> bir </w:t>
      </w:r>
      <w:proofErr w:type="spellStart"/>
      <w:r w:rsidRPr="00717282">
        <w:rPr>
          <w:lang w:val="tr-TR"/>
        </w:rPr>
        <w:t>şagirdə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ölçülə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tapşırıq</w:t>
      </w:r>
      <w:proofErr w:type="spellEnd"/>
      <w:r w:rsidRPr="00717282">
        <w:rPr>
          <w:lang w:val="tr-TR"/>
        </w:rPr>
        <w:t xml:space="preserve"> verin.</w:t>
      </w:r>
    </w:p>
    <w:p w14:paraId="1EC33D42" w14:textId="77777777" w:rsidR="009F0122" w:rsidRPr="00717282" w:rsidRDefault="009F0122" w:rsidP="0005079B">
      <w:pPr>
        <w:numPr>
          <w:ilvl w:val="0"/>
          <w:numId w:val="1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Oyunlaşdırma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xallar</w:t>
      </w:r>
      <w:proofErr w:type="spellEnd"/>
      <w:r w:rsidRPr="00717282">
        <w:rPr>
          <w:lang w:val="tr-TR"/>
        </w:rPr>
        <w:t xml:space="preserve">, nişanlar, </w:t>
      </w:r>
      <w:proofErr w:type="spellStart"/>
      <w:r w:rsidRPr="00717282">
        <w:rPr>
          <w:lang w:val="tr-TR"/>
        </w:rPr>
        <w:t>səviyyə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sistemləri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əlavə</w:t>
      </w:r>
      <w:proofErr w:type="spellEnd"/>
      <w:r w:rsidRPr="00717282">
        <w:rPr>
          <w:lang w:val="tr-TR"/>
        </w:rPr>
        <w:t xml:space="preserve"> edin.</w:t>
      </w:r>
    </w:p>
    <w:p w14:paraId="4311CB18" w14:textId="77777777" w:rsidR="009F0122" w:rsidRPr="00717282" w:rsidRDefault="009F0122" w:rsidP="0005079B">
      <w:pPr>
        <w:numPr>
          <w:ilvl w:val="0"/>
          <w:numId w:val="1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Cüt</w:t>
      </w:r>
      <w:proofErr w:type="spellEnd"/>
      <w:r w:rsidRPr="00717282">
        <w:rPr>
          <w:b/>
          <w:bCs/>
          <w:lang w:val="tr-TR"/>
        </w:rPr>
        <w:t xml:space="preserve"> iş: </w:t>
      </w:r>
      <w:r w:rsidRPr="00717282">
        <w:rPr>
          <w:lang w:val="tr-TR"/>
        </w:rPr>
        <w:t xml:space="preserve">VR </w:t>
      </w:r>
      <w:proofErr w:type="spellStart"/>
      <w:r w:rsidRPr="00717282">
        <w:rPr>
          <w:lang w:val="tr-TR"/>
        </w:rPr>
        <w:t>qruplarında</w:t>
      </w:r>
      <w:proofErr w:type="spellEnd"/>
      <w:r w:rsidRPr="00717282">
        <w:rPr>
          <w:lang w:val="tr-TR"/>
        </w:rPr>
        <w:t xml:space="preserve"> komanda </w:t>
      </w:r>
      <w:proofErr w:type="spellStart"/>
      <w:r w:rsidRPr="00717282">
        <w:rPr>
          <w:lang w:val="tr-TR"/>
        </w:rPr>
        <w:t>tapşırıqları</w:t>
      </w:r>
      <w:proofErr w:type="spellEnd"/>
      <w:r w:rsidRPr="00717282">
        <w:rPr>
          <w:lang w:val="tr-TR"/>
        </w:rPr>
        <w:t xml:space="preserve"> yaradın.</w:t>
      </w:r>
    </w:p>
    <w:p w14:paraId="1CA92173" w14:textId="77777777" w:rsidR="009F0122" w:rsidRPr="00717282" w:rsidRDefault="009F0122" w:rsidP="0005079B">
      <w:pPr>
        <w:numPr>
          <w:ilvl w:val="0"/>
          <w:numId w:val="18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Real </w:t>
      </w:r>
      <w:proofErr w:type="spellStart"/>
      <w:r w:rsidRPr="00717282">
        <w:rPr>
          <w:b/>
          <w:bCs/>
          <w:lang w:val="tr-TR"/>
        </w:rPr>
        <w:t>rəy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uğurunu </w:t>
      </w:r>
      <w:proofErr w:type="spellStart"/>
      <w:r w:rsidRPr="00717282">
        <w:rPr>
          <w:lang w:val="tr-TR"/>
        </w:rPr>
        <w:t>dərhal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göstərin</w:t>
      </w:r>
      <w:proofErr w:type="spellEnd"/>
      <w:r w:rsidRPr="00717282">
        <w:rPr>
          <w:lang w:val="tr-TR"/>
        </w:rPr>
        <w:t>.</w:t>
      </w:r>
    </w:p>
    <w:p w14:paraId="67D11AA8" w14:textId="213FA56C" w:rsidR="009F0122" w:rsidRPr="00717282" w:rsidRDefault="009F0122" w:rsidP="0005079B">
      <w:pPr>
        <w:numPr>
          <w:ilvl w:val="0"/>
          <w:numId w:val="1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Refleksiya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t>“</w:t>
      </w:r>
      <w:proofErr w:type="spellStart"/>
      <w:r w:rsidRPr="00717282">
        <w:rPr>
          <w:lang w:val="tr-TR"/>
        </w:rPr>
        <w:t>Mən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öyrəndim</w:t>
      </w:r>
      <w:proofErr w:type="spellEnd"/>
      <w:r w:rsidRPr="00717282">
        <w:rPr>
          <w:lang w:val="tr-TR"/>
        </w:rPr>
        <w:t xml:space="preserve">?” </w:t>
      </w:r>
      <w:proofErr w:type="spellStart"/>
      <w:r w:rsidRPr="00717282">
        <w:rPr>
          <w:lang w:val="tr-TR"/>
        </w:rPr>
        <w:t>sualını</w:t>
      </w:r>
      <w:proofErr w:type="spellEnd"/>
      <w:r w:rsidRPr="00717282">
        <w:rPr>
          <w:lang w:val="tr-TR"/>
        </w:rPr>
        <w:t xml:space="preserve"> doldursunlar. </w:t>
      </w:r>
      <w:proofErr w:type="spellStart"/>
      <w:r w:rsidRPr="00717282">
        <w:rPr>
          <w:lang w:val="tr-TR"/>
        </w:rPr>
        <w:t>hər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sessiyanın</w:t>
      </w:r>
      <w:proofErr w:type="spellEnd"/>
      <w:r w:rsidRPr="00717282">
        <w:rPr>
          <w:lang w:val="tr-TR"/>
        </w:rPr>
        <w:t xml:space="preserve"> sonunda forma verin.</w:t>
      </w:r>
    </w:p>
    <w:p w14:paraId="748DFE9C" w14:textId="77777777" w:rsidR="009942E7" w:rsidRDefault="009942E7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5BF88FCC" w14:textId="1CE411DD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4.7 İcra Planı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Pilotlar</w:t>
      </w:r>
    </w:p>
    <w:p w14:paraId="69B16D1C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Hər</w:t>
      </w:r>
      <w:proofErr w:type="spellEnd"/>
      <w:r w:rsidRPr="00717282">
        <w:rPr>
          <w:lang w:val="tr-TR"/>
        </w:rPr>
        <w:t xml:space="preserve"> bir </w:t>
      </w:r>
      <w:proofErr w:type="spellStart"/>
      <w:r w:rsidRPr="00717282">
        <w:rPr>
          <w:lang w:val="tr-TR"/>
        </w:rPr>
        <w:t>kurrikulumun</w:t>
      </w:r>
      <w:proofErr w:type="spellEnd"/>
      <w:r w:rsidRPr="00717282">
        <w:rPr>
          <w:lang w:val="tr-TR"/>
        </w:rPr>
        <w:t xml:space="preserve"> tam </w:t>
      </w:r>
      <w:proofErr w:type="spellStart"/>
      <w:r w:rsidRPr="00717282">
        <w:rPr>
          <w:lang w:val="tr-TR"/>
        </w:rPr>
        <w:t>tətbiqindən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əvvəl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sınaqdan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keçirilməlidir</w:t>
      </w:r>
      <w:proofErr w:type="spellEnd"/>
      <w:r w:rsidRPr="00717282">
        <w:rPr>
          <w:lang w:val="tr-TR"/>
        </w:rPr>
        <w:t>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885"/>
        <w:gridCol w:w="1643"/>
        <w:gridCol w:w="2416"/>
        <w:gridCol w:w="1976"/>
      </w:tblGrid>
      <w:tr w:rsidR="009F0122" w:rsidRPr="00717282" w14:paraId="27F4B54A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6B3A98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Mərhələ</w:t>
            </w:r>
            <w:proofErr w:type="spellEnd"/>
          </w:p>
        </w:tc>
        <w:tc>
          <w:tcPr>
            <w:tcW w:w="0" w:type="auto"/>
            <w:hideMark/>
          </w:tcPr>
          <w:p w14:paraId="457AAE0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Müddət</w:t>
            </w:r>
            <w:proofErr w:type="spellEnd"/>
          </w:p>
        </w:tc>
        <w:tc>
          <w:tcPr>
            <w:tcW w:w="0" w:type="auto"/>
            <w:hideMark/>
          </w:tcPr>
          <w:p w14:paraId="0E7224A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Məsuliyyətli</w:t>
            </w:r>
            <w:proofErr w:type="spellEnd"/>
          </w:p>
        </w:tc>
        <w:tc>
          <w:tcPr>
            <w:tcW w:w="0" w:type="auto"/>
            <w:hideMark/>
          </w:tcPr>
          <w:p w14:paraId="4BF598D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Çıxış</w:t>
            </w:r>
            <w:proofErr w:type="spellEnd"/>
          </w:p>
        </w:tc>
      </w:tr>
      <w:tr w:rsidR="009F0122" w:rsidRPr="00717282" w14:paraId="07FB058F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1DB9B2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Planlaşdırma</w:t>
            </w:r>
            <w:proofErr w:type="spellEnd"/>
          </w:p>
        </w:tc>
        <w:tc>
          <w:tcPr>
            <w:tcW w:w="0" w:type="auto"/>
            <w:hideMark/>
          </w:tcPr>
          <w:p w14:paraId="10DC9EC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2 </w:t>
            </w:r>
            <w:proofErr w:type="spellStart"/>
            <w:r w:rsidRPr="00717282">
              <w:rPr>
                <w:lang w:val="tr-TR"/>
              </w:rPr>
              <w:t>həftə</w:t>
            </w:r>
            <w:proofErr w:type="spellEnd"/>
          </w:p>
        </w:tc>
        <w:tc>
          <w:tcPr>
            <w:tcW w:w="0" w:type="auto"/>
            <w:hideMark/>
          </w:tcPr>
          <w:p w14:paraId="7AC52B1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Müəllim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komandası</w:t>
            </w:r>
            <w:proofErr w:type="spellEnd"/>
          </w:p>
        </w:tc>
        <w:tc>
          <w:tcPr>
            <w:tcW w:w="0" w:type="auto"/>
            <w:hideMark/>
          </w:tcPr>
          <w:p w14:paraId="7913CF0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Pilot </w:t>
            </w:r>
            <w:proofErr w:type="spellStart"/>
            <w:r w:rsidRPr="00717282">
              <w:rPr>
                <w:lang w:val="tr-TR"/>
              </w:rPr>
              <w:t>dərs</w:t>
            </w:r>
            <w:proofErr w:type="spellEnd"/>
            <w:r w:rsidRPr="00717282">
              <w:rPr>
                <w:lang w:val="tr-TR"/>
              </w:rPr>
              <w:t xml:space="preserve"> planı</w:t>
            </w:r>
          </w:p>
        </w:tc>
      </w:tr>
      <w:tr w:rsidR="009F0122" w:rsidRPr="00717282" w14:paraId="7EDE0D33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10FEB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Pilot </w:t>
            </w:r>
            <w:proofErr w:type="spellStart"/>
            <w:r w:rsidRPr="00717282">
              <w:rPr>
                <w:lang w:val="tr-TR"/>
              </w:rPr>
              <w:t>tətbiqi</w:t>
            </w:r>
            <w:proofErr w:type="spellEnd"/>
          </w:p>
        </w:tc>
        <w:tc>
          <w:tcPr>
            <w:tcW w:w="0" w:type="auto"/>
            <w:hideMark/>
          </w:tcPr>
          <w:p w14:paraId="5B087C0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3 </w:t>
            </w:r>
            <w:proofErr w:type="spellStart"/>
            <w:r w:rsidRPr="00717282">
              <w:rPr>
                <w:lang w:val="tr-TR"/>
              </w:rPr>
              <w:t>həftə</w:t>
            </w:r>
            <w:proofErr w:type="spellEnd"/>
          </w:p>
        </w:tc>
        <w:tc>
          <w:tcPr>
            <w:tcW w:w="0" w:type="auto"/>
            <w:hideMark/>
          </w:tcPr>
          <w:p w14:paraId="6F8C338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Müəllim</w:t>
            </w:r>
            <w:proofErr w:type="spellEnd"/>
            <w:r w:rsidRPr="00717282">
              <w:rPr>
                <w:lang w:val="tr-TR"/>
              </w:rPr>
              <w:t xml:space="preserve"> + </w:t>
            </w:r>
            <w:proofErr w:type="spellStart"/>
            <w:r w:rsidRPr="00717282">
              <w:rPr>
                <w:lang w:val="tr-TR"/>
              </w:rPr>
              <w:t>tələbə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qrupu</w:t>
            </w:r>
            <w:proofErr w:type="spellEnd"/>
          </w:p>
        </w:tc>
        <w:tc>
          <w:tcPr>
            <w:tcW w:w="0" w:type="auto"/>
            <w:hideMark/>
          </w:tcPr>
          <w:p w14:paraId="70A180F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Müşahidə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hesabatı</w:t>
            </w:r>
            <w:proofErr w:type="spellEnd"/>
          </w:p>
        </w:tc>
      </w:tr>
      <w:tr w:rsidR="009F0122" w:rsidRPr="00717282" w14:paraId="7E80916F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AD4CA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Qiymətləndirmə</w:t>
            </w:r>
            <w:proofErr w:type="spellEnd"/>
          </w:p>
        </w:tc>
        <w:tc>
          <w:tcPr>
            <w:tcW w:w="0" w:type="auto"/>
            <w:hideMark/>
          </w:tcPr>
          <w:p w14:paraId="3E623E2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1 </w:t>
            </w:r>
            <w:proofErr w:type="spellStart"/>
            <w:r w:rsidRPr="00717282">
              <w:rPr>
                <w:lang w:val="tr-TR"/>
              </w:rPr>
              <w:t>Həftə</w:t>
            </w:r>
            <w:proofErr w:type="spellEnd"/>
          </w:p>
        </w:tc>
        <w:tc>
          <w:tcPr>
            <w:tcW w:w="0" w:type="auto"/>
            <w:hideMark/>
          </w:tcPr>
          <w:p w14:paraId="59F7C47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koordinator</w:t>
            </w:r>
            <w:proofErr w:type="spellEnd"/>
          </w:p>
        </w:tc>
        <w:tc>
          <w:tcPr>
            <w:tcW w:w="0" w:type="auto"/>
            <w:hideMark/>
          </w:tcPr>
          <w:p w14:paraId="113A23E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Təftiş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təklifləri</w:t>
            </w:r>
            <w:proofErr w:type="spellEnd"/>
          </w:p>
        </w:tc>
      </w:tr>
      <w:tr w:rsidR="009F0122" w:rsidRPr="00717282" w14:paraId="1F9C3A98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584FD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Yayılması</w:t>
            </w:r>
          </w:p>
        </w:tc>
        <w:tc>
          <w:tcPr>
            <w:tcW w:w="0" w:type="auto"/>
            <w:hideMark/>
          </w:tcPr>
          <w:p w14:paraId="47FB3F4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Davamlı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olaraq</w:t>
            </w:r>
            <w:proofErr w:type="spellEnd"/>
          </w:p>
        </w:tc>
        <w:tc>
          <w:tcPr>
            <w:tcW w:w="0" w:type="auto"/>
            <w:hideMark/>
          </w:tcPr>
          <w:p w14:paraId="0CB7304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Məktəb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rəhbərliyi</w:t>
            </w:r>
            <w:proofErr w:type="spellEnd"/>
          </w:p>
        </w:tc>
        <w:tc>
          <w:tcPr>
            <w:tcW w:w="0" w:type="auto"/>
            <w:hideMark/>
          </w:tcPr>
          <w:p w14:paraId="6AC4EBF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Yekun </w:t>
            </w:r>
            <w:proofErr w:type="spellStart"/>
            <w:r w:rsidRPr="00717282">
              <w:rPr>
                <w:lang w:val="tr-TR"/>
              </w:rPr>
              <w:t>kurikulum</w:t>
            </w:r>
            <w:proofErr w:type="spellEnd"/>
          </w:p>
        </w:tc>
      </w:tr>
    </w:tbl>
    <w:p w14:paraId="47809BFB" w14:textId="233328BF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 xml:space="preserve">VRinVET pilot </w:t>
      </w:r>
      <w:proofErr w:type="spellStart"/>
      <w:r w:rsidRPr="00717282">
        <w:rPr>
          <w:lang w:val="tr-TR"/>
        </w:rPr>
        <w:t>tədqiqatlarında</w:t>
      </w:r>
      <w:proofErr w:type="spellEnd"/>
      <w:r w:rsidRPr="00717282">
        <w:rPr>
          <w:lang w:val="tr-TR"/>
        </w:rPr>
        <w:t xml:space="preserve"> “Virtual </w:t>
      </w:r>
      <w:proofErr w:type="spellStart"/>
      <w:r w:rsidRPr="00717282">
        <w:rPr>
          <w:lang w:val="tr-TR"/>
        </w:rPr>
        <w:t>Təhlükəsizlik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Seminarı</w:t>
      </w:r>
      <w:proofErr w:type="spellEnd"/>
      <w:r w:rsidRPr="00717282">
        <w:rPr>
          <w:lang w:val="tr-TR"/>
        </w:rPr>
        <w:t xml:space="preserve">” </w:t>
      </w:r>
      <w:proofErr w:type="spellStart"/>
      <w:r w:rsidRPr="00717282">
        <w:rPr>
          <w:lang w:val="tr-TR"/>
        </w:rPr>
        <w:t>modulu</w:t>
      </w:r>
      <w:proofErr w:type="spellEnd"/>
      <w:r w:rsidRPr="00717282">
        <w:rPr>
          <w:lang w:val="tr-TR"/>
        </w:rPr>
        <w:t xml:space="preserve"> ilk </w:t>
      </w:r>
      <w:proofErr w:type="spellStart"/>
      <w:r w:rsidRPr="00717282">
        <w:rPr>
          <w:lang w:val="tr-TR"/>
        </w:rPr>
        <w:t>olaraq</w:t>
      </w:r>
      <w:proofErr w:type="spellEnd"/>
      <w:r w:rsidRPr="00717282">
        <w:rPr>
          <w:lang w:val="tr-TR"/>
        </w:rPr>
        <w:t xml:space="preserve"> 20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sınaqdan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keçirilmiş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rəylərin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nəticələrinə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əsasən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ssenarilər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yenidən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işlənmişdir</w:t>
      </w:r>
      <w:proofErr w:type="spellEnd"/>
      <w:r w:rsidRPr="00717282">
        <w:rPr>
          <w:lang w:val="tr-TR"/>
        </w:rPr>
        <w:t>.</w:t>
      </w:r>
    </w:p>
    <w:p w14:paraId="3457B733" w14:textId="77777777" w:rsidR="009942E7" w:rsidRDefault="009942E7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348CD054" w14:textId="066D90C6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4.8 </w:t>
      </w:r>
      <w:proofErr w:type="spellStart"/>
      <w:r w:rsidRPr="00717282">
        <w:rPr>
          <w:b/>
          <w:bCs/>
          <w:lang w:val="tr-TR"/>
        </w:rPr>
        <w:t>Nəticə</w:t>
      </w:r>
      <w:proofErr w:type="spellEnd"/>
    </w:p>
    <w:p w14:paraId="7B2A3EB4" w14:textId="72DAF57F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Kurrikulumun</w:t>
      </w:r>
      <w:proofErr w:type="spellEnd"/>
      <w:r w:rsidRPr="00717282">
        <w:rPr>
          <w:lang w:val="tr-TR"/>
        </w:rPr>
        <w:t xml:space="preserve"> hazırlanması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həyata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keçirilməsi</w:t>
      </w:r>
      <w:proofErr w:type="spellEnd"/>
      <w:r w:rsidRPr="00717282">
        <w:rPr>
          <w:lang w:val="tr-TR"/>
        </w:rPr>
        <w:t xml:space="preserve"> prosesi </w:t>
      </w:r>
      <w:proofErr w:type="spellStart"/>
      <w:r w:rsidRPr="00717282">
        <w:rPr>
          <w:lang w:val="tr-TR"/>
        </w:rPr>
        <w:t>nəzəriyyəni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praktikaya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planlaşdırmanı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təcrübəyə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təhsili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istehsalata</w:t>
      </w:r>
      <w:proofErr w:type="spellEnd"/>
      <w:r w:rsidRPr="00717282">
        <w:rPr>
          <w:lang w:val="tr-TR"/>
        </w:rPr>
        <w:t xml:space="preserve"> çevirir. </w:t>
      </w:r>
      <w:r w:rsidRPr="00717282">
        <w:rPr>
          <w:lang w:val="tr-TR"/>
        </w:rPr>
        <w:br/>
        <w:t xml:space="preserve">VR </w:t>
      </w:r>
      <w:proofErr w:type="spellStart"/>
      <w:r w:rsidRPr="00717282">
        <w:rPr>
          <w:lang w:val="tr-TR"/>
        </w:rPr>
        <w:t>texnologiyası</w:t>
      </w:r>
      <w:proofErr w:type="spellEnd"/>
      <w:r w:rsidRPr="00717282">
        <w:rPr>
          <w:lang w:val="tr-TR"/>
        </w:rPr>
        <w:t xml:space="preserve"> bu prosesi </w:t>
      </w:r>
      <w:proofErr w:type="spellStart"/>
      <w:r w:rsidRPr="00717282">
        <w:rPr>
          <w:lang w:val="tr-TR"/>
        </w:rPr>
        <w:t>sürətləndirən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vizuallaşdıran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ölçülə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bilən</w:t>
      </w:r>
      <w:proofErr w:type="spellEnd"/>
      <w:r w:rsidRPr="00717282">
        <w:rPr>
          <w:lang w:val="tr-TR"/>
        </w:rPr>
        <w:t xml:space="preserve"> bir </w:t>
      </w:r>
      <w:proofErr w:type="spellStart"/>
      <w:r w:rsidRPr="00717282">
        <w:rPr>
          <w:lang w:val="tr-TR"/>
        </w:rPr>
        <w:t>vasitədir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</w:r>
      <w:r w:rsidRPr="00717282">
        <w:rPr>
          <w:lang w:val="tr-TR"/>
        </w:rPr>
        <w:lastRenderedPageBreak/>
        <w:t xml:space="preserve">Uğurlu VRinVET </w:t>
      </w:r>
      <w:proofErr w:type="spellStart"/>
      <w:r w:rsidRPr="00717282">
        <w:rPr>
          <w:lang w:val="tr-TR"/>
        </w:rPr>
        <w:t>tətbiqi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müəllim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rəhbərliyi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fəal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iştirakı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mümkündür. “</w:t>
      </w:r>
      <w:proofErr w:type="spellStart"/>
      <w:r w:rsidRPr="00717282">
        <w:rPr>
          <w:lang w:val="tr-TR"/>
        </w:rPr>
        <w:t>İşlənmiş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kurrikulumun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dəyəri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real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həyatda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biləcəyi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ölçülür”.</w:t>
      </w:r>
    </w:p>
    <w:p w14:paraId="5EC1FC52" w14:textId="77777777" w:rsidR="00CF1B39" w:rsidRPr="00717282" w:rsidRDefault="00CF1B39" w:rsidP="00CF1B39">
      <w:pPr>
        <w:pStyle w:val="Balk1"/>
        <w:rPr>
          <w:rFonts w:asciiTheme="minorHAnsi" w:hAnsiTheme="minorHAnsi"/>
          <w:sz w:val="22"/>
          <w:szCs w:val="22"/>
          <w:lang w:val="tr-TR" w:eastAsia="tr-TR"/>
        </w:rPr>
      </w:pPr>
      <w:bookmarkStart w:id="4" w:name="_Toc212992691"/>
      <w:r w:rsidRPr="00717282">
        <w:rPr>
          <w:rFonts w:asciiTheme="minorHAnsi" w:hAnsiTheme="minorHAnsi"/>
          <w:sz w:val="22"/>
          <w:szCs w:val="22"/>
          <w:lang w:val="tr-TR" w:eastAsia="tr-TR"/>
        </w:rPr>
        <w:t>5. TƏHSİL-MƏŞĞULLUK UYGUNLUĞU: MƏKTƏB VƏ İŞ YERİ GÖZLƏNLƏRİ ARASINDAKİ KÖRPÜ</w:t>
      </w:r>
      <w:bookmarkEnd w:id="4"/>
    </w:p>
    <w:p w14:paraId="11D6769A" w14:textId="6ADA9639" w:rsidR="00CF1B39" w:rsidRPr="009942E7" w:rsidRDefault="00CF1B39" w:rsidP="00CF1B39">
      <w:pPr>
        <w:rPr>
          <w:b/>
          <w:bCs/>
          <w:lang w:val="tr-TR" w:eastAsia="tr-TR"/>
        </w:rPr>
      </w:pPr>
      <w:r w:rsidRPr="009942E7">
        <w:rPr>
          <w:b/>
          <w:bCs/>
          <w:lang w:val="tr-TR" w:eastAsia="tr-TR"/>
        </w:rPr>
        <w:t xml:space="preserve">5.1 </w:t>
      </w:r>
      <w:proofErr w:type="spellStart"/>
      <w:r w:rsidRPr="009942E7">
        <w:rPr>
          <w:b/>
          <w:bCs/>
          <w:lang w:val="tr-TR" w:eastAsia="tr-TR"/>
        </w:rPr>
        <w:t>Uyğunluğun</w:t>
      </w:r>
      <w:proofErr w:type="spellEnd"/>
      <w:r w:rsidRPr="009942E7">
        <w:rPr>
          <w:b/>
          <w:bCs/>
          <w:lang w:val="tr-TR" w:eastAsia="tr-TR"/>
        </w:rPr>
        <w:t xml:space="preserve"> </w:t>
      </w:r>
      <w:proofErr w:type="spellStart"/>
      <w:r w:rsidRPr="009942E7">
        <w:rPr>
          <w:b/>
          <w:bCs/>
          <w:lang w:val="tr-TR" w:eastAsia="tr-TR"/>
        </w:rPr>
        <w:t>əhəmiyyəti</w:t>
      </w:r>
      <w:proofErr w:type="spellEnd"/>
    </w:p>
    <w:p w14:paraId="6B90B035" w14:textId="77777777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proofErr w:type="spellStart"/>
      <w:r w:rsidRPr="00CF1B39">
        <w:rPr>
          <w:rFonts w:eastAsia="Times New Roman" w:cs="Times New Roman"/>
          <w:lang w:val="tr-TR" w:eastAsia="tr-TR"/>
        </w:rPr>
        <w:t>Peşə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və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texniki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təhsilin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əsas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məqsədlərindən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biri </w:t>
      </w:r>
      <w:proofErr w:type="spellStart"/>
      <w:r w:rsidRPr="00CF1B39">
        <w:rPr>
          <w:rFonts w:eastAsia="Times New Roman" w:cs="Times New Roman"/>
          <w:lang w:val="tr-TR" w:eastAsia="tr-TR"/>
        </w:rPr>
        <w:t>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tələbələri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əmək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bazarının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tələb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etdiyi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bilik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,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bacarıq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və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davranışlara malik inkişaf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etdirməkdir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r w:rsidRPr="00CF1B39">
        <w:rPr>
          <w:rFonts w:eastAsia="Times New Roman" w:cs="Times New Roman"/>
          <w:lang w:val="tr-TR" w:eastAsia="tr-TR"/>
        </w:rPr>
        <w:t xml:space="preserve">. Bununla </w:t>
      </w:r>
      <w:proofErr w:type="spellStart"/>
      <w:r w:rsidRPr="00CF1B39">
        <w:rPr>
          <w:rFonts w:eastAsia="Times New Roman" w:cs="Times New Roman"/>
          <w:lang w:val="tr-TR" w:eastAsia="tr-TR"/>
        </w:rPr>
        <w:t>belə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, </w:t>
      </w:r>
      <w:proofErr w:type="spellStart"/>
      <w:r w:rsidRPr="00CF1B39">
        <w:rPr>
          <w:rFonts w:eastAsia="Times New Roman" w:cs="Times New Roman"/>
          <w:lang w:val="tr-TR" w:eastAsia="tr-TR"/>
        </w:rPr>
        <w:t>bəzən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məktəbdə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verilən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biliklərlə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iş </w:t>
      </w:r>
      <w:proofErr w:type="spellStart"/>
      <w:r w:rsidRPr="00CF1B39">
        <w:rPr>
          <w:rFonts w:eastAsia="Times New Roman" w:cs="Times New Roman"/>
          <w:lang w:val="tr-TR" w:eastAsia="tr-TR"/>
        </w:rPr>
        <w:t>yerində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axtarılan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keyfiyyətlər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arasında </w:t>
      </w:r>
      <w:proofErr w:type="spellStart"/>
      <w:r w:rsidRPr="00CF1B39">
        <w:rPr>
          <w:rFonts w:eastAsia="Times New Roman" w:cs="Times New Roman"/>
          <w:lang w:val="tr-TR" w:eastAsia="tr-TR"/>
        </w:rPr>
        <w:t>uyğunsuzluq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ola </w:t>
      </w:r>
      <w:proofErr w:type="spellStart"/>
      <w:r w:rsidRPr="00CF1B39">
        <w:rPr>
          <w:rFonts w:eastAsia="Times New Roman" w:cs="Times New Roman"/>
          <w:lang w:val="tr-TR" w:eastAsia="tr-TR"/>
        </w:rPr>
        <w:t>bilər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. Bu, </w:t>
      </w:r>
      <w:proofErr w:type="spellStart"/>
      <w:r w:rsidRPr="00CF1B39">
        <w:rPr>
          <w:rFonts w:eastAsia="Times New Roman" w:cs="Times New Roman"/>
          <w:lang w:val="tr-TR" w:eastAsia="tr-TR"/>
        </w:rPr>
        <w:t>məzunların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məşğulluq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imkanlarını </w:t>
      </w:r>
      <w:proofErr w:type="spellStart"/>
      <w:r w:rsidRPr="00CF1B39">
        <w:rPr>
          <w:rFonts w:eastAsia="Times New Roman" w:cs="Times New Roman"/>
          <w:lang w:val="tr-TR" w:eastAsia="tr-TR"/>
        </w:rPr>
        <w:t>azaldır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və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işəgötürənlərin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ixtisaslı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işçilər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tapmasını </w:t>
      </w:r>
      <w:proofErr w:type="spellStart"/>
      <w:r w:rsidRPr="00CF1B39">
        <w:rPr>
          <w:rFonts w:eastAsia="Times New Roman" w:cs="Times New Roman"/>
          <w:lang w:val="tr-TR" w:eastAsia="tr-TR"/>
        </w:rPr>
        <w:t>çətinləşdirir</w:t>
      </w:r>
      <w:proofErr w:type="spellEnd"/>
      <w:r w:rsidRPr="00CF1B39">
        <w:rPr>
          <w:rFonts w:eastAsia="Times New Roman" w:cs="Times New Roman"/>
          <w:lang w:val="tr-TR" w:eastAsia="tr-TR"/>
        </w:rPr>
        <w:t>.</w:t>
      </w:r>
    </w:p>
    <w:p w14:paraId="3433B3A6" w14:textId="45DAC95D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proofErr w:type="spellStart"/>
      <w:r w:rsidRPr="00CF1B39">
        <w:rPr>
          <w:rFonts w:eastAsia="Times New Roman" w:cs="Times New Roman"/>
          <w:lang w:val="tr-TR" w:eastAsia="tr-TR"/>
        </w:rPr>
        <w:t>təkcə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fərdi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məşğulluq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uğuru üçün </w:t>
      </w:r>
      <w:proofErr w:type="spellStart"/>
      <w:r w:rsidRPr="00CF1B39">
        <w:rPr>
          <w:rFonts w:eastAsia="Times New Roman" w:cs="Times New Roman"/>
          <w:lang w:val="tr-TR" w:eastAsia="tr-TR"/>
        </w:rPr>
        <w:t>deyil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, </w:t>
      </w:r>
      <w:proofErr w:type="spellStart"/>
      <w:r w:rsidRPr="00CF1B39">
        <w:rPr>
          <w:rFonts w:eastAsia="Times New Roman" w:cs="Times New Roman"/>
          <w:lang w:val="tr-TR" w:eastAsia="tr-TR"/>
        </w:rPr>
        <w:t>həm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ölkənin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iqtisadi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səmərəliliyi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,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innovasiya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potensialı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və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davamlı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inkişaf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məqsədləri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üçün </w:t>
      </w:r>
      <w:proofErr w:type="spellStart"/>
      <w:r w:rsidRPr="00CF1B39">
        <w:rPr>
          <w:rFonts w:eastAsia="Times New Roman" w:cs="Times New Roman"/>
          <w:lang w:val="tr-TR" w:eastAsia="tr-TR"/>
        </w:rPr>
        <w:t>çox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vacibdir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. Buna </w:t>
      </w:r>
      <w:proofErr w:type="spellStart"/>
      <w:r w:rsidRPr="00CF1B39">
        <w:rPr>
          <w:rFonts w:eastAsia="Times New Roman" w:cs="Times New Roman"/>
          <w:lang w:val="tr-TR" w:eastAsia="tr-TR"/>
        </w:rPr>
        <w:t>görə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r w:rsidRPr="00CF1B39">
        <w:rPr>
          <w:rFonts w:eastAsia="Times New Roman" w:cs="Times New Roman"/>
          <w:lang w:val="tr-TR" w:eastAsia="tr-TR"/>
        </w:rPr>
        <w:br/>
      </w:r>
      <w:proofErr w:type="spellStart"/>
      <w:r w:rsidRPr="00CF1B39">
        <w:rPr>
          <w:rFonts w:eastAsia="Times New Roman" w:cs="Times New Roman"/>
          <w:lang w:val="tr-TR" w:eastAsia="tr-TR"/>
        </w:rPr>
        <w:t>kurrikulumun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hazırlanması </w:t>
      </w:r>
      <w:proofErr w:type="spellStart"/>
      <w:r w:rsidRPr="00CF1B39">
        <w:rPr>
          <w:rFonts w:eastAsia="Times New Roman" w:cs="Times New Roman"/>
          <w:lang w:val="tr-TR" w:eastAsia="tr-TR"/>
        </w:rPr>
        <w:t>prosesində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“ </w:t>
      </w:r>
      <w:r w:rsidRPr="00CF1B39">
        <w:rPr>
          <w:rFonts w:eastAsia="Times New Roman" w:cs="Times New Roman"/>
          <w:lang w:val="tr-TR" w:eastAsia="tr-TR"/>
        </w:rPr>
        <w:br/>
      </w:r>
      <w:r w:rsidRPr="00CF1B39">
        <w:rPr>
          <w:rFonts w:eastAsia="Times New Roman" w:cs="Times New Roman"/>
          <w:b/>
          <w:bCs/>
          <w:lang w:val="tr-TR" w:eastAsia="tr-TR"/>
        </w:rPr>
        <w:t xml:space="preserve">iş dünyasının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ehtiyaclarına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cavab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vermək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” </w:t>
      </w:r>
      <w:proofErr w:type="spellStart"/>
      <w:r w:rsidRPr="00CF1B39">
        <w:rPr>
          <w:rFonts w:eastAsia="Times New Roman" w:cs="Times New Roman"/>
          <w:lang w:val="tr-TR" w:eastAsia="tr-TR"/>
        </w:rPr>
        <w:t>prinsipi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dayanmalıdır. </w:t>
      </w:r>
      <w:proofErr w:type="spellStart"/>
      <w:r w:rsidRPr="00CF1B39">
        <w:rPr>
          <w:rFonts w:eastAsia="Times New Roman" w:cs="Times New Roman"/>
          <w:lang w:val="tr-TR" w:eastAsia="tr-TR"/>
        </w:rPr>
        <w:t>Təhsil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sisteminin uğuru </w:t>
      </w:r>
      <w:proofErr w:type="spellStart"/>
      <w:r w:rsidRPr="00CF1B39">
        <w:rPr>
          <w:rFonts w:eastAsia="Times New Roman" w:cs="Times New Roman"/>
          <w:lang w:val="tr-TR" w:eastAsia="tr-TR"/>
        </w:rPr>
        <w:t>tələbələrin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nə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qədər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yaxşı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öyrənmələri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ilə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deyil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,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öyrəndiklərini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iş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yerində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nə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dərəcədə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effektiv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tətbiq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edə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bilmələri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ilə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ölçülür </w:t>
      </w:r>
      <w:r w:rsidRPr="00CF1B39">
        <w:rPr>
          <w:rFonts w:eastAsia="Times New Roman" w:cs="Times New Roman"/>
          <w:lang w:val="tr-TR" w:eastAsia="tr-TR"/>
        </w:rPr>
        <w:t>.</w:t>
      </w:r>
    </w:p>
    <w:p w14:paraId="3E7FC8C9" w14:textId="41C07A5E" w:rsidR="00CF1B39" w:rsidRPr="009942E7" w:rsidRDefault="00CF1B39" w:rsidP="00CF1B39">
      <w:pPr>
        <w:rPr>
          <w:b/>
          <w:bCs/>
          <w:lang w:val="tr-TR" w:eastAsia="tr-TR"/>
        </w:rPr>
      </w:pPr>
      <w:r w:rsidRPr="009942E7">
        <w:rPr>
          <w:b/>
          <w:bCs/>
          <w:lang w:val="tr-TR" w:eastAsia="tr-TR"/>
        </w:rPr>
        <w:t xml:space="preserve">5.2 </w:t>
      </w:r>
      <w:proofErr w:type="spellStart"/>
      <w:r w:rsidRPr="009942E7">
        <w:rPr>
          <w:b/>
          <w:bCs/>
          <w:lang w:val="tr-TR" w:eastAsia="tr-TR"/>
        </w:rPr>
        <w:t>Əmək</w:t>
      </w:r>
      <w:proofErr w:type="spellEnd"/>
      <w:r w:rsidRPr="009942E7">
        <w:rPr>
          <w:b/>
          <w:bCs/>
          <w:lang w:val="tr-TR" w:eastAsia="tr-TR"/>
        </w:rPr>
        <w:t xml:space="preserve"> </w:t>
      </w:r>
      <w:proofErr w:type="spellStart"/>
      <w:r w:rsidRPr="009942E7">
        <w:rPr>
          <w:b/>
          <w:bCs/>
          <w:lang w:val="tr-TR" w:eastAsia="tr-TR"/>
        </w:rPr>
        <w:t>bazarı</w:t>
      </w:r>
      <w:proofErr w:type="spellEnd"/>
      <w:r w:rsidRPr="009942E7">
        <w:rPr>
          <w:b/>
          <w:bCs/>
          <w:lang w:val="tr-TR" w:eastAsia="tr-TR"/>
        </w:rPr>
        <w:t xml:space="preserve"> </w:t>
      </w:r>
      <w:proofErr w:type="spellStart"/>
      <w:r w:rsidRPr="009942E7">
        <w:rPr>
          <w:b/>
          <w:bCs/>
          <w:lang w:val="tr-TR" w:eastAsia="tr-TR"/>
        </w:rPr>
        <w:t>siqnalları</w:t>
      </w:r>
      <w:proofErr w:type="spellEnd"/>
    </w:p>
    <w:p w14:paraId="4746ACEC" w14:textId="77777777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proofErr w:type="spellStart"/>
      <w:r w:rsidRPr="00CF1B39">
        <w:rPr>
          <w:rFonts w:eastAsia="Times New Roman" w:cs="Times New Roman"/>
          <w:lang w:val="tr-TR" w:eastAsia="tr-TR"/>
        </w:rPr>
        <w:t>Təhsil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sistemlərinin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çevik </w:t>
      </w:r>
      <w:proofErr w:type="spellStart"/>
      <w:r w:rsidRPr="00CF1B39">
        <w:rPr>
          <w:rFonts w:eastAsia="Times New Roman" w:cs="Times New Roman"/>
          <w:lang w:val="tr-TR" w:eastAsia="tr-TR"/>
        </w:rPr>
        <w:t>və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müasir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qalmaq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qabiliyyəti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əmək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bazarından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müntəzəm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olaraq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siqnal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toplamaqdan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asılıdır </w:t>
      </w:r>
      <w:r w:rsidRPr="00CF1B39">
        <w:rPr>
          <w:rFonts w:eastAsia="Times New Roman" w:cs="Times New Roman"/>
          <w:lang w:val="tr-TR" w:eastAsia="tr-TR"/>
        </w:rPr>
        <w:t xml:space="preserve">. Bu </w:t>
      </w:r>
      <w:proofErr w:type="spellStart"/>
      <w:r w:rsidRPr="00CF1B39">
        <w:rPr>
          <w:rFonts w:eastAsia="Times New Roman" w:cs="Times New Roman"/>
          <w:lang w:val="tr-TR" w:eastAsia="tr-TR"/>
        </w:rPr>
        <w:t>siqnallar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gələcəkdə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hansı </w:t>
      </w:r>
      <w:proofErr w:type="spellStart"/>
      <w:r w:rsidRPr="00CF1B39">
        <w:rPr>
          <w:rFonts w:eastAsia="Times New Roman" w:cs="Times New Roman"/>
          <w:lang w:val="tr-TR" w:eastAsia="tr-TR"/>
        </w:rPr>
        <w:t>bacarıqların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qabarıq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olacağını, hansı </w:t>
      </w:r>
      <w:proofErr w:type="spellStart"/>
      <w:r w:rsidRPr="00CF1B39">
        <w:rPr>
          <w:rFonts w:eastAsia="Times New Roman" w:cs="Times New Roman"/>
          <w:lang w:val="tr-TR" w:eastAsia="tr-TR"/>
        </w:rPr>
        <w:t>texnologiyaların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prioritet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qazanacağını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və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hansı </w:t>
      </w:r>
      <w:proofErr w:type="spellStart"/>
      <w:r w:rsidRPr="00CF1B39">
        <w:rPr>
          <w:rFonts w:eastAsia="Times New Roman" w:cs="Times New Roman"/>
          <w:lang w:val="tr-TR" w:eastAsia="tr-TR"/>
        </w:rPr>
        <w:t>sahələrin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yeni </w:t>
      </w:r>
      <w:proofErr w:type="spellStart"/>
      <w:r w:rsidRPr="00CF1B39">
        <w:rPr>
          <w:rFonts w:eastAsia="Times New Roman" w:cs="Times New Roman"/>
          <w:lang w:val="tr-TR" w:eastAsia="tr-TR"/>
        </w:rPr>
        <w:t>səriştələrin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inkişafını </w:t>
      </w:r>
      <w:proofErr w:type="spellStart"/>
      <w:r w:rsidRPr="00CF1B39">
        <w:rPr>
          <w:rFonts w:eastAsia="Times New Roman" w:cs="Times New Roman"/>
          <w:lang w:val="tr-TR" w:eastAsia="tr-TR"/>
        </w:rPr>
        <w:t>tələb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edəcəyini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işıqlandırır</w:t>
      </w:r>
      <w:proofErr w:type="spellEnd"/>
      <w:r w:rsidRPr="00CF1B39">
        <w:rPr>
          <w:rFonts w:eastAsia="Times New Roman" w:cs="Times New Roman"/>
          <w:lang w:val="tr-TR" w:eastAsia="tr-TR"/>
        </w:rPr>
        <w:t>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820"/>
        <w:gridCol w:w="3369"/>
        <w:gridCol w:w="3433"/>
      </w:tblGrid>
      <w:tr w:rsidR="00CF1B39" w:rsidRPr="00CF1B39" w14:paraId="10635876" w14:textId="77777777" w:rsidTr="00CF1B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64B4C5" w14:textId="77777777" w:rsidR="00CF1B39" w:rsidRPr="00CF1B39" w:rsidRDefault="00CF1B39" w:rsidP="00CF1B39">
            <w:pPr>
              <w:jc w:val="center"/>
              <w:rPr>
                <w:rFonts w:eastAsia="Times New Roman" w:cs="Times New Roman"/>
                <w:lang w:val="tr-TR" w:eastAsia="tr-TR"/>
              </w:rPr>
            </w:pP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Məlumat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mənbəyi</w:t>
            </w:r>
            <w:proofErr w:type="spellEnd"/>
          </w:p>
        </w:tc>
        <w:tc>
          <w:tcPr>
            <w:tcW w:w="0" w:type="auto"/>
            <w:hideMark/>
          </w:tcPr>
          <w:p w14:paraId="1B77DE02" w14:textId="77777777" w:rsidR="00CF1B39" w:rsidRPr="00CF1B39" w:rsidRDefault="00CF1B39" w:rsidP="00CF1B3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Verilənlər</w:t>
            </w:r>
            <w:proofErr w:type="spellEnd"/>
          </w:p>
        </w:tc>
        <w:tc>
          <w:tcPr>
            <w:tcW w:w="0" w:type="auto"/>
            <w:hideMark/>
          </w:tcPr>
          <w:p w14:paraId="608CB0B1" w14:textId="77777777" w:rsidR="00CF1B39" w:rsidRPr="00CF1B39" w:rsidRDefault="00CF1B39" w:rsidP="00CF1B3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Kurikulumda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istifadə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edin</w:t>
            </w:r>
          </w:p>
        </w:tc>
      </w:tr>
      <w:tr w:rsidR="00CF1B39" w:rsidRPr="009942E7" w14:paraId="4CE49A0C" w14:textId="77777777" w:rsidTr="00CF1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455865" w14:textId="77777777" w:rsidR="00CF1B39" w:rsidRPr="00CF1B39" w:rsidRDefault="00CF1B39" w:rsidP="00CF1B39">
            <w:pPr>
              <w:rPr>
                <w:rFonts w:eastAsia="Times New Roman" w:cs="Times New Roman"/>
                <w:lang w:val="tr-TR" w:eastAsia="tr-TR"/>
              </w:rPr>
            </w:pP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Sənaye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və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Ticarət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Palataları</w:t>
            </w:r>
            <w:proofErr w:type="spellEnd"/>
          </w:p>
        </w:tc>
        <w:tc>
          <w:tcPr>
            <w:tcW w:w="0" w:type="auto"/>
            <w:hideMark/>
          </w:tcPr>
          <w:p w14:paraId="555CF701" w14:textId="77777777" w:rsidR="00CF1B39" w:rsidRPr="00CF1B39" w:rsidRDefault="00CF1B39" w:rsidP="00CF1B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Sektor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bacarıq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ehtiyacları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,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texnoloji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meyllər</w:t>
            </w:r>
            <w:proofErr w:type="spellEnd"/>
          </w:p>
        </w:tc>
        <w:tc>
          <w:tcPr>
            <w:tcW w:w="0" w:type="auto"/>
            <w:hideMark/>
          </w:tcPr>
          <w:p w14:paraId="6A7CB2CF" w14:textId="77777777" w:rsidR="00CF1B39" w:rsidRPr="00CF1B39" w:rsidRDefault="00CF1B39" w:rsidP="00CF1B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r w:rsidRPr="00CF1B39">
              <w:rPr>
                <w:rFonts w:eastAsia="Times New Roman" w:cs="Times New Roman"/>
                <w:lang w:val="tr-TR" w:eastAsia="tr-TR"/>
              </w:rPr>
              <w:t xml:space="preserve">Yeni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modulun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əlavə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edilməsi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və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ya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yenilənməsi</w:t>
            </w:r>
            <w:proofErr w:type="spellEnd"/>
          </w:p>
        </w:tc>
      </w:tr>
      <w:tr w:rsidR="00CF1B39" w:rsidRPr="00CF1B39" w14:paraId="50EA2EA0" w14:textId="77777777" w:rsidTr="00CF1B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F698F2" w14:textId="17838702" w:rsidR="00CF1B39" w:rsidRPr="00CF1B39" w:rsidRDefault="00CF1B39" w:rsidP="00CF1B39">
            <w:pPr>
              <w:rPr>
                <w:rFonts w:eastAsia="Times New Roman" w:cs="Times New Roman"/>
                <w:lang w:val="tr-TR" w:eastAsia="tr-TR"/>
              </w:rPr>
            </w:pPr>
            <w:r w:rsidRPr="00CF1B39">
              <w:rPr>
                <w:rFonts w:eastAsia="Times New Roman" w:cs="Times New Roman"/>
                <w:lang w:val="tr-TR" w:eastAsia="tr-TR"/>
              </w:rPr>
              <w:t xml:space="preserve">İŞKUR / TÜİK / CEDEFOP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Hesabatları</w:t>
            </w:r>
            <w:proofErr w:type="spellEnd"/>
          </w:p>
        </w:tc>
        <w:tc>
          <w:tcPr>
            <w:tcW w:w="0" w:type="auto"/>
            <w:hideMark/>
          </w:tcPr>
          <w:p w14:paraId="27566CE8" w14:textId="77777777" w:rsidR="00CF1B39" w:rsidRPr="00CF1B39" w:rsidRDefault="00CF1B39" w:rsidP="00CF1B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Məşğulluq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məlumatları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,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peşəyə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əsaslanan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statistika</w:t>
            </w:r>
            <w:proofErr w:type="spellEnd"/>
          </w:p>
        </w:tc>
        <w:tc>
          <w:tcPr>
            <w:tcW w:w="0" w:type="auto"/>
            <w:hideMark/>
          </w:tcPr>
          <w:p w14:paraId="399CD6D3" w14:textId="77777777" w:rsidR="00CF1B39" w:rsidRPr="00CF1B39" w:rsidRDefault="00CF1B39" w:rsidP="00CF1B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Tələb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təhlilinə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əsaslanan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kurikulum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gramStart"/>
            <w:r w:rsidRPr="00CF1B39">
              <w:rPr>
                <w:rFonts w:eastAsia="Times New Roman" w:cs="Times New Roman"/>
                <w:lang w:val="tr-TR" w:eastAsia="tr-TR"/>
              </w:rPr>
              <w:t>dizaynı</w:t>
            </w:r>
            <w:proofErr w:type="gramEnd"/>
          </w:p>
        </w:tc>
      </w:tr>
      <w:tr w:rsidR="00CF1B39" w:rsidRPr="00CF1B39" w14:paraId="123F27D3" w14:textId="77777777" w:rsidTr="00CF1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0B7F06" w14:textId="77777777" w:rsidR="00CF1B39" w:rsidRPr="00CF1B39" w:rsidRDefault="00CF1B39" w:rsidP="00CF1B39">
            <w:pPr>
              <w:rPr>
                <w:rFonts w:eastAsia="Times New Roman" w:cs="Times New Roman"/>
                <w:lang w:val="tr-TR" w:eastAsia="tr-TR"/>
              </w:rPr>
            </w:pP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İşəgötürən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Müsahibələr</w:t>
            </w:r>
            <w:proofErr w:type="spellEnd"/>
          </w:p>
        </w:tc>
        <w:tc>
          <w:tcPr>
            <w:tcW w:w="0" w:type="auto"/>
            <w:hideMark/>
          </w:tcPr>
          <w:p w14:paraId="2B14ED49" w14:textId="77777777" w:rsidR="00CF1B39" w:rsidRPr="00CF1B39" w:rsidRDefault="00CF1B39" w:rsidP="00CF1B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Mövcud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peşəkar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gözləntilər</w:t>
            </w:r>
            <w:proofErr w:type="spellEnd"/>
          </w:p>
        </w:tc>
        <w:tc>
          <w:tcPr>
            <w:tcW w:w="0" w:type="auto"/>
            <w:hideMark/>
          </w:tcPr>
          <w:p w14:paraId="5CDFD6C5" w14:textId="77777777" w:rsidR="00CF1B39" w:rsidRPr="00CF1B39" w:rsidRDefault="00CF1B39" w:rsidP="00CF1B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Təlim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nəticələrinin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yenidən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yazılması</w:t>
            </w:r>
          </w:p>
        </w:tc>
      </w:tr>
      <w:tr w:rsidR="00CF1B39" w:rsidRPr="00CF1B39" w14:paraId="250518E5" w14:textId="77777777" w:rsidTr="00CF1B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BE77E7B" w14:textId="77777777" w:rsidR="00CF1B39" w:rsidRPr="00CF1B39" w:rsidRDefault="00CF1B39" w:rsidP="00CF1B39">
            <w:pPr>
              <w:rPr>
                <w:rFonts w:eastAsia="Times New Roman" w:cs="Times New Roman"/>
                <w:lang w:val="tr-TR" w:eastAsia="tr-TR"/>
              </w:rPr>
            </w:pP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Məzunların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İzləmə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Sistemi</w:t>
            </w:r>
          </w:p>
        </w:tc>
        <w:tc>
          <w:tcPr>
            <w:tcW w:w="0" w:type="auto"/>
            <w:hideMark/>
          </w:tcPr>
          <w:p w14:paraId="1AEBEA56" w14:textId="77777777" w:rsidR="00CF1B39" w:rsidRPr="00CF1B39" w:rsidRDefault="00CF1B39" w:rsidP="00CF1B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Məzunların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məşğulluq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səviyyəsi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,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işə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uyğunluğu</w:t>
            </w:r>
            <w:proofErr w:type="spellEnd"/>
          </w:p>
        </w:tc>
        <w:tc>
          <w:tcPr>
            <w:tcW w:w="0" w:type="auto"/>
            <w:hideMark/>
          </w:tcPr>
          <w:p w14:paraId="67899AD0" w14:textId="77777777" w:rsidR="00CF1B39" w:rsidRPr="00CF1B39" w:rsidRDefault="00CF1B39" w:rsidP="00CF1B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val="tr-TR" w:eastAsia="tr-TR"/>
              </w:rPr>
            </w:pP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Proqramın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effektivliyinin</w:t>
            </w:r>
            <w:proofErr w:type="spellEnd"/>
            <w:r w:rsidRPr="00CF1B39">
              <w:rPr>
                <w:rFonts w:eastAsia="Times New Roman" w:cs="Times New Roman"/>
                <w:lang w:val="tr-TR" w:eastAsia="tr-TR"/>
              </w:rPr>
              <w:t xml:space="preserve"> </w:t>
            </w:r>
            <w:proofErr w:type="spellStart"/>
            <w:r w:rsidRPr="00CF1B39">
              <w:rPr>
                <w:rFonts w:eastAsia="Times New Roman" w:cs="Times New Roman"/>
                <w:lang w:val="tr-TR" w:eastAsia="tr-TR"/>
              </w:rPr>
              <w:t>qiymətləndirilməsi</w:t>
            </w:r>
            <w:proofErr w:type="spellEnd"/>
          </w:p>
        </w:tc>
      </w:tr>
    </w:tbl>
    <w:p w14:paraId="372DBCDF" w14:textId="05462188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proofErr w:type="spellStart"/>
      <w:r w:rsidRPr="00CF1B39">
        <w:rPr>
          <w:rFonts w:eastAsia="Times New Roman" w:cs="Times New Roman"/>
          <w:lang w:val="tr-TR" w:eastAsia="tr-TR"/>
        </w:rPr>
        <w:t>Kurrikulumun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hazırlanması </w:t>
      </w:r>
      <w:proofErr w:type="spellStart"/>
      <w:r w:rsidRPr="00CF1B39">
        <w:rPr>
          <w:rFonts w:eastAsia="Times New Roman" w:cs="Times New Roman"/>
          <w:lang w:val="tr-TR" w:eastAsia="tr-TR"/>
        </w:rPr>
        <w:t>mərhələsində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ən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azı </w:t>
      </w:r>
      <w:proofErr w:type="spellStart"/>
      <w:r w:rsidRPr="00CF1B39">
        <w:rPr>
          <w:rFonts w:eastAsia="Times New Roman" w:cs="Times New Roman"/>
          <w:lang w:val="tr-TR" w:eastAsia="tr-TR"/>
        </w:rPr>
        <w:t>ildə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bir </w:t>
      </w:r>
      <w:proofErr w:type="spellStart"/>
      <w:r w:rsidRPr="00CF1B39">
        <w:rPr>
          <w:rFonts w:eastAsia="Times New Roman" w:cs="Times New Roman"/>
          <w:lang w:val="tr-TR" w:eastAsia="tr-TR"/>
        </w:rPr>
        <w:t>dəfə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sənaye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nümayəndələri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ilə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fokus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qrup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müzakirələrinin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aparılması işçi </w:t>
      </w:r>
      <w:proofErr w:type="spellStart"/>
      <w:r w:rsidRPr="00CF1B39">
        <w:rPr>
          <w:rFonts w:eastAsia="Times New Roman" w:cs="Times New Roman"/>
          <w:lang w:val="tr-TR" w:eastAsia="tr-TR"/>
        </w:rPr>
        <w:t>qüvvəsi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siqnallarının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aktual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qalmasını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təmin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edir</w:t>
      </w:r>
      <w:proofErr w:type="spellEnd"/>
      <w:r w:rsidRPr="00CF1B39">
        <w:rPr>
          <w:rFonts w:eastAsia="Times New Roman" w:cs="Times New Roman"/>
          <w:lang w:val="tr-TR" w:eastAsia="tr-TR"/>
        </w:rPr>
        <w:t>.</w:t>
      </w:r>
    </w:p>
    <w:p w14:paraId="70B3933F" w14:textId="44E5B950" w:rsidR="00CF1B39" w:rsidRPr="00717282" w:rsidRDefault="00CF1B39" w:rsidP="00CF1B39">
      <w:pPr>
        <w:rPr>
          <w:b/>
          <w:bCs/>
          <w:lang w:val="tr-TR" w:eastAsia="tr-TR"/>
        </w:rPr>
      </w:pPr>
      <w:r w:rsidRPr="00717282">
        <w:rPr>
          <w:b/>
          <w:bCs/>
          <w:lang w:val="tr-TR" w:eastAsia="tr-TR"/>
        </w:rPr>
        <w:t xml:space="preserve">5.3 </w:t>
      </w:r>
      <w:proofErr w:type="spellStart"/>
      <w:r w:rsidRPr="00717282">
        <w:rPr>
          <w:b/>
          <w:bCs/>
          <w:lang w:val="tr-TR" w:eastAsia="tr-TR"/>
        </w:rPr>
        <w:t>Məktəb</w:t>
      </w:r>
      <w:proofErr w:type="spellEnd"/>
      <w:r w:rsidRPr="00717282">
        <w:rPr>
          <w:b/>
          <w:bCs/>
          <w:lang w:val="tr-TR" w:eastAsia="tr-TR"/>
        </w:rPr>
        <w:t xml:space="preserve">-İş yeri </w:t>
      </w:r>
      <w:proofErr w:type="spellStart"/>
      <w:r w:rsidRPr="00717282">
        <w:rPr>
          <w:b/>
          <w:bCs/>
          <w:lang w:val="tr-TR" w:eastAsia="tr-TR"/>
        </w:rPr>
        <w:t>əməkdaşlığının</w:t>
      </w:r>
      <w:proofErr w:type="spellEnd"/>
      <w:r w:rsidRPr="00717282">
        <w:rPr>
          <w:b/>
          <w:bCs/>
          <w:lang w:val="tr-TR" w:eastAsia="tr-TR"/>
        </w:rPr>
        <w:t xml:space="preserve"> formaları</w:t>
      </w:r>
    </w:p>
    <w:p w14:paraId="3424C8BB" w14:textId="77777777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proofErr w:type="spellStart"/>
      <w:r w:rsidRPr="00CF1B39">
        <w:rPr>
          <w:rFonts w:eastAsia="Times New Roman" w:cs="Times New Roman"/>
          <w:lang w:val="tr-TR" w:eastAsia="tr-TR"/>
        </w:rPr>
        <w:t>Davamlı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təhsil-məşğulluq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uyğunluğunu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təmin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etmək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üçün </w:t>
      </w:r>
      <w:proofErr w:type="spellStart"/>
      <w:r w:rsidRPr="00CF1B39">
        <w:rPr>
          <w:rFonts w:eastAsia="Times New Roman" w:cs="Times New Roman"/>
          <w:lang w:val="tr-TR" w:eastAsia="tr-TR"/>
        </w:rPr>
        <w:t>məktəblər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və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iş dünyası arasında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institusional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və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davamlı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ünsiyyət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mexanizmləri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yaradılmalıdır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. Bu </w:t>
      </w:r>
      <w:proofErr w:type="spellStart"/>
      <w:r w:rsidRPr="00CF1B39">
        <w:rPr>
          <w:rFonts w:eastAsia="Times New Roman" w:cs="Times New Roman"/>
          <w:lang w:val="tr-TR" w:eastAsia="tr-TR"/>
        </w:rPr>
        <w:t>mexanizmlər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təcrübə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ilə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məhdudlaşmamalı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, bütün </w:t>
      </w:r>
      <w:proofErr w:type="spellStart"/>
      <w:r w:rsidRPr="00CF1B39">
        <w:rPr>
          <w:rFonts w:eastAsia="Times New Roman" w:cs="Times New Roman"/>
          <w:lang w:val="tr-TR" w:eastAsia="tr-TR"/>
        </w:rPr>
        <w:t>öyrənmə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prosesini </w:t>
      </w:r>
      <w:proofErr w:type="spellStart"/>
      <w:r w:rsidRPr="00CF1B39">
        <w:rPr>
          <w:rFonts w:eastAsia="Times New Roman" w:cs="Times New Roman"/>
          <w:lang w:val="tr-TR" w:eastAsia="tr-TR"/>
        </w:rPr>
        <w:t>əhatə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etməlidir</w:t>
      </w:r>
      <w:proofErr w:type="spellEnd"/>
      <w:r w:rsidRPr="00CF1B39">
        <w:rPr>
          <w:rFonts w:eastAsia="Times New Roman" w:cs="Times New Roman"/>
          <w:lang w:val="tr-TR" w:eastAsia="tr-TR"/>
        </w:rPr>
        <w:t>.</w:t>
      </w:r>
    </w:p>
    <w:p w14:paraId="023576B1" w14:textId="77777777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Əməkdaşlığın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əsas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formaları:</w:t>
      </w:r>
    </w:p>
    <w:p w14:paraId="58172616" w14:textId="77777777" w:rsidR="00CF1B39" w:rsidRPr="00CF1B39" w:rsidRDefault="00CF1B39" w:rsidP="00CF1B39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Təcrübə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və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iş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yerində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öyrənmə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: </w:t>
      </w:r>
      <w:proofErr w:type="spellStart"/>
      <w:r w:rsidRPr="00CF1B39">
        <w:rPr>
          <w:rFonts w:eastAsia="Times New Roman" w:cs="Times New Roman"/>
          <w:lang w:val="tr-TR" w:eastAsia="tr-TR"/>
        </w:rPr>
        <w:t>Tələbələr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real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istehsal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mühitində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işləyərək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öz </w:t>
      </w:r>
      <w:proofErr w:type="spellStart"/>
      <w:r w:rsidRPr="00CF1B39">
        <w:rPr>
          <w:rFonts w:eastAsia="Times New Roman" w:cs="Times New Roman"/>
          <w:lang w:val="tr-TR" w:eastAsia="tr-TR"/>
        </w:rPr>
        <w:t>bacarıqlarını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tətbiq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etmək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imkanı </w:t>
      </w:r>
      <w:proofErr w:type="spellStart"/>
      <w:r w:rsidRPr="00CF1B39">
        <w:rPr>
          <w:rFonts w:eastAsia="Times New Roman" w:cs="Times New Roman"/>
          <w:lang w:val="tr-TR" w:eastAsia="tr-TR"/>
        </w:rPr>
        <w:t>əldə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edirlər</w:t>
      </w:r>
      <w:proofErr w:type="spellEnd"/>
      <w:r w:rsidRPr="00CF1B39">
        <w:rPr>
          <w:rFonts w:eastAsia="Times New Roman" w:cs="Times New Roman"/>
          <w:lang w:val="tr-TR" w:eastAsia="tr-TR"/>
        </w:rPr>
        <w:t>.</w:t>
      </w:r>
    </w:p>
    <w:p w14:paraId="0B1D0645" w14:textId="77777777" w:rsidR="00CF1B39" w:rsidRPr="00CF1B39" w:rsidRDefault="00CF1B39" w:rsidP="00CF1B39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lastRenderedPageBreak/>
        <w:t>Sənaye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məsləhət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şuraları: </w:t>
      </w:r>
      <w:proofErr w:type="spellStart"/>
      <w:r w:rsidRPr="00CF1B39">
        <w:rPr>
          <w:rFonts w:eastAsia="Times New Roman" w:cs="Times New Roman"/>
          <w:lang w:val="tr-TR" w:eastAsia="tr-TR"/>
        </w:rPr>
        <w:t>Biznes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nümayəndələri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kurikulum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komitələrində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fəal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iştirak </w:t>
      </w:r>
      <w:proofErr w:type="spellStart"/>
      <w:r w:rsidRPr="00CF1B39">
        <w:rPr>
          <w:rFonts w:eastAsia="Times New Roman" w:cs="Times New Roman"/>
          <w:lang w:val="tr-TR" w:eastAsia="tr-TR"/>
        </w:rPr>
        <w:t>edirlər</w:t>
      </w:r>
      <w:proofErr w:type="spellEnd"/>
      <w:r w:rsidRPr="00CF1B39">
        <w:rPr>
          <w:rFonts w:eastAsia="Times New Roman" w:cs="Times New Roman"/>
          <w:lang w:val="tr-TR" w:eastAsia="tr-TR"/>
        </w:rPr>
        <w:t>.</w:t>
      </w:r>
    </w:p>
    <w:p w14:paraId="73863B3D" w14:textId="77777777" w:rsidR="00CF1B39" w:rsidRPr="00CF1B39" w:rsidRDefault="00CF1B39" w:rsidP="00CF1B39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b/>
          <w:bCs/>
          <w:lang w:val="tr-TR" w:eastAsia="tr-TR"/>
        </w:rPr>
        <w:t xml:space="preserve">Virtual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və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real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layihə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tərəfdaşlığı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: </w:t>
      </w:r>
      <w:proofErr w:type="spellStart"/>
      <w:r w:rsidRPr="00CF1B39">
        <w:rPr>
          <w:rFonts w:eastAsia="Times New Roman" w:cs="Times New Roman"/>
          <w:lang w:val="tr-TR" w:eastAsia="tr-TR"/>
        </w:rPr>
        <w:t>Məktəblər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və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müəssisələr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birgə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VR </w:t>
      </w:r>
      <w:proofErr w:type="spellStart"/>
      <w:r w:rsidRPr="00CF1B39">
        <w:rPr>
          <w:rFonts w:eastAsia="Times New Roman" w:cs="Times New Roman"/>
          <w:lang w:val="tr-TR" w:eastAsia="tr-TR"/>
        </w:rPr>
        <w:t>ssenariləri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və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ya </w:t>
      </w:r>
      <w:proofErr w:type="spellStart"/>
      <w:r w:rsidRPr="00CF1B39">
        <w:rPr>
          <w:rFonts w:eastAsia="Times New Roman" w:cs="Times New Roman"/>
          <w:lang w:val="tr-TR" w:eastAsia="tr-TR"/>
        </w:rPr>
        <w:t>simulyasiyaya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əsaslanan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həllər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istehsal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edir</w:t>
      </w:r>
      <w:proofErr w:type="spellEnd"/>
      <w:r w:rsidRPr="00CF1B39">
        <w:rPr>
          <w:rFonts w:eastAsia="Times New Roman" w:cs="Times New Roman"/>
          <w:lang w:val="tr-TR" w:eastAsia="tr-TR"/>
        </w:rPr>
        <w:t>.</w:t>
      </w:r>
    </w:p>
    <w:p w14:paraId="7F9B7982" w14:textId="77777777" w:rsidR="00CF1B39" w:rsidRPr="00CF1B39" w:rsidRDefault="00CF1B39" w:rsidP="00CF1B39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Biznes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tədris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modeli: </w:t>
      </w:r>
      <w:proofErr w:type="spellStart"/>
      <w:r w:rsidRPr="00CF1B39">
        <w:rPr>
          <w:rFonts w:eastAsia="Times New Roman" w:cs="Times New Roman"/>
          <w:lang w:val="tr-TR" w:eastAsia="tr-TR"/>
        </w:rPr>
        <w:t>Müəllimlər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müəyyən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dövrlərdə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iş </w:t>
      </w:r>
      <w:proofErr w:type="spellStart"/>
      <w:r w:rsidRPr="00CF1B39">
        <w:rPr>
          <w:rFonts w:eastAsia="Times New Roman" w:cs="Times New Roman"/>
          <w:lang w:val="tr-TR" w:eastAsia="tr-TR"/>
        </w:rPr>
        <w:t>yerlərində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çalışaraq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texnoloji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yenilikləri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birbaşa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yaşayırlar</w:t>
      </w:r>
      <w:proofErr w:type="spellEnd"/>
      <w:r w:rsidRPr="00CF1B39">
        <w:rPr>
          <w:rFonts w:eastAsia="Times New Roman" w:cs="Times New Roman"/>
          <w:lang w:val="tr-TR" w:eastAsia="tr-TR"/>
        </w:rPr>
        <w:t>.</w:t>
      </w:r>
    </w:p>
    <w:p w14:paraId="094AF56F" w14:textId="22DE5E3E" w:rsidR="00CF1B39" w:rsidRPr="00717282" w:rsidRDefault="00CF1B39" w:rsidP="00CF1B39">
      <w:pPr>
        <w:rPr>
          <w:b/>
          <w:bCs/>
          <w:lang w:val="tr-TR" w:eastAsia="tr-TR"/>
        </w:rPr>
      </w:pPr>
      <w:r w:rsidRPr="00717282">
        <w:rPr>
          <w:b/>
          <w:bCs/>
          <w:lang w:val="tr-TR" w:eastAsia="tr-TR"/>
        </w:rPr>
        <w:t xml:space="preserve">5.4 VRinVET </w:t>
      </w:r>
      <w:proofErr w:type="spellStart"/>
      <w:r w:rsidRPr="00717282">
        <w:rPr>
          <w:b/>
          <w:bCs/>
          <w:lang w:val="tr-TR" w:eastAsia="tr-TR"/>
        </w:rPr>
        <w:t>Kontekstində</w:t>
      </w:r>
      <w:proofErr w:type="spellEnd"/>
      <w:r w:rsidRPr="00717282">
        <w:rPr>
          <w:b/>
          <w:bCs/>
          <w:lang w:val="tr-TR" w:eastAsia="tr-TR"/>
        </w:rPr>
        <w:t xml:space="preserve"> </w:t>
      </w:r>
      <w:proofErr w:type="spellStart"/>
      <w:r w:rsidRPr="00717282">
        <w:rPr>
          <w:b/>
          <w:bCs/>
          <w:lang w:val="tr-TR" w:eastAsia="tr-TR"/>
        </w:rPr>
        <w:t>Adaptasiyanın</w:t>
      </w:r>
      <w:proofErr w:type="spellEnd"/>
      <w:r w:rsidRPr="00717282">
        <w:rPr>
          <w:b/>
          <w:bCs/>
          <w:lang w:val="tr-TR" w:eastAsia="tr-TR"/>
        </w:rPr>
        <w:t xml:space="preserve"> </w:t>
      </w:r>
      <w:proofErr w:type="spellStart"/>
      <w:r w:rsidRPr="00717282">
        <w:rPr>
          <w:b/>
          <w:bCs/>
          <w:lang w:val="tr-TR" w:eastAsia="tr-TR"/>
        </w:rPr>
        <w:t>Gücləndirilməsi</w:t>
      </w:r>
      <w:proofErr w:type="spellEnd"/>
    </w:p>
    <w:p w14:paraId="1BB6621E" w14:textId="77777777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 xml:space="preserve">VRinVET </w:t>
      </w:r>
      <w:proofErr w:type="spellStart"/>
      <w:r w:rsidRPr="00CF1B39">
        <w:rPr>
          <w:rFonts w:eastAsia="Times New Roman" w:cs="Times New Roman"/>
          <w:lang w:val="tr-TR" w:eastAsia="tr-TR"/>
        </w:rPr>
        <w:t>layihəsi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təhsil-məşğulluq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əlaqələrini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gücləndirmək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üçün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innovativ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körpü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rolunu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oynayır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. </w:t>
      </w:r>
      <w:r w:rsidRPr="00CF1B39">
        <w:rPr>
          <w:rFonts w:eastAsia="Times New Roman" w:cs="Times New Roman"/>
          <w:lang w:val="tr-TR" w:eastAsia="tr-TR"/>
        </w:rPr>
        <w:br/>
        <w:t xml:space="preserve">Virtual </w:t>
      </w:r>
      <w:proofErr w:type="spellStart"/>
      <w:r w:rsidRPr="00CF1B39">
        <w:rPr>
          <w:rFonts w:eastAsia="Times New Roman" w:cs="Times New Roman"/>
          <w:lang w:val="tr-TR" w:eastAsia="tr-TR"/>
        </w:rPr>
        <w:t>reallıq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(VR) </w:t>
      </w:r>
      <w:proofErr w:type="spellStart"/>
      <w:r w:rsidRPr="00CF1B39">
        <w:rPr>
          <w:rFonts w:eastAsia="Times New Roman" w:cs="Times New Roman"/>
          <w:lang w:val="tr-TR" w:eastAsia="tr-TR"/>
        </w:rPr>
        <w:t>texnologiyası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tələbələrə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real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iş yeri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mühitlərini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əks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etdirən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risksiz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və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təkrarlana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bilən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öyrənmə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təcrübələri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təqdim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edir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r w:rsidRPr="00CF1B39">
        <w:rPr>
          <w:rFonts w:eastAsia="Times New Roman" w:cs="Times New Roman"/>
          <w:lang w:val="tr-TR" w:eastAsia="tr-TR"/>
        </w:rPr>
        <w:t>.</w:t>
      </w:r>
    </w:p>
    <w:p w14:paraId="3EDED49E" w14:textId="77777777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 xml:space="preserve">Bu yolla </w:t>
      </w:r>
      <w:proofErr w:type="spellStart"/>
      <w:r w:rsidRPr="00CF1B39">
        <w:rPr>
          <w:rFonts w:eastAsia="Times New Roman" w:cs="Times New Roman"/>
          <w:lang w:val="tr-TR" w:eastAsia="tr-TR"/>
        </w:rPr>
        <w:t>tələbələr</w:t>
      </w:r>
      <w:proofErr w:type="spellEnd"/>
      <w:r w:rsidRPr="00CF1B39">
        <w:rPr>
          <w:rFonts w:eastAsia="Times New Roman" w:cs="Times New Roman"/>
          <w:lang w:val="tr-TR" w:eastAsia="tr-TR"/>
        </w:rPr>
        <w:t>:</w:t>
      </w:r>
    </w:p>
    <w:p w14:paraId="058F8253" w14:textId="77777777" w:rsidR="00CF1B39" w:rsidRPr="00CF1B39" w:rsidRDefault="00CF1B39" w:rsidP="00CF1B3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proofErr w:type="spellStart"/>
      <w:r w:rsidRPr="00CF1B39">
        <w:rPr>
          <w:rFonts w:eastAsia="Times New Roman" w:cs="Times New Roman"/>
          <w:lang w:val="tr-TR" w:eastAsia="tr-TR"/>
        </w:rPr>
        <w:t>Mürəkkəb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istehsal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proseslərini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müşahidə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edə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bilir,</w:t>
      </w:r>
    </w:p>
    <w:p w14:paraId="6D876438" w14:textId="77777777" w:rsidR="00CF1B39" w:rsidRPr="00CF1B39" w:rsidRDefault="00CF1B39" w:rsidP="00CF1B3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proofErr w:type="spellStart"/>
      <w:r w:rsidRPr="00CF1B39">
        <w:rPr>
          <w:rFonts w:eastAsia="Times New Roman" w:cs="Times New Roman"/>
          <w:lang w:val="tr-TR" w:eastAsia="tr-TR"/>
        </w:rPr>
        <w:t>Təcrübədə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əməyin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mühafizəsi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protokollarını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öyrənə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bilərsiniz</w:t>
      </w:r>
      <w:proofErr w:type="spellEnd"/>
      <w:r w:rsidRPr="00CF1B39">
        <w:rPr>
          <w:rFonts w:eastAsia="Times New Roman" w:cs="Times New Roman"/>
          <w:lang w:val="tr-TR" w:eastAsia="tr-TR"/>
        </w:rPr>
        <w:t>,</w:t>
      </w:r>
    </w:p>
    <w:p w14:paraId="7E1CAFC7" w14:textId="77777777" w:rsidR="00CF1B39" w:rsidRPr="00CF1B39" w:rsidRDefault="00CF1B39" w:rsidP="00CF1B3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proofErr w:type="spellStart"/>
      <w:r w:rsidRPr="00CF1B39">
        <w:rPr>
          <w:rFonts w:eastAsia="Times New Roman" w:cs="Times New Roman"/>
          <w:lang w:val="tr-TR" w:eastAsia="tr-TR"/>
        </w:rPr>
        <w:t>Maşınların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iş </w:t>
      </w:r>
      <w:proofErr w:type="spellStart"/>
      <w:r w:rsidRPr="00CF1B39">
        <w:rPr>
          <w:rFonts w:eastAsia="Times New Roman" w:cs="Times New Roman"/>
          <w:lang w:val="tr-TR" w:eastAsia="tr-TR"/>
        </w:rPr>
        <w:t>prinsiplərini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və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texniki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xidmət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proseslərini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təcrübə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edə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bilir.</w:t>
      </w:r>
    </w:p>
    <w:p w14:paraId="2D9053D0" w14:textId="77777777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proofErr w:type="spellStart"/>
      <w:r w:rsidRPr="00CF1B39">
        <w:rPr>
          <w:rFonts w:eastAsia="Times New Roman" w:cs="Times New Roman"/>
          <w:lang w:val="tr-TR" w:eastAsia="tr-TR"/>
        </w:rPr>
        <w:t>Müəllimlər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üçün VR </w:t>
      </w:r>
      <w:proofErr w:type="spellStart"/>
      <w:r w:rsidRPr="00CF1B39">
        <w:rPr>
          <w:rFonts w:eastAsia="Times New Roman" w:cs="Times New Roman"/>
          <w:lang w:val="tr-TR" w:eastAsia="tr-TR"/>
        </w:rPr>
        <w:t>mühitləri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nəzəri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təlimatı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sənayenin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real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tələbləri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ilə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uyğunlaşdıraraq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,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biznes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texnoloji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yeniliklərini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dərslərinə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inteqrasiya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etmək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üçün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praktiki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alət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təqdim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edir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>.</w:t>
      </w:r>
    </w:p>
    <w:p w14:paraId="42FD4243" w14:textId="7270C173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Tətbiq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nümunəsi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: </w:t>
      </w:r>
      <w:r w:rsidRPr="00CF1B39">
        <w:rPr>
          <w:rFonts w:eastAsia="Times New Roman" w:cs="Times New Roman"/>
          <w:lang w:val="tr-TR" w:eastAsia="tr-TR"/>
        </w:rPr>
        <w:br/>
        <w:t xml:space="preserve">“VR </w:t>
      </w:r>
      <w:proofErr w:type="spellStart"/>
      <w:r w:rsidRPr="00CF1B39">
        <w:rPr>
          <w:rFonts w:eastAsia="Times New Roman" w:cs="Times New Roman"/>
          <w:lang w:val="tr-TR" w:eastAsia="tr-TR"/>
        </w:rPr>
        <w:t>Qaynaq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Təlim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Modulu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” </w:t>
      </w:r>
      <w:proofErr w:type="spellStart"/>
      <w:r w:rsidRPr="00CF1B39">
        <w:rPr>
          <w:rFonts w:eastAsia="Times New Roman" w:cs="Times New Roman"/>
          <w:lang w:val="tr-TR" w:eastAsia="tr-TR"/>
        </w:rPr>
        <w:t>vasitəsilə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tələbələr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məktəbdə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olarkən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virtual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mühitdə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qaynaq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prosesini </w:t>
      </w:r>
      <w:proofErr w:type="spellStart"/>
      <w:r w:rsidRPr="00CF1B39">
        <w:rPr>
          <w:rFonts w:eastAsia="Times New Roman" w:cs="Times New Roman"/>
          <w:lang w:val="tr-TR" w:eastAsia="tr-TR"/>
        </w:rPr>
        <w:t>təkrar-təkrar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məşq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etməklə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iş </w:t>
      </w:r>
      <w:proofErr w:type="spellStart"/>
      <w:r w:rsidRPr="00CF1B39">
        <w:rPr>
          <w:rFonts w:eastAsia="Times New Roman" w:cs="Times New Roman"/>
          <w:lang w:val="tr-TR" w:eastAsia="tr-TR"/>
        </w:rPr>
        <w:t>yerində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tələb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olunan </w:t>
      </w:r>
      <w:proofErr w:type="spellStart"/>
      <w:r w:rsidRPr="00CF1B39">
        <w:rPr>
          <w:rFonts w:eastAsia="Times New Roman" w:cs="Times New Roman"/>
          <w:lang w:val="tr-TR" w:eastAsia="tr-TR"/>
        </w:rPr>
        <w:t>əl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bacarıqlarını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əldə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edirlər</w:t>
      </w:r>
      <w:proofErr w:type="spellEnd"/>
      <w:r w:rsidRPr="00CF1B39">
        <w:rPr>
          <w:rFonts w:eastAsia="Times New Roman" w:cs="Times New Roman"/>
          <w:lang w:val="tr-TR" w:eastAsia="tr-TR"/>
        </w:rPr>
        <w:t>.</w:t>
      </w:r>
    </w:p>
    <w:p w14:paraId="08E3E91F" w14:textId="0A9B1F6F" w:rsidR="00CF1B39" w:rsidRPr="00717282" w:rsidRDefault="00CF1B39" w:rsidP="00CF1B39">
      <w:pPr>
        <w:rPr>
          <w:b/>
          <w:bCs/>
          <w:lang w:val="tr-TR" w:eastAsia="tr-TR"/>
        </w:rPr>
      </w:pPr>
      <w:r w:rsidRPr="00717282">
        <w:rPr>
          <w:b/>
          <w:bCs/>
          <w:lang w:val="tr-TR" w:eastAsia="tr-TR"/>
        </w:rPr>
        <w:t xml:space="preserve">5.5 </w:t>
      </w:r>
      <w:proofErr w:type="spellStart"/>
      <w:r w:rsidRPr="00717282">
        <w:rPr>
          <w:b/>
          <w:bCs/>
          <w:lang w:val="tr-TR" w:eastAsia="tr-TR"/>
        </w:rPr>
        <w:t>Nəticə</w:t>
      </w:r>
      <w:proofErr w:type="spellEnd"/>
      <w:r w:rsidRPr="00717282">
        <w:rPr>
          <w:b/>
          <w:bCs/>
          <w:lang w:val="tr-TR" w:eastAsia="tr-TR"/>
        </w:rPr>
        <w:t xml:space="preserve"> </w:t>
      </w:r>
      <w:proofErr w:type="spellStart"/>
      <w:r w:rsidRPr="00717282">
        <w:rPr>
          <w:b/>
          <w:bCs/>
          <w:lang w:val="tr-TR" w:eastAsia="tr-TR"/>
        </w:rPr>
        <w:t>və</w:t>
      </w:r>
      <w:proofErr w:type="spellEnd"/>
      <w:r w:rsidRPr="00717282">
        <w:rPr>
          <w:b/>
          <w:bCs/>
          <w:lang w:val="tr-TR" w:eastAsia="tr-TR"/>
        </w:rPr>
        <w:t xml:space="preserve"> </w:t>
      </w:r>
      <w:proofErr w:type="spellStart"/>
      <w:r w:rsidRPr="00717282">
        <w:rPr>
          <w:b/>
          <w:bCs/>
          <w:lang w:val="tr-TR" w:eastAsia="tr-TR"/>
        </w:rPr>
        <w:t>Siyasət</w:t>
      </w:r>
      <w:proofErr w:type="spellEnd"/>
      <w:r w:rsidRPr="00717282">
        <w:rPr>
          <w:b/>
          <w:bCs/>
          <w:lang w:val="tr-TR" w:eastAsia="tr-TR"/>
        </w:rPr>
        <w:t xml:space="preserve"> Mesajı</w:t>
      </w:r>
    </w:p>
    <w:p w14:paraId="2A730981" w14:textId="77777777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proofErr w:type="spellStart"/>
      <w:r w:rsidRPr="00CF1B39">
        <w:rPr>
          <w:rFonts w:eastAsia="Times New Roman" w:cs="Times New Roman"/>
          <w:lang w:val="tr-TR" w:eastAsia="tr-TR"/>
        </w:rPr>
        <w:t>Təhsil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və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məşğulluq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arasında </w:t>
      </w:r>
      <w:proofErr w:type="spellStart"/>
      <w:r w:rsidRPr="00CF1B39">
        <w:rPr>
          <w:rFonts w:eastAsia="Times New Roman" w:cs="Times New Roman"/>
          <w:lang w:val="tr-TR" w:eastAsia="tr-TR"/>
        </w:rPr>
        <w:t>uyğunluq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təkcə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təhsilin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keyfiyyətini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deyil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, </w:t>
      </w:r>
      <w:proofErr w:type="spellStart"/>
      <w:r w:rsidRPr="00CF1B39">
        <w:rPr>
          <w:rFonts w:eastAsia="Times New Roman" w:cs="Times New Roman"/>
          <w:lang w:val="tr-TR" w:eastAsia="tr-TR"/>
        </w:rPr>
        <w:t>həm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də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ölkələrin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rəqabət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qabiliyyətini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müəyyən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edir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r w:rsidRPr="00CF1B39">
        <w:rPr>
          <w:rFonts w:eastAsia="Times New Roman" w:cs="Times New Roman"/>
          <w:lang w:val="tr-TR" w:eastAsia="tr-TR"/>
        </w:rPr>
        <w:t xml:space="preserve">. VRinVET </w:t>
      </w:r>
      <w:proofErr w:type="spellStart"/>
      <w:r w:rsidRPr="00CF1B39">
        <w:rPr>
          <w:rFonts w:eastAsia="Times New Roman" w:cs="Times New Roman"/>
          <w:lang w:val="tr-TR" w:eastAsia="tr-TR"/>
        </w:rPr>
        <w:t>layihəsi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r w:rsidRPr="00CF1B39">
        <w:rPr>
          <w:rFonts w:eastAsia="Times New Roman" w:cs="Times New Roman"/>
          <w:lang w:val="tr-TR" w:eastAsia="tr-TR"/>
        </w:rPr>
        <w:br/>
      </w:r>
      <w:proofErr w:type="spellStart"/>
      <w:r w:rsidRPr="00CF1B39">
        <w:rPr>
          <w:rFonts w:eastAsia="Times New Roman" w:cs="Times New Roman"/>
          <w:lang w:val="tr-TR" w:eastAsia="tr-TR"/>
        </w:rPr>
        <w:t>məktəblər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və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biznes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arasında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ölçülə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bilən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,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verilənlərə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əsaslanan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və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davamlı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əlaqə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yaratmaq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üçün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virtual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öyrənmə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mühitlərindən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istifadə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b/>
          <w:bCs/>
          <w:lang w:val="tr-TR" w:eastAsia="tr-TR"/>
        </w:rPr>
        <w:t>edir</w:t>
      </w:r>
      <w:proofErr w:type="spellEnd"/>
      <w:r w:rsidRPr="00CF1B39">
        <w:rPr>
          <w:rFonts w:eastAsia="Times New Roman" w:cs="Times New Roman"/>
          <w:b/>
          <w:bCs/>
          <w:lang w:val="tr-TR" w:eastAsia="tr-TR"/>
        </w:rPr>
        <w:t xml:space="preserve"> </w:t>
      </w:r>
      <w:r w:rsidRPr="00CF1B39">
        <w:rPr>
          <w:rFonts w:eastAsia="Times New Roman" w:cs="Times New Roman"/>
          <w:lang w:val="tr-TR" w:eastAsia="tr-TR"/>
        </w:rPr>
        <w:t>.</w:t>
      </w:r>
    </w:p>
    <w:p w14:paraId="1A405908" w14:textId="77777777" w:rsidR="00CF1B39" w:rsidRPr="00CF1B39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 xml:space="preserve">Bu </w:t>
      </w:r>
      <w:proofErr w:type="spellStart"/>
      <w:r w:rsidRPr="00CF1B39">
        <w:rPr>
          <w:rFonts w:eastAsia="Times New Roman" w:cs="Times New Roman"/>
          <w:lang w:val="tr-TR" w:eastAsia="tr-TR"/>
        </w:rPr>
        <w:t>kontekstdə</w:t>
      </w:r>
      <w:proofErr w:type="spellEnd"/>
      <w:r w:rsidRPr="00CF1B39">
        <w:rPr>
          <w:rFonts w:eastAsia="Times New Roman" w:cs="Times New Roman"/>
          <w:lang w:val="tr-TR" w:eastAsia="tr-TR"/>
        </w:rPr>
        <w:t>:</w:t>
      </w:r>
    </w:p>
    <w:p w14:paraId="31A4401B" w14:textId="77777777" w:rsidR="00CF1B39" w:rsidRPr="00CF1B39" w:rsidRDefault="00CF1B39" w:rsidP="00CF1B3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proofErr w:type="spellStart"/>
      <w:r w:rsidRPr="00CF1B39">
        <w:rPr>
          <w:rFonts w:eastAsia="Times New Roman" w:cs="Times New Roman"/>
          <w:lang w:val="tr-TR" w:eastAsia="tr-TR"/>
        </w:rPr>
        <w:t>Müəllimlər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kurrikulumun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gramStart"/>
      <w:r w:rsidRPr="00CF1B39">
        <w:rPr>
          <w:rFonts w:eastAsia="Times New Roman" w:cs="Times New Roman"/>
          <w:lang w:val="tr-TR" w:eastAsia="tr-TR"/>
        </w:rPr>
        <w:t>dizaynında</w:t>
      </w:r>
      <w:proofErr w:type="gram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sektor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nümayəndələri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ilə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daim </w:t>
      </w:r>
      <w:proofErr w:type="spellStart"/>
      <w:r w:rsidRPr="00CF1B39">
        <w:rPr>
          <w:rFonts w:eastAsia="Times New Roman" w:cs="Times New Roman"/>
          <w:lang w:val="tr-TR" w:eastAsia="tr-TR"/>
        </w:rPr>
        <w:t>əlaqə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saxlamalıdırlar</w:t>
      </w:r>
      <w:proofErr w:type="spellEnd"/>
      <w:r w:rsidRPr="00CF1B39">
        <w:rPr>
          <w:rFonts w:eastAsia="Times New Roman" w:cs="Times New Roman"/>
          <w:lang w:val="tr-TR" w:eastAsia="tr-TR"/>
        </w:rPr>
        <w:t>,</w:t>
      </w:r>
    </w:p>
    <w:p w14:paraId="053C0821" w14:textId="77777777" w:rsidR="00CF1B39" w:rsidRPr="00CF1B39" w:rsidRDefault="00CF1B39" w:rsidP="00CF1B3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 xml:space="preserve">İş dünyasının </w:t>
      </w:r>
      <w:proofErr w:type="spellStart"/>
      <w:r w:rsidRPr="00CF1B39">
        <w:rPr>
          <w:rFonts w:eastAsia="Times New Roman" w:cs="Times New Roman"/>
          <w:lang w:val="tr-TR" w:eastAsia="tr-TR"/>
        </w:rPr>
        <w:t>rəqəmsal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çevrilmə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proseslərini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kurs </w:t>
      </w:r>
      <w:proofErr w:type="spellStart"/>
      <w:r w:rsidRPr="00CF1B39">
        <w:rPr>
          <w:rFonts w:eastAsia="Times New Roman" w:cs="Times New Roman"/>
          <w:lang w:val="tr-TR" w:eastAsia="tr-TR"/>
        </w:rPr>
        <w:t>məzmununa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əks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etdirmək</w:t>
      </w:r>
      <w:proofErr w:type="spellEnd"/>
      <w:r w:rsidRPr="00CF1B39">
        <w:rPr>
          <w:rFonts w:eastAsia="Times New Roman" w:cs="Times New Roman"/>
          <w:lang w:val="tr-TR" w:eastAsia="tr-TR"/>
        </w:rPr>
        <w:t>,</w:t>
      </w:r>
    </w:p>
    <w:p w14:paraId="681BAF43" w14:textId="77777777" w:rsidR="00CF1B39" w:rsidRPr="00717282" w:rsidRDefault="00CF1B39" w:rsidP="00CF1B3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 xml:space="preserve">VR </w:t>
      </w:r>
      <w:proofErr w:type="spellStart"/>
      <w:r w:rsidRPr="00CF1B39">
        <w:rPr>
          <w:rFonts w:eastAsia="Times New Roman" w:cs="Times New Roman"/>
          <w:lang w:val="tr-TR" w:eastAsia="tr-TR"/>
        </w:rPr>
        <w:t>əsaslı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öyrənmə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ssenarilərinin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real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iş yeri </w:t>
      </w:r>
      <w:proofErr w:type="spellStart"/>
      <w:r w:rsidRPr="00CF1B39">
        <w:rPr>
          <w:rFonts w:eastAsia="Times New Roman" w:cs="Times New Roman"/>
          <w:lang w:val="tr-TR" w:eastAsia="tr-TR"/>
        </w:rPr>
        <w:t>tapşırıqları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ilə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uyğunlaşdırılması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r w:rsidRPr="00CF1B39">
        <w:rPr>
          <w:rFonts w:eastAsia="Times New Roman" w:cs="Times New Roman"/>
          <w:lang w:val="tr-TR" w:eastAsia="tr-TR"/>
        </w:rPr>
        <w:br/>
      </w:r>
      <w:proofErr w:type="spellStart"/>
      <w:r w:rsidRPr="00CF1B39">
        <w:rPr>
          <w:rFonts w:eastAsia="Times New Roman" w:cs="Times New Roman"/>
          <w:lang w:val="tr-TR" w:eastAsia="tr-TR"/>
        </w:rPr>
        <w:t>peşə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təhsilinin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gələcəyinin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əsasını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təşkil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edir</w:t>
      </w:r>
      <w:proofErr w:type="spellEnd"/>
      <w:r w:rsidRPr="00CF1B39">
        <w:rPr>
          <w:rFonts w:eastAsia="Times New Roman" w:cs="Times New Roman"/>
          <w:lang w:val="tr-TR" w:eastAsia="tr-TR"/>
        </w:rPr>
        <w:t>.</w:t>
      </w:r>
    </w:p>
    <w:p w14:paraId="3F82EA3F" w14:textId="77777777" w:rsidR="00CF1B39" w:rsidRPr="00717282" w:rsidRDefault="00CF1B39" w:rsidP="00CF1B39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CF1B39">
        <w:rPr>
          <w:rFonts w:eastAsia="Times New Roman" w:cs="Times New Roman"/>
          <w:lang w:val="tr-TR" w:eastAsia="tr-TR"/>
        </w:rPr>
        <w:t>"</w:t>
      </w:r>
      <w:proofErr w:type="spellStart"/>
      <w:r w:rsidRPr="00CF1B39">
        <w:rPr>
          <w:rFonts w:eastAsia="Times New Roman" w:cs="Times New Roman"/>
          <w:lang w:val="tr-TR" w:eastAsia="tr-TR"/>
        </w:rPr>
        <w:t>Təhsil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nə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qədər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müasir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olsa </w:t>
      </w:r>
      <w:proofErr w:type="gramStart"/>
      <w:r w:rsidRPr="00CF1B39">
        <w:rPr>
          <w:rFonts w:eastAsia="Times New Roman" w:cs="Times New Roman"/>
          <w:lang w:val="tr-TR" w:eastAsia="tr-TR"/>
        </w:rPr>
        <w:t>da,</w:t>
      </w:r>
      <w:proofErr w:type="gram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məzunlar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iş tapa </w:t>
      </w:r>
      <w:proofErr w:type="spellStart"/>
      <w:r w:rsidRPr="00CF1B39">
        <w:rPr>
          <w:rFonts w:eastAsia="Times New Roman" w:cs="Times New Roman"/>
          <w:lang w:val="tr-TR" w:eastAsia="tr-TR"/>
        </w:rPr>
        <w:t>bilmirsə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, sistemin uğuru </w:t>
      </w:r>
      <w:proofErr w:type="spellStart"/>
      <w:r w:rsidRPr="00CF1B39">
        <w:rPr>
          <w:rFonts w:eastAsia="Times New Roman" w:cs="Times New Roman"/>
          <w:lang w:val="tr-TR" w:eastAsia="tr-TR"/>
        </w:rPr>
        <w:t>şübhə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altına alınmalıdır. </w:t>
      </w:r>
      <w:proofErr w:type="spellStart"/>
      <w:r w:rsidRPr="00CF1B39">
        <w:rPr>
          <w:rFonts w:eastAsia="Times New Roman" w:cs="Times New Roman"/>
          <w:lang w:val="tr-TR" w:eastAsia="tr-TR"/>
        </w:rPr>
        <w:t>Əsl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harmoniya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siniflə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fabrik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arasında </w:t>
      </w:r>
      <w:proofErr w:type="spellStart"/>
      <w:r w:rsidRPr="00CF1B39">
        <w:rPr>
          <w:rFonts w:eastAsia="Times New Roman" w:cs="Times New Roman"/>
          <w:lang w:val="tr-TR" w:eastAsia="tr-TR"/>
        </w:rPr>
        <w:t>körpü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qurulanda</w:t>
      </w:r>
      <w:proofErr w:type="spellEnd"/>
      <w:r w:rsidRPr="00CF1B39">
        <w:rPr>
          <w:rFonts w:eastAsia="Times New Roman" w:cs="Times New Roman"/>
          <w:lang w:val="tr-TR" w:eastAsia="tr-TR"/>
        </w:rPr>
        <w:t xml:space="preserve"> </w:t>
      </w:r>
      <w:proofErr w:type="spellStart"/>
      <w:r w:rsidRPr="00CF1B39">
        <w:rPr>
          <w:rFonts w:eastAsia="Times New Roman" w:cs="Times New Roman"/>
          <w:lang w:val="tr-TR" w:eastAsia="tr-TR"/>
        </w:rPr>
        <w:t>başlayır</w:t>
      </w:r>
      <w:proofErr w:type="spellEnd"/>
      <w:r w:rsidRPr="00CF1B39">
        <w:rPr>
          <w:rFonts w:eastAsia="Times New Roman" w:cs="Times New Roman"/>
          <w:lang w:val="tr-TR" w:eastAsia="tr-TR"/>
        </w:rPr>
        <w:t>".</w:t>
      </w:r>
    </w:p>
    <w:p w14:paraId="0817BA51" w14:textId="67A1A6A5" w:rsidR="009F0122" w:rsidRPr="00717282" w:rsidRDefault="009F0122" w:rsidP="00CF1B39">
      <w:pPr>
        <w:pStyle w:val="Balk1"/>
        <w:rPr>
          <w:rFonts w:asciiTheme="minorHAnsi" w:eastAsia="Times New Roman" w:hAnsiTheme="minorHAnsi" w:cs="Times New Roman"/>
          <w:sz w:val="22"/>
          <w:szCs w:val="22"/>
          <w:lang w:val="tr-TR" w:eastAsia="tr-TR"/>
        </w:rPr>
      </w:pPr>
      <w:bookmarkStart w:id="5" w:name="_Toc212992692"/>
      <w:r w:rsidRPr="00717282">
        <w:rPr>
          <w:rFonts w:asciiTheme="minorHAnsi" w:hAnsiTheme="minorHAnsi"/>
          <w:sz w:val="22"/>
          <w:szCs w:val="22"/>
          <w:lang w:val="tr-TR"/>
        </w:rPr>
        <w:t>6. ÖYRƏNMƏNİN ÖLÇÜLMƏSİ VƏ QİYMƏTLƏNDİRİLMƏSİ</w:t>
      </w:r>
      <w:bookmarkEnd w:id="5"/>
    </w:p>
    <w:p w14:paraId="115361DD" w14:textId="3375AE80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6.1 </w:t>
      </w:r>
      <w:proofErr w:type="spellStart"/>
      <w:r w:rsidRPr="00717282">
        <w:rPr>
          <w:b/>
          <w:bCs/>
          <w:lang w:val="tr-TR"/>
        </w:rPr>
        <w:t>Ölçmə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qiymətləndirmə</w:t>
      </w:r>
      <w:proofErr w:type="spellEnd"/>
      <w:r w:rsidRPr="00717282">
        <w:rPr>
          <w:b/>
          <w:bCs/>
          <w:lang w:val="tr-TR"/>
        </w:rPr>
        <w:t xml:space="preserve"> anlayışı</w:t>
      </w:r>
    </w:p>
    <w:p w14:paraId="46DE03BF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Ölçmə</w:t>
      </w:r>
      <w:proofErr w:type="spellEnd"/>
      <w:r w:rsidRPr="00717282">
        <w:rPr>
          <w:lang w:val="tr-TR"/>
        </w:rPr>
        <w:t xml:space="preserve"> - </w:t>
      </w:r>
      <w:proofErr w:type="spellStart"/>
      <w:r w:rsidRPr="00717282">
        <w:rPr>
          <w:b/>
          <w:bCs/>
          <w:lang w:val="tr-TR"/>
        </w:rPr>
        <w:t>şagird</w:t>
      </w:r>
      <w:proofErr w:type="spellEnd"/>
      <w:r w:rsidRPr="00717282">
        <w:rPr>
          <w:b/>
          <w:bCs/>
          <w:lang w:val="tr-TR"/>
        </w:rPr>
        <w:t xml:space="preserve"> performansının </w:t>
      </w:r>
      <w:proofErr w:type="spellStart"/>
      <w:r w:rsidRPr="00717282">
        <w:rPr>
          <w:b/>
          <w:bCs/>
          <w:lang w:val="tr-TR"/>
        </w:rPr>
        <w:t>ədədi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ya </w:t>
      </w:r>
      <w:proofErr w:type="spellStart"/>
      <w:r w:rsidRPr="00717282">
        <w:rPr>
          <w:b/>
          <w:bCs/>
          <w:lang w:val="tr-TR"/>
        </w:rPr>
        <w:t>keyfiyyət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göstəriciləri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ilə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müəyyən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edilməsi</w:t>
      </w:r>
      <w:proofErr w:type="spellEnd"/>
      <w:r w:rsidRPr="00717282">
        <w:rPr>
          <w:b/>
          <w:bCs/>
          <w:lang w:val="tr-TR"/>
        </w:rPr>
        <w:t xml:space="preserve"> prosesidir </w:t>
      </w:r>
      <w:r w:rsidRPr="00717282">
        <w:rPr>
          <w:lang w:val="tr-TR"/>
        </w:rPr>
        <w:t xml:space="preserve">; </w:t>
      </w:r>
      <w:proofErr w:type="spellStart"/>
      <w:r w:rsidRPr="00717282">
        <w:rPr>
          <w:lang w:val="tr-TR"/>
        </w:rPr>
        <w:t>qiymətləndirmə</w:t>
      </w:r>
      <w:proofErr w:type="spellEnd"/>
      <w:r w:rsidRPr="00717282">
        <w:rPr>
          <w:lang w:val="tr-TR"/>
        </w:rPr>
        <w:t xml:space="preserve"> bu </w:t>
      </w:r>
      <w:proofErr w:type="spellStart"/>
      <w:r w:rsidRPr="00717282">
        <w:rPr>
          <w:lang w:val="tr-TR"/>
        </w:rPr>
        <w:t>ölçmə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nəticələrinin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qarşıya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qoyulan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məqsədlərlə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lang w:val="tr-TR"/>
        </w:rPr>
        <w:t>müqayisəsidir</w:t>
      </w:r>
      <w:proofErr w:type="spellEnd"/>
      <w:r w:rsidRPr="00717282">
        <w:rPr>
          <w:lang w:val="tr-TR"/>
        </w:rPr>
        <w:t xml:space="preserve"> .</w:t>
      </w:r>
    </w:p>
    <w:p w14:paraId="6FCA083D" w14:textId="77777777" w:rsidR="00B57CB5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Effektiv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peşə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təhsili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proqramında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ölçmə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qiymətləndirmə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təkcə</w:t>
      </w:r>
      <w:proofErr w:type="spellEnd"/>
      <w:r w:rsidRPr="00717282">
        <w:rPr>
          <w:lang w:val="tr-TR"/>
        </w:rPr>
        <w:t xml:space="preserve"> “biliyi </w:t>
      </w:r>
      <w:proofErr w:type="spellStart"/>
      <w:r w:rsidRPr="00717282">
        <w:rPr>
          <w:lang w:val="tr-TR"/>
        </w:rPr>
        <w:t>yoxlamaq</w:t>
      </w:r>
      <w:proofErr w:type="spellEnd"/>
      <w:r w:rsidRPr="00717282">
        <w:rPr>
          <w:lang w:val="tr-TR"/>
        </w:rPr>
        <w:t xml:space="preserve">” üçün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həm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öyrənmənin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keyfiyyətini</w:t>
      </w:r>
      <w:proofErr w:type="spellEnd"/>
      <w:r w:rsidRPr="00717282">
        <w:rPr>
          <w:b/>
          <w:bCs/>
          <w:lang w:val="tr-TR"/>
        </w:rPr>
        <w:t xml:space="preserve"> başa </w:t>
      </w:r>
      <w:proofErr w:type="spellStart"/>
      <w:r w:rsidRPr="00717282">
        <w:rPr>
          <w:b/>
          <w:bCs/>
          <w:lang w:val="tr-TR"/>
        </w:rPr>
        <w:t>düşmək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yaxşılaşdırmaq</w:t>
      </w:r>
      <w:proofErr w:type="spellEnd"/>
      <w:r w:rsidRPr="00717282">
        <w:rPr>
          <w:b/>
          <w:bCs/>
          <w:lang w:val="tr-TR"/>
        </w:rPr>
        <w:t xml:space="preserve"> üçün aparılır </w:t>
      </w:r>
      <w:r w:rsidRPr="00717282">
        <w:rPr>
          <w:lang w:val="tr-TR"/>
        </w:rPr>
        <w:t>.</w:t>
      </w:r>
    </w:p>
    <w:p w14:paraId="6B224D0D" w14:textId="7BB527EF" w:rsidR="009F012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lastRenderedPageBreak/>
        <w:br/>
        <w:t>“</w:t>
      </w:r>
      <w:proofErr w:type="spellStart"/>
      <w:r w:rsidRPr="00717282">
        <w:rPr>
          <w:lang w:val="tr-TR"/>
        </w:rPr>
        <w:t>Qiymətləndirmə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öyrənmənin</w:t>
      </w:r>
      <w:proofErr w:type="spellEnd"/>
      <w:r w:rsidRPr="00717282">
        <w:rPr>
          <w:lang w:val="tr-TR"/>
        </w:rPr>
        <w:t xml:space="preserve"> sonu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təkmilləşmənin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başlanğıcıdır</w:t>
      </w:r>
      <w:proofErr w:type="spellEnd"/>
      <w:r w:rsidRPr="00717282">
        <w:rPr>
          <w:lang w:val="tr-TR"/>
        </w:rPr>
        <w:t>.”</w:t>
      </w:r>
    </w:p>
    <w:p w14:paraId="28432CF3" w14:textId="77777777" w:rsidR="009942E7" w:rsidRPr="00717282" w:rsidRDefault="009942E7" w:rsidP="0005079B">
      <w:pPr>
        <w:spacing w:after="120" w:line="288" w:lineRule="auto"/>
        <w:contextualSpacing/>
        <w:mirrorIndents/>
        <w:rPr>
          <w:lang w:val="tr-TR"/>
        </w:rPr>
      </w:pPr>
    </w:p>
    <w:p w14:paraId="071325BC" w14:textId="21C01AA9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6.2 </w:t>
      </w:r>
      <w:proofErr w:type="spellStart"/>
      <w:r w:rsidRPr="00717282">
        <w:rPr>
          <w:b/>
          <w:bCs/>
          <w:lang w:val="tr-TR"/>
        </w:rPr>
        <w:t>Ölçmə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növləri</w:t>
      </w:r>
      <w:proofErr w:type="spell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072"/>
        <w:gridCol w:w="2972"/>
        <w:gridCol w:w="1933"/>
        <w:gridCol w:w="2645"/>
      </w:tblGrid>
      <w:tr w:rsidR="009F0122" w:rsidRPr="00717282" w14:paraId="72202AE9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9B482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Növ</w:t>
            </w:r>
            <w:proofErr w:type="spellEnd"/>
          </w:p>
        </w:tc>
        <w:tc>
          <w:tcPr>
            <w:tcW w:w="0" w:type="auto"/>
            <w:hideMark/>
          </w:tcPr>
          <w:p w14:paraId="542BFC7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Məqsəd</w:t>
            </w:r>
            <w:proofErr w:type="spellEnd"/>
          </w:p>
        </w:tc>
        <w:tc>
          <w:tcPr>
            <w:tcW w:w="0" w:type="auto"/>
            <w:hideMark/>
          </w:tcPr>
          <w:p w14:paraId="368194E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İstifadə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vaxtı</w:t>
            </w:r>
            <w:proofErr w:type="spellEnd"/>
          </w:p>
        </w:tc>
        <w:tc>
          <w:tcPr>
            <w:tcW w:w="0" w:type="auto"/>
            <w:hideMark/>
          </w:tcPr>
          <w:p w14:paraId="243A782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VRinVET </w:t>
            </w:r>
            <w:proofErr w:type="spellStart"/>
            <w:r w:rsidRPr="00717282">
              <w:rPr>
                <w:lang w:val="tr-TR"/>
              </w:rPr>
              <w:t>Tətbiqi</w:t>
            </w:r>
            <w:proofErr w:type="spellEnd"/>
          </w:p>
        </w:tc>
      </w:tr>
      <w:tr w:rsidR="009F0122" w:rsidRPr="009942E7" w14:paraId="307BCAE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1B161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Formativ</w:t>
            </w:r>
            <w:proofErr w:type="spellEnd"/>
          </w:p>
        </w:tc>
        <w:tc>
          <w:tcPr>
            <w:tcW w:w="0" w:type="auto"/>
            <w:hideMark/>
          </w:tcPr>
          <w:p w14:paraId="452A79E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Tələbəni</w:t>
            </w:r>
            <w:proofErr w:type="spellEnd"/>
            <w:r w:rsidRPr="00717282">
              <w:rPr>
                <w:lang w:val="tr-TR"/>
              </w:rPr>
              <w:t xml:space="preserve"> bütün proses boyunca </w:t>
            </w:r>
            <w:proofErr w:type="spellStart"/>
            <w:r w:rsidRPr="00717282">
              <w:rPr>
                <w:lang w:val="tr-TR"/>
              </w:rPr>
              <w:t>istiqamətləndirmək</w:t>
            </w:r>
            <w:proofErr w:type="spellEnd"/>
          </w:p>
        </w:tc>
        <w:tc>
          <w:tcPr>
            <w:tcW w:w="0" w:type="auto"/>
            <w:hideMark/>
          </w:tcPr>
          <w:p w14:paraId="0993195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Kurs zamanı</w:t>
            </w:r>
          </w:p>
        </w:tc>
        <w:tc>
          <w:tcPr>
            <w:tcW w:w="0" w:type="auto"/>
            <w:hideMark/>
          </w:tcPr>
          <w:p w14:paraId="6B40D01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ssenarisi</w:t>
            </w:r>
            <w:proofErr w:type="spellEnd"/>
            <w:r w:rsidRPr="00717282">
              <w:rPr>
                <w:lang w:val="tr-TR"/>
              </w:rPr>
              <w:t xml:space="preserve"> zamanı ani </w:t>
            </w:r>
            <w:proofErr w:type="spellStart"/>
            <w:r w:rsidRPr="00717282">
              <w:rPr>
                <w:lang w:val="tr-TR"/>
              </w:rPr>
              <w:t>rəy</w:t>
            </w:r>
            <w:proofErr w:type="spellEnd"/>
          </w:p>
        </w:tc>
      </w:tr>
      <w:tr w:rsidR="009F0122" w:rsidRPr="00717282" w14:paraId="3D7127E8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2339B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Summativ</w:t>
            </w:r>
            <w:proofErr w:type="spellEnd"/>
          </w:p>
        </w:tc>
        <w:tc>
          <w:tcPr>
            <w:tcW w:w="0" w:type="auto"/>
            <w:hideMark/>
          </w:tcPr>
          <w:p w14:paraId="1A69CD6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Uğur </w:t>
            </w:r>
            <w:proofErr w:type="spellStart"/>
            <w:r w:rsidRPr="00717282">
              <w:rPr>
                <w:lang w:val="tr-TR"/>
              </w:rPr>
              <w:t>səviyyəsinin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ölçülməsi</w:t>
            </w:r>
            <w:proofErr w:type="spellEnd"/>
          </w:p>
        </w:tc>
        <w:tc>
          <w:tcPr>
            <w:tcW w:w="0" w:type="auto"/>
            <w:hideMark/>
          </w:tcPr>
          <w:p w14:paraId="67F939B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Vahidin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ya </w:t>
            </w:r>
            <w:proofErr w:type="spellStart"/>
            <w:r w:rsidRPr="00717282">
              <w:rPr>
                <w:lang w:val="tr-TR"/>
              </w:rPr>
              <w:t>müddətin</w:t>
            </w:r>
            <w:proofErr w:type="spellEnd"/>
            <w:r w:rsidRPr="00717282">
              <w:rPr>
                <w:lang w:val="tr-TR"/>
              </w:rPr>
              <w:t xml:space="preserve"> sonunda</w:t>
            </w:r>
          </w:p>
        </w:tc>
        <w:tc>
          <w:tcPr>
            <w:tcW w:w="0" w:type="auto"/>
            <w:hideMark/>
          </w:tcPr>
          <w:p w14:paraId="5F28DB4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Performans testi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ya </w:t>
            </w:r>
            <w:proofErr w:type="spellStart"/>
            <w:r w:rsidRPr="00717282">
              <w:rPr>
                <w:lang w:val="tr-TR"/>
              </w:rPr>
              <w:t>layihə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təqdimatı</w:t>
            </w:r>
            <w:proofErr w:type="spellEnd"/>
          </w:p>
        </w:tc>
      </w:tr>
      <w:tr w:rsidR="009F0122" w:rsidRPr="00717282" w14:paraId="6DCEC0E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14C57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Diaqnostik</w:t>
            </w:r>
            <w:proofErr w:type="spellEnd"/>
          </w:p>
        </w:tc>
        <w:tc>
          <w:tcPr>
            <w:tcW w:w="0" w:type="auto"/>
            <w:hideMark/>
          </w:tcPr>
          <w:p w14:paraId="6CE7A24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Əvvəlki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bilik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səviyyəsinin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müəyyən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edilməsi</w:t>
            </w:r>
            <w:proofErr w:type="spellEnd"/>
          </w:p>
        </w:tc>
        <w:tc>
          <w:tcPr>
            <w:tcW w:w="0" w:type="auto"/>
            <w:hideMark/>
          </w:tcPr>
          <w:p w14:paraId="0D49149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Təlimin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əvvəlində</w:t>
            </w:r>
            <w:proofErr w:type="spellEnd"/>
          </w:p>
        </w:tc>
        <w:tc>
          <w:tcPr>
            <w:tcW w:w="0" w:type="auto"/>
            <w:hideMark/>
          </w:tcPr>
          <w:p w14:paraId="47A7074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modulunun</w:t>
            </w:r>
            <w:proofErr w:type="spellEnd"/>
            <w:r w:rsidRPr="00717282">
              <w:rPr>
                <w:lang w:val="tr-TR"/>
              </w:rPr>
              <w:t xml:space="preserve"> ilkin </w:t>
            </w:r>
            <w:proofErr w:type="spellStart"/>
            <w:r w:rsidRPr="00717282">
              <w:rPr>
                <w:lang w:val="tr-TR"/>
              </w:rPr>
              <w:t>sınağı</w:t>
            </w:r>
            <w:proofErr w:type="spellEnd"/>
          </w:p>
        </w:tc>
      </w:tr>
      <w:tr w:rsidR="009F0122" w:rsidRPr="00717282" w14:paraId="6D7E1DB8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CC1C4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Özünü </w:t>
            </w:r>
            <w:proofErr w:type="spellStart"/>
            <w:r w:rsidRPr="00717282">
              <w:rPr>
                <w:lang w:val="tr-TR"/>
              </w:rPr>
              <w:t>qiymətləndirmə</w:t>
            </w:r>
            <w:proofErr w:type="spellEnd"/>
          </w:p>
        </w:tc>
        <w:tc>
          <w:tcPr>
            <w:tcW w:w="0" w:type="auto"/>
            <w:hideMark/>
          </w:tcPr>
          <w:p w14:paraId="446614C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Tələbələrin</w:t>
            </w:r>
            <w:proofErr w:type="spellEnd"/>
            <w:r w:rsidRPr="00717282">
              <w:rPr>
                <w:lang w:val="tr-TR"/>
              </w:rPr>
              <w:t xml:space="preserve"> öz </w:t>
            </w:r>
            <w:proofErr w:type="spellStart"/>
            <w:r w:rsidRPr="00717282">
              <w:rPr>
                <w:lang w:val="tr-TR"/>
              </w:rPr>
              <w:t>öyrənmələrinin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monitorinqi</w:t>
            </w:r>
            <w:proofErr w:type="spellEnd"/>
          </w:p>
        </w:tc>
        <w:tc>
          <w:tcPr>
            <w:tcW w:w="0" w:type="auto"/>
            <w:hideMark/>
          </w:tcPr>
          <w:p w14:paraId="1B38049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Hər</w:t>
            </w:r>
            <w:proofErr w:type="spellEnd"/>
            <w:r w:rsidRPr="00717282">
              <w:rPr>
                <w:lang w:val="tr-TR"/>
              </w:rPr>
              <w:t xml:space="preserve"> VR </w:t>
            </w:r>
            <w:proofErr w:type="spellStart"/>
            <w:r w:rsidRPr="00717282">
              <w:rPr>
                <w:lang w:val="tr-TR"/>
              </w:rPr>
              <w:t>sessiyasının</w:t>
            </w:r>
            <w:proofErr w:type="spellEnd"/>
            <w:r w:rsidRPr="00717282">
              <w:rPr>
                <w:lang w:val="tr-TR"/>
              </w:rPr>
              <w:t xml:space="preserve"> sonunda</w:t>
            </w:r>
          </w:p>
        </w:tc>
        <w:tc>
          <w:tcPr>
            <w:tcW w:w="0" w:type="auto"/>
            <w:hideMark/>
          </w:tcPr>
          <w:p w14:paraId="4F14D6B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Rəqəmsal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sorğu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ya </w:t>
            </w:r>
            <w:proofErr w:type="spellStart"/>
            <w:r w:rsidRPr="00717282">
              <w:rPr>
                <w:lang w:val="tr-TR"/>
              </w:rPr>
              <w:t>əks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etdirmə</w:t>
            </w:r>
            <w:proofErr w:type="spellEnd"/>
            <w:r w:rsidRPr="00717282">
              <w:rPr>
                <w:lang w:val="tr-TR"/>
              </w:rPr>
              <w:t xml:space="preserve"> forması</w:t>
            </w:r>
          </w:p>
        </w:tc>
      </w:tr>
      <w:tr w:rsidR="009F0122" w:rsidRPr="009942E7" w14:paraId="6AA51667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47039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Peer </w:t>
            </w:r>
            <w:proofErr w:type="spellStart"/>
            <w:r w:rsidRPr="00717282">
              <w:rPr>
                <w:lang w:val="tr-TR"/>
              </w:rPr>
              <w:t>Review</w:t>
            </w:r>
            <w:proofErr w:type="spellEnd"/>
          </w:p>
        </w:tc>
        <w:tc>
          <w:tcPr>
            <w:tcW w:w="0" w:type="auto"/>
            <w:hideMark/>
          </w:tcPr>
          <w:p w14:paraId="3162B44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Tələbələr</w:t>
            </w:r>
            <w:proofErr w:type="spellEnd"/>
            <w:r w:rsidRPr="00717282">
              <w:rPr>
                <w:lang w:val="tr-TR"/>
              </w:rPr>
              <w:t xml:space="preserve"> arasında </w:t>
            </w:r>
            <w:proofErr w:type="spellStart"/>
            <w:r w:rsidRPr="00717282">
              <w:rPr>
                <w:lang w:val="tr-TR"/>
              </w:rPr>
              <w:t>əks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əlaqə</w:t>
            </w:r>
            <w:proofErr w:type="spellEnd"/>
          </w:p>
        </w:tc>
        <w:tc>
          <w:tcPr>
            <w:tcW w:w="0" w:type="auto"/>
            <w:hideMark/>
          </w:tcPr>
          <w:p w14:paraId="32AA75D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Qrup</w:t>
            </w:r>
            <w:proofErr w:type="spellEnd"/>
            <w:r w:rsidRPr="00717282">
              <w:rPr>
                <w:lang w:val="tr-TR"/>
              </w:rPr>
              <w:t xml:space="preserve"> işi</w:t>
            </w:r>
          </w:p>
        </w:tc>
        <w:tc>
          <w:tcPr>
            <w:tcW w:w="0" w:type="auto"/>
            <w:hideMark/>
          </w:tcPr>
          <w:p w14:paraId="50766F9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komanda </w:t>
            </w:r>
            <w:proofErr w:type="spellStart"/>
            <w:r w:rsidRPr="00717282">
              <w:rPr>
                <w:lang w:val="tr-TR"/>
              </w:rPr>
              <w:t>missiyalarından</w:t>
            </w:r>
            <w:proofErr w:type="spellEnd"/>
            <w:r w:rsidRPr="00717282">
              <w:rPr>
                <w:lang w:val="tr-TR"/>
              </w:rPr>
              <w:t xml:space="preserve"> sonra </w:t>
            </w:r>
            <w:proofErr w:type="spellStart"/>
            <w:r w:rsidRPr="00717282">
              <w:rPr>
                <w:lang w:val="tr-TR"/>
              </w:rPr>
              <w:t>xal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toplamaq</w:t>
            </w:r>
            <w:proofErr w:type="spellEnd"/>
          </w:p>
        </w:tc>
      </w:tr>
    </w:tbl>
    <w:p w14:paraId="5A595FFB" w14:textId="7B378CBA" w:rsidR="009F012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Formativ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qiymətləndirmə</w:t>
      </w:r>
      <w:proofErr w:type="spellEnd"/>
      <w:r w:rsidRPr="00717282">
        <w:rPr>
          <w:lang w:val="tr-TR"/>
        </w:rPr>
        <w:t xml:space="preserve"> VR </w:t>
      </w:r>
      <w:proofErr w:type="spellStart"/>
      <w:r w:rsidRPr="00717282">
        <w:rPr>
          <w:lang w:val="tr-TR"/>
        </w:rPr>
        <w:t>mühitində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effektiv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şəkildə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həyata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keçirilir</w:t>
      </w:r>
      <w:proofErr w:type="spellEnd"/>
      <w:r w:rsidRPr="00717282">
        <w:rPr>
          <w:lang w:val="tr-TR"/>
        </w:rPr>
        <w:t xml:space="preserve">; sistem </w:t>
      </w:r>
      <w:proofErr w:type="spellStart"/>
      <w:r w:rsidRPr="00717282">
        <w:rPr>
          <w:lang w:val="tr-TR"/>
        </w:rPr>
        <w:t>dərhal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səhvlərini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göstərir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gücləndirir</w:t>
      </w:r>
      <w:proofErr w:type="spellEnd"/>
      <w:r w:rsidRPr="00717282">
        <w:rPr>
          <w:lang w:val="tr-TR"/>
        </w:rPr>
        <w:t>.</w:t>
      </w:r>
    </w:p>
    <w:p w14:paraId="53D8759D" w14:textId="77777777" w:rsidR="009942E7" w:rsidRPr="00717282" w:rsidRDefault="009942E7" w:rsidP="0005079B">
      <w:pPr>
        <w:spacing w:after="120" w:line="288" w:lineRule="auto"/>
        <w:contextualSpacing/>
        <w:mirrorIndents/>
        <w:rPr>
          <w:lang w:val="tr-TR"/>
        </w:rPr>
      </w:pPr>
    </w:p>
    <w:p w14:paraId="4A8BB99D" w14:textId="3EE86EBF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6.3 </w:t>
      </w:r>
      <w:proofErr w:type="spellStart"/>
      <w:r w:rsidRPr="00717282">
        <w:rPr>
          <w:b/>
          <w:bCs/>
          <w:lang w:val="tr-TR"/>
        </w:rPr>
        <w:t>Qiymətləndirmə</w:t>
      </w:r>
      <w:proofErr w:type="spellEnd"/>
      <w:r w:rsidRPr="00717282">
        <w:rPr>
          <w:b/>
          <w:bCs/>
          <w:lang w:val="tr-TR"/>
        </w:rPr>
        <w:t xml:space="preserve"> prosesinin </w:t>
      </w:r>
      <w:proofErr w:type="spellStart"/>
      <w:r w:rsidRPr="00717282">
        <w:rPr>
          <w:b/>
          <w:bCs/>
          <w:lang w:val="tr-TR"/>
        </w:rPr>
        <w:t>addımları</w:t>
      </w:r>
      <w:proofErr w:type="spellEnd"/>
    </w:p>
    <w:p w14:paraId="6D5C92CD" w14:textId="77777777" w:rsidR="009F0122" w:rsidRPr="00717282" w:rsidRDefault="009F0122" w:rsidP="0005079B">
      <w:pPr>
        <w:numPr>
          <w:ilvl w:val="0"/>
          <w:numId w:val="19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Məqsədin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müəyyən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edilməsi</w:t>
      </w:r>
      <w:proofErr w:type="spellEnd"/>
      <w:r w:rsidRPr="00717282">
        <w:rPr>
          <w:b/>
          <w:bCs/>
          <w:lang w:val="tr-TR"/>
        </w:rPr>
        <w:t xml:space="preserve"> </w:t>
      </w:r>
      <w:r w:rsidRPr="00717282">
        <w:rPr>
          <w:lang w:val="tr-TR"/>
        </w:rPr>
        <w:t xml:space="preserve">→ </w:t>
      </w:r>
      <w:proofErr w:type="spellStart"/>
      <w:r w:rsidRPr="00717282">
        <w:rPr>
          <w:lang w:val="tr-TR"/>
        </w:rPr>
        <w:t>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ölçüləcək</w:t>
      </w:r>
      <w:proofErr w:type="spellEnd"/>
      <w:r w:rsidRPr="00717282">
        <w:rPr>
          <w:lang w:val="tr-TR"/>
        </w:rPr>
        <w:t xml:space="preserve">? (Bilik, </w:t>
      </w:r>
      <w:proofErr w:type="spellStart"/>
      <w:r w:rsidRPr="00717282">
        <w:rPr>
          <w:lang w:val="tr-TR"/>
        </w:rPr>
        <w:t>bacarıq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münasibət</w:t>
      </w:r>
      <w:proofErr w:type="spellEnd"/>
      <w:r w:rsidRPr="00717282">
        <w:rPr>
          <w:lang w:val="tr-TR"/>
        </w:rPr>
        <w:t>)</w:t>
      </w:r>
    </w:p>
    <w:p w14:paraId="1378A95A" w14:textId="77777777" w:rsidR="009F0122" w:rsidRPr="00717282" w:rsidRDefault="009F0122" w:rsidP="0005079B">
      <w:pPr>
        <w:numPr>
          <w:ilvl w:val="0"/>
          <w:numId w:val="19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Ölçmə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alətinin</w:t>
      </w:r>
      <w:proofErr w:type="spellEnd"/>
      <w:r w:rsidRPr="00717282">
        <w:rPr>
          <w:b/>
          <w:bCs/>
          <w:lang w:val="tr-TR"/>
        </w:rPr>
        <w:t xml:space="preserve"> seçimi </w:t>
      </w:r>
      <w:r w:rsidRPr="00717282">
        <w:rPr>
          <w:lang w:val="tr-TR"/>
        </w:rPr>
        <w:t xml:space="preserve">→ Test, </w:t>
      </w:r>
      <w:proofErr w:type="spellStart"/>
      <w:r w:rsidRPr="00717282">
        <w:rPr>
          <w:lang w:val="tr-TR"/>
        </w:rPr>
        <w:t>müşahidə</w:t>
      </w:r>
      <w:proofErr w:type="spellEnd"/>
      <w:r w:rsidRPr="00717282">
        <w:rPr>
          <w:lang w:val="tr-TR"/>
        </w:rPr>
        <w:t xml:space="preserve"> forması, VR </w:t>
      </w:r>
      <w:proofErr w:type="spellStart"/>
      <w:r w:rsidRPr="00717282">
        <w:rPr>
          <w:lang w:val="tr-TR"/>
        </w:rPr>
        <w:t>qiymətləndirmə</w:t>
      </w:r>
      <w:proofErr w:type="spellEnd"/>
      <w:r w:rsidRPr="00717282">
        <w:rPr>
          <w:lang w:val="tr-TR"/>
        </w:rPr>
        <w:t xml:space="preserve"> sistemi</w:t>
      </w:r>
    </w:p>
    <w:p w14:paraId="1705A44F" w14:textId="77777777" w:rsidR="009F0122" w:rsidRPr="00717282" w:rsidRDefault="009F0122" w:rsidP="0005079B">
      <w:pPr>
        <w:numPr>
          <w:ilvl w:val="0"/>
          <w:numId w:val="19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Məlumatların</w:t>
      </w:r>
      <w:proofErr w:type="spellEnd"/>
      <w:r w:rsidRPr="00717282">
        <w:rPr>
          <w:b/>
          <w:bCs/>
          <w:lang w:val="tr-TR"/>
        </w:rPr>
        <w:t xml:space="preserve"> toplanması </w:t>
      </w:r>
      <w:r w:rsidRPr="00717282">
        <w:rPr>
          <w:lang w:val="tr-TR"/>
        </w:rPr>
        <w:t xml:space="preserve">→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çıxışları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sessiya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qeydləri</w:t>
      </w:r>
      <w:proofErr w:type="spellEnd"/>
    </w:p>
    <w:p w14:paraId="4E7D3088" w14:textId="77777777" w:rsidR="009F0122" w:rsidRPr="00717282" w:rsidRDefault="009F0122" w:rsidP="0005079B">
      <w:pPr>
        <w:numPr>
          <w:ilvl w:val="0"/>
          <w:numId w:val="19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Məlumatların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təhlili</w:t>
      </w:r>
      <w:proofErr w:type="spellEnd"/>
      <w:r w:rsidRPr="00717282">
        <w:rPr>
          <w:b/>
          <w:bCs/>
          <w:lang w:val="tr-TR"/>
        </w:rPr>
        <w:t xml:space="preserve"> </w:t>
      </w:r>
      <w:r w:rsidRPr="00717282">
        <w:rPr>
          <w:lang w:val="tr-TR"/>
        </w:rPr>
        <w:t xml:space="preserve">→ Uğur </w:t>
      </w:r>
      <w:proofErr w:type="spellStart"/>
      <w:r w:rsidRPr="00717282">
        <w:rPr>
          <w:lang w:val="tr-TR"/>
        </w:rPr>
        <w:t>dərəcəsi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səhv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növü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müddəti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sınaqların</w:t>
      </w:r>
      <w:proofErr w:type="spellEnd"/>
      <w:r w:rsidRPr="00717282">
        <w:rPr>
          <w:lang w:val="tr-TR"/>
        </w:rPr>
        <w:t xml:space="preserve"> sayı</w:t>
      </w:r>
    </w:p>
    <w:p w14:paraId="33BBB656" w14:textId="77777777" w:rsidR="009F0122" w:rsidRPr="00717282" w:rsidRDefault="009F0122" w:rsidP="0005079B">
      <w:pPr>
        <w:numPr>
          <w:ilvl w:val="0"/>
          <w:numId w:val="19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Əlaqə</w:t>
      </w:r>
      <w:proofErr w:type="spellEnd"/>
      <w:r w:rsidRPr="00717282">
        <w:rPr>
          <w:b/>
          <w:bCs/>
          <w:lang w:val="tr-TR"/>
        </w:rPr>
        <w:t xml:space="preserve"> </w:t>
      </w:r>
      <w:r w:rsidRPr="00717282">
        <w:rPr>
          <w:lang w:val="tr-TR"/>
        </w:rPr>
        <w:t xml:space="preserve">→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üçün </w:t>
      </w:r>
      <w:proofErr w:type="spellStart"/>
      <w:r w:rsidRPr="00717282">
        <w:rPr>
          <w:lang w:val="tr-TR"/>
        </w:rPr>
        <w:t>xüsusi</w:t>
      </w:r>
      <w:proofErr w:type="spellEnd"/>
      <w:r w:rsidRPr="00717282">
        <w:rPr>
          <w:lang w:val="tr-TR"/>
        </w:rPr>
        <w:t xml:space="preserve"> inkişaf </w:t>
      </w:r>
      <w:proofErr w:type="spellStart"/>
      <w:r w:rsidRPr="00717282">
        <w:rPr>
          <w:lang w:val="tr-TR"/>
        </w:rPr>
        <w:t>təklifləri</w:t>
      </w:r>
      <w:proofErr w:type="spellEnd"/>
    </w:p>
    <w:p w14:paraId="434ECE6B" w14:textId="77777777" w:rsidR="009F0122" w:rsidRPr="00717282" w:rsidRDefault="009F0122" w:rsidP="0005079B">
      <w:pPr>
        <w:numPr>
          <w:ilvl w:val="0"/>
          <w:numId w:val="19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Təkmilləşdirmə</w:t>
      </w:r>
      <w:proofErr w:type="spellEnd"/>
      <w:r w:rsidRPr="00717282">
        <w:rPr>
          <w:b/>
          <w:bCs/>
          <w:lang w:val="tr-TR"/>
        </w:rPr>
        <w:t xml:space="preserve"> </w:t>
      </w:r>
      <w:r w:rsidRPr="00717282">
        <w:rPr>
          <w:lang w:val="tr-TR"/>
        </w:rPr>
        <w:t xml:space="preserve">→ </w:t>
      </w:r>
      <w:proofErr w:type="spellStart"/>
      <w:r w:rsidRPr="00717282">
        <w:rPr>
          <w:lang w:val="tr-TR"/>
        </w:rPr>
        <w:t>Kurrikuluma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tədris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strategiyalarına</w:t>
      </w:r>
      <w:proofErr w:type="spellEnd"/>
      <w:r w:rsidRPr="00717282">
        <w:rPr>
          <w:lang w:val="tr-TR"/>
        </w:rPr>
        <w:t xml:space="preserve"> dair </w:t>
      </w:r>
      <w:proofErr w:type="spellStart"/>
      <w:r w:rsidRPr="00717282">
        <w:rPr>
          <w:lang w:val="tr-TR"/>
        </w:rPr>
        <w:t>yeniləmə</w:t>
      </w:r>
      <w:proofErr w:type="spellEnd"/>
    </w:p>
    <w:p w14:paraId="77AC29D6" w14:textId="3F4B1F2B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Müəllimlər</w:t>
      </w:r>
      <w:proofErr w:type="spellEnd"/>
      <w:r w:rsidRPr="00717282">
        <w:rPr>
          <w:b/>
          <w:bCs/>
          <w:lang w:val="tr-TR"/>
        </w:rPr>
        <w:t xml:space="preserve"> üçün </w:t>
      </w:r>
      <w:proofErr w:type="spellStart"/>
      <w:r w:rsidRPr="00717282">
        <w:rPr>
          <w:b/>
          <w:bCs/>
          <w:lang w:val="tr-TR"/>
        </w:rPr>
        <w:t>təklif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Hər</w:t>
      </w:r>
      <w:proofErr w:type="spellEnd"/>
      <w:r w:rsidRPr="00717282">
        <w:rPr>
          <w:lang w:val="tr-TR"/>
        </w:rPr>
        <w:t xml:space="preserve"> bir VR </w:t>
      </w:r>
      <w:proofErr w:type="spellStart"/>
      <w:r w:rsidRPr="00717282">
        <w:rPr>
          <w:lang w:val="tr-TR"/>
        </w:rPr>
        <w:t>modulunun</w:t>
      </w:r>
      <w:proofErr w:type="spellEnd"/>
      <w:r w:rsidRPr="00717282">
        <w:rPr>
          <w:lang w:val="tr-TR"/>
        </w:rPr>
        <w:t xml:space="preserve"> sonunda </w:t>
      </w:r>
      <w:proofErr w:type="spellStart"/>
      <w:r w:rsidRPr="00717282">
        <w:rPr>
          <w:lang w:val="tr-TR"/>
        </w:rPr>
        <w:t>avtomatik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hesabat</w:t>
      </w:r>
      <w:proofErr w:type="spellEnd"/>
      <w:r w:rsidRPr="00717282">
        <w:rPr>
          <w:lang w:val="tr-TR"/>
        </w:rPr>
        <w:t xml:space="preserve"> çap </w:t>
      </w:r>
      <w:proofErr w:type="spellStart"/>
      <w:r w:rsidRPr="00717282">
        <w:rPr>
          <w:lang w:val="tr-TR"/>
        </w:rPr>
        <w:t>edilməlidir</w:t>
      </w:r>
      <w:proofErr w:type="spellEnd"/>
      <w:r w:rsidRPr="00717282">
        <w:rPr>
          <w:lang w:val="tr-TR"/>
        </w:rPr>
        <w:t xml:space="preserve">; </w:t>
      </w:r>
      <w:proofErr w:type="spellStart"/>
      <w:r w:rsidRPr="00717282">
        <w:rPr>
          <w:lang w:val="tr-TR"/>
        </w:rPr>
        <w:t>hesabatda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müvəffəqiyyət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dərəcəsi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buraxılmış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səhvlərin</w:t>
      </w:r>
      <w:proofErr w:type="spellEnd"/>
      <w:r w:rsidRPr="00717282">
        <w:rPr>
          <w:lang w:val="tr-TR"/>
        </w:rPr>
        <w:t xml:space="preserve"> sayı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təkmilləşdirmə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təklifləri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göstərilməlidir</w:t>
      </w:r>
      <w:proofErr w:type="spellEnd"/>
      <w:r w:rsidRPr="00717282">
        <w:rPr>
          <w:lang w:val="tr-TR"/>
        </w:rPr>
        <w:t>.</w:t>
      </w:r>
    </w:p>
    <w:p w14:paraId="08F7F409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22CDF8BF" w14:textId="01933F81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6.4 </w:t>
      </w:r>
      <w:proofErr w:type="spellStart"/>
      <w:r w:rsidRPr="00717282">
        <w:rPr>
          <w:b/>
          <w:bCs/>
          <w:lang w:val="tr-TR"/>
        </w:rPr>
        <w:t>Ölçmə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vasitələri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üsulları</w:t>
      </w:r>
      <w:proofErr w:type="spell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880"/>
        <w:gridCol w:w="2523"/>
        <w:gridCol w:w="2638"/>
        <w:gridCol w:w="2581"/>
      </w:tblGrid>
      <w:tr w:rsidR="009F0122" w:rsidRPr="00717282" w14:paraId="7216682A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CC708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Nəqliyyat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vasitəsi</w:t>
            </w:r>
            <w:proofErr w:type="spellEnd"/>
          </w:p>
        </w:tc>
        <w:tc>
          <w:tcPr>
            <w:tcW w:w="0" w:type="auto"/>
            <w:hideMark/>
          </w:tcPr>
          <w:p w14:paraId="0806E82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İzah</w:t>
            </w:r>
          </w:p>
        </w:tc>
        <w:tc>
          <w:tcPr>
            <w:tcW w:w="0" w:type="auto"/>
            <w:hideMark/>
          </w:tcPr>
          <w:p w14:paraId="0C040D1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Üstünlük</w:t>
            </w:r>
          </w:p>
        </w:tc>
        <w:tc>
          <w:tcPr>
            <w:tcW w:w="0" w:type="auto"/>
            <w:hideMark/>
          </w:tcPr>
          <w:p w14:paraId="1276C95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nümunəsi</w:t>
            </w:r>
            <w:proofErr w:type="spellEnd"/>
          </w:p>
        </w:tc>
      </w:tr>
      <w:tr w:rsidR="009F0122" w:rsidRPr="009942E7" w14:paraId="197A0F20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A70C7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Rubrik (</w:t>
            </w:r>
            <w:proofErr w:type="spellStart"/>
            <w:r w:rsidRPr="00717282">
              <w:rPr>
                <w:lang w:val="tr-TR"/>
              </w:rPr>
              <w:t>Qiymətli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Qiymət</w:t>
            </w:r>
            <w:proofErr w:type="spellEnd"/>
            <w:r w:rsidRPr="00717282">
              <w:rPr>
                <w:lang w:val="tr-TR"/>
              </w:rPr>
              <w:t xml:space="preserve"> Açarı)</w:t>
            </w:r>
          </w:p>
        </w:tc>
        <w:tc>
          <w:tcPr>
            <w:tcW w:w="0" w:type="auto"/>
            <w:hideMark/>
          </w:tcPr>
          <w:p w14:paraId="039713B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Müəyyən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meyarlara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görə</w:t>
            </w:r>
            <w:proofErr w:type="spellEnd"/>
            <w:r w:rsidRPr="00717282">
              <w:rPr>
                <w:lang w:val="tr-TR"/>
              </w:rPr>
              <w:t xml:space="preserve"> performansı </w:t>
            </w:r>
            <w:proofErr w:type="spellStart"/>
            <w:r w:rsidRPr="00717282">
              <w:rPr>
                <w:lang w:val="tr-TR"/>
              </w:rPr>
              <w:t>qiymətləndirir</w:t>
            </w:r>
            <w:proofErr w:type="spellEnd"/>
          </w:p>
        </w:tc>
        <w:tc>
          <w:tcPr>
            <w:tcW w:w="0" w:type="auto"/>
            <w:hideMark/>
          </w:tcPr>
          <w:p w14:paraId="55DC3A6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Obyektivliyi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təmin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edir</w:t>
            </w:r>
            <w:proofErr w:type="spellEnd"/>
          </w:p>
        </w:tc>
        <w:tc>
          <w:tcPr>
            <w:tcW w:w="0" w:type="auto"/>
            <w:hideMark/>
          </w:tcPr>
          <w:p w14:paraId="7CBA7DD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“</w:t>
            </w:r>
            <w:proofErr w:type="spellStart"/>
            <w:r w:rsidRPr="00717282">
              <w:rPr>
                <w:lang w:val="tr-TR"/>
              </w:rPr>
              <w:t>Qaynaq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işləri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apararkən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təhlükəsizlik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qaydalarına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əməl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edibmi</w:t>
            </w:r>
            <w:proofErr w:type="spellEnd"/>
            <w:r w:rsidRPr="00717282">
              <w:rPr>
                <w:lang w:val="tr-TR"/>
              </w:rPr>
              <w:t>?”</w:t>
            </w:r>
          </w:p>
        </w:tc>
      </w:tr>
      <w:tr w:rsidR="009F0122" w:rsidRPr="009942E7" w14:paraId="4E403C75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AA301A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Yoxlama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siyahısı</w:t>
            </w:r>
            <w:proofErr w:type="spellEnd"/>
          </w:p>
        </w:tc>
        <w:tc>
          <w:tcPr>
            <w:tcW w:w="0" w:type="auto"/>
            <w:hideMark/>
          </w:tcPr>
          <w:p w14:paraId="5A84863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Tapşırıqların</w:t>
            </w:r>
            <w:proofErr w:type="spellEnd"/>
            <w:r w:rsidRPr="00717282">
              <w:rPr>
                <w:lang w:val="tr-TR"/>
              </w:rPr>
              <w:t xml:space="preserve"> tamamlandığını </w:t>
            </w:r>
            <w:proofErr w:type="spellStart"/>
            <w:r w:rsidRPr="00717282">
              <w:rPr>
                <w:lang w:val="tr-TR"/>
              </w:rPr>
              <w:t>qeyd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lastRenderedPageBreak/>
              <w:t>edir</w:t>
            </w:r>
            <w:proofErr w:type="spellEnd"/>
          </w:p>
        </w:tc>
        <w:tc>
          <w:tcPr>
            <w:tcW w:w="0" w:type="auto"/>
            <w:hideMark/>
          </w:tcPr>
          <w:p w14:paraId="291DDEB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lastRenderedPageBreak/>
              <w:t>Tətbiq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etmək</w:t>
            </w:r>
            <w:proofErr w:type="spellEnd"/>
            <w:r w:rsidRPr="00717282">
              <w:rPr>
                <w:lang w:val="tr-TR"/>
              </w:rPr>
              <w:t xml:space="preserve"> asandır</w:t>
            </w:r>
          </w:p>
        </w:tc>
        <w:tc>
          <w:tcPr>
            <w:tcW w:w="0" w:type="auto"/>
            <w:hideMark/>
          </w:tcPr>
          <w:p w14:paraId="79F5300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sessiyasında</w:t>
            </w:r>
            <w:proofErr w:type="spellEnd"/>
            <w:r w:rsidRPr="00717282">
              <w:rPr>
                <w:lang w:val="tr-TR"/>
              </w:rPr>
              <w:t xml:space="preserve"> addım-addım </w:t>
            </w:r>
            <w:proofErr w:type="spellStart"/>
            <w:r w:rsidRPr="00717282">
              <w:rPr>
                <w:lang w:val="tr-TR"/>
              </w:rPr>
              <w:t>tərəqqiyə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nəzarət</w:t>
            </w:r>
            <w:proofErr w:type="spellEnd"/>
          </w:p>
        </w:tc>
      </w:tr>
      <w:tr w:rsidR="009F0122" w:rsidRPr="009942E7" w14:paraId="53624F7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5C2C1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Performans </w:t>
            </w:r>
            <w:proofErr w:type="spellStart"/>
            <w:r w:rsidRPr="00717282">
              <w:rPr>
                <w:lang w:val="tr-TR"/>
              </w:rPr>
              <w:t>Tapşırığı</w:t>
            </w:r>
            <w:proofErr w:type="spellEnd"/>
          </w:p>
        </w:tc>
        <w:tc>
          <w:tcPr>
            <w:tcW w:w="0" w:type="auto"/>
            <w:hideMark/>
          </w:tcPr>
          <w:p w14:paraId="18147B8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Tələbədən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məhsul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ya </w:t>
            </w:r>
            <w:proofErr w:type="spellStart"/>
            <w:r w:rsidRPr="00717282">
              <w:rPr>
                <w:lang w:val="tr-TR"/>
              </w:rPr>
              <w:t>tətbiq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gözlənilir</w:t>
            </w:r>
            <w:proofErr w:type="spellEnd"/>
          </w:p>
        </w:tc>
        <w:tc>
          <w:tcPr>
            <w:tcW w:w="0" w:type="auto"/>
            <w:hideMark/>
          </w:tcPr>
          <w:p w14:paraId="64D37F3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Həqiqi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bacarıqları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ölçür</w:t>
            </w:r>
            <w:proofErr w:type="spellEnd"/>
          </w:p>
        </w:tc>
        <w:tc>
          <w:tcPr>
            <w:tcW w:w="0" w:type="auto"/>
            <w:hideMark/>
          </w:tcPr>
          <w:p w14:paraId="20C57D3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mühitində</w:t>
            </w:r>
            <w:proofErr w:type="spellEnd"/>
            <w:r w:rsidRPr="00717282">
              <w:rPr>
                <w:lang w:val="tr-TR"/>
              </w:rPr>
              <w:t xml:space="preserve"> "</w:t>
            </w:r>
            <w:proofErr w:type="spellStart"/>
            <w:r w:rsidRPr="00717282">
              <w:rPr>
                <w:lang w:val="tr-TR"/>
              </w:rPr>
              <w:t>Dövrə</w:t>
            </w:r>
            <w:proofErr w:type="spellEnd"/>
            <w:r w:rsidRPr="00717282">
              <w:rPr>
                <w:lang w:val="tr-TR"/>
              </w:rPr>
              <w:t xml:space="preserve"> montajı" </w:t>
            </w:r>
            <w:proofErr w:type="spellStart"/>
            <w:r w:rsidRPr="00717282">
              <w:rPr>
                <w:lang w:val="tr-TR"/>
              </w:rPr>
              <w:t>tapşırığı</w:t>
            </w:r>
            <w:proofErr w:type="spellEnd"/>
          </w:p>
        </w:tc>
      </w:tr>
      <w:tr w:rsidR="009F0122" w:rsidRPr="009942E7" w14:paraId="75F1A945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8FA54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Rəqəmsal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Testlər</w:t>
            </w:r>
            <w:proofErr w:type="spellEnd"/>
          </w:p>
        </w:tc>
        <w:tc>
          <w:tcPr>
            <w:tcW w:w="0" w:type="auto"/>
            <w:hideMark/>
          </w:tcPr>
          <w:p w14:paraId="0AC48A3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Bilik </w:t>
            </w:r>
            <w:proofErr w:type="spellStart"/>
            <w:r w:rsidRPr="00717282">
              <w:rPr>
                <w:lang w:val="tr-TR"/>
              </w:rPr>
              <w:t>səviyyəsini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ölçür</w:t>
            </w:r>
            <w:proofErr w:type="spellEnd"/>
          </w:p>
        </w:tc>
        <w:tc>
          <w:tcPr>
            <w:tcW w:w="0" w:type="auto"/>
            <w:hideMark/>
          </w:tcPr>
          <w:p w14:paraId="30F6DF0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Avtomatik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hesablama</w:t>
            </w:r>
            <w:proofErr w:type="spellEnd"/>
          </w:p>
        </w:tc>
        <w:tc>
          <w:tcPr>
            <w:tcW w:w="0" w:type="auto"/>
            <w:hideMark/>
          </w:tcPr>
          <w:p w14:paraId="09D61BB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modulundan</w:t>
            </w:r>
            <w:proofErr w:type="spellEnd"/>
            <w:r w:rsidRPr="00717282">
              <w:rPr>
                <w:lang w:val="tr-TR"/>
              </w:rPr>
              <w:t xml:space="preserve"> sonra mini test</w:t>
            </w:r>
          </w:p>
        </w:tc>
      </w:tr>
      <w:tr w:rsidR="009F0122" w:rsidRPr="00717282" w14:paraId="55D90AD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F7B6F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Portfolio</w:t>
            </w:r>
          </w:p>
        </w:tc>
        <w:tc>
          <w:tcPr>
            <w:tcW w:w="0" w:type="auto"/>
            <w:hideMark/>
          </w:tcPr>
          <w:p w14:paraId="04325DE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</w:t>
            </w:r>
            <w:proofErr w:type="spellEnd"/>
            <w:r w:rsidRPr="00717282">
              <w:rPr>
                <w:lang w:val="tr-TR"/>
              </w:rPr>
              <w:t xml:space="preserve"> inkişafını </w:t>
            </w:r>
            <w:proofErr w:type="spellStart"/>
            <w:r w:rsidRPr="00717282">
              <w:rPr>
                <w:lang w:val="tr-TR"/>
              </w:rPr>
              <w:t>sənədləşdirən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fayl</w:t>
            </w:r>
            <w:proofErr w:type="spellEnd"/>
          </w:p>
        </w:tc>
        <w:tc>
          <w:tcPr>
            <w:tcW w:w="0" w:type="auto"/>
            <w:hideMark/>
          </w:tcPr>
          <w:p w14:paraId="1B49F1D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Prosesin </w:t>
            </w:r>
            <w:proofErr w:type="spellStart"/>
            <w:r w:rsidRPr="00717282">
              <w:rPr>
                <w:lang w:val="tr-TR"/>
              </w:rPr>
              <w:t>qiymətləndirilməsini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təmin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edir</w:t>
            </w:r>
            <w:proofErr w:type="spellEnd"/>
          </w:p>
        </w:tc>
        <w:tc>
          <w:tcPr>
            <w:tcW w:w="0" w:type="auto"/>
            <w:hideMark/>
          </w:tcPr>
          <w:p w14:paraId="7ECE928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</w:t>
            </w:r>
            <w:proofErr w:type="spellEnd"/>
            <w:r w:rsidRPr="00717282">
              <w:rPr>
                <w:lang w:val="tr-TR"/>
              </w:rPr>
              <w:t xml:space="preserve"> VR </w:t>
            </w:r>
            <w:proofErr w:type="spellStart"/>
            <w:r w:rsidRPr="00717282">
              <w:rPr>
                <w:lang w:val="tr-TR"/>
              </w:rPr>
              <w:t>hesabatları</w:t>
            </w:r>
            <w:proofErr w:type="spellEnd"/>
            <w:r w:rsidRPr="00717282">
              <w:rPr>
                <w:lang w:val="tr-TR"/>
              </w:rPr>
              <w:t xml:space="preserve"> verir</w:t>
            </w:r>
          </w:p>
        </w:tc>
      </w:tr>
    </w:tbl>
    <w:p w14:paraId="38143005" w14:textId="3FD25286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Qiymətləndirmə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vasitələri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vahid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qarışıq</w:t>
      </w:r>
      <w:proofErr w:type="spellEnd"/>
      <w:r w:rsidRPr="00717282">
        <w:rPr>
          <w:lang w:val="tr-TR"/>
        </w:rPr>
        <w:t xml:space="preserve"> olmalıdır. Bilik </w:t>
      </w:r>
      <w:proofErr w:type="spellStart"/>
      <w:r w:rsidRPr="00717282">
        <w:rPr>
          <w:lang w:val="tr-TR"/>
        </w:rPr>
        <w:t>testləri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bacarıqları</w:t>
      </w:r>
      <w:proofErr w:type="spellEnd"/>
      <w:r w:rsidRPr="00717282">
        <w:rPr>
          <w:lang w:val="tr-TR"/>
        </w:rPr>
        <w:t xml:space="preserve">, performans </w:t>
      </w:r>
      <w:proofErr w:type="spellStart"/>
      <w:r w:rsidRPr="00717282">
        <w:rPr>
          <w:lang w:val="tr-TR"/>
        </w:rPr>
        <w:t>tapşırıqları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isə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tətbiqi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tamamlayır</w:t>
      </w:r>
      <w:proofErr w:type="spellEnd"/>
      <w:r w:rsidRPr="00717282">
        <w:rPr>
          <w:lang w:val="tr-TR"/>
        </w:rPr>
        <w:t>.</w:t>
      </w:r>
    </w:p>
    <w:p w14:paraId="29804AA5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7982F486" w14:textId="287B9E9A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6.5 Rubrik Dizaynı (Performansın </w:t>
      </w:r>
      <w:proofErr w:type="spellStart"/>
      <w:r w:rsidRPr="00717282">
        <w:rPr>
          <w:b/>
          <w:bCs/>
          <w:lang w:val="tr-TR"/>
        </w:rPr>
        <w:t>Qiymətləndirilməsi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Meyarları</w:t>
      </w:r>
      <w:proofErr w:type="spellEnd"/>
      <w:r w:rsidRPr="00717282">
        <w:rPr>
          <w:b/>
          <w:bCs/>
          <w:lang w:val="tr-TR"/>
        </w:rPr>
        <w:t>)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732"/>
        <w:gridCol w:w="1869"/>
        <w:gridCol w:w="1720"/>
        <w:gridCol w:w="2475"/>
        <w:gridCol w:w="1826"/>
      </w:tblGrid>
      <w:tr w:rsidR="009F0122" w:rsidRPr="00717282" w14:paraId="2D98FE1A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EBBF2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meyar</w:t>
            </w:r>
            <w:proofErr w:type="spellEnd"/>
          </w:p>
        </w:tc>
        <w:tc>
          <w:tcPr>
            <w:tcW w:w="0" w:type="auto"/>
            <w:hideMark/>
          </w:tcPr>
          <w:p w14:paraId="0211FCF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4 - </w:t>
            </w:r>
            <w:proofErr w:type="spellStart"/>
            <w:r w:rsidRPr="00717282">
              <w:rPr>
                <w:lang w:val="tr-TR"/>
              </w:rPr>
              <w:t>Mükəmməl</w:t>
            </w:r>
            <w:proofErr w:type="spellEnd"/>
          </w:p>
        </w:tc>
        <w:tc>
          <w:tcPr>
            <w:tcW w:w="0" w:type="auto"/>
            <w:hideMark/>
          </w:tcPr>
          <w:p w14:paraId="07232F0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3 - </w:t>
            </w:r>
            <w:proofErr w:type="spellStart"/>
            <w:r w:rsidRPr="00717282">
              <w:rPr>
                <w:lang w:val="tr-TR"/>
              </w:rPr>
              <w:t>Yaxşı</w:t>
            </w:r>
            <w:proofErr w:type="spellEnd"/>
          </w:p>
        </w:tc>
        <w:tc>
          <w:tcPr>
            <w:tcW w:w="0" w:type="auto"/>
            <w:hideMark/>
          </w:tcPr>
          <w:p w14:paraId="6BCF22F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2 - </w:t>
            </w:r>
            <w:proofErr w:type="spellStart"/>
            <w:r w:rsidRPr="00717282">
              <w:rPr>
                <w:lang w:val="tr-TR"/>
              </w:rPr>
              <w:t>Təkmilləşdirməyə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ehtiyac</w:t>
            </w:r>
            <w:proofErr w:type="spellEnd"/>
            <w:r w:rsidRPr="00717282">
              <w:rPr>
                <w:lang w:val="tr-TR"/>
              </w:rPr>
              <w:t xml:space="preserve"> var</w:t>
            </w:r>
          </w:p>
        </w:tc>
        <w:tc>
          <w:tcPr>
            <w:tcW w:w="0" w:type="auto"/>
            <w:hideMark/>
          </w:tcPr>
          <w:p w14:paraId="047C3F6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1 - </w:t>
            </w:r>
            <w:proofErr w:type="spellStart"/>
            <w:r w:rsidRPr="00717282">
              <w:rPr>
                <w:lang w:val="tr-TR"/>
              </w:rPr>
              <w:t>Zəif</w:t>
            </w:r>
            <w:proofErr w:type="spellEnd"/>
          </w:p>
        </w:tc>
      </w:tr>
      <w:tr w:rsidR="009F0122" w:rsidRPr="00717282" w14:paraId="00199B8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159015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Hazırlıq</w:t>
            </w:r>
            <w:proofErr w:type="spellEnd"/>
          </w:p>
        </w:tc>
        <w:tc>
          <w:tcPr>
            <w:tcW w:w="0" w:type="auto"/>
            <w:hideMark/>
          </w:tcPr>
          <w:p w14:paraId="2E943A0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Bütün </w:t>
            </w:r>
            <w:proofErr w:type="spellStart"/>
            <w:r w:rsidRPr="00717282">
              <w:rPr>
                <w:lang w:val="tr-TR"/>
              </w:rPr>
              <w:t>lazımi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avadanlıq</w:t>
            </w:r>
            <w:proofErr w:type="spellEnd"/>
            <w:r w:rsidRPr="00717282">
              <w:rPr>
                <w:lang w:val="tr-TR"/>
              </w:rPr>
              <w:t xml:space="preserve"> hazırdır</w:t>
            </w:r>
          </w:p>
        </w:tc>
        <w:tc>
          <w:tcPr>
            <w:tcW w:w="0" w:type="auto"/>
            <w:hideMark/>
          </w:tcPr>
          <w:p w14:paraId="0783ABF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Kiçik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çatışmazlıqlar</w:t>
            </w:r>
            <w:proofErr w:type="spellEnd"/>
            <w:r w:rsidRPr="00717282">
              <w:rPr>
                <w:lang w:val="tr-TR"/>
              </w:rPr>
              <w:t xml:space="preserve"> var</w:t>
            </w:r>
          </w:p>
        </w:tc>
        <w:tc>
          <w:tcPr>
            <w:tcW w:w="0" w:type="auto"/>
            <w:hideMark/>
          </w:tcPr>
          <w:p w14:paraId="6169C34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Bəzi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çatışmazlıqlar</w:t>
            </w:r>
            <w:proofErr w:type="spellEnd"/>
            <w:r w:rsidRPr="00717282">
              <w:rPr>
                <w:lang w:val="tr-TR"/>
              </w:rPr>
              <w:t xml:space="preserve"> var, </w:t>
            </w:r>
            <w:proofErr w:type="spellStart"/>
            <w:r w:rsidRPr="00717282">
              <w:rPr>
                <w:lang w:val="tr-TR"/>
              </w:rPr>
              <w:t>köməklə</w:t>
            </w:r>
            <w:proofErr w:type="spellEnd"/>
            <w:r w:rsidRPr="00717282">
              <w:rPr>
                <w:lang w:val="tr-TR"/>
              </w:rPr>
              <w:t xml:space="preserve"> tamamlandı</w:t>
            </w:r>
          </w:p>
        </w:tc>
        <w:tc>
          <w:tcPr>
            <w:tcW w:w="0" w:type="auto"/>
            <w:hideMark/>
          </w:tcPr>
          <w:p w14:paraId="317567B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Hazırlıqsız</w:t>
            </w:r>
            <w:proofErr w:type="spellEnd"/>
          </w:p>
        </w:tc>
      </w:tr>
      <w:tr w:rsidR="009F0122" w:rsidRPr="00717282" w14:paraId="00D8B132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171143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TƏTBİQ</w:t>
            </w:r>
          </w:p>
        </w:tc>
        <w:tc>
          <w:tcPr>
            <w:tcW w:w="0" w:type="auto"/>
            <w:hideMark/>
          </w:tcPr>
          <w:p w14:paraId="1A20567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Əməliyyatı</w:t>
            </w:r>
            <w:proofErr w:type="spellEnd"/>
            <w:r w:rsidRPr="00717282">
              <w:rPr>
                <w:lang w:val="tr-TR"/>
              </w:rPr>
              <w:t xml:space="preserve"> düzgün </w:t>
            </w:r>
            <w:proofErr w:type="spellStart"/>
            <w:r w:rsidRPr="00717282">
              <w:rPr>
                <w:lang w:val="tr-TR"/>
              </w:rPr>
              <w:t>ardıcıllıqla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yerinə</w:t>
            </w:r>
            <w:proofErr w:type="spellEnd"/>
            <w:r w:rsidRPr="00717282">
              <w:rPr>
                <w:lang w:val="tr-TR"/>
              </w:rPr>
              <w:t xml:space="preserve"> yetirdi</w:t>
            </w:r>
          </w:p>
        </w:tc>
        <w:tc>
          <w:tcPr>
            <w:tcW w:w="0" w:type="auto"/>
            <w:hideMark/>
          </w:tcPr>
          <w:p w14:paraId="65A229C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Kiçik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səhvlər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etdi</w:t>
            </w:r>
            <w:proofErr w:type="spellEnd"/>
          </w:p>
        </w:tc>
        <w:tc>
          <w:tcPr>
            <w:tcW w:w="0" w:type="auto"/>
            <w:hideMark/>
          </w:tcPr>
          <w:p w14:paraId="1928F47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Yardımla tamamlandı</w:t>
            </w:r>
          </w:p>
        </w:tc>
        <w:tc>
          <w:tcPr>
            <w:tcW w:w="0" w:type="auto"/>
            <w:hideMark/>
          </w:tcPr>
          <w:p w14:paraId="5337057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Prosesdə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səhvə</w:t>
            </w:r>
            <w:proofErr w:type="spellEnd"/>
            <w:r w:rsidRPr="00717282">
              <w:rPr>
                <w:lang w:val="tr-TR"/>
              </w:rPr>
              <w:t xml:space="preserve"> yol verdi</w:t>
            </w:r>
          </w:p>
        </w:tc>
      </w:tr>
      <w:tr w:rsidR="009F0122" w:rsidRPr="00717282" w14:paraId="21EED6A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12894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Təhlükəsizlik</w:t>
            </w:r>
            <w:proofErr w:type="spellEnd"/>
          </w:p>
        </w:tc>
        <w:tc>
          <w:tcPr>
            <w:tcW w:w="0" w:type="auto"/>
            <w:hideMark/>
          </w:tcPr>
          <w:p w14:paraId="262958E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Bütün </w:t>
            </w:r>
            <w:proofErr w:type="spellStart"/>
            <w:r w:rsidRPr="00717282">
              <w:rPr>
                <w:lang w:val="tr-TR"/>
              </w:rPr>
              <w:t>qaydalara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əməl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etdi</w:t>
            </w:r>
            <w:proofErr w:type="spellEnd"/>
          </w:p>
        </w:tc>
        <w:tc>
          <w:tcPr>
            <w:tcW w:w="0" w:type="auto"/>
            <w:hideMark/>
          </w:tcPr>
          <w:p w14:paraId="1B43D79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Xəbərdarlıq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ilə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düzəldildi</w:t>
            </w:r>
            <w:proofErr w:type="spellEnd"/>
          </w:p>
        </w:tc>
        <w:tc>
          <w:tcPr>
            <w:tcW w:w="0" w:type="auto"/>
            <w:hideMark/>
          </w:tcPr>
          <w:p w14:paraId="14B38DB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Bəzi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qaydaları</w:t>
            </w:r>
            <w:proofErr w:type="spellEnd"/>
            <w:r w:rsidRPr="00717282">
              <w:rPr>
                <w:lang w:val="tr-TR"/>
              </w:rPr>
              <w:t xml:space="preserve"> pozdu</w:t>
            </w:r>
          </w:p>
        </w:tc>
        <w:tc>
          <w:tcPr>
            <w:tcW w:w="0" w:type="auto"/>
            <w:hideMark/>
          </w:tcPr>
          <w:p w14:paraId="4751A33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O, ciddi </w:t>
            </w:r>
            <w:proofErr w:type="spellStart"/>
            <w:r w:rsidRPr="00717282">
              <w:rPr>
                <w:lang w:val="tr-TR"/>
              </w:rPr>
              <w:t>qanun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pozuntusuna</w:t>
            </w:r>
            <w:proofErr w:type="spellEnd"/>
            <w:r w:rsidRPr="00717282">
              <w:rPr>
                <w:lang w:val="tr-TR"/>
              </w:rPr>
              <w:t xml:space="preserve"> yol </w:t>
            </w:r>
            <w:proofErr w:type="spellStart"/>
            <w:r w:rsidRPr="00717282">
              <w:rPr>
                <w:lang w:val="tr-TR"/>
              </w:rPr>
              <w:t>verib</w:t>
            </w:r>
            <w:proofErr w:type="spellEnd"/>
          </w:p>
        </w:tc>
      </w:tr>
      <w:tr w:rsidR="009F0122" w:rsidRPr="00717282" w14:paraId="22A9A1A1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2AE5F4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Vaxtın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İdarə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Edilməsi</w:t>
            </w:r>
            <w:proofErr w:type="spellEnd"/>
          </w:p>
        </w:tc>
        <w:tc>
          <w:tcPr>
            <w:tcW w:w="0" w:type="auto"/>
            <w:hideMark/>
          </w:tcPr>
          <w:p w14:paraId="568AC62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Effektiv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planlı</w:t>
            </w:r>
          </w:p>
        </w:tc>
        <w:tc>
          <w:tcPr>
            <w:tcW w:w="0" w:type="auto"/>
            <w:hideMark/>
          </w:tcPr>
          <w:p w14:paraId="24E0439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Kiçik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gecikmə</w:t>
            </w:r>
            <w:proofErr w:type="spellEnd"/>
          </w:p>
        </w:tc>
        <w:tc>
          <w:tcPr>
            <w:tcW w:w="0" w:type="auto"/>
            <w:hideMark/>
          </w:tcPr>
          <w:p w14:paraId="4A8EFDD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Çox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vaxt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sərf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etdi</w:t>
            </w:r>
            <w:proofErr w:type="spellEnd"/>
          </w:p>
        </w:tc>
        <w:tc>
          <w:tcPr>
            <w:tcW w:w="0" w:type="auto"/>
            <w:hideMark/>
          </w:tcPr>
          <w:p w14:paraId="6AADA54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Taymout</w:t>
            </w:r>
            <w:proofErr w:type="spellEnd"/>
          </w:p>
        </w:tc>
      </w:tr>
    </w:tbl>
    <w:p w14:paraId="28A9F569" w14:textId="77777777" w:rsidR="009F0122" w:rsidRPr="00717282" w:rsidRDefault="009F0122" w:rsidP="0005079B">
      <w:pPr>
        <w:spacing w:after="120" w:line="288" w:lineRule="auto"/>
        <w:contextualSpacing/>
        <w:mirrorIndents/>
        <w:rPr>
          <w:rFonts w:cs="Segoe UI Emoji"/>
          <w:lang w:val="tr-TR"/>
        </w:rPr>
      </w:pPr>
    </w:p>
    <w:p w14:paraId="0BDA4408" w14:textId="77777777" w:rsidR="0005079B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VR </w:t>
      </w:r>
      <w:proofErr w:type="spellStart"/>
      <w:r w:rsidRPr="00717282">
        <w:rPr>
          <w:b/>
          <w:bCs/>
          <w:lang w:val="tr-TR"/>
        </w:rPr>
        <w:t>Nümunəsi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br/>
        <w:t xml:space="preserve">“Virtual Elektrik Panelinin </w:t>
      </w:r>
      <w:proofErr w:type="spellStart"/>
      <w:r w:rsidRPr="00717282">
        <w:rPr>
          <w:lang w:val="tr-TR"/>
        </w:rPr>
        <w:t>Quraşdırılması</w:t>
      </w:r>
      <w:proofErr w:type="spellEnd"/>
      <w:r w:rsidRPr="00717282">
        <w:rPr>
          <w:lang w:val="tr-TR"/>
        </w:rPr>
        <w:t xml:space="preserve">” </w:t>
      </w:r>
      <w:proofErr w:type="spellStart"/>
      <w:r w:rsidRPr="00717282">
        <w:rPr>
          <w:lang w:val="tr-TR"/>
        </w:rPr>
        <w:t>ssenarisində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bu </w:t>
      </w:r>
      <w:proofErr w:type="spellStart"/>
      <w:r w:rsidRPr="00717282">
        <w:rPr>
          <w:lang w:val="tr-TR"/>
        </w:rPr>
        <w:t>rubrika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qiymətləndirilir</w:t>
      </w:r>
      <w:proofErr w:type="spellEnd"/>
      <w:r w:rsidRPr="00717282">
        <w:rPr>
          <w:lang w:val="tr-TR"/>
        </w:rPr>
        <w:t xml:space="preserve">; sistem </w:t>
      </w:r>
      <w:proofErr w:type="spellStart"/>
      <w:r w:rsidRPr="00717282">
        <w:rPr>
          <w:lang w:val="tr-TR"/>
        </w:rPr>
        <w:t>avtomatik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olaraq</w:t>
      </w:r>
      <w:proofErr w:type="spellEnd"/>
      <w:r w:rsidRPr="00717282">
        <w:rPr>
          <w:lang w:val="tr-TR"/>
        </w:rPr>
        <w:t xml:space="preserve"> balı </w:t>
      </w:r>
      <w:proofErr w:type="spellStart"/>
      <w:r w:rsidRPr="00717282">
        <w:rPr>
          <w:lang w:val="tr-TR"/>
        </w:rPr>
        <w:t>hesablayır</w:t>
      </w:r>
      <w:proofErr w:type="spellEnd"/>
      <w:r w:rsidRPr="00717282">
        <w:rPr>
          <w:lang w:val="tr-TR"/>
        </w:rPr>
        <w:t>.</w:t>
      </w:r>
      <w:r w:rsidRPr="00717282">
        <w:rPr>
          <w:b/>
          <w:bCs/>
          <w:lang w:val="tr-TR"/>
        </w:rPr>
        <w:t xml:space="preserve"> </w:t>
      </w:r>
    </w:p>
    <w:p w14:paraId="30C7F1C7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31DCC9FF" w14:textId="4F70ADCA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6.6 VR </w:t>
      </w:r>
      <w:proofErr w:type="spellStart"/>
      <w:r w:rsidRPr="00717282">
        <w:rPr>
          <w:b/>
          <w:bCs/>
          <w:lang w:val="tr-TR"/>
        </w:rPr>
        <w:t>Mühitlərində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Məlumat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Təhlilinin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Öyrənilməsi</w:t>
      </w:r>
      <w:proofErr w:type="spellEnd"/>
      <w:r w:rsidRPr="00717282">
        <w:rPr>
          <w:b/>
          <w:bCs/>
          <w:lang w:val="tr-TR"/>
        </w:rPr>
        <w:t xml:space="preserve"> (</w:t>
      </w:r>
      <w:proofErr w:type="spellStart"/>
      <w:r w:rsidRPr="00717282">
        <w:rPr>
          <w:b/>
          <w:bCs/>
          <w:lang w:val="tr-TR"/>
        </w:rPr>
        <w:t>Öyrənmə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Analitikası</w:t>
      </w:r>
      <w:proofErr w:type="spellEnd"/>
      <w:r w:rsidRPr="00717282">
        <w:rPr>
          <w:b/>
          <w:bCs/>
          <w:lang w:val="tr-TR"/>
        </w:rPr>
        <w:t>)</w:t>
      </w:r>
    </w:p>
    <w:p w14:paraId="7E3E0D61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VR </w:t>
      </w:r>
      <w:proofErr w:type="spellStart"/>
      <w:r w:rsidRPr="00717282">
        <w:rPr>
          <w:lang w:val="tr-TR"/>
        </w:rPr>
        <w:t>proqramları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tərəqqinin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rəqəmsal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izlənilməsini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təmin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  <w:t xml:space="preserve">Toplanmış </w:t>
      </w:r>
      <w:proofErr w:type="spellStart"/>
      <w:r w:rsidRPr="00717282">
        <w:rPr>
          <w:lang w:val="tr-TR"/>
        </w:rPr>
        <w:t>məlumatlar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müəllimlərə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şagird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tərəqqisinə</w:t>
      </w:r>
      <w:proofErr w:type="spellEnd"/>
      <w:r w:rsidRPr="00717282">
        <w:rPr>
          <w:lang w:val="tr-TR"/>
        </w:rPr>
        <w:t xml:space="preserve"> dair yeni </w:t>
      </w:r>
      <w:proofErr w:type="spellStart"/>
      <w:r w:rsidRPr="00717282">
        <w:rPr>
          <w:lang w:val="tr-TR"/>
        </w:rPr>
        <w:t>perspektivlər</w:t>
      </w:r>
      <w:proofErr w:type="spellEnd"/>
      <w:r w:rsidRPr="00717282">
        <w:rPr>
          <w:lang w:val="tr-TR"/>
        </w:rPr>
        <w:t xml:space="preserve"> verir.</w:t>
      </w:r>
    </w:p>
    <w:p w14:paraId="2D9448F6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Toplana </w:t>
      </w:r>
      <w:proofErr w:type="spellStart"/>
      <w:r w:rsidRPr="00717282">
        <w:rPr>
          <w:b/>
          <w:bCs/>
          <w:lang w:val="tr-TR"/>
        </w:rPr>
        <w:t>bilən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məlumatlar</w:t>
      </w:r>
      <w:proofErr w:type="spellEnd"/>
      <w:r w:rsidRPr="00717282">
        <w:rPr>
          <w:b/>
          <w:bCs/>
          <w:lang w:val="tr-TR"/>
        </w:rPr>
        <w:t>:</w:t>
      </w:r>
    </w:p>
    <w:p w14:paraId="2CBFCF9F" w14:textId="77777777" w:rsidR="009F0122" w:rsidRPr="00717282" w:rsidRDefault="009F0122" w:rsidP="0005079B">
      <w:pPr>
        <w:numPr>
          <w:ilvl w:val="0"/>
          <w:numId w:val="20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Tapşırığın</w:t>
      </w:r>
      <w:proofErr w:type="spellEnd"/>
      <w:r w:rsidRPr="00717282">
        <w:rPr>
          <w:lang w:val="tr-TR"/>
        </w:rPr>
        <w:t xml:space="preserve"> tamamlanma </w:t>
      </w:r>
      <w:proofErr w:type="spellStart"/>
      <w:r w:rsidRPr="00717282">
        <w:rPr>
          <w:lang w:val="tr-TR"/>
        </w:rPr>
        <w:t>vaxtı</w:t>
      </w:r>
      <w:proofErr w:type="spellEnd"/>
    </w:p>
    <w:p w14:paraId="558CE0D3" w14:textId="77777777" w:rsidR="009F0122" w:rsidRPr="00717282" w:rsidRDefault="009F0122" w:rsidP="0005079B">
      <w:pPr>
        <w:numPr>
          <w:ilvl w:val="0"/>
          <w:numId w:val="20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Uğurlu </w:t>
      </w:r>
      <w:proofErr w:type="spellStart"/>
      <w:r w:rsidRPr="00717282">
        <w:rPr>
          <w:lang w:val="tr-TR"/>
        </w:rPr>
        <w:t>cəhdlərin</w:t>
      </w:r>
      <w:proofErr w:type="spellEnd"/>
      <w:r w:rsidRPr="00717282">
        <w:rPr>
          <w:lang w:val="tr-TR"/>
        </w:rPr>
        <w:t xml:space="preserve"> sayı</w:t>
      </w:r>
    </w:p>
    <w:p w14:paraId="1899E53B" w14:textId="77777777" w:rsidR="009F0122" w:rsidRPr="00717282" w:rsidRDefault="009F0122" w:rsidP="0005079B">
      <w:pPr>
        <w:numPr>
          <w:ilvl w:val="0"/>
          <w:numId w:val="20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Səhv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növləri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tezliyi</w:t>
      </w:r>
    </w:p>
    <w:p w14:paraId="62FBD575" w14:textId="77777777" w:rsidR="009F0122" w:rsidRPr="00717282" w:rsidRDefault="009F0122" w:rsidP="0005079B">
      <w:pPr>
        <w:numPr>
          <w:ilvl w:val="0"/>
          <w:numId w:val="20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Tələbənin</w:t>
      </w:r>
      <w:proofErr w:type="spellEnd"/>
      <w:r w:rsidRPr="00717282">
        <w:rPr>
          <w:lang w:val="tr-TR"/>
        </w:rPr>
        <w:t xml:space="preserve"> VR-da </w:t>
      </w:r>
      <w:proofErr w:type="spellStart"/>
      <w:r w:rsidRPr="00717282">
        <w:rPr>
          <w:lang w:val="tr-TR"/>
        </w:rPr>
        <w:t>naviqasiya</w:t>
      </w:r>
      <w:proofErr w:type="spellEnd"/>
      <w:r w:rsidRPr="00717282">
        <w:rPr>
          <w:lang w:val="tr-TR"/>
        </w:rPr>
        <w:t xml:space="preserve"> davranışları</w:t>
      </w:r>
    </w:p>
    <w:p w14:paraId="7238DF37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İstifadə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Sahələri</w:t>
      </w:r>
      <w:proofErr w:type="spellEnd"/>
      <w:r w:rsidRPr="00717282">
        <w:rPr>
          <w:b/>
          <w:bCs/>
          <w:lang w:val="tr-TR"/>
        </w:rPr>
        <w:t>:</w:t>
      </w:r>
    </w:p>
    <w:p w14:paraId="0AD82889" w14:textId="77777777" w:rsidR="009F0122" w:rsidRPr="00717282" w:rsidRDefault="009F0122" w:rsidP="0005079B">
      <w:pPr>
        <w:numPr>
          <w:ilvl w:val="0"/>
          <w:numId w:val="21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Tələbəyə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fərdi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rəy</w:t>
      </w:r>
      <w:proofErr w:type="spellEnd"/>
    </w:p>
    <w:p w14:paraId="2197C472" w14:textId="77777777" w:rsidR="009F0122" w:rsidRPr="00717282" w:rsidRDefault="009F0122" w:rsidP="0005079B">
      <w:pPr>
        <w:numPr>
          <w:ilvl w:val="0"/>
          <w:numId w:val="21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Kurikulumun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çətinlik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səviyyəsinin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tənzimlənməsi</w:t>
      </w:r>
      <w:proofErr w:type="spellEnd"/>
    </w:p>
    <w:p w14:paraId="5658177D" w14:textId="77777777" w:rsidR="009F0122" w:rsidRPr="00717282" w:rsidRDefault="009F0122" w:rsidP="0005079B">
      <w:pPr>
        <w:numPr>
          <w:ilvl w:val="0"/>
          <w:numId w:val="21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lastRenderedPageBreak/>
        <w:t>Tədris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strategiyalarının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yenidən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işlənməsi</w:t>
      </w:r>
      <w:proofErr w:type="spellEnd"/>
    </w:p>
    <w:p w14:paraId="0C89FA98" w14:textId="08B3E9CE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 </w:t>
      </w:r>
      <w:r w:rsidRPr="00717282">
        <w:rPr>
          <w:b/>
          <w:bCs/>
          <w:lang w:val="tr-TR"/>
        </w:rPr>
        <w:t xml:space="preserve">Misal: </w:t>
      </w:r>
      <w:r w:rsidR="009942E7">
        <w:rPr>
          <w:lang w:val="tr-TR"/>
        </w:rPr>
        <w:t xml:space="preserve">“VR </w:t>
      </w:r>
      <w:proofErr w:type="spellStart"/>
      <w:r w:rsidR="009942E7">
        <w:rPr>
          <w:lang w:val="tr-TR"/>
        </w:rPr>
        <w:t>Təhlükəsizliyi</w:t>
      </w:r>
      <w:proofErr w:type="spellEnd"/>
      <w:r w:rsidR="009942E7">
        <w:rPr>
          <w:lang w:val="tr-TR"/>
        </w:rPr>
        <w:t xml:space="preserve"> </w:t>
      </w:r>
      <w:proofErr w:type="spellStart"/>
      <w:r w:rsidR="009942E7">
        <w:rPr>
          <w:lang w:val="tr-TR"/>
        </w:rPr>
        <w:t>Təlimi</w:t>
      </w:r>
      <w:proofErr w:type="spellEnd"/>
      <w:r w:rsidR="009942E7">
        <w:rPr>
          <w:lang w:val="tr-TR"/>
        </w:rPr>
        <w:t xml:space="preserve">” </w:t>
      </w:r>
      <w:proofErr w:type="spellStart"/>
      <w:r w:rsidR="009942E7">
        <w:rPr>
          <w:lang w:val="tr-TR"/>
        </w:rPr>
        <w:t>sessiyasında</w:t>
      </w:r>
      <w:proofErr w:type="spellEnd"/>
      <w:r w:rsidR="009942E7">
        <w:rPr>
          <w:lang w:val="tr-TR"/>
        </w:rPr>
        <w:t xml:space="preserve"> </w:t>
      </w:r>
      <w:proofErr w:type="spellStart"/>
      <w:r w:rsidR="009942E7">
        <w:rPr>
          <w:lang w:val="tr-TR"/>
        </w:rPr>
        <w:t>tələbələrin</w:t>
      </w:r>
      <w:proofErr w:type="spellEnd"/>
      <w:r w:rsidR="009942E7">
        <w:rPr>
          <w:lang w:val="tr-TR"/>
        </w:rPr>
        <w:t xml:space="preserve"> 60%-i </w:t>
      </w:r>
      <w:proofErr w:type="spellStart"/>
      <w:r w:rsidR="009942E7">
        <w:rPr>
          <w:lang w:val="tr-TR"/>
        </w:rPr>
        <w:t>eyni</w:t>
      </w:r>
      <w:proofErr w:type="spellEnd"/>
      <w:r w:rsidR="009942E7">
        <w:rPr>
          <w:lang w:val="tr-TR"/>
        </w:rPr>
        <w:t xml:space="preserve"> </w:t>
      </w:r>
      <w:proofErr w:type="spellStart"/>
      <w:r w:rsidR="009942E7">
        <w:rPr>
          <w:lang w:val="tr-TR"/>
        </w:rPr>
        <w:t>təhlükəsizlik</w:t>
      </w:r>
      <w:proofErr w:type="spellEnd"/>
      <w:r w:rsidR="009942E7">
        <w:rPr>
          <w:lang w:val="tr-TR"/>
        </w:rPr>
        <w:t xml:space="preserve"> </w:t>
      </w:r>
      <w:proofErr w:type="spellStart"/>
      <w:r w:rsidR="009942E7">
        <w:rPr>
          <w:lang w:val="tr-TR"/>
        </w:rPr>
        <w:t>addımında</w:t>
      </w:r>
      <w:proofErr w:type="spellEnd"/>
      <w:r w:rsidR="009942E7">
        <w:rPr>
          <w:lang w:val="tr-TR"/>
        </w:rPr>
        <w:t xml:space="preserve"> </w:t>
      </w:r>
      <w:proofErr w:type="spellStart"/>
      <w:r w:rsidR="009942E7">
        <w:rPr>
          <w:lang w:val="tr-TR"/>
        </w:rPr>
        <w:t>səhvlərə</w:t>
      </w:r>
      <w:proofErr w:type="spellEnd"/>
      <w:r w:rsidR="009942E7">
        <w:rPr>
          <w:lang w:val="tr-TR"/>
        </w:rPr>
        <w:t xml:space="preserve"> yol </w:t>
      </w:r>
      <w:proofErr w:type="spellStart"/>
      <w:r w:rsidR="009942E7">
        <w:rPr>
          <w:lang w:val="tr-TR"/>
        </w:rPr>
        <w:t>veribsə</w:t>
      </w:r>
      <w:proofErr w:type="spellEnd"/>
      <w:r w:rsidR="009942E7">
        <w:rPr>
          <w:lang w:val="tr-TR"/>
        </w:rPr>
        <w:t xml:space="preserve">, bu, </w:t>
      </w:r>
      <w:proofErr w:type="spellStart"/>
      <w:r w:rsidR="009942E7">
        <w:rPr>
          <w:lang w:val="tr-TR"/>
        </w:rPr>
        <w:t>məzmunda</w:t>
      </w:r>
      <w:proofErr w:type="spellEnd"/>
      <w:r w:rsidR="009942E7">
        <w:rPr>
          <w:lang w:val="tr-TR"/>
        </w:rPr>
        <w:t xml:space="preserve"> </w:t>
      </w:r>
      <w:proofErr w:type="spellStart"/>
      <w:r w:rsidR="009942E7">
        <w:rPr>
          <w:lang w:val="tr-TR"/>
        </w:rPr>
        <w:t>konseptual</w:t>
      </w:r>
      <w:proofErr w:type="spellEnd"/>
      <w:r w:rsidR="009942E7">
        <w:rPr>
          <w:lang w:val="tr-TR"/>
        </w:rPr>
        <w:t xml:space="preserve"> </w:t>
      </w:r>
      <w:proofErr w:type="spellStart"/>
      <w:r w:rsidR="009942E7">
        <w:rPr>
          <w:lang w:val="tr-TR"/>
        </w:rPr>
        <w:t>boşluq</w:t>
      </w:r>
      <w:proofErr w:type="spellEnd"/>
      <w:r w:rsidR="009942E7">
        <w:rPr>
          <w:lang w:val="tr-TR"/>
        </w:rPr>
        <w:t xml:space="preserve"> olduğunu </w:t>
      </w:r>
      <w:proofErr w:type="spellStart"/>
      <w:r w:rsidR="009942E7">
        <w:rPr>
          <w:lang w:val="tr-TR"/>
        </w:rPr>
        <w:t>göstərir</w:t>
      </w:r>
      <w:proofErr w:type="spellEnd"/>
      <w:r w:rsidR="009942E7">
        <w:rPr>
          <w:lang w:val="tr-TR"/>
        </w:rPr>
        <w:t>.</w:t>
      </w:r>
    </w:p>
    <w:p w14:paraId="5A20697C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76368408" w14:textId="1D081528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6.7 </w:t>
      </w:r>
      <w:proofErr w:type="spellStart"/>
      <w:r w:rsidRPr="00717282">
        <w:rPr>
          <w:b/>
          <w:bCs/>
          <w:lang w:val="tr-TR"/>
        </w:rPr>
        <w:t>Əlaqə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dövrü</w:t>
      </w:r>
      <w:proofErr w:type="spellEnd"/>
    </w:p>
    <w:p w14:paraId="247428D5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Effektiv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qiymətləndirmə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geribildirimlə</w:t>
      </w:r>
      <w:proofErr w:type="spellEnd"/>
      <w:r w:rsidRPr="00717282">
        <w:rPr>
          <w:b/>
          <w:bCs/>
          <w:lang w:val="tr-TR"/>
        </w:rPr>
        <w:t xml:space="preserve"> tamamlanır.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995"/>
        <w:gridCol w:w="2066"/>
        <w:gridCol w:w="4561"/>
      </w:tblGrid>
      <w:tr w:rsidR="009F0122" w:rsidRPr="00717282" w14:paraId="4F707A73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4F4C0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Əlaqə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növü</w:t>
            </w:r>
            <w:proofErr w:type="spellEnd"/>
          </w:p>
        </w:tc>
        <w:tc>
          <w:tcPr>
            <w:tcW w:w="0" w:type="auto"/>
            <w:hideMark/>
          </w:tcPr>
          <w:p w14:paraId="5824311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Vaxt</w:t>
            </w:r>
            <w:proofErr w:type="spellEnd"/>
          </w:p>
        </w:tc>
        <w:tc>
          <w:tcPr>
            <w:tcW w:w="0" w:type="auto"/>
            <w:hideMark/>
          </w:tcPr>
          <w:p w14:paraId="7F7BE79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Effekt</w:t>
            </w:r>
            <w:proofErr w:type="spellEnd"/>
          </w:p>
        </w:tc>
      </w:tr>
      <w:tr w:rsidR="009F0122" w:rsidRPr="00717282" w14:paraId="1F4AFC3B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9166B8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Dərhal</w:t>
            </w:r>
            <w:proofErr w:type="spellEnd"/>
          </w:p>
        </w:tc>
        <w:tc>
          <w:tcPr>
            <w:tcW w:w="0" w:type="auto"/>
            <w:hideMark/>
          </w:tcPr>
          <w:p w14:paraId="5C27635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ssenarisi</w:t>
            </w:r>
            <w:proofErr w:type="spellEnd"/>
            <w:r w:rsidRPr="00717282">
              <w:rPr>
                <w:lang w:val="tr-TR"/>
              </w:rPr>
              <w:t xml:space="preserve"> zamanı</w:t>
            </w:r>
          </w:p>
        </w:tc>
        <w:tc>
          <w:tcPr>
            <w:tcW w:w="0" w:type="auto"/>
            <w:hideMark/>
          </w:tcPr>
          <w:p w14:paraId="6E1B103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səhvini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dərhal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düzəldir</w:t>
            </w:r>
            <w:proofErr w:type="spellEnd"/>
          </w:p>
        </w:tc>
      </w:tr>
      <w:tr w:rsidR="009F0122" w:rsidRPr="00717282" w14:paraId="7EEF8F5D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BB37E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Prosesin sonu (</w:t>
            </w:r>
            <w:proofErr w:type="spellStart"/>
            <w:r w:rsidRPr="00717282">
              <w:rPr>
                <w:lang w:val="tr-TR"/>
              </w:rPr>
              <w:t>Sessiya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rəyi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1B5B816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Sessiyanın</w:t>
            </w:r>
            <w:proofErr w:type="spellEnd"/>
            <w:r w:rsidRPr="00717282">
              <w:rPr>
                <w:lang w:val="tr-TR"/>
              </w:rPr>
              <w:t xml:space="preserve"> sonunda</w:t>
            </w:r>
          </w:p>
        </w:tc>
        <w:tc>
          <w:tcPr>
            <w:tcW w:w="0" w:type="auto"/>
            <w:hideMark/>
          </w:tcPr>
          <w:p w14:paraId="20808EB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Şagirdin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ümumi</w:t>
            </w:r>
            <w:proofErr w:type="spellEnd"/>
            <w:r w:rsidRPr="00717282">
              <w:rPr>
                <w:lang w:val="tr-TR"/>
              </w:rPr>
              <w:t xml:space="preserve"> performansını görür</w:t>
            </w:r>
          </w:p>
        </w:tc>
      </w:tr>
      <w:tr w:rsidR="009F0122" w:rsidRPr="00717282" w14:paraId="7E129592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75BEC4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Müddətin</w:t>
            </w:r>
            <w:proofErr w:type="spellEnd"/>
            <w:r w:rsidRPr="00717282">
              <w:rPr>
                <w:lang w:val="tr-TR"/>
              </w:rPr>
              <w:t xml:space="preserve"> sonu (</w:t>
            </w:r>
            <w:proofErr w:type="spellStart"/>
            <w:r w:rsidRPr="00717282">
              <w:rPr>
                <w:lang w:val="tr-TR"/>
              </w:rPr>
              <w:t>summativ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2C84459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Vahidin sonunda</w:t>
            </w:r>
          </w:p>
        </w:tc>
        <w:tc>
          <w:tcPr>
            <w:tcW w:w="0" w:type="auto"/>
            <w:hideMark/>
          </w:tcPr>
          <w:p w14:paraId="696FB8D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Ümumi</w:t>
            </w:r>
            <w:proofErr w:type="spellEnd"/>
            <w:r w:rsidRPr="00717282">
              <w:rPr>
                <w:lang w:val="tr-TR"/>
              </w:rPr>
              <w:t xml:space="preserve"> inkişaf </w:t>
            </w:r>
            <w:proofErr w:type="spellStart"/>
            <w:r w:rsidRPr="00717282">
              <w:rPr>
                <w:lang w:val="tr-TR"/>
              </w:rPr>
              <w:t>qiymətləndirilir</w:t>
            </w:r>
            <w:proofErr w:type="spellEnd"/>
          </w:p>
        </w:tc>
      </w:tr>
      <w:tr w:rsidR="009F0122" w:rsidRPr="009942E7" w14:paraId="69B261C7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A010C3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Peer </w:t>
            </w:r>
            <w:proofErr w:type="spellStart"/>
            <w:r w:rsidRPr="00717282">
              <w:rPr>
                <w:lang w:val="tr-TR"/>
              </w:rPr>
              <w:t>Əlaqəsi</w:t>
            </w:r>
            <w:proofErr w:type="spellEnd"/>
          </w:p>
        </w:tc>
        <w:tc>
          <w:tcPr>
            <w:tcW w:w="0" w:type="auto"/>
            <w:hideMark/>
          </w:tcPr>
          <w:p w14:paraId="053E250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Qrup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işində</w:t>
            </w:r>
            <w:proofErr w:type="spellEnd"/>
          </w:p>
        </w:tc>
        <w:tc>
          <w:tcPr>
            <w:tcW w:w="0" w:type="auto"/>
            <w:hideMark/>
          </w:tcPr>
          <w:p w14:paraId="3C1E190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Əməkdaşlıq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özünüdərketməni</w:t>
            </w:r>
            <w:proofErr w:type="spellEnd"/>
            <w:r w:rsidRPr="00717282">
              <w:rPr>
                <w:lang w:val="tr-TR"/>
              </w:rPr>
              <w:t xml:space="preserve"> inkişaf </w:t>
            </w:r>
            <w:proofErr w:type="spellStart"/>
            <w:r w:rsidRPr="00717282">
              <w:rPr>
                <w:lang w:val="tr-TR"/>
              </w:rPr>
              <w:t>etdirir</w:t>
            </w:r>
            <w:proofErr w:type="spellEnd"/>
          </w:p>
        </w:tc>
      </w:tr>
    </w:tbl>
    <w:p w14:paraId="7B5DF963" w14:textId="6D2DF886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Rəy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sadəcə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xal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o, </w:t>
      </w:r>
      <w:proofErr w:type="spellStart"/>
      <w:r w:rsidRPr="00717282">
        <w:rPr>
          <w:lang w:val="tr-TR"/>
        </w:rPr>
        <w:t>öyrənməyə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istiqamət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verən</w:t>
      </w:r>
      <w:proofErr w:type="spellEnd"/>
      <w:r w:rsidRPr="00717282">
        <w:rPr>
          <w:lang w:val="tr-TR"/>
        </w:rPr>
        <w:t xml:space="preserve"> “</w:t>
      </w:r>
      <w:proofErr w:type="spellStart"/>
      <w:r w:rsidRPr="00717282">
        <w:rPr>
          <w:lang w:val="tr-TR"/>
        </w:rPr>
        <w:t>rəhbər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alətdir</w:t>
      </w:r>
      <w:proofErr w:type="spellEnd"/>
      <w:r w:rsidRPr="00717282">
        <w:rPr>
          <w:lang w:val="tr-TR"/>
        </w:rPr>
        <w:t>”.</w:t>
      </w:r>
    </w:p>
    <w:p w14:paraId="1BBC74EC" w14:textId="2378E34E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6.8 </w:t>
      </w:r>
      <w:proofErr w:type="spellStart"/>
      <w:r w:rsidRPr="00717282">
        <w:rPr>
          <w:b/>
          <w:bCs/>
          <w:lang w:val="tr-TR"/>
        </w:rPr>
        <w:t>Davamlı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Təkmilləşdirmə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Dövrü</w:t>
      </w:r>
      <w:proofErr w:type="spellEnd"/>
    </w:p>
    <w:p w14:paraId="27DE3523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VRinVET </w:t>
      </w:r>
      <w:proofErr w:type="spellStart"/>
      <w:r w:rsidRPr="00717282">
        <w:rPr>
          <w:lang w:val="tr-TR"/>
        </w:rPr>
        <w:t>qiymətləndirmə</w:t>
      </w:r>
      <w:proofErr w:type="spellEnd"/>
      <w:r w:rsidRPr="00717282">
        <w:rPr>
          <w:lang w:val="tr-TR"/>
        </w:rPr>
        <w:t xml:space="preserve"> yanaşması </w:t>
      </w:r>
      <w:r w:rsidRPr="00717282">
        <w:rPr>
          <w:b/>
          <w:bCs/>
          <w:lang w:val="tr-TR"/>
        </w:rPr>
        <w:t xml:space="preserve">Plan – Et – Ölç – </w:t>
      </w:r>
      <w:proofErr w:type="spellStart"/>
      <w:r w:rsidRPr="00717282">
        <w:rPr>
          <w:b/>
          <w:bCs/>
          <w:lang w:val="tr-TR"/>
        </w:rPr>
        <w:t>Təkmilləşdir</w:t>
      </w:r>
      <w:proofErr w:type="spellEnd"/>
      <w:r w:rsidRPr="00717282">
        <w:rPr>
          <w:b/>
          <w:bCs/>
          <w:lang w:val="tr-TR"/>
        </w:rPr>
        <w:t xml:space="preserve"> (PDCA) </w:t>
      </w:r>
      <w:proofErr w:type="spellStart"/>
      <w:r w:rsidRPr="00717282">
        <w:rPr>
          <w:lang w:val="tr-TR"/>
        </w:rPr>
        <w:t>məntiqi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işləyir</w:t>
      </w:r>
      <w:proofErr w:type="spellEnd"/>
      <w:r w:rsidRPr="00717282">
        <w:rPr>
          <w:lang w:val="tr-TR"/>
        </w:rPr>
        <w:t>.</w:t>
      </w:r>
    </w:p>
    <w:p w14:paraId="12A94A6C" w14:textId="77777777" w:rsidR="009F0122" w:rsidRPr="00717282" w:rsidRDefault="009F0122" w:rsidP="0005079B">
      <w:pPr>
        <w:numPr>
          <w:ilvl w:val="0"/>
          <w:numId w:val="22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Plan: </w:t>
      </w:r>
      <w:proofErr w:type="spellStart"/>
      <w:r w:rsidRPr="00717282">
        <w:rPr>
          <w:lang w:val="tr-TR"/>
        </w:rPr>
        <w:t>Ölçmə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meyarlarını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müəyyənləşdirin</w:t>
      </w:r>
      <w:proofErr w:type="spellEnd"/>
    </w:p>
    <w:p w14:paraId="0398C863" w14:textId="77777777" w:rsidR="009F0122" w:rsidRPr="00717282" w:rsidRDefault="009F0122" w:rsidP="0005079B">
      <w:pPr>
        <w:numPr>
          <w:ilvl w:val="0"/>
          <w:numId w:val="22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Tətbiq</w:t>
      </w:r>
      <w:proofErr w:type="spellEnd"/>
      <w:r w:rsidRPr="00717282">
        <w:rPr>
          <w:lang w:val="tr-TR"/>
        </w:rPr>
        <w:t xml:space="preserve"> edin: </w:t>
      </w:r>
      <w:proofErr w:type="spellStart"/>
      <w:r w:rsidRPr="00717282">
        <w:rPr>
          <w:lang w:val="tr-TR"/>
        </w:rPr>
        <w:t>Tələbəni</w:t>
      </w:r>
      <w:proofErr w:type="spellEnd"/>
      <w:r w:rsidRPr="00717282">
        <w:rPr>
          <w:lang w:val="tr-TR"/>
        </w:rPr>
        <w:t xml:space="preserve"> VR </w:t>
      </w:r>
      <w:proofErr w:type="spellStart"/>
      <w:r w:rsidRPr="00717282">
        <w:rPr>
          <w:lang w:val="tr-TR"/>
        </w:rPr>
        <w:t>mühitində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məşq</w:t>
      </w:r>
      <w:proofErr w:type="spellEnd"/>
      <w:r w:rsidRPr="00717282">
        <w:rPr>
          <w:lang w:val="tr-TR"/>
        </w:rPr>
        <w:t xml:space="preserve"> edin</w:t>
      </w:r>
    </w:p>
    <w:p w14:paraId="174C2574" w14:textId="77777777" w:rsidR="009F0122" w:rsidRPr="00717282" w:rsidRDefault="009F0122" w:rsidP="0005079B">
      <w:pPr>
        <w:numPr>
          <w:ilvl w:val="0"/>
          <w:numId w:val="22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Tədbir</w:t>
      </w:r>
      <w:proofErr w:type="spellEnd"/>
      <w:r w:rsidRPr="00717282">
        <w:rPr>
          <w:lang w:val="tr-TR"/>
        </w:rPr>
        <w:t xml:space="preserve">: </w:t>
      </w:r>
      <w:proofErr w:type="spellStart"/>
      <w:r w:rsidRPr="00717282">
        <w:rPr>
          <w:lang w:val="tr-TR"/>
        </w:rPr>
        <w:t>Məlumat</w:t>
      </w:r>
      <w:proofErr w:type="spellEnd"/>
      <w:r w:rsidRPr="00717282">
        <w:rPr>
          <w:lang w:val="tr-TR"/>
        </w:rPr>
        <w:t xml:space="preserve"> toplayın, performansı </w:t>
      </w:r>
      <w:proofErr w:type="spellStart"/>
      <w:r w:rsidRPr="00717282">
        <w:rPr>
          <w:lang w:val="tr-TR"/>
        </w:rPr>
        <w:t>qiymətləndirin</w:t>
      </w:r>
      <w:proofErr w:type="spellEnd"/>
    </w:p>
    <w:p w14:paraId="5F45A26A" w14:textId="77777777" w:rsidR="009F0122" w:rsidRPr="00717282" w:rsidRDefault="009F0122" w:rsidP="0005079B">
      <w:pPr>
        <w:numPr>
          <w:ilvl w:val="0"/>
          <w:numId w:val="22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Təkmilləşdirin</w:t>
      </w:r>
      <w:proofErr w:type="spellEnd"/>
      <w:r w:rsidRPr="00717282">
        <w:rPr>
          <w:lang w:val="tr-TR"/>
        </w:rPr>
        <w:t xml:space="preserve">: </w:t>
      </w:r>
      <w:proofErr w:type="spellStart"/>
      <w:r w:rsidRPr="00717282">
        <w:rPr>
          <w:lang w:val="tr-TR"/>
        </w:rPr>
        <w:t>Kurrikulu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yeniləyin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əks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əlaqəni</w:t>
      </w:r>
      <w:proofErr w:type="spellEnd"/>
      <w:r w:rsidRPr="00717282">
        <w:rPr>
          <w:lang w:val="tr-TR"/>
        </w:rPr>
        <w:t xml:space="preserve"> bağlayın</w:t>
      </w:r>
    </w:p>
    <w:p w14:paraId="253D18E7" w14:textId="791D276C" w:rsidR="0005079B" w:rsidRPr="009942E7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“</w:t>
      </w:r>
      <w:proofErr w:type="spellStart"/>
      <w:r w:rsidRPr="00717282">
        <w:rPr>
          <w:lang w:val="tr-TR"/>
        </w:rPr>
        <w:t>Təhsildə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ölçmə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təkcə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qiymət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vermək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öyrənməni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görünən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inkişafı mümkün </w:t>
      </w:r>
      <w:proofErr w:type="spellStart"/>
      <w:r w:rsidRPr="00717282">
        <w:rPr>
          <w:lang w:val="tr-TR"/>
        </w:rPr>
        <w:t>etməkdir</w:t>
      </w:r>
      <w:proofErr w:type="spellEnd"/>
      <w:r w:rsidRPr="00717282">
        <w:rPr>
          <w:lang w:val="tr-TR"/>
        </w:rPr>
        <w:t>”.</w:t>
      </w:r>
    </w:p>
    <w:p w14:paraId="2DA0316D" w14:textId="5E7B4EA1" w:rsidR="009F0122" w:rsidRPr="00717282" w:rsidRDefault="009F0122" w:rsidP="00CF1B39">
      <w:pPr>
        <w:pStyle w:val="Balk1"/>
        <w:rPr>
          <w:rFonts w:asciiTheme="minorHAnsi" w:hAnsiTheme="minorHAnsi"/>
          <w:sz w:val="22"/>
          <w:szCs w:val="22"/>
          <w:lang w:val="tr-TR"/>
        </w:rPr>
      </w:pPr>
      <w:bookmarkStart w:id="6" w:name="_Toc212992693"/>
      <w:r w:rsidRPr="00717282">
        <w:rPr>
          <w:rFonts w:asciiTheme="minorHAnsi" w:hAnsiTheme="minorHAnsi"/>
          <w:sz w:val="22"/>
          <w:szCs w:val="22"/>
          <w:lang w:val="tr-TR"/>
        </w:rPr>
        <w:t>7. TƏHSİLDƏ TEXNOLOGİYADAN İSTİFADƏ</w:t>
      </w:r>
      <w:bookmarkEnd w:id="6"/>
    </w:p>
    <w:p w14:paraId="6FE46383" w14:textId="1B2398C5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7.1 </w:t>
      </w:r>
      <w:proofErr w:type="spellStart"/>
      <w:r w:rsidRPr="00717282">
        <w:rPr>
          <w:b/>
          <w:bCs/>
          <w:lang w:val="tr-TR"/>
        </w:rPr>
        <w:t>Texnologiyanın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Təhsilə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inteqrasiyasının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əhəmiyyəti</w:t>
      </w:r>
      <w:proofErr w:type="spellEnd"/>
    </w:p>
    <w:p w14:paraId="27CA8A68" w14:textId="68EC2B6C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gramStart"/>
      <w:r w:rsidRPr="00717282">
        <w:rPr>
          <w:lang w:val="tr-TR"/>
        </w:rPr>
        <w:t>Bu gün</w:t>
      </w:r>
      <w:proofErr w:type="gram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təhsil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müəssisələrinin</w:t>
      </w:r>
      <w:proofErr w:type="spellEnd"/>
      <w:r w:rsidRPr="00717282">
        <w:rPr>
          <w:lang w:val="tr-TR"/>
        </w:rPr>
        <w:t xml:space="preserve"> uğuru </w:t>
      </w:r>
      <w:proofErr w:type="spellStart"/>
      <w:r w:rsidRPr="00717282">
        <w:rPr>
          <w:lang w:val="tr-TR"/>
        </w:rPr>
        <w:t>təkcə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məzmunun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özündən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həm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həmin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məzmunun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texnologiya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vasitəsilə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necə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çatdırılmasından</w:t>
      </w:r>
      <w:proofErr w:type="spellEnd"/>
      <w:r w:rsidRPr="00717282">
        <w:rPr>
          <w:b/>
          <w:bCs/>
          <w:lang w:val="tr-TR"/>
        </w:rPr>
        <w:t xml:space="preserve"> asılıdır </w:t>
      </w:r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Təhsildə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texnologiyanın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istifadəsi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tələbələrə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təkcə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məlumatları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eşitmək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həm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r w:rsidRPr="00717282">
        <w:rPr>
          <w:b/>
          <w:bCs/>
          <w:lang w:val="tr-TR"/>
        </w:rPr>
        <w:t xml:space="preserve">onu </w:t>
      </w:r>
      <w:proofErr w:type="spellStart"/>
      <w:r w:rsidRPr="00717282">
        <w:rPr>
          <w:b/>
          <w:bCs/>
          <w:lang w:val="tr-TR"/>
        </w:rPr>
        <w:t>təhlil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etmək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təkrar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istehsal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etmək</w:t>
      </w:r>
      <w:proofErr w:type="spellEnd"/>
      <w:r w:rsidRPr="00717282">
        <w:rPr>
          <w:b/>
          <w:bCs/>
          <w:lang w:val="tr-TR"/>
        </w:rPr>
        <w:t xml:space="preserve"> imkanı verir </w:t>
      </w:r>
      <w:r w:rsidRPr="00717282">
        <w:rPr>
          <w:lang w:val="tr-TR"/>
        </w:rPr>
        <w:t>.</w:t>
      </w:r>
    </w:p>
    <w:p w14:paraId="685CD81F" w14:textId="449F392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 </w:t>
      </w:r>
      <w:r w:rsidRPr="00717282">
        <w:rPr>
          <w:lang w:val="tr-TR"/>
        </w:rPr>
        <w:br/>
        <w:t>"</w:t>
      </w:r>
      <w:proofErr w:type="spellStart"/>
      <w:r w:rsidRPr="00717282">
        <w:rPr>
          <w:lang w:val="tr-TR"/>
        </w:rPr>
        <w:t>Texnologiya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müəllimi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əvəz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etmir</w:t>
      </w:r>
      <w:proofErr w:type="spellEnd"/>
      <w:r w:rsidRPr="00717282">
        <w:rPr>
          <w:lang w:val="tr-TR"/>
        </w:rPr>
        <w:t xml:space="preserve">, lakin </w:t>
      </w:r>
      <w:proofErr w:type="spellStart"/>
      <w:r w:rsidRPr="00717282">
        <w:rPr>
          <w:lang w:val="tr-TR"/>
        </w:rPr>
        <w:t>yaxşı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müəllimi</w:t>
      </w:r>
      <w:proofErr w:type="spellEnd"/>
      <w:r w:rsidRPr="00717282">
        <w:rPr>
          <w:lang w:val="tr-TR"/>
        </w:rPr>
        <w:t xml:space="preserve"> daha </w:t>
      </w:r>
      <w:proofErr w:type="spellStart"/>
      <w:r w:rsidRPr="00717282">
        <w:rPr>
          <w:lang w:val="tr-TR"/>
        </w:rPr>
        <w:t>effektiv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."</w:t>
      </w:r>
    </w:p>
    <w:p w14:paraId="01FB5A05" w14:textId="77777777" w:rsidR="009942E7" w:rsidRDefault="009942E7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4CDC1286" w14:textId="6E7E6526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7.2 </w:t>
      </w:r>
      <w:proofErr w:type="spellStart"/>
      <w:r w:rsidRPr="00717282">
        <w:rPr>
          <w:b/>
          <w:bCs/>
          <w:lang w:val="tr-TR"/>
        </w:rPr>
        <w:t>Təhsil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Texnologiyalarının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Təkamülü</w:t>
      </w:r>
      <w:proofErr w:type="spell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444"/>
        <w:gridCol w:w="3381"/>
        <w:gridCol w:w="3797"/>
      </w:tblGrid>
      <w:tr w:rsidR="009F0122" w:rsidRPr="00717282" w14:paraId="3A8869FA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BF82C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Dövr</w:t>
            </w:r>
            <w:proofErr w:type="spellEnd"/>
          </w:p>
        </w:tc>
        <w:tc>
          <w:tcPr>
            <w:tcW w:w="0" w:type="auto"/>
            <w:hideMark/>
          </w:tcPr>
          <w:p w14:paraId="1B09264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Texnoloji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Transformasiya</w:t>
            </w:r>
            <w:proofErr w:type="spellEnd"/>
          </w:p>
        </w:tc>
        <w:tc>
          <w:tcPr>
            <w:tcW w:w="0" w:type="auto"/>
            <w:hideMark/>
          </w:tcPr>
          <w:p w14:paraId="490E095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Təhsilə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Təsir</w:t>
            </w:r>
            <w:proofErr w:type="spellEnd"/>
          </w:p>
        </w:tc>
      </w:tr>
      <w:tr w:rsidR="009F0122" w:rsidRPr="00717282" w14:paraId="3FB9A5EE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5677D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1-ci </w:t>
            </w:r>
            <w:proofErr w:type="spellStart"/>
            <w:r w:rsidRPr="00717282">
              <w:rPr>
                <w:lang w:val="tr-TR"/>
              </w:rPr>
              <w:t>nəsil</w:t>
            </w:r>
            <w:proofErr w:type="spellEnd"/>
            <w:r w:rsidRPr="00717282">
              <w:rPr>
                <w:lang w:val="tr-TR"/>
              </w:rPr>
              <w:t xml:space="preserve"> (1970–1990)</w:t>
            </w:r>
          </w:p>
        </w:tc>
        <w:tc>
          <w:tcPr>
            <w:tcW w:w="0" w:type="auto"/>
            <w:hideMark/>
          </w:tcPr>
          <w:p w14:paraId="7640025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Televizor</w:t>
            </w:r>
            <w:proofErr w:type="spellEnd"/>
            <w:r w:rsidRPr="00717282">
              <w:rPr>
                <w:lang w:val="tr-TR"/>
              </w:rPr>
              <w:t xml:space="preserve">, video, </w:t>
            </w:r>
            <w:proofErr w:type="spellStart"/>
            <w:r w:rsidRPr="00717282">
              <w:rPr>
                <w:lang w:val="tr-TR"/>
              </w:rPr>
              <w:t>proyektor</w:t>
            </w:r>
            <w:proofErr w:type="spellEnd"/>
          </w:p>
        </w:tc>
        <w:tc>
          <w:tcPr>
            <w:tcW w:w="0" w:type="auto"/>
            <w:hideMark/>
          </w:tcPr>
          <w:p w14:paraId="10A5B26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Vizual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olaraq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dəstəklənən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tədris</w:t>
            </w:r>
            <w:proofErr w:type="spellEnd"/>
          </w:p>
        </w:tc>
      </w:tr>
      <w:tr w:rsidR="009F0122" w:rsidRPr="00717282" w14:paraId="78DF40C6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1F821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2-ci </w:t>
            </w:r>
            <w:proofErr w:type="spellStart"/>
            <w:r w:rsidRPr="00717282">
              <w:rPr>
                <w:lang w:val="tr-TR"/>
              </w:rPr>
              <w:t>nəsil</w:t>
            </w:r>
            <w:proofErr w:type="spellEnd"/>
            <w:r w:rsidRPr="00717282">
              <w:rPr>
                <w:lang w:val="tr-TR"/>
              </w:rPr>
              <w:t xml:space="preserve"> (1990–2010)</w:t>
            </w:r>
          </w:p>
        </w:tc>
        <w:tc>
          <w:tcPr>
            <w:tcW w:w="0" w:type="auto"/>
            <w:hideMark/>
          </w:tcPr>
          <w:p w14:paraId="63CF668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Kompyuter</w:t>
            </w:r>
            <w:proofErr w:type="spellEnd"/>
            <w:r w:rsidRPr="00717282">
              <w:rPr>
                <w:lang w:val="tr-TR"/>
              </w:rPr>
              <w:t>, internet</w:t>
            </w:r>
          </w:p>
        </w:tc>
        <w:tc>
          <w:tcPr>
            <w:tcW w:w="0" w:type="auto"/>
            <w:hideMark/>
          </w:tcPr>
          <w:p w14:paraId="269D3AA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Elektron </w:t>
            </w:r>
            <w:proofErr w:type="spellStart"/>
            <w:r w:rsidRPr="00717282">
              <w:rPr>
                <w:lang w:val="tr-TR"/>
              </w:rPr>
              <w:t>təhsil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distant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təhsil</w:t>
            </w:r>
            <w:proofErr w:type="spellEnd"/>
          </w:p>
        </w:tc>
      </w:tr>
      <w:tr w:rsidR="009F0122" w:rsidRPr="00717282" w14:paraId="1D3CE55B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C4E9A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3-cü </w:t>
            </w:r>
            <w:proofErr w:type="spellStart"/>
            <w:r w:rsidRPr="00717282">
              <w:rPr>
                <w:lang w:val="tr-TR"/>
              </w:rPr>
              <w:t>Nəsil</w:t>
            </w:r>
            <w:proofErr w:type="spellEnd"/>
            <w:r w:rsidRPr="00717282">
              <w:rPr>
                <w:lang w:val="tr-TR"/>
              </w:rPr>
              <w:t xml:space="preserve"> (2010–</w:t>
            </w:r>
            <w:r w:rsidRPr="00717282">
              <w:rPr>
                <w:lang w:val="tr-TR"/>
              </w:rPr>
              <w:lastRenderedPageBreak/>
              <w:t>2020)</w:t>
            </w:r>
          </w:p>
        </w:tc>
        <w:tc>
          <w:tcPr>
            <w:tcW w:w="0" w:type="auto"/>
            <w:hideMark/>
          </w:tcPr>
          <w:p w14:paraId="4844CA7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lastRenderedPageBreak/>
              <w:t xml:space="preserve">Mobil cihazlar, LMS </w:t>
            </w:r>
            <w:proofErr w:type="spellStart"/>
            <w:r w:rsidRPr="00717282">
              <w:rPr>
                <w:lang w:val="tr-TR"/>
              </w:rPr>
              <w:t>sistemləri</w:t>
            </w:r>
            <w:proofErr w:type="spellEnd"/>
          </w:p>
        </w:tc>
        <w:tc>
          <w:tcPr>
            <w:tcW w:w="0" w:type="auto"/>
            <w:hideMark/>
          </w:tcPr>
          <w:p w14:paraId="121726E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Qarışıq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</w:p>
        </w:tc>
      </w:tr>
      <w:tr w:rsidR="009F0122" w:rsidRPr="00717282" w14:paraId="2E1A400B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37A1A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4-cü </w:t>
            </w:r>
            <w:proofErr w:type="spellStart"/>
            <w:r w:rsidRPr="00717282">
              <w:rPr>
                <w:lang w:val="tr-TR"/>
              </w:rPr>
              <w:t>Nəsil</w:t>
            </w:r>
            <w:proofErr w:type="spellEnd"/>
            <w:r w:rsidRPr="00717282">
              <w:rPr>
                <w:lang w:val="tr-TR"/>
              </w:rPr>
              <w:t xml:space="preserve"> (2020-indiki)</w:t>
            </w:r>
          </w:p>
        </w:tc>
        <w:tc>
          <w:tcPr>
            <w:tcW w:w="0" w:type="auto"/>
            <w:hideMark/>
          </w:tcPr>
          <w:p w14:paraId="2542974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VR, AR, </w:t>
            </w:r>
            <w:proofErr w:type="spellStart"/>
            <w:r w:rsidRPr="00717282">
              <w:rPr>
                <w:lang w:val="tr-TR"/>
              </w:rPr>
              <w:t>süni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intellekt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rəqəmsal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əkiz</w:t>
            </w:r>
            <w:proofErr w:type="spellEnd"/>
          </w:p>
        </w:tc>
        <w:tc>
          <w:tcPr>
            <w:tcW w:w="0" w:type="auto"/>
            <w:hideMark/>
          </w:tcPr>
          <w:p w14:paraId="06B3784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Təcrübəli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verilənlərə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əsaslanan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</w:p>
        </w:tc>
      </w:tr>
    </w:tbl>
    <w:p w14:paraId="68B389D3" w14:textId="77777777" w:rsidR="00B936AA" w:rsidRPr="00717282" w:rsidRDefault="00B936AA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67D4412F" w14:textId="7B0EDEE3" w:rsidR="009F0122" w:rsidRPr="00717282" w:rsidRDefault="009942E7" w:rsidP="0005079B">
      <w:pPr>
        <w:spacing w:after="120" w:line="288" w:lineRule="auto"/>
        <w:contextualSpacing/>
        <w:mirrorIndents/>
        <w:rPr>
          <w:lang w:val="tr-TR"/>
        </w:rPr>
      </w:pPr>
      <w:r>
        <w:rPr>
          <w:lang w:val="tr-TR"/>
        </w:rPr>
        <w:t xml:space="preserve">Dördüncü </w:t>
      </w:r>
      <w:proofErr w:type="spellStart"/>
      <w:r>
        <w:rPr>
          <w:lang w:val="tr-TR"/>
        </w:rPr>
        <w:t>nəsil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texnologiyaları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tələbələrə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təkcə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müşahidəçi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deyil</w:t>
      </w:r>
      <w:proofErr w:type="spellEnd"/>
      <w:r>
        <w:rPr>
          <w:lang w:val="tr-TR"/>
        </w:rPr>
        <w:t xml:space="preserve">, </w:t>
      </w:r>
      <w:proofErr w:type="spellStart"/>
      <w:r w:rsidR="009F0122" w:rsidRPr="00717282">
        <w:rPr>
          <w:b/>
          <w:bCs/>
          <w:lang w:val="tr-TR"/>
        </w:rPr>
        <w:t>fəal</w:t>
      </w:r>
      <w:proofErr w:type="spellEnd"/>
      <w:r w:rsidR="009F0122" w:rsidRPr="00717282">
        <w:rPr>
          <w:b/>
          <w:bCs/>
          <w:lang w:val="tr-TR"/>
        </w:rPr>
        <w:t xml:space="preserve"> </w:t>
      </w:r>
      <w:proofErr w:type="spellStart"/>
      <w:r w:rsidR="009F0122" w:rsidRPr="00717282">
        <w:rPr>
          <w:b/>
          <w:bCs/>
          <w:lang w:val="tr-TR"/>
        </w:rPr>
        <w:t>iştirakçı</w:t>
      </w:r>
      <w:proofErr w:type="spellEnd"/>
      <w:r w:rsidR="009F0122" w:rsidRPr="00717282">
        <w:rPr>
          <w:b/>
          <w:bCs/>
          <w:lang w:val="tr-TR"/>
        </w:rPr>
        <w:t xml:space="preserve"> olmağa imkan verir </w:t>
      </w:r>
      <w:r w:rsidR="009F0122" w:rsidRPr="00717282">
        <w:rPr>
          <w:lang w:val="tr-TR"/>
        </w:rPr>
        <w:t xml:space="preserve">. </w:t>
      </w:r>
      <w:r w:rsidR="009F0122" w:rsidRPr="00717282">
        <w:rPr>
          <w:lang w:val="tr-TR"/>
        </w:rPr>
        <w:br/>
        <w:t xml:space="preserve">VR </w:t>
      </w:r>
      <w:proofErr w:type="spellStart"/>
      <w:r w:rsidR="009F0122" w:rsidRPr="00717282">
        <w:rPr>
          <w:lang w:val="tr-TR"/>
        </w:rPr>
        <w:t>simulyasiyaları</w:t>
      </w:r>
      <w:proofErr w:type="spellEnd"/>
      <w:r w:rsidR="009F0122" w:rsidRPr="00717282">
        <w:rPr>
          <w:lang w:val="tr-TR"/>
        </w:rPr>
        <w:t xml:space="preserve"> </w:t>
      </w:r>
      <w:proofErr w:type="spellStart"/>
      <w:r w:rsidR="009F0122" w:rsidRPr="00717282">
        <w:rPr>
          <w:lang w:val="tr-TR"/>
        </w:rPr>
        <w:t>vasitəsilə</w:t>
      </w:r>
      <w:proofErr w:type="spellEnd"/>
      <w:r w:rsidR="009F0122" w:rsidRPr="00717282">
        <w:rPr>
          <w:lang w:val="tr-TR"/>
        </w:rPr>
        <w:t xml:space="preserve"> </w:t>
      </w:r>
      <w:proofErr w:type="spellStart"/>
      <w:r w:rsidR="009F0122" w:rsidRPr="00717282">
        <w:rPr>
          <w:lang w:val="tr-TR"/>
        </w:rPr>
        <w:t>öyrənmə</w:t>
      </w:r>
      <w:proofErr w:type="spellEnd"/>
      <w:r w:rsidR="009F0122" w:rsidRPr="00717282">
        <w:rPr>
          <w:lang w:val="tr-TR"/>
        </w:rPr>
        <w:t xml:space="preserve"> </w:t>
      </w:r>
      <w:proofErr w:type="spellStart"/>
      <w:r w:rsidR="009F0122" w:rsidRPr="00717282">
        <w:rPr>
          <w:lang w:val="tr-TR"/>
        </w:rPr>
        <w:t>süni</w:t>
      </w:r>
      <w:proofErr w:type="spellEnd"/>
      <w:r w:rsidR="009F0122" w:rsidRPr="00717282">
        <w:rPr>
          <w:lang w:val="tr-TR"/>
        </w:rPr>
        <w:t xml:space="preserve"> </w:t>
      </w:r>
      <w:proofErr w:type="spellStart"/>
      <w:r w:rsidR="009F0122" w:rsidRPr="00717282">
        <w:rPr>
          <w:lang w:val="tr-TR"/>
        </w:rPr>
        <w:t>intellektlə</w:t>
      </w:r>
      <w:proofErr w:type="spellEnd"/>
      <w:r w:rsidR="009F0122" w:rsidRPr="00717282">
        <w:rPr>
          <w:lang w:val="tr-TR"/>
        </w:rPr>
        <w:t xml:space="preserve"> </w:t>
      </w:r>
      <w:proofErr w:type="spellStart"/>
      <w:r w:rsidR="009F0122" w:rsidRPr="00717282">
        <w:rPr>
          <w:lang w:val="tr-TR"/>
        </w:rPr>
        <w:t>işləyən</w:t>
      </w:r>
      <w:proofErr w:type="spellEnd"/>
      <w:r w:rsidR="009F0122" w:rsidRPr="00717282">
        <w:rPr>
          <w:lang w:val="tr-TR"/>
        </w:rPr>
        <w:t xml:space="preserve"> </w:t>
      </w:r>
      <w:proofErr w:type="spellStart"/>
      <w:r w:rsidR="009F0122" w:rsidRPr="00717282">
        <w:rPr>
          <w:lang w:val="tr-TR"/>
        </w:rPr>
        <w:t>analitika</w:t>
      </w:r>
      <w:proofErr w:type="spellEnd"/>
      <w:r w:rsidR="009F0122" w:rsidRPr="00717282">
        <w:rPr>
          <w:lang w:val="tr-TR"/>
        </w:rPr>
        <w:t xml:space="preserve"> </w:t>
      </w:r>
      <w:proofErr w:type="spellStart"/>
      <w:r w:rsidR="009F0122" w:rsidRPr="00717282">
        <w:rPr>
          <w:lang w:val="tr-TR"/>
        </w:rPr>
        <w:t>ilə</w:t>
      </w:r>
      <w:proofErr w:type="spellEnd"/>
      <w:r w:rsidR="009F0122" w:rsidRPr="00717282">
        <w:rPr>
          <w:lang w:val="tr-TR"/>
        </w:rPr>
        <w:t xml:space="preserve"> </w:t>
      </w:r>
      <w:proofErr w:type="spellStart"/>
      <w:r w:rsidR="009F0122" w:rsidRPr="00717282">
        <w:rPr>
          <w:lang w:val="tr-TR"/>
        </w:rPr>
        <w:t>birləşdirildikdə</w:t>
      </w:r>
      <w:proofErr w:type="spellEnd"/>
      <w:r w:rsidR="009F0122" w:rsidRPr="00717282">
        <w:rPr>
          <w:lang w:val="tr-TR"/>
        </w:rPr>
        <w:t xml:space="preserve">, </w:t>
      </w:r>
      <w:proofErr w:type="spellStart"/>
      <w:r w:rsidR="009F0122" w:rsidRPr="00717282">
        <w:rPr>
          <w:lang w:val="tr-TR"/>
        </w:rPr>
        <w:t>təlimat</w:t>
      </w:r>
      <w:proofErr w:type="spellEnd"/>
      <w:r w:rsidR="009F0122" w:rsidRPr="00717282">
        <w:rPr>
          <w:lang w:val="tr-TR"/>
        </w:rPr>
        <w:t xml:space="preserve"> daha </w:t>
      </w:r>
      <w:proofErr w:type="spellStart"/>
      <w:r w:rsidR="009F0122" w:rsidRPr="00717282">
        <w:rPr>
          <w:lang w:val="tr-TR"/>
        </w:rPr>
        <w:t>fərdiləşir</w:t>
      </w:r>
      <w:proofErr w:type="spellEnd"/>
      <w:r w:rsidR="009F0122" w:rsidRPr="00717282">
        <w:rPr>
          <w:lang w:val="tr-TR"/>
        </w:rPr>
        <w:t>.</w:t>
      </w:r>
    </w:p>
    <w:p w14:paraId="1040D865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54D58A87" w14:textId="4D42A1AA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7.3 VR (Virtual </w:t>
      </w:r>
      <w:proofErr w:type="spellStart"/>
      <w:r w:rsidRPr="00717282">
        <w:rPr>
          <w:b/>
          <w:bCs/>
          <w:lang w:val="tr-TR"/>
        </w:rPr>
        <w:t>Reallıq</w:t>
      </w:r>
      <w:proofErr w:type="spellEnd"/>
      <w:r w:rsidRPr="00717282">
        <w:rPr>
          <w:b/>
          <w:bCs/>
          <w:lang w:val="tr-TR"/>
        </w:rPr>
        <w:t>)</w:t>
      </w:r>
    </w:p>
    <w:p w14:paraId="1F3050CF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Tərif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t xml:space="preserve">VR </w:t>
      </w:r>
      <w:proofErr w:type="spellStart"/>
      <w:r w:rsidRPr="00717282">
        <w:rPr>
          <w:lang w:val="tr-TR"/>
        </w:rPr>
        <w:t>real</w:t>
      </w:r>
      <w:proofErr w:type="spellEnd"/>
      <w:r w:rsidRPr="00717282">
        <w:rPr>
          <w:lang w:val="tr-TR"/>
        </w:rPr>
        <w:t xml:space="preserve"> dünya </w:t>
      </w:r>
      <w:proofErr w:type="spellStart"/>
      <w:r w:rsidRPr="00717282">
        <w:rPr>
          <w:lang w:val="tr-TR"/>
        </w:rPr>
        <w:t>təcrübəsinə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bənzər</w:t>
      </w:r>
      <w:proofErr w:type="spellEnd"/>
      <w:r w:rsidRPr="00717282">
        <w:rPr>
          <w:lang w:val="tr-TR"/>
        </w:rPr>
        <w:t xml:space="preserve"> kompüter </w:t>
      </w:r>
      <w:proofErr w:type="spellStart"/>
      <w:r w:rsidRPr="00717282">
        <w:rPr>
          <w:lang w:val="tr-TR"/>
        </w:rPr>
        <w:t>tərəfindən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yaradılan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üçölçülü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mühitdə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tələbələrin</w:t>
      </w:r>
      <w:proofErr w:type="spellEnd"/>
      <w:r w:rsidRPr="00717282">
        <w:rPr>
          <w:lang w:val="tr-TR"/>
        </w:rPr>
        <w:t xml:space="preserve"> bir-biri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aktiv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şəkildə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qarşılıqlı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əlaqədə</w:t>
      </w:r>
      <w:proofErr w:type="spellEnd"/>
      <w:r w:rsidRPr="00717282">
        <w:rPr>
          <w:lang w:val="tr-TR"/>
        </w:rPr>
        <w:t xml:space="preserve"> olduğu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mühitidir</w:t>
      </w:r>
      <w:proofErr w:type="spellEnd"/>
      <w:r w:rsidRPr="00717282">
        <w:rPr>
          <w:lang w:val="tr-TR"/>
        </w:rPr>
        <w:t>.</w:t>
      </w:r>
    </w:p>
    <w:p w14:paraId="1B98E107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Üstünlüklər</w:t>
      </w:r>
      <w:proofErr w:type="spellEnd"/>
      <w:r w:rsidRPr="00717282">
        <w:rPr>
          <w:b/>
          <w:bCs/>
          <w:lang w:val="tr-TR"/>
        </w:rPr>
        <w:t>:</w:t>
      </w:r>
    </w:p>
    <w:p w14:paraId="52FD9C7D" w14:textId="77777777" w:rsidR="009F0122" w:rsidRPr="00717282" w:rsidRDefault="009F0122" w:rsidP="0005079B">
      <w:pPr>
        <w:numPr>
          <w:ilvl w:val="0"/>
          <w:numId w:val="23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Yüksək</w:t>
      </w:r>
      <w:proofErr w:type="spellEnd"/>
      <w:r w:rsidRPr="00717282">
        <w:rPr>
          <w:lang w:val="tr-TR"/>
        </w:rPr>
        <w:t xml:space="preserve"> riskli </w:t>
      </w:r>
      <w:proofErr w:type="spellStart"/>
      <w:r w:rsidRPr="00717282">
        <w:rPr>
          <w:lang w:val="tr-TR"/>
        </w:rPr>
        <w:t>əməliyyatları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təhlükəsiz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şəkildə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öyrədir</w:t>
      </w:r>
      <w:proofErr w:type="spellEnd"/>
    </w:p>
    <w:p w14:paraId="6669442B" w14:textId="77777777" w:rsidR="009F0122" w:rsidRPr="00717282" w:rsidRDefault="009F0122" w:rsidP="0005079B">
      <w:pPr>
        <w:numPr>
          <w:ilvl w:val="0"/>
          <w:numId w:val="23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Şagirdlərin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motivasiyasını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diqqətini</w:t>
      </w:r>
      <w:proofErr w:type="spellEnd"/>
      <w:r w:rsidRPr="00717282">
        <w:rPr>
          <w:lang w:val="tr-TR"/>
        </w:rPr>
        <w:t xml:space="preserve"> artırır</w:t>
      </w:r>
    </w:p>
    <w:p w14:paraId="6F6920E0" w14:textId="77777777" w:rsidR="009F0122" w:rsidRPr="00717282" w:rsidRDefault="009F0122" w:rsidP="0005079B">
      <w:pPr>
        <w:numPr>
          <w:ilvl w:val="0"/>
          <w:numId w:val="23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Mürəkkəb</w:t>
      </w:r>
      <w:proofErr w:type="spellEnd"/>
      <w:r w:rsidRPr="00717282">
        <w:rPr>
          <w:lang w:val="tr-TR"/>
        </w:rPr>
        <w:t xml:space="preserve"> anlayışları </w:t>
      </w:r>
      <w:proofErr w:type="spellStart"/>
      <w:r w:rsidRPr="00717282">
        <w:rPr>
          <w:lang w:val="tr-TR"/>
        </w:rPr>
        <w:t>konkretləşdirir</w:t>
      </w:r>
      <w:proofErr w:type="spellEnd"/>
    </w:p>
    <w:p w14:paraId="2F1F29DC" w14:textId="77777777" w:rsidR="009F0122" w:rsidRPr="00717282" w:rsidRDefault="009F0122" w:rsidP="0005079B">
      <w:pPr>
        <w:numPr>
          <w:ilvl w:val="0"/>
          <w:numId w:val="23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"</w:t>
      </w:r>
      <w:proofErr w:type="spellStart"/>
      <w:r w:rsidRPr="00717282">
        <w:rPr>
          <w:lang w:val="tr-TR"/>
        </w:rPr>
        <w:t>Təcrübəli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" </w:t>
      </w:r>
      <w:proofErr w:type="spellStart"/>
      <w:r w:rsidRPr="00717282">
        <w:rPr>
          <w:lang w:val="tr-TR"/>
        </w:rPr>
        <w:t>təmin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302"/>
        <w:gridCol w:w="3982"/>
      </w:tblGrid>
      <w:tr w:rsidR="009F0122" w:rsidRPr="00717282" w14:paraId="19CC8E9C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95B9C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Tətbiq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sahəsi</w:t>
            </w:r>
            <w:proofErr w:type="spellEnd"/>
          </w:p>
        </w:tc>
        <w:tc>
          <w:tcPr>
            <w:tcW w:w="0" w:type="auto"/>
            <w:hideMark/>
          </w:tcPr>
          <w:p w14:paraId="6004235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VRinVET </w:t>
            </w:r>
            <w:proofErr w:type="spellStart"/>
            <w:r w:rsidRPr="00717282">
              <w:rPr>
                <w:lang w:val="tr-TR"/>
              </w:rPr>
              <w:t>Nümunəsi</w:t>
            </w:r>
            <w:proofErr w:type="spellEnd"/>
          </w:p>
        </w:tc>
      </w:tr>
      <w:tr w:rsidR="009F0122" w:rsidRPr="00717282" w14:paraId="4AB1CFCA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87AD8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Texniki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təlim</w:t>
            </w:r>
            <w:proofErr w:type="spellEnd"/>
          </w:p>
        </w:tc>
        <w:tc>
          <w:tcPr>
            <w:tcW w:w="0" w:type="auto"/>
            <w:hideMark/>
          </w:tcPr>
          <w:p w14:paraId="0B189FA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Mühərrikin</w:t>
            </w:r>
            <w:proofErr w:type="spellEnd"/>
            <w:r w:rsidRPr="00717282">
              <w:rPr>
                <w:lang w:val="tr-TR"/>
              </w:rPr>
              <w:t xml:space="preserve"> yığılmasının </w:t>
            </w:r>
            <w:proofErr w:type="spellStart"/>
            <w:r w:rsidRPr="00717282">
              <w:rPr>
                <w:lang w:val="tr-TR"/>
              </w:rPr>
              <w:t>simulyasiyası</w:t>
            </w:r>
            <w:proofErr w:type="spellEnd"/>
          </w:p>
        </w:tc>
      </w:tr>
      <w:tr w:rsidR="009F0122" w:rsidRPr="009942E7" w14:paraId="0CB624FA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7D577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İş </w:t>
            </w:r>
            <w:proofErr w:type="spellStart"/>
            <w:r w:rsidRPr="00717282">
              <w:rPr>
                <w:lang w:val="tr-TR"/>
              </w:rPr>
              <w:t>təhlükəsizliyi</w:t>
            </w:r>
            <w:proofErr w:type="spellEnd"/>
          </w:p>
        </w:tc>
        <w:tc>
          <w:tcPr>
            <w:tcW w:w="0" w:type="auto"/>
            <w:hideMark/>
          </w:tcPr>
          <w:p w14:paraId="3D915D5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Yüksək</w:t>
            </w:r>
            <w:proofErr w:type="spellEnd"/>
            <w:r w:rsidRPr="00717282">
              <w:rPr>
                <w:lang w:val="tr-TR"/>
              </w:rPr>
              <w:t xml:space="preserve"> riskli </w:t>
            </w:r>
            <w:proofErr w:type="spellStart"/>
            <w:r w:rsidRPr="00717282">
              <w:rPr>
                <w:lang w:val="tr-TR"/>
              </w:rPr>
              <w:t>mühitdə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təhlükəsizlik</w:t>
            </w:r>
            <w:proofErr w:type="spellEnd"/>
            <w:r w:rsidRPr="00717282">
              <w:rPr>
                <w:lang w:val="tr-TR"/>
              </w:rPr>
              <w:t xml:space="preserve"> testi</w:t>
            </w:r>
          </w:p>
        </w:tc>
      </w:tr>
      <w:tr w:rsidR="009F0122" w:rsidRPr="00717282" w14:paraId="7B773B3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B54CE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Elektrik-</w:t>
            </w:r>
            <w:proofErr w:type="spellStart"/>
            <w:r w:rsidRPr="00717282">
              <w:rPr>
                <w:lang w:val="tr-TR"/>
              </w:rPr>
              <w:t>elektronika</w:t>
            </w:r>
            <w:proofErr w:type="spellEnd"/>
          </w:p>
        </w:tc>
        <w:tc>
          <w:tcPr>
            <w:tcW w:w="0" w:type="auto"/>
            <w:hideMark/>
          </w:tcPr>
          <w:p w14:paraId="4054421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Dövrəyə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qoşulma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təcrübəsi</w:t>
            </w:r>
            <w:proofErr w:type="spellEnd"/>
          </w:p>
        </w:tc>
      </w:tr>
      <w:tr w:rsidR="009F0122" w:rsidRPr="00717282" w14:paraId="027647FF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27EAA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Sağlamlıq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qayğı</w:t>
            </w:r>
            <w:proofErr w:type="spellEnd"/>
          </w:p>
        </w:tc>
        <w:tc>
          <w:tcPr>
            <w:tcW w:w="0" w:type="auto"/>
            <w:hideMark/>
          </w:tcPr>
          <w:p w14:paraId="1E60CBC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Xəstə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baxımı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ssenarisi</w:t>
            </w:r>
            <w:proofErr w:type="spellEnd"/>
          </w:p>
        </w:tc>
      </w:tr>
    </w:tbl>
    <w:p w14:paraId="4344C5DA" w14:textId="4C78780A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 xml:space="preserve">VR seansları </w:t>
      </w:r>
      <w:proofErr w:type="spellStart"/>
      <w:r w:rsidRPr="00717282">
        <w:rPr>
          <w:lang w:val="tr-TR"/>
        </w:rPr>
        <w:t>qısa</w:t>
      </w:r>
      <w:proofErr w:type="spellEnd"/>
      <w:r w:rsidRPr="00717282">
        <w:rPr>
          <w:lang w:val="tr-TR"/>
        </w:rPr>
        <w:t xml:space="preserve"> (10-20 </w:t>
      </w:r>
      <w:proofErr w:type="spellStart"/>
      <w:r w:rsidRPr="00717282">
        <w:rPr>
          <w:lang w:val="tr-TR"/>
        </w:rPr>
        <w:t>dəqiqə</w:t>
      </w:r>
      <w:proofErr w:type="spellEnd"/>
      <w:r w:rsidRPr="00717282">
        <w:rPr>
          <w:lang w:val="tr-TR"/>
        </w:rPr>
        <w:t xml:space="preserve">)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məqsədyönlü</w:t>
      </w:r>
      <w:proofErr w:type="spellEnd"/>
      <w:r w:rsidRPr="00717282">
        <w:rPr>
          <w:lang w:val="tr-TR"/>
        </w:rPr>
        <w:t xml:space="preserve"> olmalı, sonra </w:t>
      </w:r>
      <w:proofErr w:type="spellStart"/>
      <w:r w:rsidRPr="00717282">
        <w:rPr>
          <w:lang w:val="tr-TR"/>
        </w:rPr>
        <w:t>müzakirə</w:t>
      </w:r>
      <w:proofErr w:type="spellEnd"/>
      <w:r w:rsidRPr="00717282">
        <w:rPr>
          <w:lang w:val="tr-TR"/>
        </w:rPr>
        <w:t xml:space="preserve">/geri </w:t>
      </w:r>
      <w:proofErr w:type="spellStart"/>
      <w:r w:rsidRPr="00717282">
        <w:rPr>
          <w:lang w:val="tr-TR"/>
        </w:rPr>
        <w:t>əlaqə</w:t>
      </w:r>
      <w:proofErr w:type="spellEnd"/>
      <w:r w:rsidRPr="00717282">
        <w:rPr>
          <w:lang w:val="tr-TR"/>
        </w:rPr>
        <w:t xml:space="preserve"> olmalıdır.</w:t>
      </w:r>
    </w:p>
    <w:p w14:paraId="7FFDF8E7" w14:textId="77777777" w:rsidR="0005079B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 </w:t>
      </w:r>
    </w:p>
    <w:p w14:paraId="40670B2C" w14:textId="0CA70F2D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7.4 AR (Artırılmış </w:t>
      </w:r>
      <w:proofErr w:type="spellStart"/>
      <w:r w:rsidRPr="00717282">
        <w:rPr>
          <w:b/>
          <w:bCs/>
          <w:lang w:val="tr-TR"/>
        </w:rPr>
        <w:t>Reallıq</w:t>
      </w:r>
      <w:proofErr w:type="spellEnd"/>
      <w:r w:rsidRPr="00717282">
        <w:rPr>
          <w:b/>
          <w:bCs/>
          <w:lang w:val="tr-TR"/>
        </w:rPr>
        <w:t>)</w:t>
      </w:r>
    </w:p>
    <w:p w14:paraId="4C245BB1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AR </w:t>
      </w:r>
      <w:proofErr w:type="spellStart"/>
      <w:r w:rsidRPr="00717282">
        <w:rPr>
          <w:lang w:val="tr-TR"/>
        </w:rPr>
        <w:t>rəqəmsal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elementlərin</w:t>
      </w:r>
      <w:proofErr w:type="spellEnd"/>
      <w:r w:rsidRPr="00717282">
        <w:rPr>
          <w:lang w:val="tr-TR"/>
        </w:rPr>
        <w:t xml:space="preserve"> (3D </w:t>
      </w:r>
      <w:proofErr w:type="spellStart"/>
      <w:r w:rsidRPr="00717282">
        <w:rPr>
          <w:lang w:val="tr-TR"/>
        </w:rPr>
        <w:t>modellər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məlumat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istiqamətlər</w:t>
      </w:r>
      <w:proofErr w:type="spellEnd"/>
      <w:r w:rsidRPr="00717282">
        <w:rPr>
          <w:lang w:val="tr-TR"/>
        </w:rPr>
        <w:t xml:space="preserve">) </w:t>
      </w:r>
      <w:proofErr w:type="spellStart"/>
      <w:r w:rsidRPr="00717282">
        <w:rPr>
          <w:lang w:val="tr-TR"/>
        </w:rPr>
        <w:t>real</w:t>
      </w:r>
      <w:proofErr w:type="spellEnd"/>
      <w:r w:rsidRPr="00717282">
        <w:rPr>
          <w:lang w:val="tr-TR"/>
        </w:rPr>
        <w:t xml:space="preserve"> dünya </w:t>
      </w:r>
      <w:proofErr w:type="spellStart"/>
      <w:r w:rsidRPr="00717282">
        <w:rPr>
          <w:lang w:val="tr-TR"/>
        </w:rPr>
        <w:t>görüntüsünə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əlavə</w:t>
      </w:r>
      <w:proofErr w:type="spellEnd"/>
      <w:r w:rsidRPr="00717282">
        <w:rPr>
          <w:lang w:val="tr-TR"/>
        </w:rPr>
        <w:t xml:space="preserve"> olunduğu </w:t>
      </w:r>
      <w:proofErr w:type="spellStart"/>
      <w:r w:rsidRPr="00717282">
        <w:rPr>
          <w:lang w:val="tr-TR"/>
        </w:rPr>
        <w:t>texnologiyadır</w:t>
      </w:r>
      <w:proofErr w:type="spellEnd"/>
      <w:r w:rsidRPr="00717282">
        <w:rPr>
          <w:lang w:val="tr-TR"/>
        </w:rPr>
        <w:t>.</w:t>
      </w:r>
    </w:p>
    <w:p w14:paraId="29DE84CC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Üstünlüklər</w:t>
      </w:r>
      <w:proofErr w:type="spellEnd"/>
      <w:r w:rsidRPr="00717282">
        <w:rPr>
          <w:b/>
          <w:bCs/>
          <w:lang w:val="tr-TR"/>
        </w:rPr>
        <w:t>:</w:t>
      </w:r>
    </w:p>
    <w:p w14:paraId="58994460" w14:textId="77777777" w:rsidR="009F0122" w:rsidRPr="00717282" w:rsidRDefault="009F0122" w:rsidP="0005079B">
      <w:pPr>
        <w:numPr>
          <w:ilvl w:val="0"/>
          <w:numId w:val="24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Real </w:t>
      </w:r>
      <w:proofErr w:type="spellStart"/>
      <w:r w:rsidRPr="00717282">
        <w:rPr>
          <w:lang w:val="tr-TR"/>
        </w:rPr>
        <w:t>mühit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virtual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məlumatın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birləşməsi</w:t>
      </w:r>
      <w:proofErr w:type="spellEnd"/>
    </w:p>
    <w:p w14:paraId="0AE0EE8B" w14:textId="77777777" w:rsidR="009F0122" w:rsidRPr="00717282" w:rsidRDefault="009F0122" w:rsidP="0005079B">
      <w:pPr>
        <w:numPr>
          <w:ilvl w:val="0"/>
          <w:numId w:val="24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Şagirdin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ətraf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mühitlə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birbaşa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qarşılıqlı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əlaqəsi</w:t>
      </w:r>
      <w:proofErr w:type="spellEnd"/>
    </w:p>
    <w:p w14:paraId="722C11E6" w14:textId="77777777" w:rsidR="009F0122" w:rsidRPr="00717282" w:rsidRDefault="009F0122" w:rsidP="0005079B">
      <w:pPr>
        <w:numPr>
          <w:ilvl w:val="0"/>
          <w:numId w:val="24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Mobil cihazlarla asan giriş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678"/>
        <w:gridCol w:w="5944"/>
      </w:tblGrid>
      <w:tr w:rsidR="009F0122" w:rsidRPr="00717282" w14:paraId="5CFA0F66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B7A8B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TƏTBİQ</w:t>
            </w:r>
          </w:p>
        </w:tc>
        <w:tc>
          <w:tcPr>
            <w:tcW w:w="0" w:type="auto"/>
            <w:hideMark/>
          </w:tcPr>
          <w:p w14:paraId="63D0D14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Misal</w:t>
            </w:r>
          </w:p>
        </w:tc>
      </w:tr>
      <w:tr w:rsidR="009F0122" w:rsidRPr="009942E7" w14:paraId="5265CEA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2D9E2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Mexanik</w:t>
            </w:r>
            <w:proofErr w:type="spellEnd"/>
            <w:r w:rsidRPr="00717282">
              <w:rPr>
                <w:lang w:val="tr-TR"/>
              </w:rPr>
              <w:t xml:space="preserve"> sistem </w:t>
            </w:r>
            <w:proofErr w:type="spellStart"/>
            <w:r w:rsidRPr="00717282">
              <w:rPr>
                <w:lang w:val="tr-TR"/>
              </w:rPr>
              <w:t>hissələrinin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təqdimatı</w:t>
            </w:r>
            <w:proofErr w:type="spellEnd"/>
          </w:p>
        </w:tc>
        <w:tc>
          <w:tcPr>
            <w:tcW w:w="0" w:type="auto"/>
            <w:hideMark/>
          </w:tcPr>
          <w:p w14:paraId="711875A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Telefonun kamerasını </w:t>
            </w:r>
            <w:proofErr w:type="spellStart"/>
            <w:r w:rsidRPr="00717282">
              <w:rPr>
                <w:lang w:val="tr-TR"/>
              </w:rPr>
              <w:t>mühərrik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üzərində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tutaraq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hissələri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etiketləyin</w:t>
            </w:r>
            <w:proofErr w:type="spellEnd"/>
          </w:p>
        </w:tc>
      </w:tr>
      <w:tr w:rsidR="009F0122" w:rsidRPr="00717282" w14:paraId="47507A9D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B595D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Laboratoriya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təlimi</w:t>
            </w:r>
            <w:proofErr w:type="spellEnd"/>
          </w:p>
        </w:tc>
        <w:tc>
          <w:tcPr>
            <w:tcW w:w="0" w:type="auto"/>
            <w:hideMark/>
          </w:tcPr>
          <w:p w14:paraId="1F42234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Kimyəvi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reaksiyaların</w:t>
            </w:r>
            <w:proofErr w:type="spellEnd"/>
            <w:r w:rsidRPr="00717282">
              <w:rPr>
                <w:lang w:val="tr-TR"/>
              </w:rPr>
              <w:t xml:space="preserve"> 3D </w:t>
            </w:r>
            <w:proofErr w:type="spellStart"/>
            <w:r w:rsidRPr="00717282">
              <w:rPr>
                <w:lang w:val="tr-TR"/>
              </w:rPr>
              <w:t>vizuallaşdırılması</w:t>
            </w:r>
            <w:proofErr w:type="spellEnd"/>
          </w:p>
        </w:tc>
      </w:tr>
      <w:tr w:rsidR="009F0122" w:rsidRPr="00717282" w14:paraId="65CF703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7CC3B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Texniki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rəsm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dərsi</w:t>
            </w:r>
            <w:proofErr w:type="spellEnd"/>
          </w:p>
        </w:tc>
        <w:tc>
          <w:tcPr>
            <w:tcW w:w="0" w:type="auto"/>
            <w:hideMark/>
          </w:tcPr>
          <w:p w14:paraId="4E6DCFF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Qatlı</w:t>
            </w:r>
            <w:proofErr w:type="spellEnd"/>
            <w:r w:rsidRPr="00717282">
              <w:rPr>
                <w:lang w:val="tr-TR"/>
              </w:rPr>
              <w:t xml:space="preserve"> 3D modelin </w:t>
            </w:r>
            <w:proofErr w:type="spellStart"/>
            <w:r w:rsidRPr="00717282">
              <w:rPr>
                <w:lang w:val="tr-TR"/>
              </w:rPr>
              <w:t>nəzərdən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keçirilməsi</w:t>
            </w:r>
            <w:proofErr w:type="spellEnd"/>
          </w:p>
        </w:tc>
      </w:tr>
    </w:tbl>
    <w:p w14:paraId="62111777" w14:textId="19B3CEBD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44BE2B7D" w14:textId="328F94D0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7.5 MR (</w:t>
      </w:r>
      <w:proofErr w:type="spellStart"/>
      <w:r w:rsidRPr="00717282">
        <w:rPr>
          <w:b/>
          <w:bCs/>
          <w:lang w:val="tr-TR"/>
        </w:rPr>
        <w:t>Qarışıq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Reallıq</w:t>
      </w:r>
      <w:proofErr w:type="spellEnd"/>
      <w:r w:rsidRPr="00717282">
        <w:rPr>
          <w:b/>
          <w:bCs/>
          <w:lang w:val="tr-TR"/>
        </w:rPr>
        <w:t xml:space="preserve">)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Rəqəmsal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Twin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Texnologiyaları</w:t>
      </w:r>
      <w:proofErr w:type="spellEnd"/>
    </w:p>
    <w:p w14:paraId="4E972C88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Qarışıq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Reallıq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lang w:val="tr-TR"/>
        </w:rPr>
        <w:t>virtual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real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obyektlərin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eyni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vaxtda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qarşılıqlı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əlaqədə</w:t>
      </w:r>
      <w:proofErr w:type="spellEnd"/>
      <w:r w:rsidRPr="00717282">
        <w:rPr>
          <w:lang w:val="tr-TR"/>
        </w:rPr>
        <w:t xml:space="preserve"> olduğu hibrid </w:t>
      </w:r>
      <w:proofErr w:type="spellStart"/>
      <w:r w:rsidRPr="00717282">
        <w:rPr>
          <w:lang w:val="tr-TR"/>
        </w:rPr>
        <w:t>mühitdir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</w:r>
      <w:proofErr w:type="spellStart"/>
      <w:r w:rsidRPr="00717282">
        <w:rPr>
          <w:b/>
          <w:bCs/>
          <w:lang w:val="tr-TR"/>
        </w:rPr>
        <w:t>Rəqəmsal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Əkiz</w:t>
      </w:r>
      <w:proofErr w:type="spellEnd"/>
      <w:r w:rsidRPr="00717282">
        <w:rPr>
          <w:b/>
          <w:bCs/>
          <w:lang w:val="tr-TR"/>
        </w:rPr>
        <w:t xml:space="preserve"> </w:t>
      </w:r>
      <w:r w:rsidRPr="00717282">
        <w:rPr>
          <w:lang w:val="tr-TR"/>
        </w:rPr>
        <w:t xml:space="preserve">fiziki sistemin </w:t>
      </w:r>
      <w:proofErr w:type="spellStart"/>
      <w:r w:rsidRPr="00717282">
        <w:rPr>
          <w:lang w:val="tr-TR"/>
        </w:rPr>
        <w:t>virtual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surətinin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yaradılmasıdır</w:t>
      </w:r>
      <w:proofErr w:type="spellEnd"/>
      <w:r w:rsidRPr="00717282">
        <w:rPr>
          <w:lang w:val="tr-TR"/>
        </w:rPr>
        <w:t>.</w:t>
      </w:r>
    </w:p>
    <w:p w14:paraId="098B3864" w14:textId="2283BE55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rFonts w:ascii="Segoe UI Emoji" w:hAnsi="Segoe UI Emoji" w:cs="Segoe UI Emoji"/>
          <w:lang w:val="tr-TR"/>
        </w:rPr>
        <w:lastRenderedPageBreak/>
        <w:t>💡</w:t>
      </w:r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Tətbiq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nümunəsi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İstehsal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xəttinin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rəqəmsal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əkizini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yaratmaqla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tələbələr</w:t>
      </w:r>
      <w:proofErr w:type="spellEnd"/>
      <w:r w:rsidRPr="00717282">
        <w:rPr>
          <w:lang w:val="tr-TR"/>
        </w:rPr>
        <w:t xml:space="preserve"> VR </w:t>
      </w:r>
      <w:proofErr w:type="spellStart"/>
      <w:r w:rsidRPr="00717282">
        <w:rPr>
          <w:lang w:val="tr-TR"/>
        </w:rPr>
        <w:t>mühitində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xəttin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optimallaşdırılmasını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simulyasiya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edirlər</w:t>
      </w:r>
      <w:proofErr w:type="spellEnd"/>
      <w:r w:rsidRPr="00717282">
        <w:rPr>
          <w:lang w:val="tr-TR"/>
        </w:rPr>
        <w:t xml:space="preserve">. Bu, onlara </w:t>
      </w:r>
      <w:proofErr w:type="spellStart"/>
      <w:r w:rsidRPr="00717282">
        <w:rPr>
          <w:lang w:val="tr-TR"/>
        </w:rPr>
        <w:t>istehsal</w:t>
      </w:r>
      <w:proofErr w:type="spellEnd"/>
      <w:r w:rsidRPr="00717282">
        <w:rPr>
          <w:lang w:val="tr-TR"/>
        </w:rPr>
        <w:t xml:space="preserve"> prosesini </w:t>
      </w:r>
      <w:proofErr w:type="spellStart"/>
      <w:r w:rsidRPr="00717282">
        <w:rPr>
          <w:lang w:val="tr-TR"/>
        </w:rPr>
        <w:t>təhlil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etməyə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səmərəliliyi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ölçməyə</w:t>
      </w:r>
      <w:proofErr w:type="spellEnd"/>
      <w:r w:rsidRPr="00717282">
        <w:rPr>
          <w:lang w:val="tr-TR"/>
        </w:rPr>
        <w:t xml:space="preserve"> imkan verir.</w:t>
      </w:r>
    </w:p>
    <w:p w14:paraId="324DDDE2" w14:textId="77777777" w:rsidR="009942E7" w:rsidRDefault="009942E7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3CFEFBF7" w14:textId="0489B769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7.6 TPACK Modeli: </w:t>
      </w:r>
      <w:proofErr w:type="spellStart"/>
      <w:r w:rsidRPr="00717282">
        <w:rPr>
          <w:b/>
          <w:bCs/>
          <w:lang w:val="tr-TR"/>
        </w:rPr>
        <w:t>Texnoloji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Pedaqoji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Məzmun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Bilikləri</w:t>
      </w:r>
      <w:proofErr w:type="spellEnd"/>
    </w:p>
    <w:p w14:paraId="1D150FF2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TPACK (</w:t>
      </w:r>
      <w:proofErr w:type="spellStart"/>
      <w:r w:rsidRPr="00717282">
        <w:rPr>
          <w:lang w:val="tr-TR"/>
        </w:rPr>
        <w:t>Texnoloji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Pedaqoji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Məzmun</w:t>
      </w:r>
      <w:proofErr w:type="spellEnd"/>
      <w:r w:rsidRPr="00717282">
        <w:rPr>
          <w:lang w:val="tr-TR"/>
        </w:rPr>
        <w:t xml:space="preserve"> Biliyi) </w:t>
      </w:r>
      <w:proofErr w:type="spellStart"/>
      <w:r w:rsidRPr="00717282">
        <w:rPr>
          <w:lang w:val="tr-TR"/>
        </w:rPr>
        <w:t>müəllimin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texnologiyanın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bilik</w:t>
      </w:r>
      <w:proofErr w:type="spellEnd"/>
      <w:r w:rsidRPr="00717282">
        <w:rPr>
          <w:b/>
          <w:bCs/>
          <w:lang w:val="tr-TR"/>
        </w:rPr>
        <w:t xml:space="preserve"> (</w:t>
      </w:r>
      <w:proofErr w:type="spellStart"/>
      <w:r w:rsidRPr="00717282">
        <w:rPr>
          <w:b/>
          <w:bCs/>
          <w:lang w:val="tr-TR"/>
        </w:rPr>
        <w:t>məzmun</w:t>
      </w:r>
      <w:proofErr w:type="spellEnd"/>
      <w:r w:rsidRPr="00717282">
        <w:rPr>
          <w:b/>
          <w:bCs/>
          <w:lang w:val="tr-TR"/>
        </w:rPr>
        <w:t xml:space="preserve">)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pedaqogika</w:t>
      </w:r>
      <w:proofErr w:type="spellEnd"/>
      <w:r w:rsidRPr="00717282">
        <w:rPr>
          <w:b/>
          <w:bCs/>
          <w:lang w:val="tr-TR"/>
        </w:rPr>
        <w:t xml:space="preserve"> (</w:t>
      </w:r>
      <w:proofErr w:type="spellStart"/>
      <w:r w:rsidRPr="00717282">
        <w:rPr>
          <w:b/>
          <w:bCs/>
          <w:lang w:val="tr-TR"/>
        </w:rPr>
        <w:t>tədris</w:t>
      </w:r>
      <w:proofErr w:type="spellEnd"/>
      <w:r w:rsidRPr="00717282">
        <w:rPr>
          <w:b/>
          <w:bCs/>
          <w:lang w:val="tr-TR"/>
        </w:rPr>
        <w:t xml:space="preserve">) </w:t>
      </w:r>
      <w:proofErr w:type="spellStart"/>
      <w:r w:rsidRPr="00717282">
        <w:rPr>
          <w:b/>
          <w:bCs/>
          <w:lang w:val="tr-TR"/>
        </w:rPr>
        <w:t>ilə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inteqrasiyasını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təsvir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edir</w:t>
      </w:r>
      <w:proofErr w:type="spellEnd"/>
      <w:r w:rsidRPr="00717282">
        <w:rPr>
          <w:b/>
          <w:bCs/>
          <w:lang w:val="tr-TR"/>
        </w:rPr>
        <w:t>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966"/>
        <w:gridCol w:w="3147"/>
        <w:gridCol w:w="4509"/>
      </w:tblGrid>
      <w:tr w:rsidR="009F0122" w:rsidRPr="00717282" w14:paraId="0C182B80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C1168E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Komponent</w:t>
            </w:r>
          </w:p>
        </w:tc>
        <w:tc>
          <w:tcPr>
            <w:tcW w:w="0" w:type="auto"/>
            <w:hideMark/>
          </w:tcPr>
          <w:p w14:paraId="52F1D29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İzah</w:t>
            </w:r>
          </w:p>
        </w:tc>
        <w:tc>
          <w:tcPr>
            <w:tcW w:w="0" w:type="auto"/>
            <w:hideMark/>
          </w:tcPr>
          <w:p w14:paraId="2228A39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VRinVET </w:t>
            </w:r>
            <w:proofErr w:type="spellStart"/>
            <w:r w:rsidRPr="00717282">
              <w:rPr>
                <w:lang w:val="tr-TR"/>
              </w:rPr>
              <w:t>Tətbiqi</w:t>
            </w:r>
            <w:proofErr w:type="spellEnd"/>
          </w:p>
        </w:tc>
      </w:tr>
      <w:tr w:rsidR="009F0122" w:rsidRPr="00717282" w14:paraId="4FF9412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4992F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CK (</w:t>
            </w:r>
            <w:proofErr w:type="spellStart"/>
            <w:r w:rsidRPr="00717282">
              <w:rPr>
                <w:lang w:val="tr-TR"/>
              </w:rPr>
              <w:t>Məzmun</w:t>
            </w:r>
            <w:proofErr w:type="spellEnd"/>
            <w:r w:rsidRPr="00717282">
              <w:rPr>
                <w:lang w:val="tr-TR"/>
              </w:rPr>
              <w:t xml:space="preserve"> Biliyi)</w:t>
            </w:r>
          </w:p>
        </w:tc>
        <w:tc>
          <w:tcPr>
            <w:tcW w:w="0" w:type="auto"/>
            <w:hideMark/>
          </w:tcPr>
          <w:p w14:paraId="1F97A97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Tədris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olunacaq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mövzu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haqqında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bilik</w:t>
            </w:r>
            <w:proofErr w:type="spellEnd"/>
          </w:p>
        </w:tc>
        <w:tc>
          <w:tcPr>
            <w:tcW w:w="0" w:type="auto"/>
            <w:hideMark/>
          </w:tcPr>
          <w:p w14:paraId="184CA8E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Elektrik </w:t>
            </w:r>
            <w:proofErr w:type="spellStart"/>
            <w:r w:rsidRPr="00717282">
              <w:rPr>
                <w:lang w:val="tr-TR"/>
              </w:rPr>
              <w:t>təhlükəsizliyi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qaynaq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texnikası</w:t>
            </w:r>
            <w:proofErr w:type="spellEnd"/>
          </w:p>
        </w:tc>
      </w:tr>
      <w:tr w:rsidR="009F0122" w:rsidRPr="009942E7" w14:paraId="4277058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45195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PK (</w:t>
            </w:r>
            <w:proofErr w:type="spellStart"/>
            <w:r w:rsidRPr="00717282">
              <w:rPr>
                <w:lang w:val="tr-TR"/>
              </w:rPr>
              <w:t>Pedaqoji</w:t>
            </w:r>
            <w:proofErr w:type="spellEnd"/>
            <w:r w:rsidRPr="00717282">
              <w:rPr>
                <w:lang w:val="tr-TR"/>
              </w:rPr>
              <w:t xml:space="preserve"> Bilik)</w:t>
            </w:r>
          </w:p>
        </w:tc>
        <w:tc>
          <w:tcPr>
            <w:tcW w:w="0" w:type="auto"/>
            <w:hideMark/>
          </w:tcPr>
          <w:p w14:paraId="7DEAADF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Necə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öyrətmək</w:t>
            </w:r>
            <w:proofErr w:type="spellEnd"/>
          </w:p>
        </w:tc>
        <w:tc>
          <w:tcPr>
            <w:tcW w:w="0" w:type="auto"/>
            <w:hideMark/>
          </w:tcPr>
          <w:p w14:paraId="2F21E5B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Nümayiş, </w:t>
            </w:r>
            <w:proofErr w:type="spellStart"/>
            <w:r w:rsidRPr="00717282">
              <w:rPr>
                <w:lang w:val="tr-TR"/>
              </w:rPr>
              <w:t>layihə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əsaslı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</w:p>
        </w:tc>
      </w:tr>
      <w:tr w:rsidR="009F0122" w:rsidRPr="00717282" w14:paraId="74CD58D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B1C210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TK (</w:t>
            </w:r>
            <w:proofErr w:type="spellStart"/>
            <w:r w:rsidRPr="00717282">
              <w:rPr>
                <w:lang w:val="tr-TR"/>
              </w:rPr>
              <w:t>Texnoloji</w:t>
            </w:r>
            <w:proofErr w:type="spellEnd"/>
            <w:r w:rsidRPr="00717282">
              <w:rPr>
                <w:lang w:val="tr-TR"/>
              </w:rPr>
              <w:t xml:space="preserve"> Bilik)</w:t>
            </w:r>
          </w:p>
        </w:tc>
        <w:tc>
          <w:tcPr>
            <w:tcW w:w="0" w:type="auto"/>
            <w:hideMark/>
          </w:tcPr>
          <w:p w14:paraId="312ADAB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Texnologiyadan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istifadə</w:t>
            </w:r>
            <w:proofErr w:type="spellEnd"/>
            <w:r w:rsidRPr="00717282">
              <w:rPr>
                <w:lang w:val="tr-TR"/>
              </w:rPr>
              <w:t xml:space="preserve"> biliyi</w:t>
            </w:r>
          </w:p>
        </w:tc>
        <w:tc>
          <w:tcPr>
            <w:tcW w:w="0" w:type="auto"/>
            <w:hideMark/>
          </w:tcPr>
          <w:p w14:paraId="5416412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simulyasiyalarının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idarə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edilməsi</w:t>
            </w:r>
            <w:proofErr w:type="spellEnd"/>
          </w:p>
        </w:tc>
      </w:tr>
      <w:tr w:rsidR="009F0122" w:rsidRPr="009942E7" w14:paraId="70276811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D71A3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TPACK</w:t>
            </w:r>
          </w:p>
        </w:tc>
        <w:tc>
          <w:tcPr>
            <w:tcW w:w="0" w:type="auto"/>
            <w:hideMark/>
          </w:tcPr>
          <w:p w14:paraId="4B1644B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Üç </w:t>
            </w:r>
            <w:proofErr w:type="spellStart"/>
            <w:r w:rsidRPr="00717282">
              <w:rPr>
                <w:lang w:val="tr-TR"/>
              </w:rPr>
              <w:t>məlumatın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birləşməsi</w:t>
            </w:r>
            <w:proofErr w:type="spellEnd"/>
          </w:p>
        </w:tc>
        <w:tc>
          <w:tcPr>
            <w:tcW w:w="0" w:type="auto"/>
            <w:hideMark/>
          </w:tcPr>
          <w:p w14:paraId="30560C6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ssenarisinin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pedaqoji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texniki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cəhətdən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inteqrasiyası</w:t>
            </w:r>
            <w:proofErr w:type="spellEnd"/>
          </w:p>
        </w:tc>
      </w:tr>
    </w:tbl>
    <w:p w14:paraId="7D8F7B91" w14:textId="5DBBCAC2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“</w:t>
      </w:r>
      <w:proofErr w:type="spellStart"/>
      <w:r w:rsidRPr="00717282">
        <w:rPr>
          <w:lang w:val="tr-TR"/>
        </w:rPr>
        <w:t>Texnologiya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pedaqogikadan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müstəqil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. VR </w:t>
      </w:r>
      <w:proofErr w:type="spellStart"/>
      <w:r w:rsidRPr="00717282">
        <w:rPr>
          <w:lang w:val="tr-TR"/>
        </w:rPr>
        <w:t>sadəcə</w:t>
      </w:r>
      <w:proofErr w:type="spellEnd"/>
      <w:r w:rsidRPr="00717282">
        <w:rPr>
          <w:lang w:val="tr-TR"/>
        </w:rPr>
        <w:t xml:space="preserve"> bir </w:t>
      </w:r>
      <w:proofErr w:type="spellStart"/>
      <w:r w:rsidRPr="00717282">
        <w:rPr>
          <w:lang w:val="tr-TR"/>
        </w:rPr>
        <w:t>vasitədir</w:t>
      </w:r>
      <w:proofErr w:type="spellEnd"/>
      <w:r w:rsidRPr="00717282">
        <w:rPr>
          <w:lang w:val="tr-TR"/>
        </w:rPr>
        <w:t xml:space="preserve">; </w:t>
      </w:r>
      <w:proofErr w:type="spellStart"/>
      <w:r w:rsidRPr="00717282">
        <w:rPr>
          <w:lang w:val="tr-TR"/>
        </w:rPr>
        <w:t>əsl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təsir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müəllimin</w:t>
      </w:r>
      <w:proofErr w:type="spellEnd"/>
      <w:r w:rsidRPr="00717282">
        <w:rPr>
          <w:lang w:val="tr-TR"/>
        </w:rPr>
        <w:t xml:space="preserve"> ondan </w:t>
      </w:r>
      <w:proofErr w:type="spellStart"/>
      <w:r w:rsidRPr="00717282">
        <w:rPr>
          <w:lang w:val="tr-TR"/>
        </w:rPr>
        <w:t>necə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istifadə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etməsindədir</w:t>
      </w:r>
      <w:proofErr w:type="spellEnd"/>
      <w:r w:rsidRPr="00717282">
        <w:rPr>
          <w:lang w:val="tr-TR"/>
        </w:rPr>
        <w:t>.</w:t>
      </w:r>
    </w:p>
    <w:p w14:paraId="10183B49" w14:textId="77777777" w:rsidR="0005079B" w:rsidRPr="00717282" w:rsidRDefault="0005079B" w:rsidP="0005079B">
      <w:pPr>
        <w:spacing w:after="120" w:line="288" w:lineRule="auto"/>
        <w:contextualSpacing/>
        <w:mirrorIndents/>
        <w:rPr>
          <w:lang w:val="tr-TR"/>
        </w:rPr>
      </w:pPr>
    </w:p>
    <w:p w14:paraId="048454D4" w14:textId="15D4644A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7.7 </w:t>
      </w:r>
      <w:proofErr w:type="spellStart"/>
      <w:r w:rsidRPr="00717282">
        <w:rPr>
          <w:b/>
          <w:bCs/>
          <w:lang w:val="tr-TR"/>
        </w:rPr>
        <w:t>Müəllimlərin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Rəqəmsal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Bacarıqları</w:t>
      </w:r>
      <w:proofErr w:type="spellEnd"/>
      <w:r w:rsidRPr="00717282">
        <w:rPr>
          <w:b/>
          <w:bCs/>
          <w:lang w:val="tr-TR"/>
        </w:rPr>
        <w:t xml:space="preserve"> (DigCompEdu </w:t>
      </w:r>
      <w:proofErr w:type="spellStart"/>
      <w:r w:rsidRPr="00717282">
        <w:rPr>
          <w:b/>
          <w:bCs/>
          <w:lang w:val="tr-TR"/>
        </w:rPr>
        <w:t>Çərçivəsi</w:t>
      </w:r>
      <w:proofErr w:type="spellEnd"/>
      <w:r w:rsidRPr="00717282">
        <w:rPr>
          <w:b/>
          <w:bCs/>
          <w:lang w:val="tr-TR"/>
        </w:rPr>
        <w:t>)</w:t>
      </w:r>
    </w:p>
    <w:p w14:paraId="63B6F2E6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Avropa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Komissiyasının</w:t>
      </w:r>
      <w:proofErr w:type="spellEnd"/>
      <w:r w:rsidRPr="00717282">
        <w:rPr>
          <w:lang w:val="tr-TR"/>
        </w:rPr>
        <w:t xml:space="preserve"> </w:t>
      </w:r>
      <w:r w:rsidRPr="00717282">
        <w:rPr>
          <w:b/>
          <w:bCs/>
          <w:lang w:val="tr-TR"/>
        </w:rPr>
        <w:t xml:space="preserve">DigCompEdu </w:t>
      </w:r>
      <w:proofErr w:type="spellStart"/>
      <w:r w:rsidRPr="00717282">
        <w:rPr>
          <w:b/>
          <w:bCs/>
          <w:lang w:val="tr-TR"/>
        </w:rPr>
        <w:t>Çərçivəsi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lang w:val="tr-TR"/>
        </w:rPr>
        <w:t>müəllimlərin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rəqəmsal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səriştələrini</w:t>
      </w:r>
      <w:proofErr w:type="spellEnd"/>
      <w:r w:rsidRPr="00717282">
        <w:rPr>
          <w:lang w:val="tr-TR"/>
        </w:rPr>
        <w:t xml:space="preserve"> altı ölçü </w:t>
      </w:r>
      <w:proofErr w:type="spellStart"/>
      <w:r w:rsidRPr="00717282">
        <w:rPr>
          <w:lang w:val="tr-TR"/>
        </w:rPr>
        <w:t>üzrə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müəyyən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: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106"/>
        <w:gridCol w:w="3111"/>
        <w:gridCol w:w="3405"/>
      </w:tblGrid>
      <w:tr w:rsidR="009F0122" w:rsidRPr="00717282" w14:paraId="76A65447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C914FF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Ölçü</w:t>
            </w:r>
          </w:p>
        </w:tc>
        <w:tc>
          <w:tcPr>
            <w:tcW w:w="0" w:type="auto"/>
            <w:hideMark/>
          </w:tcPr>
          <w:p w14:paraId="6DB6DFC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İzah</w:t>
            </w:r>
          </w:p>
        </w:tc>
        <w:tc>
          <w:tcPr>
            <w:tcW w:w="0" w:type="auto"/>
            <w:hideMark/>
          </w:tcPr>
          <w:p w14:paraId="1BB4802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VRinVET </w:t>
            </w:r>
            <w:proofErr w:type="spellStart"/>
            <w:r w:rsidRPr="00717282">
              <w:rPr>
                <w:lang w:val="tr-TR"/>
              </w:rPr>
              <w:t>Əlaqəsi</w:t>
            </w:r>
            <w:proofErr w:type="spellEnd"/>
          </w:p>
        </w:tc>
      </w:tr>
      <w:tr w:rsidR="009F0122" w:rsidRPr="00717282" w14:paraId="338C13D2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FC136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1. </w:t>
            </w:r>
            <w:proofErr w:type="spellStart"/>
            <w:r w:rsidRPr="00717282">
              <w:rPr>
                <w:lang w:val="tr-TR"/>
              </w:rPr>
              <w:t>Peşəkar</w:t>
            </w:r>
            <w:proofErr w:type="spellEnd"/>
            <w:r w:rsidRPr="00717282">
              <w:rPr>
                <w:lang w:val="tr-TR"/>
              </w:rPr>
              <w:t xml:space="preserve"> iştirak</w:t>
            </w:r>
          </w:p>
        </w:tc>
        <w:tc>
          <w:tcPr>
            <w:tcW w:w="0" w:type="auto"/>
            <w:hideMark/>
          </w:tcPr>
          <w:p w14:paraId="1280B6E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Rəqəmsal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icmalarda</w:t>
            </w:r>
            <w:proofErr w:type="spellEnd"/>
            <w:r w:rsidRPr="00717282">
              <w:rPr>
                <w:lang w:val="tr-TR"/>
              </w:rPr>
              <w:t xml:space="preserve"> paylaşma</w:t>
            </w:r>
          </w:p>
        </w:tc>
        <w:tc>
          <w:tcPr>
            <w:tcW w:w="0" w:type="auto"/>
            <w:hideMark/>
          </w:tcPr>
          <w:p w14:paraId="6EF4772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müəllim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şəbəkəsində</w:t>
            </w:r>
            <w:proofErr w:type="spellEnd"/>
            <w:r w:rsidRPr="00717282">
              <w:rPr>
                <w:lang w:val="tr-TR"/>
              </w:rPr>
              <w:t xml:space="preserve"> iştirak</w:t>
            </w:r>
          </w:p>
        </w:tc>
      </w:tr>
      <w:tr w:rsidR="009F0122" w:rsidRPr="00717282" w14:paraId="3FECB4A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E1347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2. </w:t>
            </w:r>
            <w:proofErr w:type="spellStart"/>
            <w:r w:rsidRPr="00717282">
              <w:rPr>
                <w:lang w:val="tr-TR"/>
              </w:rPr>
              <w:t>Rəqəmsal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Resurslar</w:t>
            </w:r>
            <w:proofErr w:type="spellEnd"/>
          </w:p>
        </w:tc>
        <w:tc>
          <w:tcPr>
            <w:tcW w:w="0" w:type="auto"/>
            <w:hideMark/>
          </w:tcPr>
          <w:p w14:paraId="1DA740A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Rəqəmsal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məzmunun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yaradılması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paylaşılması</w:t>
            </w:r>
          </w:p>
        </w:tc>
        <w:tc>
          <w:tcPr>
            <w:tcW w:w="0" w:type="auto"/>
            <w:hideMark/>
          </w:tcPr>
          <w:p w14:paraId="34691F9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ssenari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istehsalı</w:t>
            </w:r>
            <w:proofErr w:type="spellEnd"/>
          </w:p>
        </w:tc>
      </w:tr>
      <w:tr w:rsidR="009F0122" w:rsidRPr="00717282" w14:paraId="23BF2AF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DC10C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3. </w:t>
            </w:r>
            <w:proofErr w:type="spellStart"/>
            <w:r w:rsidRPr="00717282">
              <w:rPr>
                <w:lang w:val="tr-TR"/>
              </w:rPr>
              <w:t>Tədris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</w:p>
        </w:tc>
        <w:tc>
          <w:tcPr>
            <w:tcW w:w="0" w:type="auto"/>
            <w:hideMark/>
          </w:tcPr>
          <w:p w14:paraId="737BE05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Texnologiya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ilə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effektiv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öyrənmənin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təmin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edilməsi</w:t>
            </w:r>
            <w:proofErr w:type="spellEnd"/>
          </w:p>
        </w:tc>
        <w:tc>
          <w:tcPr>
            <w:tcW w:w="0" w:type="auto"/>
            <w:hideMark/>
          </w:tcPr>
          <w:p w14:paraId="725AE2E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Simulyasiyaya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əsaslanan</w:t>
            </w:r>
            <w:proofErr w:type="spellEnd"/>
            <w:r w:rsidRPr="00717282">
              <w:rPr>
                <w:lang w:val="tr-TR"/>
              </w:rPr>
              <w:t xml:space="preserve"> kurs</w:t>
            </w:r>
          </w:p>
        </w:tc>
      </w:tr>
      <w:tr w:rsidR="009F0122" w:rsidRPr="00717282" w14:paraId="29EF2DC4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7DFC2A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4. </w:t>
            </w:r>
            <w:proofErr w:type="spellStart"/>
            <w:r w:rsidRPr="00717282">
              <w:rPr>
                <w:lang w:val="tr-TR"/>
              </w:rPr>
              <w:t>Qiymətləndirmə</w:t>
            </w:r>
            <w:proofErr w:type="spellEnd"/>
          </w:p>
        </w:tc>
        <w:tc>
          <w:tcPr>
            <w:tcW w:w="0" w:type="auto"/>
            <w:hideMark/>
          </w:tcPr>
          <w:p w14:paraId="5E3B961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Rəqəmsal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məlumatlarla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ölçmə</w:t>
            </w:r>
            <w:proofErr w:type="spellEnd"/>
          </w:p>
        </w:tc>
        <w:tc>
          <w:tcPr>
            <w:tcW w:w="0" w:type="auto"/>
            <w:hideMark/>
          </w:tcPr>
          <w:p w14:paraId="2EF9383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analitikası</w:t>
            </w:r>
            <w:proofErr w:type="spellEnd"/>
          </w:p>
        </w:tc>
      </w:tr>
      <w:tr w:rsidR="009F0122" w:rsidRPr="00717282" w14:paraId="00EFBF8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BB751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5. </w:t>
            </w:r>
            <w:proofErr w:type="spellStart"/>
            <w:r w:rsidRPr="00717282">
              <w:rPr>
                <w:lang w:val="tr-TR"/>
              </w:rPr>
              <w:t>Tələbələrin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səlahiyyətlərinin</w:t>
            </w:r>
            <w:proofErr w:type="spellEnd"/>
            <w:r w:rsidRPr="00717282">
              <w:rPr>
                <w:lang w:val="tr-TR"/>
              </w:rPr>
              <w:t xml:space="preserve"> artırılması</w:t>
            </w:r>
          </w:p>
        </w:tc>
        <w:tc>
          <w:tcPr>
            <w:tcW w:w="0" w:type="auto"/>
            <w:hideMark/>
          </w:tcPr>
          <w:p w14:paraId="4D88F39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İştirak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motivasiyanın</w:t>
            </w:r>
            <w:proofErr w:type="spellEnd"/>
            <w:r w:rsidRPr="00717282">
              <w:rPr>
                <w:lang w:val="tr-TR"/>
              </w:rPr>
              <w:t xml:space="preserve"> artırılması</w:t>
            </w:r>
          </w:p>
        </w:tc>
        <w:tc>
          <w:tcPr>
            <w:tcW w:w="0" w:type="auto"/>
            <w:hideMark/>
          </w:tcPr>
          <w:p w14:paraId="19F5ACB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İnteraktiv</w:t>
            </w:r>
            <w:proofErr w:type="spellEnd"/>
            <w:r w:rsidRPr="00717282">
              <w:rPr>
                <w:lang w:val="tr-TR"/>
              </w:rPr>
              <w:t xml:space="preserve"> VR </w:t>
            </w:r>
            <w:proofErr w:type="spellStart"/>
            <w:r w:rsidRPr="00717282">
              <w:rPr>
                <w:lang w:val="tr-TR"/>
              </w:rPr>
              <w:t>təcrübəsi</w:t>
            </w:r>
            <w:proofErr w:type="spellEnd"/>
          </w:p>
        </w:tc>
      </w:tr>
      <w:tr w:rsidR="009F0122" w:rsidRPr="009942E7" w14:paraId="0AFB0D2E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8943A4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6. </w:t>
            </w:r>
            <w:proofErr w:type="spellStart"/>
            <w:r w:rsidRPr="00717282">
              <w:rPr>
                <w:lang w:val="tr-TR"/>
              </w:rPr>
              <w:t>Tələbənin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rəqəmsal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səriştəsi</w:t>
            </w:r>
            <w:proofErr w:type="spellEnd"/>
          </w:p>
        </w:tc>
        <w:tc>
          <w:tcPr>
            <w:tcW w:w="0" w:type="auto"/>
            <w:hideMark/>
          </w:tcPr>
          <w:p w14:paraId="398B5B4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Rəqəmsal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bacarıqların</w:t>
            </w:r>
            <w:proofErr w:type="spellEnd"/>
            <w:r w:rsidRPr="00717282">
              <w:rPr>
                <w:lang w:val="tr-TR"/>
              </w:rPr>
              <w:t xml:space="preserve"> inkişafı</w:t>
            </w:r>
          </w:p>
        </w:tc>
        <w:tc>
          <w:tcPr>
            <w:tcW w:w="0" w:type="auto"/>
            <w:hideMark/>
          </w:tcPr>
          <w:p w14:paraId="323A8B3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modulu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ilə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təhlükəsiz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rəqəmsal</w:t>
            </w:r>
            <w:proofErr w:type="spellEnd"/>
            <w:r w:rsidRPr="00717282">
              <w:rPr>
                <w:lang w:val="tr-TR"/>
              </w:rPr>
              <w:t xml:space="preserve"> davranışın </w:t>
            </w:r>
            <w:proofErr w:type="spellStart"/>
            <w:r w:rsidRPr="00717282">
              <w:rPr>
                <w:lang w:val="tr-TR"/>
              </w:rPr>
              <w:t>öyrədilməsi</w:t>
            </w:r>
            <w:proofErr w:type="spellEnd"/>
          </w:p>
        </w:tc>
      </w:tr>
    </w:tbl>
    <w:p w14:paraId="051F289D" w14:textId="0DBE18F4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 xml:space="preserve">VR </w:t>
      </w:r>
      <w:proofErr w:type="spellStart"/>
      <w:r w:rsidRPr="00717282">
        <w:rPr>
          <w:lang w:val="tr-TR"/>
        </w:rPr>
        <w:t>modulu</w:t>
      </w:r>
      <w:proofErr w:type="spellEnd"/>
      <w:r w:rsidRPr="00717282">
        <w:rPr>
          <w:lang w:val="tr-TR"/>
        </w:rPr>
        <w:t xml:space="preserve"> hazırlayan </w:t>
      </w:r>
      <w:proofErr w:type="spellStart"/>
      <w:r w:rsidRPr="00717282">
        <w:rPr>
          <w:lang w:val="tr-TR"/>
        </w:rPr>
        <w:t>hər</w:t>
      </w:r>
      <w:proofErr w:type="spellEnd"/>
      <w:r w:rsidRPr="00717282">
        <w:rPr>
          <w:lang w:val="tr-TR"/>
        </w:rPr>
        <w:t xml:space="preserve"> bir </w:t>
      </w:r>
      <w:proofErr w:type="spellStart"/>
      <w:r w:rsidRPr="00717282">
        <w:rPr>
          <w:lang w:val="tr-TR"/>
        </w:rPr>
        <w:t>müəllim</w:t>
      </w:r>
      <w:proofErr w:type="spellEnd"/>
      <w:r w:rsidRPr="00717282">
        <w:rPr>
          <w:lang w:val="tr-TR"/>
        </w:rPr>
        <w:t xml:space="preserve"> bu altı ölçüsü </w:t>
      </w:r>
      <w:proofErr w:type="spellStart"/>
      <w:r w:rsidRPr="00717282">
        <w:rPr>
          <w:lang w:val="tr-TR"/>
        </w:rPr>
        <w:t>şəxsi</w:t>
      </w:r>
      <w:proofErr w:type="spellEnd"/>
      <w:r w:rsidRPr="00717282">
        <w:rPr>
          <w:lang w:val="tr-TR"/>
        </w:rPr>
        <w:t xml:space="preserve"> inkişaf planına </w:t>
      </w:r>
      <w:proofErr w:type="spellStart"/>
      <w:r w:rsidRPr="00717282">
        <w:rPr>
          <w:lang w:val="tr-TR"/>
        </w:rPr>
        <w:t>daxil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etməlidir</w:t>
      </w:r>
      <w:proofErr w:type="spellEnd"/>
      <w:r w:rsidRPr="00717282">
        <w:rPr>
          <w:lang w:val="tr-TR"/>
        </w:rPr>
        <w:t>.</w:t>
      </w:r>
    </w:p>
    <w:p w14:paraId="4817D54D" w14:textId="77777777" w:rsidR="009942E7" w:rsidRDefault="009942E7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1765B939" w14:textId="7045FD6B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7.8 </w:t>
      </w:r>
      <w:proofErr w:type="spellStart"/>
      <w:r w:rsidRPr="00717282">
        <w:rPr>
          <w:b/>
          <w:bCs/>
          <w:lang w:val="tr-TR"/>
        </w:rPr>
        <w:t>Öyrənmə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İdarəetmə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Sistemləri</w:t>
      </w:r>
      <w:proofErr w:type="spellEnd"/>
      <w:r w:rsidRPr="00717282">
        <w:rPr>
          <w:b/>
          <w:bCs/>
          <w:lang w:val="tr-TR"/>
        </w:rPr>
        <w:t xml:space="preserve"> (LMS)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VR </w:t>
      </w:r>
      <w:proofErr w:type="spellStart"/>
      <w:r w:rsidRPr="00717282">
        <w:rPr>
          <w:b/>
          <w:bCs/>
          <w:lang w:val="tr-TR"/>
        </w:rPr>
        <w:t>İnteqrasiyası</w:t>
      </w:r>
      <w:proofErr w:type="spellEnd"/>
    </w:p>
    <w:p w14:paraId="347F7D4D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LMS (</w:t>
      </w:r>
      <w:proofErr w:type="spellStart"/>
      <w:r w:rsidRPr="00717282">
        <w:rPr>
          <w:b/>
          <w:bCs/>
          <w:lang w:val="tr-TR"/>
        </w:rPr>
        <w:t>Öyrənmə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İdarəetmə</w:t>
      </w:r>
      <w:proofErr w:type="spellEnd"/>
      <w:r w:rsidRPr="00717282">
        <w:rPr>
          <w:b/>
          <w:bCs/>
          <w:lang w:val="tr-TR"/>
        </w:rPr>
        <w:t xml:space="preserve"> Sistemi) </w:t>
      </w:r>
      <w:proofErr w:type="spellStart"/>
      <w:r w:rsidRPr="00717282">
        <w:rPr>
          <w:lang w:val="tr-TR"/>
        </w:rPr>
        <w:t>təhsilin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planlaşdırılmasına</w:t>
      </w:r>
      <w:proofErr w:type="spellEnd"/>
      <w:r w:rsidRPr="00717282">
        <w:rPr>
          <w:lang w:val="tr-TR"/>
        </w:rPr>
        <w:t xml:space="preserve">, icrasına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monitorinqinə</w:t>
      </w:r>
      <w:proofErr w:type="spellEnd"/>
      <w:r w:rsidRPr="00717282">
        <w:rPr>
          <w:lang w:val="tr-TR"/>
        </w:rPr>
        <w:t xml:space="preserve"> imkan </w:t>
      </w:r>
      <w:proofErr w:type="spellStart"/>
      <w:r w:rsidRPr="00717282">
        <w:rPr>
          <w:lang w:val="tr-TR"/>
        </w:rPr>
        <w:t>verən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rəqəmsal</w:t>
      </w:r>
      <w:proofErr w:type="spellEnd"/>
      <w:r w:rsidRPr="00717282">
        <w:rPr>
          <w:lang w:val="tr-TR"/>
        </w:rPr>
        <w:t xml:space="preserve"> platformalardır (</w:t>
      </w:r>
      <w:proofErr w:type="spellStart"/>
      <w:r w:rsidRPr="00717282">
        <w:rPr>
          <w:lang w:val="tr-TR"/>
        </w:rPr>
        <w:t>məsələn</w:t>
      </w:r>
      <w:proofErr w:type="spellEnd"/>
      <w:r w:rsidRPr="00717282">
        <w:rPr>
          <w:lang w:val="tr-TR"/>
        </w:rPr>
        <w:t xml:space="preserve">, Moodle, Google </w:t>
      </w:r>
      <w:proofErr w:type="spellStart"/>
      <w:r w:rsidRPr="00717282">
        <w:rPr>
          <w:lang w:val="tr-TR"/>
        </w:rPr>
        <w:t>Classroom</w:t>
      </w:r>
      <w:proofErr w:type="spellEnd"/>
      <w:r w:rsidRPr="00717282">
        <w:rPr>
          <w:lang w:val="tr-TR"/>
        </w:rPr>
        <w:t xml:space="preserve">, KUZEM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s.).</w:t>
      </w:r>
    </w:p>
    <w:p w14:paraId="19F6B24A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VR </w:t>
      </w:r>
      <w:proofErr w:type="spellStart"/>
      <w:r w:rsidRPr="00717282">
        <w:rPr>
          <w:b/>
          <w:bCs/>
          <w:lang w:val="tr-TR"/>
        </w:rPr>
        <w:t>İnteqrasiyası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ilə</w:t>
      </w:r>
      <w:proofErr w:type="spellEnd"/>
      <w:r w:rsidRPr="00717282">
        <w:rPr>
          <w:b/>
          <w:bCs/>
          <w:lang w:val="tr-TR"/>
        </w:rPr>
        <w:t>:</w:t>
      </w:r>
    </w:p>
    <w:p w14:paraId="28228704" w14:textId="77777777" w:rsidR="009F0122" w:rsidRPr="00717282" w:rsidRDefault="009F0122" w:rsidP="0005079B">
      <w:pPr>
        <w:numPr>
          <w:ilvl w:val="0"/>
          <w:numId w:val="25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VR </w:t>
      </w:r>
      <w:proofErr w:type="spellStart"/>
      <w:r w:rsidRPr="00717282">
        <w:rPr>
          <w:lang w:val="tr-TR"/>
        </w:rPr>
        <w:t>sessiyaları</w:t>
      </w:r>
      <w:proofErr w:type="spellEnd"/>
      <w:r w:rsidRPr="00717282">
        <w:rPr>
          <w:lang w:val="tr-TR"/>
        </w:rPr>
        <w:t xml:space="preserve"> LMS </w:t>
      </w:r>
      <w:proofErr w:type="spellStart"/>
      <w:r w:rsidRPr="00717282">
        <w:rPr>
          <w:lang w:val="tr-TR"/>
        </w:rPr>
        <w:t>vasitəsilə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təyin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bilər</w:t>
      </w:r>
      <w:proofErr w:type="spellEnd"/>
    </w:p>
    <w:p w14:paraId="4FA27EE4" w14:textId="77777777" w:rsidR="009F0122" w:rsidRPr="00717282" w:rsidRDefault="009F0122" w:rsidP="0005079B">
      <w:pPr>
        <w:numPr>
          <w:ilvl w:val="0"/>
          <w:numId w:val="25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lastRenderedPageBreak/>
        <w:t>Tələbə</w:t>
      </w:r>
      <w:proofErr w:type="spellEnd"/>
      <w:r w:rsidRPr="00717282">
        <w:rPr>
          <w:lang w:val="tr-TR"/>
        </w:rPr>
        <w:t xml:space="preserve"> performansı </w:t>
      </w:r>
      <w:proofErr w:type="spellStart"/>
      <w:r w:rsidRPr="00717282">
        <w:rPr>
          <w:lang w:val="tr-TR"/>
        </w:rPr>
        <w:t>avtomatik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qeydə</w:t>
      </w:r>
      <w:proofErr w:type="spellEnd"/>
      <w:r w:rsidRPr="00717282">
        <w:rPr>
          <w:lang w:val="tr-TR"/>
        </w:rPr>
        <w:t xml:space="preserve"> alınır</w:t>
      </w:r>
    </w:p>
    <w:p w14:paraId="27EAD3E3" w14:textId="77777777" w:rsidR="009F0122" w:rsidRPr="00717282" w:rsidRDefault="009F0122" w:rsidP="0005079B">
      <w:pPr>
        <w:numPr>
          <w:ilvl w:val="0"/>
          <w:numId w:val="25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Əlaqə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hesabatları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sistemdə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saxlanılır</w:t>
      </w:r>
      <w:proofErr w:type="spellEnd"/>
    </w:p>
    <w:p w14:paraId="731A84AF" w14:textId="7D379591" w:rsidR="0005079B" w:rsidRPr="009942E7" w:rsidRDefault="009F0122" w:rsidP="009942E7">
      <w:pPr>
        <w:numPr>
          <w:ilvl w:val="0"/>
          <w:numId w:val="25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Mikro </w:t>
      </w:r>
      <w:proofErr w:type="spellStart"/>
      <w:r w:rsidRPr="00717282">
        <w:rPr>
          <w:lang w:val="tr-TR"/>
        </w:rPr>
        <w:t>sertifikat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ya “nişan” </w:t>
      </w:r>
      <w:proofErr w:type="spellStart"/>
      <w:r w:rsidRPr="00717282">
        <w:rPr>
          <w:lang w:val="tr-TR"/>
        </w:rPr>
        <w:t>avtomatik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verilə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bilər</w:t>
      </w:r>
      <w:proofErr w:type="spellEnd"/>
      <w:r w:rsidRPr="00717282">
        <w:rPr>
          <w:lang w:val="tr-TR"/>
        </w:rPr>
        <w:t>.</w:t>
      </w:r>
    </w:p>
    <w:p w14:paraId="2FEAAEA6" w14:textId="77777777" w:rsidR="009942E7" w:rsidRDefault="009942E7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10B60BB1" w14:textId="555EC64F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7.9 </w:t>
      </w:r>
      <w:proofErr w:type="spellStart"/>
      <w:r w:rsidRPr="00717282">
        <w:rPr>
          <w:b/>
          <w:bCs/>
          <w:lang w:val="tr-TR"/>
        </w:rPr>
        <w:t>Texnologiya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İnteqrasiyasında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Çətinliklər</w:t>
      </w:r>
      <w:proofErr w:type="spell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389"/>
        <w:gridCol w:w="4110"/>
        <w:gridCol w:w="3123"/>
      </w:tblGrid>
      <w:tr w:rsidR="009F0122" w:rsidRPr="00717282" w14:paraId="02C9EB1B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2EB4EC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Çətinlik</w:t>
            </w:r>
            <w:proofErr w:type="spellEnd"/>
          </w:p>
        </w:tc>
        <w:tc>
          <w:tcPr>
            <w:tcW w:w="0" w:type="auto"/>
            <w:hideMark/>
          </w:tcPr>
          <w:p w14:paraId="083B15F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İzah</w:t>
            </w:r>
          </w:p>
        </w:tc>
        <w:tc>
          <w:tcPr>
            <w:tcW w:w="0" w:type="auto"/>
            <w:hideMark/>
          </w:tcPr>
          <w:p w14:paraId="5DC5A7F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Həll</w:t>
            </w:r>
            <w:proofErr w:type="spellEnd"/>
          </w:p>
        </w:tc>
      </w:tr>
      <w:tr w:rsidR="009F0122" w:rsidRPr="00717282" w14:paraId="17B44E6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4D10A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İnfrastrukturun</w:t>
            </w:r>
            <w:proofErr w:type="spellEnd"/>
            <w:r w:rsidRPr="00717282">
              <w:rPr>
                <w:lang w:val="tr-TR"/>
              </w:rPr>
              <w:t xml:space="preserve"> olmaması</w:t>
            </w:r>
          </w:p>
        </w:tc>
        <w:tc>
          <w:tcPr>
            <w:tcW w:w="0" w:type="auto"/>
            <w:hideMark/>
          </w:tcPr>
          <w:p w14:paraId="02847FB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Avadanlıq</w:t>
            </w:r>
            <w:proofErr w:type="spellEnd"/>
            <w:r w:rsidRPr="00717282">
              <w:rPr>
                <w:lang w:val="tr-TR"/>
              </w:rPr>
              <w:t xml:space="preserve">, internet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ya </w:t>
            </w:r>
            <w:proofErr w:type="spellStart"/>
            <w:r w:rsidRPr="00717282">
              <w:rPr>
                <w:lang w:val="tr-TR"/>
              </w:rPr>
              <w:t>proqram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təminatının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qeyri-adekvatlığı</w:t>
            </w:r>
            <w:proofErr w:type="spellEnd"/>
          </w:p>
        </w:tc>
        <w:tc>
          <w:tcPr>
            <w:tcW w:w="0" w:type="auto"/>
            <w:hideMark/>
          </w:tcPr>
          <w:p w14:paraId="3025081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Paylaşılan VR </w:t>
            </w:r>
            <w:proofErr w:type="spellStart"/>
            <w:r w:rsidRPr="00717282">
              <w:rPr>
                <w:lang w:val="tr-TR"/>
              </w:rPr>
              <w:t>laboratoriyaları</w:t>
            </w:r>
            <w:proofErr w:type="spellEnd"/>
          </w:p>
        </w:tc>
      </w:tr>
      <w:tr w:rsidR="009F0122" w:rsidRPr="009942E7" w14:paraId="4F236AA8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315D9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Müəllim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ixtisasları</w:t>
            </w:r>
            <w:proofErr w:type="spellEnd"/>
          </w:p>
        </w:tc>
        <w:tc>
          <w:tcPr>
            <w:tcW w:w="0" w:type="auto"/>
            <w:hideMark/>
          </w:tcPr>
          <w:p w14:paraId="2FDFB02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Texnologiyadan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istifadə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təcrübəsinin</w:t>
            </w:r>
            <w:proofErr w:type="spellEnd"/>
            <w:r w:rsidRPr="00717282">
              <w:rPr>
                <w:lang w:val="tr-TR"/>
              </w:rPr>
              <w:t xml:space="preserve"> olmaması</w:t>
            </w:r>
          </w:p>
        </w:tc>
        <w:tc>
          <w:tcPr>
            <w:tcW w:w="0" w:type="auto"/>
            <w:hideMark/>
          </w:tcPr>
          <w:p w14:paraId="3375F42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Təkmilləşdirmə</w:t>
            </w:r>
            <w:proofErr w:type="spellEnd"/>
            <w:r w:rsidRPr="00717282">
              <w:rPr>
                <w:lang w:val="tr-TR"/>
              </w:rPr>
              <w:t xml:space="preserve">, VR </w:t>
            </w:r>
            <w:proofErr w:type="spellStart"/>
            <w:r w:rsidRPr="00717282">
              <w:rPr>
                <w:lang w:val="tr-TR"/>
              </w:rPr>
              <w:t>pedaqogika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seminarları</w:t>
            </w:r>
            <w:proofErr w:type="spellEnd"/>
          </w:p>
        </w:tc>
      </w:tr>
      <w:tr w:rsidR="009F0122" w:rsidRPr="00717282" w14:paraId="7966DA6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BF929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Vaxtın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idarə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edilməsi</w:t>
            </w:r>
            <w:proofErr w:type="spellEnd"/>
          </w:p>
        </w:tc>
        <w:tc>
          <w:tcPr>
            <w:tcW w:w="0" w:type="auto"/>
            <w:hideMark/>
          </w:tcPr>
          <w:p w14:paraId="7C6853D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seanslarının </w:t>
            </w:r>
            <w:proofErr w:type="spellStart"/>
            <w:r w:rsidRPr="00717282">
              <w:rPr>
                <w:lang w:val="tr-TR"/>
              </w:rPr>
              <w:t>müddəti</w:t>
            </w:r>
            <w:proofErr w:type="spellEnd"/>
          </w:p>
        </w:tc>
        <w:tc>
          <w:tcPr>
            <w:tcW w:w="0" w:type="auto"/>
            <w:hideMark/>
          </w:tcPr>
          <w:p w14:paraId="49666CC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10-15 </w:t>
            </w:r>
            <w:proofErr w:type="spellStart"/>
            <w:r w:rsidRPr="00717282">
              <w:rPr>
                <w:lang w:val="tr-TR"/>
              </w:rPr>
              <w:t>dəqiqəlik</w:t>
            </w:r>
            <w:proofErr w:type="spellEnd"/>
            <w:r w:rsidRPr="00717282">
              <w:rPr>
                <w:lang w:val="tr-TR"/>
              </w:rPr>
              <w:t xml:space="preserve"> mini </w:t>
            </w:r>
            <w:proofErr w:type="spellStart"/>
            <w:r w:rsidRPr="00717282">
              <w:rPr>
                <w:lang w:val="tr-TR"/>
              </w:rPr>
              <w:t>ssenarilər</w:t>
            </w:r>
            <w:proofErr w:type="spellEnd"/>
          </w:p>
        </w:tc>
      </w:tr>
      <w:tr w:rsidR="009F0122" w:rsidRPr="009942E7" w14:paraId="788993C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9D5039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Motivasiyanın</w:t>
            </w:r>
            <w:proofErr w:type="spellEnd"/>
            <w:r w:rsidRPr="00717282">
              <w:rPr>
                <w:lang w:val="tr-TR"/>
              </w:rPr>
              <w:t xml:space="preserve"> olmaması</w:t>
            </w:r>
          </w:p>
        </w:tc>
        <w:tc>
          <w:tcPr>
            <w:tcW w:w="0" w:type="auto"/>
            <w:hideMark/>
          </w:tcPr>
          <w:p w14:paraId="7BF7D35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</w:t>
            </w:r>
            <w:proofErr w:type="spellEnd"/>
            <w:r w:rsidRPr="00717282">
              <w:rPr>
                <w:lang w:val="tr-TR"/>
              </w:rPr>
              <w:t xml:space="preserve"> VR-</w:t>
            </w:r>
            <w:proofErr w:type="spellStart"/>
            <w:r w:rsidRPr="00717282">
              <w:rPr>
                <w:lang w:val="tr-TR"/>
              </w:rPr>
              <w:t>yə</w:t>
            </w:r>
            <w:proofErr w:type="spellEnd"/>
            <w:r w:rsidRPr="00717282">
              <w:rPr>
                <w:lang w:val="tr-TR"/>
              </w:rPr>
              <w:t xml:space="preserve"> “oyun” kimi </w:t>
            </w:r>
            <w:proofErr w:type="spellStart"/>
            <w:r w:rsidRPr="00717282">
              <w:rPr>
                <w:lang w:val="tr-TR"/>
              </w:rPr>
              <w:t>baxır</w:t>
            </w:r>
            <w:proofErr w:type="spellEnd"/>
          </w:p>
        </w:tc>
        <w:tc>
          <w:tcPr>
            <w:tcW w:w="0" w:type="auto"/>
            <w:hideMark/>
          </w:tcPr>
          <w:p w14:paraId="6D733A1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Təhsil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rəyi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ilə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diqqətin</w:t>
            </w:r>
            <w:proofErr w:type="spellEnd"/>
            <w:r w:rsidRPr="00717282">
              <w:rPr>
                <w:lang w:val="tr-TR"/>
              </w:rPr>
              <w:t xml:space="preserve"> artırılması</w:t>
            </w:r>
          </w:p>
        </w:tc>
      </w:tr>
    </w:tbl>
    <w:p w14:paraId="50F7DF89" w14:textId="4DAE9762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5047704C" w14:textId="3DF2596D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7.10 </w:t>
      </w:r>
      <w:proofErr w:type="spellStart"/>
      <w:r w:rsidRPr="00717282">
        <w:rPr>
          <w:b/>
          <w:bCs/>
          <w:lang w:val="tr-TR"/>
        </w:rPr>
        <w:t>Nəticə</w:t>
      </w:r>
      <w:proofErr w:type="spellEnd"/>
    </w:p>
    <w:p w14:paraId="5FABF22B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Təhsildə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texnologiyadan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istifadə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təkcə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rəqəmsal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alətləri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anlamaqdan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ibarət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; </w:t>
      </w:r>
      <w:r w:rsidRPr="00717282">
        <w:rPr>
          <w:b/>
          <w:bCs/>
          <w:lang w:val="tr-TR"/>
        </w:rPr>
        <w:t xml:space="preserve">onları </w:t>
      </w:r>
      <w:proofErr w:type="spellStart"/>
      <w:r w:rsidRPr="00717282">
        <w:rPr>
          <w:b/>
          <w:bCs/>
          <w:lang w:val="tr-TR"/>
        </w:rPr>
        <w:t>pedaqoji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cəhətdən</w:t>
      </w:r>
      <w:proofErr w:type="spellEnd"/>
      <w:r w:rsidRPr="00717282">
        <w:rPr>
          <w:b/>
          <w:bCs/>
          <w:lang w:val="tr-TR"/>
        </w:rPr>
        <w:t xml:space="preserve"> başa </w:t>
      </w:r>
      <w:proofErr w:type="spellStart"/>
      <w:r w:rsidRPr="00717282">
        <w:rPr>
          <w:b/>
          <w:bCs/>
          <w:lang w:val="tr-TR"/>
        </w:rPr>
        <w:t>düşmək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məqsədlərinizə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uyğun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şəkildə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istifadə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etməkdir</w:t>
      </w:r>
      <w:proofErr w:type="spellEnd"/>
      <w:r w:rsidRPr="00717282">
        <w:rPr>
          <w:b/>
          <w:bCs/>
          <w:lang w:val="tr-TR"/>
        </w:rPr>
        <w:t xml:space="preserve">. </w:t>
      </w:r>
      <w:r w:rsidRPr="00717282">
        <w:rPr>
          <w:lang w:val="tr-TR"/>
        </w:rPr>
        <w:br/>
        <w:t xml:space="preserve">VRinVET </w:t>
      </w:r>
      <w:proofErr w:type="spellStart"/>
      <w:r w:rsidRPr="00717282">
        <w:rPr>
          <w:lang w:val="tr-TR"/>
        </w:rPr>
        <w:t>müəllimləri</w:t>
      </w:r>
      <w:proofErr w:type="spellEnd"/>
      <w:r w:rsidRPr="00717282">
        <w:rPr>
          <w:lang w:val="tr-TR"/>
        </w:rPr>
        <w:t xml:space="preserve"> bu </w:t>
      </w:r>
      <w:proofErr w:type="spellStart"/>
      <w:r w:rsidRPr="00717282">
        <w:rPr>
          <w:lang w:val="tr-TR"/>
        </w:rPr>
        <w:t>transformasiyanın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qabaqcıllarıdır</w:t>
      </w:r>
      <w:proofErr w:type="spellEnd"/>
      <w:r w:rsidRPr="00717282">
        <w:rPr>
          <w:lang w:val="tr-TR"/>
        </w:rPr>
        <w:t>:</w:t>
      </w:r>
    </w:p>
    <w:p w14:paraId="62763E4D" w14:textId="77777777" w:rsidR="009F0122" w:rsidRPr="00717282" w:rsidRDefault="009F0122" w:rsidP="0005079B">
      <w:pPr>
        <w:numPr>
          <w:ilvl w:val="0"/>
          <w:numId w:val="26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Onlar </w:t>
      </w:r>
      <w:proofErr w:type="spellStart"/>
      <w:r w:rsidRPr="00717282">
        <w:rPr>
          <w:lang w:val="tr-TR"/>
        </w:rPr>
        <w:t>texnologiyanı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pedaqoji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əsaslarla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birləşdirir</w:t>
      </w:r>
      <w:proofErr w:type="spellEnd"/>
      <w:r w:rsidRPr="00717282">
        <w:rPr>
          <w:lang w:val="tr-TR"/>
        </w:rPr>
        <w:t>,</w:t>
      </w:r>
    </w:p>
    <w:p w14:paraId="6D40F247" w14:textId="77777777" w:rsidR="009F0122" w:rsidRPr="00717282" w:rsidRDefault="009F0122" w:rsidP="0005079B">
      <w:pPr>
        <w:numPr>
          <w:ilvl w:val="0"/>
          <w:numId w:val="26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Tələbəni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aktiv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məhsuldar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mövqeyə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qoyurlar</w:t>
      </w:r>
      <w:proofErr w:type="spellEnd"/>
      <w:r w:rsidRPr="00717282">
        <w:rPr>
          <w:lang w:val="tr-TR"/>
        </w:rPr>
        <w:t>,</w:t>
      </w:r>
    </w:p>
    <w:p w14:paraId="6F9B739E" w14:textId="77777777" w:rsidR="009F0122" w:rsidRPr="00717282" w:rsidRDefault="009F0122" w:rsidP="0005079B">
      <w:pPr>
        <w:numPr>
          <w:ilvl w:val="0"/>
          <w:numId w:val="26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təkcə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izlənilən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b/>
          <w:bCs/>
          <w:lang w:val="tr-TR"/>
        </w:rPr>
        <w:t>həm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də</w:t>
      </w:r>
      <w:proofErr w:type="spellEnd"/>
      <w:r w:rsidRPr="00717282">
        <w:rPr>
          <w:b/>
          <w:bCs/>
          <w:lang w:val="tr-TR"/>
        </w:rPr>
        <w:t xml:space="preserve"> yaşanan </w:t>
      </w:r>
      <w:r w:rsidRPr="00717282">
        <w:rPr>
          <w:lang w:val="tr-TR"/>
        </w:rPr>
        <w:t xml:space="preserve">bir </w:t>
      </w:r>
      <w:proofErr w:type="spellStart"/>
      <w:r w:rsidRPr="00717282">
        <w:rPr>
          <w:lang w:val="tr-TR"/>
        </w:rPr>
        <w:t>prosesə</w:t>
      </w:r>
      <w:proofErr w:type="spellEnd"/>
      <w:r w:rsidRPr="00717282">
        <w:rPr>
          <w:lang w:val="tr-TR"/>
        </w:rPr>
        <w:t xml:space="preserve"> çevirir .</w:t>
      </w:r>
    </w:p>
    <w:p w14:paraId="0561AB8D" w14:textId="7896CED4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“</w:t>
      </w:r>
      <w:proofErr w:type="spellStart"/>
      <w:r w:rsidRPr="00717282">
        <w:rPr>
          <w:lang w:val="tr-TR"/>
        </w:rPr>
        <w:t>Texnologiya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öyrənməyi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asanlaşdırmır</w:t>
      </w:r>
      <w:proofErr w:type="spellEnd"/>
      <w:r w:rsidRPr="00717282">
        <w:rPr>
          <w:lang w:val="tr-TR"/>
        </w:rPr>
        <w:t xml:space="preserve">, düzgün </w:t>
      </w:r>
      <w:proofErr w:type="spellStart"/>
      <w:r w:rsidRPr="00717282">
        <w:rPr>
          <w:lang w:val="tr-TR"/>
        </w:rPr>
        <w:t>istifadə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edildikdə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dərinləşdirir</w:t>
      </w:r>
      <w:proofErr w:type="spellEnd"/>
      <w:r w:rsidRPr="00717282">
        <w:rPr>
          <w:lang w:val="tr-TR"/>
        </w:rPr>
        <w:t>.”</w:t>
      </w:r>
    </w:p>
    <w:p w14:paraId="664526C8" w14:textId="769DC4FF" w:rsidR="009F0122" w:rsidRPr="00717282" w:rsidRDefault="009F0122" w:rsidP="00CF1B39">
      <w:pPr>
        <w:pStyle w:val="Balk1"/>
        <w:rPr>
          <w:rFonts w:asciiTheme="minorHAnsi" w:hAnsiTheme="minorHAnsi"/>
          <w:sz w:val="22"/>
          <w:szCs w:val="22"/>
          <w:lang w:val="tr-TR"/>
        </w:rPr>
      </w:pPr>
      <w:r w:rsidRPr="00717282">
        <w:rPr>
          <w:rFonts w:asciiTheme="minorHAnsi" w:hAnsiTheme="minorHAnsi"/>
          <w:sz w:val="22"/>
          <w:szCs w:val="22"/>
          <w:lang w:val="tr-TR"/>
        </w:rPr>
        <w:t xml:space="preserve"> </w:t>
      </w:r>
      <w:bookmarkStart w:id="7" w:name="_Toc212992694"/>
      <w:r w:rsidRPr="00717282">
        <w:rPr>
          <w:rFonts w:asciiTheme="minorHAnsi" w:hAnsiTheme="minorHAnsi"/>
          <w:sz w:val="22"/>
          <w:szCs w:val="22"/>
          <w:lang w:val="tr-TR"/>
        </w:rPr>
        <w:t>8. TƏLİMAT TƏLİMATI MODELLƏRİ VƏ NƏZƏRİYYƏLƏR</w:t>
      </w:r>
      <w:bookmarkEnd w:id="7"/>
    </w:p>
    <w:p w14:paraId="05EDC344" w14:textId="4150247A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8.1 </w:t>
      </w:r>
      <w:proofErr w:type="spellStart"/>
      <w:r w:rsidRPr="00717282">
        <w:rPr>
          <w:b/>
          <w:bCs/>
          <w:lang w:val="tr-TR"/>
        </w:rPr>
        <w:t>Niyə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Tədris</w:t>
      </w:r>
      <w:proofErr w:type="spellEnd"/>
      <w:r w:rsidRPr="00717282">
        <w:rPr>
          <w:b/>
          <w:bCs/>
          <w:lang w:val="tr-TR"/>
        </w:rPr>
        <w:t xml:space="preserve"> Dizayn </w:t>
      </w:r>
      <w:proofErr w:type="spellStart"/>
      <w:r w:rsidRPr="00717282">
        <w:rPr>
          <w:b/>
          <w:bCs/>
          <w:lang w:val="tr-TR"/>
        </w:rPr>
        <w:t>Modelləri</w:t>
      </w:r>
      <w:proofErr w:type="spellEnd"/>
      <w:r w:rsidRPr="00717282">
        <w:rPr>
          <w:b/>
          <w:bCs/>
          <w:lang w:val="tr-TR"/>
        </w:rPr>
        <w:t>?</w:t>
      </w:r>
    </w:p>
    <w:p w14:paraId="0D68BDCE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Tədris</w:t>
      </w:r>
      <w:proofErr w:type="spellEnd"/>
      <w:r w:rsidRPr="00717282">
        <w:rPr>
          <w:lang w:val="tr-TR"/>
        </w:rPr>
        <w:t xml:space="preserve"> </w:t>
      </w:r>
      <w:proofErr w:type="gramStart"/>
      <w:r w:rsidRPr="00717282">
        <w:rPr>
          <w:lang w:val="tr-TR"/>
        </w:rPr>
        <w:t>dizaynı</w:t>
      </w:r>
      <w:proofErr w:type="gram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təlim</w:t>
      </w:r>
      <w:proofErr w:type="spellEnd"/>
      <w:r w:rsidRPr="00717282">
        <w:rPr>
          <w:lang w:val="tr-TR"/>
        </w:rPr>
        <w:t xml:space="preserve"> prosesini sistemli </w:t>
      </w:r>
      <w:proofErr w:type="spellStart"/>
      <w:r w:rsidRPr="00717282">
        <w:rPr>
          <w:lang w:val="tr-TR"/>
        </w:rPr>
        <w:t>şəkildə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planlaşdırmaq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həyata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keçirmək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qiymətləndirmək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sənətidir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Modellər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müəllimlərə</w:t>
      </w:r>
      <w:proofErr w:type="spellEnd"/>
      <w:r w:rsidRPr="00717282">
        <w:rPr>
          <w:lang w:val="tr-TR"/>
        </w:rPr>
        <w:t xml:space="preserve"> bu prosesi </w:t>
      </w:r>
      <w:proofErr w:type="spellStart"/>
      <w:r w:rsidRPr="00717282">
        <w:rPr>
          <w:lang w:val="tr-TR"/>
        </w:rPr>
        <w:t>elmi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əsaslarla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idarə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etməyə</w:t>
      </w:r>
      <w:proofErr w:type="spellEnd"/>
      <w:r w:rsidRPr="00717282">
        <w:rPr>
          <w:lang w:val="tr-TR"/>
        </w:rPr>
        <w:t xml:space="preserve"> imkan verir.</w:t>
      </w:r>
    </w:p>
    <w:p w14:paraId="5032F42A" w14:textId="741DAE36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"Model </w:t>
      </w:r>
      <w:proofErr w:type="spellStart"/>
      <w:r w:rsidRPr="00717282">
        <w:rPr>
          <w:lang w:val="tr-TR"/>
        </w:rPr>
        <w:t>müəllimin</w:t>
      </w:r>
      <w:proofErr w:type="spellEnd"/>
      <w:r w:rsidRPr="00717282">
        <w:rPr>
          <w:lang w:val="tr-TR"/>
        </w:rPr>
        <w:t xml:space="preserve"> yol </w:t>
      </w:r>
      <w:proofErr w:type="spellStart"/>
      <w:r w:rsidRPr="00717282">
        <w:rPr>
          <w:lang w:val="tr-TR"/>
        </w:rPr>
        <w:t>xəritəsidir</w:t>
      </w:r>
      <w:proofErr w:type="spellEnd"/>
      <w:r w:rsidRPr="00717282">
        <w:rPr>
          <w:lang w:val="tr-TR"/>
        </w:rPr>
        <w:t xml:space="preserve">; </w:t>
      </w:r>
      <w:proofErr w:type="spellStart"/>
      <w:r w:rsidRPr="00717282">
        <w:rPr>
          <w:lang w:val="tr-TR"/>
        </w:rPr>
        <w:t>texnologiya</w:t>
      </w:r>
      <w:proofErr w:type="spellEnd"/>
      <w:r w:rsidRPr="00717282">
        <w:rPr>
          <w:lang w:val="tr-TR"/>
        </w:rPr>
        <w:t xml:space="preserve"> bu </w:t>
      </w:r>
      <w:proofErr w:type="spellStart"/>
      <w:r w:rsidRPr="00717282">
        <w:rPr>
          <w:lang w:val="tr-TR"/>
        </w:rPr>
        <w:t>xəritəni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görünən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."</w:t>
      </w:r>
    </w:p>
    <w:p w14:paraId="057863EA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4DCDCA98" w14:textId="4998C989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8.2 ADDIE Modeli (</w:t>
      </w:r>
      <w:proofErr w:type="spellStart"/>
      <w:r w:rsidRPr="00717282">
        <w:rPr>
          <w:b/>
          <w:bCs/>
          <w:lang w:val="tr-TR"/>
        </w:rPr>
        <w:t>Təhlil</w:t>
      </w:r>
      <w:proofErr w:type="spellEnd"/>
      <w:r w:rsidRPr="00717282">
        <w:rPr>
          <w:b/>
          <w:bCs/>
          <w:lang w:val="tr-TR"/>
        </w:rPr>
        <w:t xml:space="preserve"> – Dizayn – İnkişaf – </w:t>
      </w:r>
      <w:proofErr w:type="spellStart"/>
      <w:r w:rsidRPr="00717282">
        <w:rPr>
          <w:b/>
          <w:bCs/>
          <w:lang w:val="tr-TR"/>
        </w:rPr>
        <w:t>Tətbiq</w:t>
      </w:r>
      <w:proofErr w:type="spellEnd"/>
      <w:r w:rsidRPr="00717282">
        <w:rPr>
          <w:b/>
          <w:bCs/>
          <w:lang w:val="tr-TR"/>
        </w:rPr>
        <w:t xml:space="preserve"> – </w:t>
      </w:r>
      <w:proofErr w:type="spellStart"/>
      <w:r w:rsidRPr="00717282">
        <w:rPr>
          <w:b/>
          <w:bCs/>
          <w:lang w:val="tr-TR"/>
        </w:rPr>
        <w:t>Qiymətləndirmə</w:t>
      </w:r>
      <w:proofErr w:type="spellEnd"/>
      <w:r w:rsidRPr="00717282">
        <w:rPr>
          <w:b/>
          <w:bCs/>
          <w:lang w:val="tr-TR"/>
        </w:rPr>
        <w:t>)</w:t>
      </w:r>
    </w:p>
    <w:p w14:paraId="6AE2132A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Əhatə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dairəsi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t xml:space="preserve">Bu, </w:t>
      </w:r>
      <w:proofErr w:type="spellStart"/>
      <w:r w:rsidRPr="00717282">
        <w:rPr>
          <w:lang w:val="tr-TR"/>
        </w:rPr>
        <w:t>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çox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istifadə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edilən</w:t>
      </w:r>
      <w:proofErr w:type="spellEnd"/>
      <w:r w:rsidRPr="00717282">
        <w:rPr>
          <w:lang w:val="tr-TR"/>
        </w:rPr>
        <w:t xml:space="preserve"> sistematik modeldir. </w:t>
      </w:r>
      <w:r w:rsidRPr="00717282">
        <w:rPr>
          <w:lang w:val="tr-TR"/>
        </w:rPr>
        <w:br/>
      </w:r>
      <w:proofErr w:type="spellStart"/>
      <w:r w:rsidRPr="00717282">
        <w:rPr>
          <w:b/>
          <w:bCs/>
          <w:lang w:val="tr-TR"/>
        </w:rPr>
        <w:t>Mərhələlər</w:t>
      </w:r>
      <w:proofErr w:type="spellEnd"/>
      <w:r w:rsidRPr="00717282">
        <w:rPr>
          <w:b/>
          <w:bCs/>
          <w:lang w:val="tr-TR"/>
        </w:rPr>
        <w:t>:</w:t>
      </w:r>
    </w:p>
    <w:p w14:paraId="7E062C50" w14:textId="77777777" w:rsidR="009F0122" w:rsidRPr="00717282" w:rsidRDefault="009F0122" w:rsidP="0005079B">
      <w:pPr>
        <w:numPr>
          <w:ilvl w:val="0"/>
          <w:numId w:val="27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Təhlil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Ehtiyaclar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müəyyən</w:t>
      </w:r>
      <w:proofErr w:type="spellEnd"/>
      <w:r w:rsidRPr="00717282">
        <w:rPr>
          <w:lang w:val="tr-TR"/>
        </w:rPr>
        <w:t xml:space="preserve"> edilir.</w:t>
      </w:r>
    </w:p>
    <w:p w14:paraId="4DDEF538" w14:textId="77777777" w:rsidR="009F0122" w:rsidRPr="00717282" w:rsidRDefault="009F0122" w:rsidP="0005079B">
      <w:pPr>
        <w:numPr>
          <w:ilvl w:val="0"/>
          <w:numId w:val="27"/>
        </w:numPr>
        <w:spacing w:after="120" w:line="288" w:lineRule="auto"/>
        <w:contextualSpacing/>
        <w:mirrorIndents/>
        <w:rPr>
          <w:lang w:val="tr-TR"/>
        </w:rPr>
      </w:pPr>
      <w:proofErr w:type="gramStart"/>
      <w:r w:rsidRPr="00717282">
        <w:rPr>
          <w:b/>
          <w:bCs/>
          <w:lang w:val="tr-TR"/>
        </w:rPr>
        <w:t>Dizayn</w:t>
      </w:r>
      <w:proofErr w:type="gram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Təlim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məqsədləri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strategiyalar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ölçmə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vasitələri</w:t>
      </w:r>
      <w:proofErr w:type="spellEnd"/>
      <w:r w:rsidRPr="00717282">
        <w:rPr>
          <w:lang w:val="tr-TR"/>
        </w:rPr>
        <w:t xml:space="preserve"> seçilir.</w:t>
      </w:r>
    </w:p>
    <w:p w14:paraId="7D723E6E" w14:textId="77777777" w:rsidR="009F0122" w:rsidRPr="00717282" w:rsidRDefault="009F0122" w:rsidP="0005079B">
      <w:pPr>
        <w:numPr>
          <w:ilvl w:val="0"/>
          <w:numId w:val="27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İnkişaf: </w:t>
      </w:r>
      <w:proofErr w:type="spellStart"/>
      <w:r w:rsidRPr="00717282">
        <w:rPr>
          <w:lang w:val="tr-TR"/>
        </w:rPr>
        <w:t>Məzmun</w:t>
      </w:r>
      <w:proofErr w:type="spellEnd"/>
      <w:r w:rsidRPr="00717282">
        <w:rPr>
          <w:lang w:val="tr-TR"/>
        </w:rPr>
        <w:t xml:space="preserve">, VR </w:t>
      </w:r>
      <w:proofErr w:type="spellStart"/>
      <w:r w:rsidRPr="00717282">
        <w:rPr>
          <w:lang w:val="tr-TR"/>
        </w:rPr>
        <w:t>ssenariləri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ya </w:t>
      </w:r>
      <w:proofErr w:type="spellStart"/>
      <w:r w:rsidRPr="00717282">
        <w:rPr>
          <w:lang w:val="tr-TR"/>
        </w:rPr>
        <w:t>materiallar</w:t>
      </w:r>
      <w:proofErr w:type="spellEnd"/>
      <w:r w:rsidRPr="00717282">
        <w:rPr>
          <w:lang w:val="tr-TR"/>
        </w:rPr>
        <w:t xml:space="preserve"> hazırlanır.</w:t>
      </w:r>
    </w:p>
    <w:p w14:paraId="22D2010B" w14:textId="77777777" w:rsidR="009F0122" w:rsidRPr="00717282" w:rsidRDefault="009F0122" w:rsidP="0005079B">
      <w:pPr>
        <w:numPr>
          <w:ilvl w:val="0"/>
          <w:numId w:val="27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İcra: </w:t>
      </w:r>
      <w:proofErr w:type="spellStart"/>
      <w:r w:rsidRPr="00717282">
        <w:rPr>
          <w:lang w:val="tr-TR"/>
        </w:rPr>
        <w:t>Təlim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proqramı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həyata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keçirilir</w:t>
      </w:r>
      <w:proofErr w:type="spellEnd"/>
      <w:r w:rsidRPr="00717282">
        <w:rPr>
          <w:lang w:val="tr-TR"/>
        </w:rPr>
        <w:t>.</w:t>
      </w:r>
    </w:p>
    <w:p w14:paraId="6D7EB8DE" w14:textId="77777777" w:rsidR="009F0122" w:rsidRPr="00717282" w:rsidRDefault="009F0122" w:rsidP="0005079B">
      <w:pPr>
        <w:numPr>
          <w:ilvl w:val="0"/>
          <w:numId w:val="27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Qiymətləndirmə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t xml:space="preserve">Proses </w:t>
      </w:r>
      <w:proofErr w:type="spellStart"/>
      <w:r w:rsidRPr="00717282">
        <w:rPr>
          <w:lang w:val="tr-TR"/>
        </w:rPr>
        <w:t>formativ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ardıcıl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olaraq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təhlil</w:t>
      </w:r>
      <w:proofErr w:type="spellEnd"/>
      <w:r w:rsidRPr="00717282">
        <w:rPr>
          <w:lang w:val="tr-TR"/>
        </w:rPr>
        <w:t xml:space="preserve"> edilir.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452"/>
        <w:gridCol w:w="2736"/>
        <w:gridCol w:w="3474"/>
      </w:tblGrid>
      <w:tr w:rsidR="009F0122" w:rsidRPr="00717282" w14:paraId="1479B613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870D7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Güclü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tərəflər</w:t>
            </w:r>
            <w:proofErr w:type="spellEnd"/>
          </w:p>
        </w:tc>
        <w:tc>
          <w:tcPr>
            <w:tcW w:w="0" w:type="auto"/>
            <w:hideMark/>
          </w:tcPr>
          <w:p w14:paraId="251D638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Qıcıqlanma</w:t>
            </w:r>
            <w:proofErr w:type="spellEnd"/>
          </w:p>
        </w:tc>
        <w:tc>
          <w:tcPr>
            <w:tcW w:w="0" w:type="auto"/>
            <w:hideMark/>
          </w:tcPr>
          <w:p w14:paraId="73801A3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Tətbiqi</w:t>
            </w:r>
            <w:proofErr w:type="spellEnd"/>
          </w:p>
        </w:tc>
      </w:tr>
      <w:tr w:rsidR="009F0122" w:rsidRPr="009942E7" w14:paraId="50D528A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4ABC8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Sistemli, </w:t>
            </w:r>
            <w:proofErr w:type="spellStart"/>
            <w:r w:rsidRPr="00717282">
              <w:rPr>
                <w:lang w:val="tr-TR"/>
              </w:rPr>
              <w:t>izləmək</w:t>
            </w:r>
            <w:proofErr w:type="spellEnd"/>
            <w:r w:rsidRPr="00717282">
              <w:rPr>
                <w:lang w:val="tr-TR"/>
              </w:rPr>
              <w:t xml:space="preserve"> asan</w:t>
            </w:r>
          </w:p>
        </w:tc>
        <w:tc>
          <w:tcPr>
            <w:tcW w:w="0" w:type="auto"/>
            <w:hideMark/>
          </w:tcPr>
          <w:p w14:paraId="7A2EBD9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Bu uzun </w:t>
            </w:r>
            <w:proofErr w:type="spellStart"/>
            <w:r w:rsidRPr="00717282">
              <w:rPr>
                <w:lang w:val="tr-TR"/>
              </w:rPr>
              <w:t>müddət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çəkə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bilər</w:t>
            </w:r>
            <w:proofErr w:type="spellEnd"/>
          </w:p>
        </w:tc>
        <w:tc>
          <w:tcPr>
            <w:tcW w:w="0" w:type="auto"/>
            <w:hideMark/>
          </w:tcPr>
          <w:p w14:paraId="6E2D099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resurs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modulunun</w:t>
            </w:r>
            <w:proofErr w:type="spellEnd"/>
            <w:r w:rsidRPr="00717282">
              <w:rPr>
                <w:lang w:val="tr-TR"/>
              </w:rPr>
              <w:t xml:space="preserve"> inkişaf planı</w:t>
            </w:r>
          </w:p>
        </w:tc>
      </w:tr>
    </w:tbl>
    <w:p w14:paraId="317D75ED" w14:textId="0FD933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lastRenderedPageBreak/>
        <w:br/>
        <w:t>ADDIE-</w:t>
      </w:r>
      <w:proofErr w:type="spellStart"/>
      <w:r w:rsidRPr="00717282">
        <w:rPr>
          <w:lang w:val="tr-TR"/>
        </w:rPr>
        <w:t>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hər</w:t>
      </w:r>
      <w:proofErr w:type="spellEnd"/>
      <w:r w:rsidRPr="00717282">
        <w:rPr>
          <w:lang w:val="tr-TR"/>
        </w:rPr>
        <w:t xml:space="preserve"> bir </w:t>
      </w:r>
      <w:proofErr w:type="spellStart"/>
      <w:r w:rsidRPr="00717282">
        <w:rPr>
          <w:lang w:val="tr-TR"/>
        </w:rPr>
        <w:t>mərhələsi</w:t>
      </w:r>
      <w:proofErr w:type="spellEnd"/>
      <w:r w:rsidRPr="00717282">
        <w:rPr>
          <w:lang w:val="tr-TR"/>
        </w:rPr>
        <w:t xml:space="preserve"> VR </w:t>
      </w:r>
      <w:proofErr w:type="spellStart"/>
      <w:r w:rsidRPr="00717282">
        <w:rPr>
          <w:lang w:val="tr-TR"/>
        </w:rPr>
        <w:t>ssenarisini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hazırlayarkən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tətbiq</w:t>
      </w:r>
      <w:proofErr w:type="spellEnd"/>
      <w:r w:rsidRPr="00717282">
        <w:rPr>
          <w:lang w:val="tr-TR"/>
        </w:rPr>
        <w:t xml:space="preserve"> oluna </w:t>
      </w:r>
      <w:proofErr w:type="spellStart"/>
      <w:r w:rsidRPr="00717282">
        <w:rPr>
          <w:lang w:val="tr-TR"/>
        </w:rPr>
        <w:t>bilər</w:t>
      </w:r>
      <w:proofErr w:type="spellEnd"/>
      <w:r w:rsidRPr="00717282">
        <w:rPr>
          <w:lang w:val="tr-TR"/>
        </w:rPr>
        <w:t xml:space="preserve">: </w:t>
      </w:r>
      <w:proofErr w:type="spellStart"/>
      <w:r w:rsidRPr="00717282">
        <w:rPr>
          <w:lang w:val="tr-TR"/>
        </w:rPr>
        <w:t>təhlillə</w:t>
      </w:r>
      <w:proofErr w:type="spellEnd"/>
      <w:r w:rsidRPr="00717282">
        <w:rPr>
          <w:lang w:val="tr-TR"/>
        </w:rPr>
        <w:t xml:space="preserve"> başlayın, inkişaf </w:t>
      </w:r>
      <w:proofErr w:type="spellStart"/>
      <w:r w:rsidRPr="00717282">
        <w:rPr>
          <w:lang w:val="tr-TR"/>
        </w:rPr>
        <w:t>etdirin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sınaqdan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keçirin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qiymətləndirin</w:t>
      </w:r>
      <w:proofErr w:type="spellEnd"/>
      <w:r w:rsidRPr="00717282">
        <w:rPr>
          <w:lang w:val="tr-TR"/>
        </w:rPr>
        <w:t>.</w:t>
      </w:r>
    </w:p>
    <w:p w14:paraId="7BECE1A1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3521DB31" w14:textId="4D561EEA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8.3 </w:t>
      </w:r>
      <w:proofErr w:type="spellStart"/>
      <w:r w:rsidRPr="00717282">
        <w:rPr>
          <w:b/>
          <w:bCs/>
          <w:lang w:val="tr-TR"/>
        </w:rPr>
        <w:t>Təcrübəli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Öyrənmə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Nəzəriyyəsi</w:t>
      </w:r>
      <w:proofErr w:type="spellEnd"/>
      <w:r w:rsidRPr="00717282">
        <w:rPr>
          <w:b/>
          <w:bCs/>
          <w:lang w:val="tr-TR"/>
        </w:rPr>
        <w:t xml:space="preserve"> (David </w:t>
      </w:r>
      <w:proofErr w:type="spellStart"/>
      <w:r w:rsidRPr="00717282">
        <w:rPr>
          <w:b/>
          <w:bCs/>
          <w:lang w:val="tr-TR"/>
        </w:rPr>
        <w:t>Kolb</w:t>
      </w:r>
      <w:proofErr w:type="spellEnd"/>
      <w:r w:rsidRPr="00717282">
        <w:rPr>
          <w:b/>
          <w:bCs/>
          <w:lang w:val="tr-TR"/>
        </w:rPr>
        <w:t>, 1984)</w:t>
      </w:r>
    </w:p>
    <w:p w14:paraId="6EE2B553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Əsas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İdeya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təcrübə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vasitəsilə</w:t>
      </w:r>
      <w:proofErr w:type="spellEnd"/>
      <w:r w:rsidRPr="00717282">
        <w:rPr>
          <w:lang w:val="tr-TR"/>
        </w:rPr>
        <w:t xml:space="preserve"> baş verir. </w:t>
      </w:r>
      <w:r w:rsidRPr="00717282">
        <w:rPr>
          <w:lang w:val="tr-TR"/>
        </w:rPr>
        <w:br/>
      </w:r>
      <w:proofErr w:type="spellStart"/>
      <w:r w:rsidRPr="00717282">
        <w:rPr>
          <w:b/>
          <w:bCs/>
          <w:lang w:val="tr-TR"/>
        </w:rPr>
        <w:t>Dövr</w:t>
      </w:r>
      <w:proofErr w:type="spellEnd"/>
      <w:r w:rsidRPr="00717282">
        <w:rPr>
          <w:b/>
          <w:bCs/>
          <w:lang w:val="tr-TR"/>
        </w:rPr>
        <w:t>:</w:t>
      </w:r>
    </w:p>
    <w:p w14:paraId="0A5318C8" w14:textId="77777777" w:rsidR="009F0122" w:rsidRPr="00717282" w:rsidRDefault="009F0122" w:rsidP="0005079B">
      <w:pPr>
        <w:numPr>
          <w:ilvl w:val="0"/>
          <w:numId w:val="2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Konkret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Təcrübə</w:t>
      </w:r>
      <w:proofErr w:type="spellEnd"/>
    </w:p>
    <w:p w14:paraId="30EA6C3A" w14:textId="77777777" w:rsidR="009F0122" w:rsidRPr="00717282" w:rsidRDefault="009F0122" w:rsidP="0005079B">
      <w:pPr>
        <w:numPr>
          <w:ilvl w:val="0"/>
          <w:numId w:val="2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Reflektiv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müşahidə</w:t>
      </w:r>
      <w:proofErr w:type="spellEnd"/>
    </w:p>
    <w:p w14:paraId="2C46B00F" w14:textId="77777777" w:rsidR="009F0122" w:rsidRPr="00717282" w:rsidRDefault="009F0122" w:rsidP="0005079B">
      <w:pPr>
        <w:numPr>
          <w:ilvl w:val="0"/>
          <w:numId w:val="2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Abstrakt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konseptuallaşdırma</w:t>
      </w:r>
      <w:proofErr w:type="spellEnd"/>
    </w:p>
    <w:p w14:paraId="2EDCF1C3" w14:textId="77777777" w:rsidR="009F0122" w:rsidRPr="00717282" w:rsidRDefault="009F0122" w:rsidP="0005079B">
      <w:pPr>
        <w:numPr>
          <w:ilvl w:val="0"/>
          <w:numId w:val="2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Aktiv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sınaq</w:t>
      </w:r>
      <w:proofErr w:type="spell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595"/>
        <w:gridCol w:w="7027"/>
      </w:tblGrid>
      <w:tr w:rsidR="009F0122" w:rsidRPr="00717282" w14:paraId="0423DA75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D33962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Üstünlük</w:t>
            </w:r>
          </w:p>
        </w:tc>
        <w:tc>
          <w:tcPr>
            <w:tcW w:w="0" w:type="auto"/>
            <w:hideMark/>
          </w:tcPr>
          <w:p w14:paraId="6F14984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Tətbiqi</w:t>
            </w:r>
            <w:proofErr w:type="spellEnd"/>
          </w:p>
        </w:tc>
      </w:tr>
      <w:tr w:rsidR="009F0122" w:rsidRPr="009942E7" w14:paraId="1C861A3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80603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Şagird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fəaldır</w:t>
            </w:r>
            <w:proofErr w:type="spellEnd"/>
          </w:p>
        </w:tc>
        <w:tc>
          <w:tcPr>
            <w:tcW w:w="0" w:type="auto"/>
            <w:hideMark/>
          </w:tcPr>
          <w:p w14:paraId="4DF71FA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Tələbələr</w:t>
            </w:r>
            <w:proofErr w:type="spellEnd"/>
            <w:r w:rsidRPr="00717282">
              <w:rPr>
                <w:lang w:val="tr-TR"/>
              </w:rPr>
              <w:t xml:space="preserve"> VR-</w:t>
            </w:r>
            <w:proofErr w:type="spellStart"/>
            <w:r w:rsidRPr="00717282">
              <w:rPr>
                <w:lang w:val="tr-TR"/>
              </w:rPr>
              <w:t>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tapşırıq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yerinə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yetirərək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öyrənirlər</w:t>
            </w:r>
            <w:proofErr w:type="spellEnd"/>
            <w:r w:rsidRPr="00717282">
              <w:rPr>
                <w:lang w:val="tr-TR"/>
              </w:rPr>
              <w:t xml:space="preserve"> (</w:t>
            </w:r>
            <w:proofErr w:type="spellStart"/>
            <w:r w:rsidRPr="00717282">
              <w:rPr>
                <w:lang w:val="tr-TR"/>
              </w:rPr>
              <w:t>məsələn</w:t>
            </w:r>
            <w:proofErr w:type="spellEnd"/>
            <w:r w:rsidRPr="00717282">
              <w:rPr>
                <w:lang w:val="tr-TR"/>
              </w:rPr>
              <w:t>, “</w:t>
            </w:r>
            <w:proofErr w:type="spellStart"/>
            <w:r w:rsidRPr="00717282">
              <w:rPr>
                <w:lang w:val="tr-TR"/>
              </w:rPr>
              <w:t>qaynaq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təcrübəsi</w:t>
            </w:r>
            <w:proofErr w:type="spellEnd"/>
            <w:r w:rsidRPr="00717282">
              <w:rPr>
                <w:lang w:val="tr-TR"/>
              </w:rPr>
              <w:t>”)</w:t>
            </w:r>
          </w:p>
        </w:tc>
      </w:tr>
    </w:tbl>
    <w:p w14:paraId="61401D80" w14:textId="57A0EB32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Kolbun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dövrü</w:t>
      </w:r>
      <w:proofErr w:type="spellEnd"/>
      <w:r w:rsidRPr="00717282">
        <w:rPr>
          <w:lang w:val="tr-TR"/>
        </w:rPr>
        <w:t xml:space="preserve"> VR-</w:t>
      </w:r>
      <w:proofErr w:type="spellStart"/>
      <w:r w:rsidRPr="00717282">
        <w:rPr>
          <w:lang w:val="tr-TR"/>
        </w:rPr>
        <w:t>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təbiətinə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mükəmməl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uyğun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gəlir</w:t>
      </w:r>
      <w:proofErr w:type="spellEnd"/>
      <w:r w:rsidRPr="00717282">
        <w:rPr>
          <w:lang w:val="tr-TR"/>
        </w:rPr>
        <w:t xml:space="preserve">: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çalışır, </w:t>
      </w:r>
      <w:proofErr w:type="spellStart"/>
      <w:r w:rsidRPr="00717282">
        <w:rPr>
          <w:lang w:val="tr-TR"/>
        </w:rPr>
        <w:t>müşahidə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 xml:space="preserve">, düşünür, </w:t>
      </w:r>
      <w:proofErr w:type="spellStart"/>
      <w:r w:rsidRPr="00717282">
        <w:rPr>
          <w:lang w:val="tr-TR"/>
        </w:rPr>
        <w:t>yenidən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cəhd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</w:t>
      </w:r>
    </w:p>
    <w:p w14:paraId="7D01E90A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73B8A3FE" w14:textId="2545ACC6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8.4 Dik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Keri Modeli (Sistem Yanaşma Modeli)</w:t>
      </w:r>
    </w:p>
    <w:p w14:paraId="0D784814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tədrisə</w:t>
      </w:r>
      <w:proofErr w:type="spellEnd"/>
      <w:r w:rsidRPr="00717282">
        <w:rPr>
          <w:lang w:val="tr-TR"/>
        </w:rPr>
        <w:t xml:space="preserve"> </w:t>
      </w:r>
      <w:r w:rsidRPr="00717282">
        <w:rPr>
          <w:b/>
          <w:bCs/>
          <w:lang w:val="tr-TR"/>
        </w:rPr>
        <w:t xml:space="preserve">bir sistem kimi </w:t>
      </w:r>
      <w:proofErr w:type="spellStart"/>
      <w:r w:rsidRPr="00717282">
        <w:rPr>
          <w:lang w:val="tr-TR"/>
        </w:rPr>
        <w:t>baxır</w:t>
      </w:r>
      <w:proofErr w:type="spellEnd"/>
      <w:r w:rsidRPr="00717282">
        <w:rPr>
          <w:lang w:val="tr-TR"/>
        </w:rPr>
        <w:t xml:space="preserve"> ; </w:t>
      </w:r>
      <w:proofErr w:type="spellStart"/>
      <w:r w:rsidRPr="00717282">
        <w:rPr>
          <w:lang w:val="tr-TR"/>
        </w:rPr>
        <w:t>hər</w:t>
      </w:r>
      <w:proofErr w:type="spellEnd"/>
      <w:r w:rsidRPr="00717282">
        <w:rPr>
          <w:lang w:val="tr-TR"/>
        </w:rPr>
        <w:t xml:space="preserve"> bir </w:t>
      </w:r>
      <w:proofErr w:type="spellStart"/>
      <w:r w:rsidRPr="00717282">
        <w:rPr>
          <w:lang w:val="tr-TR"/>
        </w:rPr>
        <w:t>mərhələ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digərlərindən</w:t>
      </w:r>
      <w:proofErr w:type="spellEnd"/>
      <w:r w:rsidRPr="00717282">
        <w:rPr>
          <w:lang w:val="tr-TR"/>
        </w:rPr>
        <w:t xml:space="preserve"> asılıdır.</w:t>
      </w:r>
    </w:p>
    <w:p w14:paraId="5A71E408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Mərhələlər</w:t>
      </w:r>
      <w:proofErr w:type="spellEnd"/>
      <w:r w:rsidRPr="00717282">
        <w:rPr>
          <w:b/>
          <w:bCs/>
          <w:lang w:val="tr-TR"/>
        </w:rPr>
        <w:t>:</w:t>
      </w:r>
    </w:p>
    <w:p w14:paraId="5E45ECA8" w14:textId="77777777" w:rsidR="009F0122" w:rsidRPr="00717282" w:rsidRDefault="009F0122" w:rsidP="0005079B">
      <w:pPr>
        <w:numPr>
          <w:ilvl w:val="0"/>
          <w:numId w:val="29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Təlim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məqsədlərinin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müəyyən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edilməsi</w:t>
      </w:r>
      <w:proofErr w:type="spellEnd"/>
    </w:p>
    <w:p w14:paraId="3B94DC7F" w14:textId="77777777" w:rsidR="009F0122" w:rsidRPr="00717282" w:rsidRDefault="009F0122" w:rsidP="0005079B">
      <w:pPr>
        <w:numPr>
          <w:ilvl w:val="0"/>
          <w:numId w:val="29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təhlili</w:t>
      </w:r>
      <w:proofErr w:type="spellEnd"/>
    </w:p>
    <w:p w14:paraId="58DBCA74" w14:textId="77777777" w:rsidR="009F0122" w:rsidRPr="00717282" w:rsidRDefault="009F0122" w:rsidP="0005079B">
      <w:pPr>
        <w:numPr>
          <w:ilvl w:val="0"/>
          <w:numId w:val="29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Məqsədlərin</w:t>
      </w:r>
      <w:proofErr w:type="spellEnd"/>
      <w:r w:rsidRPr="00717282">
        <w:rPr>
          <w:lang w:val="tr-TR"/>
        </w:rPr>
        <w:t xml:space="preserve"> performans </w:t>
      </w:r>
      <w:proofErr w:type="spellStart"/>
      <w:r w:rsidRPr="00717282">
        <w:rPr>
          <w:lang w:val="tr-TR"/>
        </w:rPr>
        <w:t>göstəricilərinə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çevrilməsi</w:t>
      </w:r>
      <w:proofErr w:type="spellEnd"/>
    </w:p>
    <w:p w14:paraId="02F2A793" w14:textId="77777777" w:rsidR="009F0122" w:rsidRPr="00717282" w:rsidRDefault="009F0122" w:rsidP="0005079B">
      <w:pPr>
        <w:numPr>
          <w:ilvl w:val="0"/>
          <w:numId w:val="29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Tədris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strategiyasının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seçilməsi</w:t>
      </w:r>
      <w:proofErr w:type="spellEnd"/>
    </w:p>
    <w:p w14:paraId="3213674E" w14:textId="77777777" w:rsidR="009F0122" w:rsidRPr="00717282" w:rsidRDefault="009F0122" w:rsidP="0005079B">
      <w:pPr>
        <w:numPr>
          <w:ilvl w:val="0"/>
          <w:numId w:val="29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Tədris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materiallarının</w:t>
      </w:r>
      <w:proofErr w:type="spellEnd"/>
      <w:r w:rsidRPr="00717282">
        <w:rPr>
          <w:lang w:val="tr-TR"/>
        </w:rPr>
        <w:t xml:space="preserve"> hazırlanması</w:t>
      </w:r>
    </w:p>
    <w:p w14:paraId="2D6ED7F5" w14:textId="77777777" w:rsidR="009F0122" w:rsidRPr="00717282" w:rsidRDefault="009F0122" w:rsidP="0005079B">
      <w:pPr>
        <w:numPr>
          <w:ilvl w:val="0"/>
          <w:numId w:val="29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Formativ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qiymətləndirmə</w:t>
      </w:r>
      <w:proofErr w:type="spellEnd"/>
    </w:p>
    <w:p w14:paraId="105F9A76" w14:textId="77777777" w:rsidR="009F0122" w:rsidRPr="00717282" w:rsidRDefault="009F0122" w:rsidP="0005079B">
      <w:pPr>
        <w:numPr>
          <w:ilvl w:val="0"/>
          <w:numId w:val="29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Summativ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qiymətləndirmə</w:t>
      </w:r>
      <w:proofErr w:type="spell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377"/>
        <w:gridCol w:w="2337"/>
        <w:gridCol w:w="3908"/>
      </w:tblGrid>
      <w:tr w:rsidR="009F0122" w:rsidRPr="00717282" w14:paraId="21D05470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B56D2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Güclü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tərəflər</w:t>
            </w:r>
            <w:proofErr w:type="spellEnd"/>
          </w:p>
        </w:tc>
        <w:tc>
          <w:tcPr>
            <w:tcW w:w="0" w:type="auto"/>
            <w:hideMark/>
          </w:tcPr>
          <w:p w14:paraId="5128FAD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Qıcıqlanma</w:t>
            </w:r>
            <w:proofErr w:type="spellEnd"/>
          </w:p>
        </w:tc>
        <w:tc>
          <w:tcPr>
            <w:tcW w:w="0" w:type="auto"/>
            <w:hideMark/>
          </w:tcPr>
          <w:p w14:paraId="2C2BA7C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Tətbiqi</w:t>
            </w:r>
            <w:proofErr w:type="spellEnd"/>
          </w:p>
        </w:tc>
      </w:tr>
      <w:tr w:rsidR="009F0122" w:rsidRPr="009942E7" w14:paraId="451BD62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4409A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Analitik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strukturlaşdırılmışdır</w:t>
            </w:r>
            <w:proofErr w:type="spellEnd"/>
          </w:p>
        </w:tc>
        <w:tc>
          <w:tcPr>
            <w:tcW w:w="0" w:type="auto"/>
            <w:hideMark/>
          </w:tcPr>
          <w:p w14:paraId="5D342C8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Aşağı </w:t>
            </w:r>
            <w:proofErr w:type="spellStart"/>
            <w:r w:rsidRPr="00717282">
              <w:rPr>
                <w:lang w:val="tr-TR"/>
              </w:rPr>
              <w:t>elastikliyə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malikdir</w:t>
            </w:r>
            <w:proofErr w:type="spellEnd"/>
          </w:p>
        </w:tc>
        <w:tc>
          <w:tcPr>
            <w:tcW w:w="0" w:type="auto"/>
            <w:hideMark/>
          </w:tcPr>
          <w:p w14:paraId="359C37F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kurikulumunda</w:t>
            </w:r>
            <w:proofErr w:type="spellEnd"/>
            <w:r w:rsidRPr="00717282">
              <w:rPr>
                <w:lang w:val="tr-TR"/>
              </w:rPr>
              <w:t xml:space="preserve"> performans </w:t>
            </w:r>
            <w:proofErr w:type="spellStart"/>
            <w:r w:rsidRPr="00717282">
              <w:rPr>
                <w:lang w:val="tr-TR"/>
              </w:rPr>
              <w:t>təhlili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gramStart"/>
            <w:r w:rsidRPr="00717282">
              <w:rPr>
                <w:lang w:val="tr-TR"/>
              </w:rPr>
              <w:t>dizaynı</w:t>
            </w:r>
            <w:proofErr w:type="gramEnd"/>
          </w:p>
        </w:tc>
      </w:tr>
    </w:tbl>
    <w:p w14:paraId="57F42ED9" w14:textId="5F975CD0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4DB62501" w14:textId="7849F828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8.5 </w:t>
      </w:r>
      <w:proofErr w:type="spellStart"/>
      <w:r w:rsidRPr="00717282">
        <w:rPr>
          <w:b/>
          <w:bCs/>
          <w:lang w:val="tr-TR"/>
        </w:rPr>
        <w:t>Koqnitiv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Şagirdlik</w:t>
      </w:r>
      <w:proofErr w:type="spellEnd"/>
      <w:r w:rsidRPr="00717282">
        <w:rPr>
          <w:b/>
          <w:bCs/>
          <w:lang w:val="tr-TR"/>
        </w:rPr>
        <w:t xml:space="preserve"> Modeli</w:t>
      </w:r>
    </w:p>
    <w:p w14:paraId="5FB67FF6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Əsas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ideya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t>Bu, usta-</w:t>
      </w:r>
      <w:proofErr w:type="spellStart"/>
      <w:r w:rsidRPr="00717282">
        <w:rPr>
          <w:lang w:val="tr-TR"/>
        </w:rPr>
        <w:t>şagird</w:t>
      </w:r>
      <w:proofErr w:type="spellEnd"/>
      <w:r w:rsidRPr="00717282">
        <w:rPr>
          <w:lang w:val="tr-TR"/>
        </w:rPr>
        <w:t xml:space="preserve"> modelinin </w:t>
      </w:r>
      <w:proofErr w:type="spellStart"/>
      <w:r w:rsidRPr="00717282">
        <w:rPr>
          <w:lang w:val="tr-TR"/>
        </w:rPr>
        <w:t>koqnitiv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ölçüyə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genişlənməsidir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Tələbələr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mütəxəssisin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rəhbərliyi</w:t>
      </w:r>
      <w:proofErr w:type="spellEnd"/>
      <w:r w:rsidRPr="00717282">
        <w:rPr>
          <w:lang w:val="tr-TR"/>
        </w:rPr>
        <w:t xml:space="preserve"> altında </w:t>
      </w:r>
      <w:proofErr w:type="spellStart"/>
      <w:r w:rsidRPr="00717282">
        <w:rPr>
          <w:lang w:val="tr-TR"/>
        </w:rPr>
        <w:t>mürəkkəb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tapşırıqları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öyrənirlər</w:t>
      </w:r>
      <w:proofErr w:type="spellEnd"/>
      <w:r w:rsidRPr="00717282">
        <w:rPr>
          <w:lang w:val="tr-TR"/>
        </w:rPr>
        <w:t>.</w:t>
      </w:r>
    </w:p>
    <w:p w14:paraId="7757F015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Addımlar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Modelləşdirmə</w:t>
      </w:r>
      <w:proofErr w:type="spellEnd"/>
      <w:r w:rsidRPr="00717282">
        <w:rPr>
          <w:lang w:val="tr-TR"/>
        </w:rPr>
        <w:t xml:space="preserve"> → </w:t>
      </w:r>
      <w:proofErr w:type="spellStart"/>
      <w:r w:rsidRPr="00717282">
        <w:rPr>
          <w:lang w:val="tr-TR"/>
        </w:rPr>
        <w:t>Məşq</w:t>
      </w:r>
      <w:proofErr w:type="spellEnd"/>
      <w:r w:rsidRPr="00717282">
        <w:rPr>
          <w:lang w:val="tr-TR"/>
        </w:rPr>
        <w:t xml:space="preserve"> → </w:t>
      </w:r>
      <w:proofErr w:type="spellStart"/>
      <w:r w:rsidRPr="00717282">
        <w:rPr>
          <w:lang w:val="tr-TR"/>
        </w:rPr>
        <w:t>Əlaqə</w:t>
      </w:r>
      <w:proofErr w:type="spellEnd"/>
      <w:r w:rsidRPr="00717282">
        <w:rPr>
          <w:lang w:val="tr-TR"/>
        </w:rPr>
        <w:t xml:space="preserve"> → Refleks → </w:t>
      </w:r>
      <w:proofErr w:type="spellStart"/>
      <w:r w:rsidRPr="00717282">
        <w:rPr>
          <w:lang w:val="tr-TR"/>
        </w:rPr>
        <w:t>Həyata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keçirmə</w:t>
      </w:r>
      <w:proofErr w:type="spell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811"/>
        <w:gridCol w:w="6043"/>
      </w:tblGrid>
      <w:tr w:rsidR="009F0122" w:rsidRPr="00717282" w14:paraId="661E2195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A24F2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Üstünlük</w:t>
            </w:r>
          </w:p>
        </w:tc>
        <w:tc>
          <w:tcPr>
            <w:tcW w:w="0" w:type="auto"/>
            <w:hideMark/>
          </w:tcPr>
          <w:p w14:paraId="04C3C9B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Tətbiqi</w:t>
            </w:r>
            <w:proofErr w:type="spellEnd"/>
          </w:p>
        </w:tc>
      </w:tr>
      <w:tr w:rsidR="009F0122" w:rsidRPr="009942E7" w14:paraId="3F28434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CFB427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sosial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prosesdir</w:t>
            </w:r>
            <w:proofErr w:type="spellEnd"/>
          </w:p>
        </w:tc>
        <w:tc>
          <w:tcPr>
            <w:tcW w:w="0" w:type="auto"/>
            <w:hideMark/>
          </w:tcPr>
          <w:p w14:paraId="3E32D52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Tələbələr</w:t>
            </w:r>
            <w:proofErr w:type="spellEnd"/>
            <w:r w:rsidRPr="00717282">
              <w:rPr>
                <w:lang w:val="tr-TR"/>
              </w:rPr>
              <w:t xml:space="preserve"> VR-</w:t>
            </w:r>
            <w:proofErr w:type="spellStart"/>
            <w:r w:rsidRPr="00717282">
              <w:rPr>
                <w:lang w:val="tr-TR"/>
              </w:rPr>
              <w:t>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ekspert</w:t>
            </w:r>
            <w:proofErr w:type="spellEnd"/>
            <w:r w:rsidRPr="00717282">
              <w:rPr>
                <w:lang w:val="tr-TR"/>
              </w:rPr>
              <w:t xml:space="preserve"> rol </w:t>
            </w:r>
            <w:proofErr w:type="spellStart"/>
            <w:r w:rsidRPr="00717282">
              <w:rPr>
                <w:lang w:val="tr-TR"/>
              </w:rPr>
              <w:t>modelinə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baxır</w:t>
            </w:r>
            <w:proofErr w:type="spellEnd"/>
            <w:r w:rsidRPr="00717282">
              <w:rPr>
                <w:lang w:val="tr-TR"/>
              </w:rPr>
              <w:t>, sonra onu sınayın</w:t>
            </w:r>
          </w:p>
        </w:tc>
      </w:tr>
    </w:tbl>
    <w:p w14:paraId="23F45509" w14:textId="409F917F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 xml:space="preserve">“Virtual Mentor” </w:t>
      </w:r>
      <w:proofErr w:type="spellStart"/>
      <w:r w:rsidRPr="00717282">
        <w:rPr>
          <w:lang w:val="tr-TR"/>
        </w:rPr>
        <w:t>ssenarisində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VR-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masterı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izləyir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sonra özü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eyni</w:t>
      </w:r>
      <w:proofErr w:type="spellEnd"/>
      <w:r w:rsidRPr="00717282">
        <w:rPr>
          <w:lang w:val="tr-TR"/>
        </w:rPr>
        <w:t xml:space="preserve"> prosesi </w:t>
      </w:r>
      <w:proofErr w:type="spellStart"/>
      <w:r w:rsidRPr="00717282">
        <w:rPr>
          <w:lang w:val="tr-TR"/>
        </w:rPr>
        <w:t>həyata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keçirir</w:t>
      </w:r>
      <w:proofErr w:type="spellEnd"/>
      <w:r w:rsidRPr="00717282">
        <w:rPr>
          <w:lang w:val="tr-TR"/>
        </w:rPr>
        <w:t>.</w:t>
      </w:r>
    </w:p>
    <w:p w14:paraId="6F6EED38" w14:textId="695DD731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8.6 </w:t>
      </w:r>
      <w:proofErr w:type="spellStart"/>
      <w:r w:rsidRPr="00717282">
        <w:rPr>
          <w:b/>
          <w:bCs/>
          <w:lang w:val="tr-TR"/>
        </w:rPr>
        <w:t>Sürətli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Prototipləşdirmə</w:t>
      </w:r>
      <w:proofErr w:type="spellEnd"/>
      <w:r w:rsidRPr="00717282">
        <w:rPr>
          <w:b/>
          <w:bCs/>
          <w:lang w:val="tr-TR"/>
        </w:rPr>
        <w:t xml:space="preserve"> Modeli</w:t>
      </w:r>
    </w:p>
    <w:p w14:paraId="0D8F6AF8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lastRenderedPageBreak/>
        <w:t>Əhatə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dairəsi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t xml:space="preserve">İnkişaf prosesini </w:t>
      </w:r>
      <w:proofErr w:type="spellStart"/>
      <w:r w:rsidRPr="00717282">
        <w:rPr>
          <w:lang w:val="tr-TR"/>
        </w:rPr>
        <w:t>sürətləndirmək</w:t>
      </w:r>
      <w:proofErr w:type="spellEnd"/>
      <w:r w:rsidRPr="00717282">
        <w:rPr>
          <w:lang w:val="tr-TR"/>
        </w:rPr>
        <w:t xml:space="preserve"> üçün </w:t>
      </w:r>
      <w:proofErr w:type="spellStart"/>
      <w:r w:rsidRPr="00717282">
        <w:rPr>
          <w:lang w:val="tr-TR"/>
        </w:rPr>
        <w:t>nəzərdə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tutulmuşdur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  <w:t>Model "</w:t>
      </w:r>
      <w:proofErr w:type="spellStart"/>
      <w:r w:rsidRPr="00717282">
        <w:rPr>
          <w:lang w:val="tr-TR"/>
        </w:rPr>
        <w:t>əvvəlcə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qurun</w:t>
      </w:r>
      <w:proofErr w:type="spellEnd"/>
      <w:r w:rsidRPr="00717282">
        <w:rPr>
          <w:lang w:val="tr-TR"/>
        </w:rPr>
        <w:t xml:space="preserve">, sonra </w:t>
      </w:r>
      <w:proofErr w:type="spellStart"/>
      <w:r w:rsidRPr="00717282">
        <w:rPr>
          <w:lang w:val="tr-TR"/>
        </w:rPr>
        <w:t>düzəldin</w:t>
      </w:r>
      <w:proofErr w:type="spellEnd"/>
      <w:r w:rsidRPr="00717282">
        <w:rPr>
          <w:lang w:val="tr-TR"/>
        </w:rPr>
        <w:t xml:space="preserve">" yanaşmasını </w:t>
      </w:r>
      <w:proofErr w:type="spellStart"/>
      <w:r w:rsidRPr="00717282">
        <w:rPr>
          <w:lang w:val="tr-TR"/>
        </w:rPr>
        <w:t>qəbul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</w:t>
      </w:r>
    </w:p>
    <w:p w14:paraId="520755AE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Addımlar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Qaralama</w:t>
      </w:r>
      <w:proofErr w:type="spellEnd"/>
      <w:r w:rsidRPr="00717282">
        <w:rPr>
          <w:lang w:val="tr-TR"/>
        </w:rPr>
        <w:t xml:space="preserve"> yaradın → Test → </w:t>
      </w:r>
      <w:proofErr w:type="spellStart"/>
      <w:r w:rsidRPr="00717282">
        <w:rPr>
          <w:lang w:val="tr-TR"/>
        </w:rPr>
        <w:t>Əlaqə</w:t>
      </w:r>
      <w:proofErr w:type="spellEnd"/>
      <w:r w:rsidRPr="00717282">
        <w:rPr>
          <w:lang w:val="tr-TR"/>
        </w:rPr>
        <w:t xml:space="preserve"> → </w:t>
      </w:r>
      <w:proofErr w:type="spellStart"/>
      <w:r w:rsidRPr="00717282">
        <w:rPr>
          <w:lang w:val="tr-TR"/>
        </w:rPr>
        <w:t>Reviziya</w:t>
      </w:r>
      <w:proofErr w:type="spell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352"/>
        <w:gridCol w:w="6941"/>
      </w:tblGrid>
      <w:tr w:rsidR="009F0122" w:rsidRPr="00717282" w14:paraId="1CF8CEC4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E6EC6C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Güclü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tərəflər</w:t>
            </w:r>
            <w:proofErr w:type="spellEnd"/>
          </w:p>
        </w:tc>
        <w:tc>
          <w:tcPr>
            <w:tcW w:w="0" w:type="auto"/>
            <w:hideMark/>
          </w:tcPr>
          <w:p w14:paraId="7ACCC6F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Tətbiqi</w:t>
            </w:r>
            <w:proofErr w:type="spellEnd"/>
          </w:p>
        </w:tc>
      </w:tr>
      <w:tr w:rsidR="009F0122" w:rsidRPr="009942E7" w14:paraId="25EBA33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020E62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Bu, </w:t>
            </w:r>
            <w:proofErr w:type="spellStart"/>
            <w:r w:rsidRPr="00717282">
              <w:rPr>
                <w:lang w:val="tr-TR"/>
              </w:rPr>
              <w:t>vaxta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qənaət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edir</w:t>
            </w:r>
            <w:proofErr w:type="spellEnd"/>
          </w:p>
        </w:tc>
        <w:tc>
          <w:tcPr>
            <w:tcW w:w="0" w:type="auto"/>
            <w:hideMark/>
          </w:tcPr>
          <w:p w14:paraId="5929714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modulunun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sürətli</w:t>
            </w:r>
            <w:proofErr w:type="spellEnd"/>
            <w:r w:rsidRPr="00717282">
              <w:rPr>
                <w:lang w:val="tr-TR"/>
              </w:rPr>
              <w:t xml:space="preserve"> prototip </w:t>
            </w:r>
            <w:proofErr w:type="spellStart"/>
            <w:r w:rsidRPr="00717282">
              <w:rPr>
                <w:lang w:val="tr-TR"/>
              </w:rPr>
              <w:t>versiyası</w:t>
            </w:r>
            <w:proofErr w:type="spellEnd"/>
            <w:r w:rsidRPr="00717282">
              <w:rPr>
                <w:lang w:val="tr-TR"/>
              </w:rPr>
              <w:t xml:space="preserve"> hazırlanır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sınaqdan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keçirilir</w:t>
            </w:r>
            <w:proofErr w:type="spellEnd"/>
          </w:p>
        </w:tc>
      </w:tr>
    </w:tbl>
    <w:p w14:paraId="6433AC34" w14:textId="59FD26EA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rFonts w:ascii="Segoe UI Emoji" w:hAnsi="Segoe UI Emoji" w:cs="Segoe UI Emoji"/>
          <w:lang w:val="tr-TR"/>
        </w:rPr>
        <w:t>⚙️</w:t>
      </w:r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İstifadə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nümunəsi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Qısamüddətli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layihələr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ya yeni VR </w:t>
      </w:r>
      <w:proofErr w:type="spellStart"/>
      <w:r w:rsidRPr="00717282">
        <w:rPr>
          <w:lang w:val="tr-TR"/>
        </w:rPr>
        <w:t>məzmununun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sınaqdan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keçirilməsi</w:t>
      </w:r>
      <w:proofErr w:type="spellEnd"/>
      <w:r w:rsidRPr="00717282">
        <w:rPr>
          <w:lang w:val="tr-TR"/>
        </w:rPr>
        <w:t xml:space="preserve"> üçün </w:t>
      </w:r>
      <w:proofErr w:type="spellStart"/>
      <w:r w:rsidRPr="00717282">
        <w:rPr>
          <w:lang w:val="tr-TR"/>
        </w:rPr>
        <w:t>idealdır</w:t>
      </w:r>
      <w:proofErr w:type="spellEnd"/>
      <w:r w:rsidRPr="00717282">
        <w:rPr>
          <w:lang w:val="tr-TR"/>
        </w:rPr>
        <w:t>.</w:t>
      </w:r>
    </w:p>
    <w:p w14:paraId="5C54336C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2D624346" w14:textId="312E67E3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8.7 4C/ID Modeli (</w:t>
      </w:r>
      <w:proofErr w:type="spellStart"/>
      <w:r w:rsidRPr="00717282">
        <w:rPr>
          <w:b/>
          <w:bCs/>
          <w:lang w:val="tr-TR"/>
        </w:rPr>
        <w:t>Dörd</w:t>
      </w:r>
      <w:proofErr w:type="spellEnd"/>
      <w:r w:rsidRPr="00717282">
        <w:rPr>
          <w:b/>
          <w:bCs/>
          <w:lang w:val="tr-TR"/>
        </w:rPr>
        <w:t xml:space="preserve"> Komponentli </w:t>
      </w:r>
      <w:proofErr w:type="spellStart"/>
      <w:r w:rsidRPr="00717282">
        <w:rPr>
          <w:b/>
          <w:bCs/>
          <w:lang w:val="tr-TR"/>
        </w:rPr>
        <w:t>Tədris</w:t>
      </w:r>
      <w:proofErr w:type="spellEnd"/>
      <w:r w:rsidRPr="00717282">
        <w:rPr>
          <w:b/>
          <w:bCs/>
          <w:lang w:val="tr-TR"/>
        </w:rPr>
        <w:t xml:space="preserve"> Dizaynı)</w:t>
      </w:r>
    </w:p>
    <w:p w14:paraId="2DBB9BFD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Məqsəd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Mürəkkəb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bacarıqların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öyrədilməsində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effektivdir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</w:r>
      <w:proofErr w:type="spellStart"/>
      <w:r w:rsidRPr="00717282">
        <w:rPr>
          <w:b/>
          <w:bCs/>
          <w:lang w:val="tr-TR"/>
        </w:rPr>
        <w:t>Komponentlər</w:t>
      </w:r>
      <w:proofErr w:type="spellEnd"/>
      <w:r w:rsidRPr="00717282">
        <w:rPr>
          <w:b/>
          <w:bCs/>
          <w:lang w:val="tr-TR"/>
        </w:rPr>
        <w:t>:</w:t>
      </w:r>
    </w:p>
    <w:p w14:paraId="115BFE4C" w14:textId="77777777" w:rsidR="009F0122" w:rsidRPr="00717282" w:rsidRDefault="009F0122" w:rsidP="0005079B">
      <w:pPr>
        <w:numPr>
          <w:ilvl w:val="0"/>
          <w:numId w:val="30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Tapşırıqları</w:t>
      </w:r>
      <w:proofErr w:type="spellEnd"/>
    </w:p>
    <w:p w14:paraId="113764BB" w14:textId="77777777" w:rsidR="009F0122" w:rsidRPr="00717282" w:rsidRDefault="009F0122" w:rsidP="0005079B">
      <w:pPr>
        <w:numPr>
          <w:ilvl w:val="0"/>
          <w:numId w:val="30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Dəstəkləyici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məlumat</w:t>
      </w:r>
      <w:proofErr w:type="spellEnd"/>
    </w:p>
    <w:p w14:paraId="1520197A" w14:textId="77777777" w:rsidR="009F0122" w:rsidRPr="00717282" w:rsidRDefault="009F0122" w:rsidP="0005079B">
      <w:pPr>
        <w:numPr>
          <w:ilvl w:val="0"/>
          <w:numId w:val="30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Proses </w:t>
      </w:r>
      <w:proofErr w:type="spellStart"/>
      <w:r w:rsidRPr="00717282">
        <w:rPr>
          <w:lang w:val="tr-TR"/>
        </w:rPr>
        <w:t>məlumatı</w:t>
      </w:r>
      <w:proofErr w:type="spellEnd"/>
    </w:p>
    <w:p w14:paraId="0B7E1200" w14:textId="77777777" w:rsidR="009F0122" w:rsidRPr="00717282" w:rsidRDefault="009F0122" w:rsidP="0005079B">
      <w:pPr>
        <w:numPr>
          <w:ilvl w:val="0"/>
          <w:numId w:val="30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Hissə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Tapşırığı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Tətbiqi</w:t>
      </w:r>
      <w:proofErr w:type="spell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236"/>
        <w:gridCol w:w="6386"/>
      </w:tblGrid>
      <w:tr w:rsidR="009F0122" w:rsidRPr="00717282" w14:paraId="29ABF2E8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E8531B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Güclü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tərəflər</w:t>
            </w:r>
            <w:proofErr w:type="spellEnd"/>
          </w:p>
        </w:tc>
        <w:tc>
          <w:tcPr>
            <w:tcW w:w="0" w:type="auto"/>
            <w:hideMark/>
          </w:tcPr>
          <w:p w14:paraId="56D0F74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Tətbiqi</w:t>
            </w:r>
            <w:proofErr w:type="spellEnd"/>
          </w:p>
        </w:tc>
      </w:tr>
      <w:tr w:rsidR="009F0122" w:rsidRPr="009942E7" w14:paraId="375CBED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926F0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Mürəkkəb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bacarıqları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formalaşdırır</w:t>
            </w:r>
            <w:proofErr w:type="spellEnd"/>
          </w:p>
        </w:tc>
        <w:tc>
          <w:tcPr>
            <w:tcW w:w="0" w:type="auto"/>
            <w:hideMark/>
          </w:tcPr>
          <w:p w14:paraId="40B9EA4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"</w:t>
            </w:r>
            <w:proofErr w:type="spellStart"/>
            <w:r w:rsidRPr="00717282">
              <w:rPr>
                <w:lang w:val="tr-TR"/>
              </w:rPr>
              <w:t>Mühərrikin</w:t>
            </w:r>
            <w:proofErr w:type="spellEnd"/>
            <w:r w:rsidRPr="00717282">
              <w:rPr>
                <w:lang w:val="tr-TR"/>
              </w:rPr>
              <w:t xml:space="preserve"> yığılması" VR </w:t>
            </w:r>
            <w:proofErr w:type="spellStart"/>
            <w:r w:rsidRPr="00717282">
              <w:rPr>
                <w:lang w:val="tr-TR"/>
              </w:rPr>
              <w:t>simulyasiyası</w:t>
            </w:r>
            <w:proofErr w:type="spellEnd"/>
            <w:r w:rsidRPr="00717282">
              <w:rPr>
                <w:lang w:val="tr-TR"/>
              </w:rPr>
              <w:t xml:space="preserve">: </w:t>
            </w:r>
            <w:proofErr w:type="spellStart"/>
            <w:r w:rsidRPr="00717282">
              <w:rPr>
                <w:lang w:val="tr-TR"/>
              </w:rPr>
              <w:t>məlumat</w:t>
            </w:r>
            <w:proofErr w:type="spellEnd"/>
            <w:r w:rsidRPr="00717282">
              <w:rPr>
                <w:lang w:val="tr-TR"/>
              </w:rPr>
              <w:t xml:space="preserve"> + </w:t>
            </w:r>
            <w:proofErr w:type="spellStart"/>
            <w:r w:rsidRPr="00717282">
              <w:rPr>
                <w:lang w:val="tr-TR"/>
              </w:rPr>
              <w:t>təcrübə</w:t>
            </w:r>
            <w:proofErr w:type="spellEnd"/>
            <w:r w:rsidRPr="00717282">
              <w:rPr>
                <w:lang w:val="tr-TR"/>
              </w:rPr>
              <w:t xml:space="preserve"> + </w:t>
            </w:r>
            <w:proofErr w:type="spellStart"/>
            <w:r w:rsidRPr="00717282">
              <w:rPr>
                <w:lang w:val="tr-TR"/>
              </w:rPr>
              <w:t>dəstək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addımı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daxildir</w:t>
            </w:r>
            <w:proofErr w:type="spellEnd"/>
          </w:p>
        </w:tc>
      </w:tr>
    </w:tbl>
    <w:p w14:paraId="7C122847" w14:textId="6B4AB23B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5FA01464" w14:textId="698F4557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8.8 ASSURE Modeli</w:t>
      </w:r>
    </w:p>
    <w:p w14:paraId="1B3B300C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Fokus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Tədris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planlaşdırmasında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media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texnologiyadan</w:t>
      </w:r>
      <w:proofErr w:type="spellEnd"/>
      <w:r w:rsidRPr="00717282">
        <w:rPr>
          <w:lang w:val="tr-TR"/>
        </w:rPr>
        <w:t xml:space="preserve"> düzgün </w:t>
      </w:r>
      <w:proofErr w:type="spellStart"/>
      <w:r w:rsidRPr="00717282">
        <w:rPr>
          <w:lang w:val="tr-TR"/>
        </w:rPr>
        <w:t>istifadəni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vurğulayır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</w:r>
      <w:proofErr w:type="spellStart"/>
      <w:r w:rsidRPr="00717282">
        <w:rPr>
          <w:b/>
          <w:bCs/>
          <w:lang w:val="tr-TR"/>
        </w:rPr>
        <w:t>Mərhələlər</w:t>
      </w:r>
      <w:proofErr w:type="spellEnd"/>
      <w:r w:rsidRPr="00717282">
        <w:rPr>
          <w:b/>
          <w:bCs/>
          <w:lang w:val="tr-TR"/>
        </w:rPr>
        <w:t>:</w:t>
      </w:r>
    </w:p>
    <w:p w14:paraId="48AF0F88" w14:textId="77777777" w:rsidR="009F0122" w:rsidRPr="00717282" w:rsidRDefault="009F0122" w:rsidP="0005079B">
      <w:pPr>
        <w:numPr>
          <w:ilvl w:val="0"/>
          <w:numId w:val="3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A </w:t>
      </w:r>
      <w:r w:rsidRPr="00717282">
        <w:rPr>
          <w:lang w:val="tr-TR"/>
        </w:rPr>
        <w:t xml:space="preserve">– </w:t>
      </w:r>
      <w:proofErr w:type="spellStart"/>
      <w:r w:rsidRPr="00717282">
        <w:rPr>
          <w:lang w:val="tr-TR"/>
        </w:rPr>
        <w:t>Öyrənənləri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təhlil</w:t>
      </w:r>
      <w:proofErr w:type="spellEnd"/>
      <w:r w:rsidRPr="00717282">
        <w:rPr>
          <w:lang w:val="tr-TR"/>
        </w:rPr>
        <w:t xml:space="preserve"> edin</w:t>
      </w:r>
    </w:p>
    <w:p w14:paraId="7EF39FB5" w14:textId="77777777" w:rsidR="009F0122" w:rsidRPr="00717282" w:rsidRDefault="009F0122" w:rsidP="0005079B">
      <w:pPr>
        <w:numPr>
          <w:ilvl w:val="0"/>
          <w:numId w:val="3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S </w:t>
      </w:r>
      <w:r w:rsidRPr="00717282">
        <w:rPr>
          <w:lang w:val="tr-TR"/>
        </w:rPr>
        <w:t xml:space="preserve">- </w:t>
      </w:r>
      <w:proofErr w:type="spellStart"/>
      <w:r w:rsidRPr="00717282">
        <w:rPr>
          <w:lang w:val="tr-TR"/>
        </w:rPr>
        <w:t>Dövlət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Məqsədləri</w:t>
      </w:r>
      <w:proofErr w:type="spellEnd"/>
    </w:p>
    <w:p w14:paraId="6342D1A5" w14:textId="77777777" w:rsidR="009F0122" w:rsidRPr="00717282" w:rsidRDefault="009F0122" w:rsidP="0005079B">
      <w:pPr>
        <w:numPr>
          <w:ilvl w:val="0"/>
          <w:numId w:val="3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S </w:t>
      </w:r>
      <w:r w:rsidRPr="00717282">
        <w:rPr>
          <w:lang w:val="tr-TR"/>
        </w:rPr>
        <w:t xml:space="preserve">– Media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Materialları</w:t>
      </w:r>
      <w:proofErr w:type="spellEnd"/>
      <w:r w:rsidRPr="00717282">
        <w:rPr>
          <w:lang w:val="tr-TR"/>
        </w:rPr>
        <w:t xml:space="preserve"> seçin</w:t>
      </w:r>
    </w:p>
    <w:p w14:paraId="1571A08E" w14:textId="77777777" w:rsidR="009F0122" w:rsidRPr="00717282" w:rsidRDefault="009F0122" w:rsidP="0005079B">
      <w:pPr>
        <w:numPr>
          <w:ilvl w:val="0"/>
          <w:numId w:val="3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U </w:t>
      </w:r>
      <w:r w:rsidRPr="00717282">
        <w:rPr>
          <w:lang w:val="tr-TR"/>
        </w:rPr>
        <w:t xml:space="preserve">- </w:t>
      </w:r>
      <w:proofErr w:type="spellStart"/>
      <w:r w:rsidRPr="00717282">
        <w:rPr>
          <w:lang w:val="tr-TR"/>
        </w:rPr>
        <w:t>Mediadan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istifadə</w:t>
      </w:r>
      <w:proofErr w:type="spellEnd"/>
      <w:r w:rsidRPr="00717282">
        <w:rPr>
          <w:lang w:val="tr-TR"/>
        </w:rPr>
        <w:t xml:space="preserve"> edin</w:t>
      </w:r>
    </w:p>
    <w:p w14:paraId="4329137E" w14:textId="77777777" w:rsidR="009F0122" w:rsidRPr="00717282" w:rsidRDefault="009F0122" w:rsidP="0005079B">
      <w:pPr>
        <w:numPr>
          <w:ilvl w:val="0"/>
          <w:numId w:val="3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R </w:t>
      </w:r>
      <w:r w:rsidRPr="00717282">
        <w:rPr>
          <w:lang w:val="tr-TR"/>
        </w:rPr>
        <w:t xml:space="preserve">– </w:t>
      </w:r>
      <w:proofErr w:type="spellStart"/>
      <w:r w:rsidRPr="00717282">
        <w:rPr>
          <w:lang w:val="tr-TR"/>
        </w:rPr>
        <w:t>Şagirdin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İştirakını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</w:t>
      </w:r>
      <w:proofErr w:type="spellEnd"/>
      <w:r w:rsidRPr="00717282">
        <w:rPr>
          <w:lang w:val="tr-TR"/>
        </w:rPr>
        <w:t xml:space="preserve"> Et</w:t>
      </w:r>
    </w:p>
    <w:p w14:paraId="19DDB38D" w14:textId="77777777" w:rsidR="009F0122" w:rsidRDefault="009F0122" w:rsidP="0005079B">
      <w:pPr>
        <w:numPr>
          <w:ilvl w:val="0"/>
          <w:numId w:val="31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E </w:t>
      </w:r>
      <w:r w:rsidRPr="00717282">
        <w:rPr>
          <w:lang w:val="tr-TR"/>
        </w:rPr>
        <w:t xml:space="preserve">– </w:t>
      </w:r>
      <w:proofErr w:type="spellStart"/>
      <w:r w:rsidRPr="00717282">
        <w:rPr>
          <w:lang w:val="tr-TR"/>
        </w:rPr>
        <w:t>Qiymətləndirin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yenidən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nəzərdən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keçirin</w:t>
      </w:r>
      <w:proofErr w:type="spellEnd"/>
    </w:p>
    <w:p w14:paraId="6C78F34A" w14:textId="77777777" w:rsidR="00271A98" w:rsidRPr="00717282" w:rsidRDefault="00271A98" w:rsidP="00271A98">
      <w:pPr>
        <w:spacing w:after="120" w:line="288" w:lineRule="auto"/>
        <w:ind w:left="720"/>
        <w:contextualSpacing/>
        <w:mirrorIndents/>
        <w:rPr>
          <w:lang w:val="tr-TR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4492"/>
        <w:gridCol w:w="5120"/>
      </w:tblGrid>
      <w:tr w:rsidR="009F0122" w:rsidRPr="00717282" w14:paraId="4B51DE7E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3DD57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Güclü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tərəflər</w:t>
            </w:r>
            <w:proofErr w:type="spellEnd"/>
          </w:p>
        </w:tc>
        <w:tc>
          <w:tcPr>
            <w:tcW w:w="0" w:type="auto"/>
            <w:hideMark/>
          </w:tcPr>
          <w:p w14:paraId="04339E7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Tətbiqi</w:t>
            </w:r>
            <w:proofErr w:type="spellEnd"/>
          </w:p>
        </w:tc>
      </w:tr>
      <w:tr w:rsidR="009F0122" w:rsidRPr="009942E7" w14:paraId="067A1C7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D15D4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Texnologiya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inteqrasiyasına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diqqət</w:t>
            </w:r>
            <w:proofErr w:type="spellEnd"/>
            <w:r w:rsidRPr="00717282">
              <w:rPr>
                <w:lang w:val="tr-TR"/>
              </w:rPr>
              <w:t xml:space="preserve"> yetirir</w:t>
            </w:r>
          </w:p>
        </w:tc>
        <w:tc>
          <w:tcPr>
            <w:tcW w:w="0" w:type="auto"/>
            <w:hideMark/>
          </w:tcPr>
          <w:p w14:paraId="60F3DD3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məzmununun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planlaşdırılmış</w:t>
            </w:r>
            <w:proofErr w:type="spellEnd"/>
            <w:r w:rsidRPr="00717282">
              <w:rPr>
                <w:lang w:val="tr-TR"/>
              </w:rPr>
              <w:t xml:space="preserve"> seçimi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istifadəsi</w:t>
            </w:r>
            <w:proofErr w:type="spellEnd"/>
          </w:p>
        </w:tc>
      </w:tr>
    </w:tbl>
    <w:p w14:paraId="73B8688D" w14:textId="77777777" w:rsidR="0005079B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 xml:space="preserve">ASSURE modeli VR </w:t>
      </w:r>
      <w:proofErr w:type="spellStart"/>
      <w:r w:rsidRPr="00717282">
        <w:rPr>
          <w:lang w:val="tr-TR"/>
        </w:rPr>
        <w:t>dərs</w:t>
      </w:r>
      <w:proofErr w:type="spellEnd"/>
      <w:r w:rsidRPr="00717282">
        <w:rPr>
          <w:lang w:val="tr-TR"/>
        </w:rPr>
        <w:t xml:space="preserve"> planları üçün </w:t>
      </w:r>
      <w:proofErr w:type="spellStart"/>
      <w:r w:rsidRPr="00717282">
        <w:rPr>
          <w:lang w:val="tr-TR"/>
        </w:rPr>
        <w:t>əsas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çərçivə</w:t>
      </w:r>
      <w:proofErr w:type="spellEnd"/>
      <w:r w:rsidRPr="00717282">
        <w:rPr>
          <w:lang w:val="tr-TR"/>
        </w:rPr>
        <w:t xml:space="preserve"> kimi </w:t>
      </w:r>
      <w:proofErr w:type="spellStart"/>
      <w:r w:rsidRPr="00717282">
        <w:rPr>
          <w:lang w:val="tr-TR"/>
        </w:rPr>
        <w:t>istifadə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bilər</w:t>
      </w:r>
      <w:proofErr w:type="spellEnd"/>
      <w:r w:rsidRPr="00717282">
        <w:rPr>
          <w:lang w:val="tr-TR"/>
        </w:rPr>
        <w:t>.</w:t>
      </w:r>
    </w:p>
    <w:p w14:paraId="78FA30C8" w14:textId="77777777" w:rsidR="0005079B" w:rsidRPr="00717282" w:rsidRDefault="0005079B" w:rsidP="0005079B">
      <w:pPr>
        <w:spacing w:after="120" w:line="288" w:lineRule="auto"/>
        <w:contextualSpacing/>
        <w:mirrorIndents/>
        <w:rPr>
          <w:lang w:val="tr-TR"/>
        </w:rPr>
      </w:pPr>
    </w:p>
    <w:p w14:paraId="776D76C7" w14:textId="589F7938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>8.9 WISCOM Modeli (</w:t>
      </w:r>
      <w:proofErr w:type="spellStart"/>
      <w:r w:rsidRPr="00717282">
        <w:rPr>
          <w:b/>
          <w:bCs/>
          <w:lang w:val="tr-TR"/>
        </w:rPr>
        <w:t>Müdriklik</w:t>
      </w:r>
      <w:proofErr w:type="spellEnd"/>
      <w:r w:rsidRPr="00717282">
        <w:rPr>
          <w:b/>
          <w:bCs/>
          <w:lang w:val="tr-TR"/>
        </w:rPr>
        <w:t xml:space="preserve"> – </w:t>
      </w:r>
      <w:proofErr w:type="spellStart"/>
      <w:r w:rsidRPr="00717282">
        <w:rPr>
          <w:b/>
          <w:bCs/>
          <w:lang w:val="tr-TR"/>
        </w:rPr>
        <w:t>Bacarıqlar</w:t>
      </w:r>
      <w:proofErr w:type="spellEnd"/>
      <w:r w:rsidRPr="00717282">
        <w:rPr>
          <w:b/>
          <w:bCs/>
          <w:lang w:val="tr-TR"/>
        </w:rPr>
        <w:t xml:space="preserve"> – </w:t>
      </w:r>
      <w:proofErr w:type="spellStart"/>
      <w:r w:rsidRPr="00717282">
        <w:rPr>
          <w:b/>
          <w:bCs/>
          <w:lang w:val="tr-TR"/>
        </w:rPr>
        <w:t>Kompetentlik</w:t>
      </w:r>
      <w:proofErr w:type="spellEnd"/>
      <w:r w:rsidRPr="00717282">
        <w:rPr>
          <w:b/>
          <w:bCs/>
          <w:lang w:val="tr-TR"/>
        </w:rPr>
        <w:t xml:space="preserve"> – </w:t>
      </w:r>
      <w:proofErr w:type="spellStart"/>
      <w:r w:rsidRPr="00717282">
        <w:rPr>
          <w:b/>
          <w:bCs/>
          <w:lang w:val="tr-TR"/>
        </w:rPr>
        <w:t>Motivasiya</w:t>
      </w:r>
      <w:proofErr w:type="spellEnd"/>
      <w:r w:rsidRPr="00717282">
        <w:rPr>
          <w:b/>
          <w:bCs/>
          <w:lang w:val="tr-TR"/>
        </w:rPr>
        <w:t>)</w:t>
      </w:r>
    </w:p>
    <w:p w14:paraId="3D72979F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Fəlsəfə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b/>
          <w:bCs/>
          <w:lang w:val="tr-TR"/>
        </w:rPr>
        <w:t>Müdrikliyin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motivasiyanın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lang w:val="tr-TR"/>
        </w:rPr>
        <w:t>bilik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bacarıqdan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kənar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öyrənməyə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təsirini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vurğulayır</w:t>
      </w:r>
      <w:proofErr w:type="spellEnd"/>
      <w:r w:rsidRPr="00717282">
        <w:rPr>
          <w:lang w:val="tr-TR"/>
        </w:rPr>
        <w:t xml:space="preserve"> 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407"/>
        <w:gridCol w:w="2782"/>
      </w:tblGrid>
      <w:tr w:rsidR="009F0122" w:rsidRPr="00717282" w14:paraId="37494CCE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02F74D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Komponent</w:t>
            </w:r>
          </w:p>
        </w:tc>
        <w:tc>
          <w:tcPr>
            <w:tcW w:w="0" w:type="auto"/>
            <w:hideMark/>
          </w:tcPr>
          <w:p w14:paraId="67A16FC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İzah</w:t>
            </w:r>
          </w:p>
        </w:tc>
      </w:tr>
      <w:tr w:rsidR="009F0122" w:rsidRPr="00717282" w14:paraId="717E24A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21440D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Hikmət</w:t>
            </w:r>
            <w:proofErr w:type="spellEnd"/>
          </w:p>
        </w:tc>
        <w:tc>
          <w:tcPr>
            <w:tcW w:w="0" w:type="auto"/>
            <w:hideMark/>
          </w:tcPr>
          <w:p w14:paraId="2E0784C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Təcrübədən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öyrənmək</w:t>
            </w:r>
            <w:proofErr w:type="spellEnd"/>
          </w:p>
        </w:tc>
      </w:tr>
      <w:tr w:rsidR="009F0122" w:rsidRPr="00717282" w14:paraId="111B02D5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F52054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Bacarıqlar</w:t>
            </w:r>
            <w:proofErr w:type="spellEnd"/>
          </w:p>
        </w:tc>
        <w:tc>
          <w:tcPr>
            <w:tcW w:w="0" w:type="auto"/>
            <w:hideMark/>
          </w:tcPr>
          <w:p w14:paraId="58A01A3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Tətbiq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bacarıqları</w:t>
            </w:r>
            <w:proofErr w:type="spellEnd"/>
          </w:p>
        </w:tc>
      </w:tr>
      <w:tr w:rsidR="009F0122" w:rsidRPr="00717282" w14:paraId="25E1F42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485E1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Bacarıq</w:t>
            </w:r>
            <w:proofErr w:type="spellEnd"/>
          </w:p>
        </w:tc>
        <w:tc>
          <w:tcPr>
            <w:tcW w:w="0" w:type="auto"/>
            <w:hideMark/>
          </w:tcPr>
          <w:p w14:paraId="774ED22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Peşəkar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keyfiyyətlər</w:t>
            </w:r>
            <w:proofErr w:type="spellEnd"/>
          </w:p>
        </w:tc>
      </w:tr>
      <w:tr w:rsidR="009F0122" w:rsidRPr="00717282" w14:paraId="3FADC118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60FE2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Motivasiya</w:t>
            </w:r>
            <w:proofErr w:type="spellEnd"/>
          </w:p>
        </w:tc>
        <w:tc>
          <w:tcPr>
            <w:tcW w:w="0" w:type="auto"/>
            <w:hideMark/>
          </w:tcPr>
          <w:p w14:paraId="6C02BA3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Öyrənmək</w:t>
            </w:r>
            <w:proofErr w:type="spellEnd"/>
            <w:r w:rsidRPr="00717282">
              <w:rPr>
                <w:lang w:val="tr-TR"/>
              </w:rPr>
              <w:t xml:space="preserve"> üçün </w:t>
            </w:r>
            <w:proofErr w:type="spellStart"/>
            <w:r w:rsidRPr="00717282">
              <w:rPr>
                <w:lang w:val="tr-TR"/>
              </w:rPr>
              <w:t>daxili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istək</w:t>
            </w:r>
            <w:proofErr w:type="spellEnd"/>
          </w:p>
        </w:tc>
      </w:tr>
    </w:tbl>
    <w:p w14:paraId="2238F7CD" w14:textId="77777777" w:rsidR="00B936AA" w:rsidRPr="00717282" w:rsidRDefault="00B936AA" w:rsidP="0005079B">
      <w:pPr>
        <w:spacing w:after="120" w:line="288" w:lineRule="auto"/>
        <w:contextualSpacing/>
        <w:mirrorIndents/>
        <w:rPr>
          <w:rFonts w:cs="Segoe UI Emoji"/>
          <w:lang w:val="tr-TR"/>
        </w:rPr>
      </w:pPr>
    </w:p>
    <w:p w14:paraId="07D580BA" w14:textId="4113733E" w:rsidR="009F012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lastRenderedPageBreak/>
        <w:t xml:space="preserve">VR </w:t>
      </w:r>
      <w:proofErr w:type="spellStart"/>
      <w:r w:rsidRPr="00717282">
        <w:rPr>
          <w:b/>
          <w:bCs/>
          <w:lang w:val="tr-TR"/>
        </w:rPr>
        <w:t>Nümunəsi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br/>
        <w:t xml:space="preserve">“Real </w:t>
      </w:r>
      <w:proofErr w:type="spellStart"/>
      <w:r w:rsidRPr="00717282">
        <w:rPr>
          <w:lang w:val="tr-TR"/>
        </w:rPr>
        <w:t>ssenarilərlə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qərar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qəbul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etmə</w:t>
      </w:r>
      <w:proofErr w:type="spellEnd"/>
      <w:r w:rsidRPr="00717282">
        <w:rPr>
          <w:lang w:val="tr-TR"/>
        </w:rPr>
        <w:t xml:space="preserve">” </w:t>
      </w:r>
      <w:proofErr w:type="spellStart"/>
      <w:r w:rsidRPr="00717282">
        <w:rPr>
          <w:lang w:val="tr-TR"/>
        </w:rPr>
        <w:t>modulları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peşəkar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müdriklik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daxili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motivasiya</w:t>
      </w:r>
      <w:proofErr w:type="spellEnd"/>
      <w:r w:rsidRPr="00717282">
        <w:rPr>
          <w:lang w:val="tr-TR"/>
        </w:rPr>
        <w:t xml:space="preserve"> yaradır.</w:t>
      </w:r>
    </w:p>
    <w:p w14:paraId="4A16BE0C" w14:textId="77777777" w:rsidR="00271A98" w:rsidRPr="00717282" w:rsidRDefault="00271A98" w:rsidP="0005079B">
      <w:pPr>
        <w:spacing w:after="120" w:line="288" w:lineRule="auto"/>
        <w:contextualSpacing/>
        <w:mirrorIndents/>
        <w:rPr>
          <w:lang w:val="tr-TR"/>
        </w:rPr>
      </w:pPr>
    </w:p>
    <w:p w14:paraId="43B9F0CD" w14:textId="2754ABBF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8.10 TPACK–IDDR Modeli</w:t>
      </w:r>
    </w:p>
    <w:p w14:paraId="4F57B93F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Bu model </w:t>
      </w:r>
      <w:proofErr w:type="spellStart"/>
      <w:r w:rsidRPr="00717282">
        <w:rPr>
          <w:b/>
          <w:bCs/>
          <w:lang w:val="tr-TR"/>
        </w:rPr>
        <w:t>Texnoloji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Pedaqoji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Məzmun</w:t>
      </w:r>
      <w:proofErr w:type="spellEnd"/>
      <w:r w:rsidRPr="00717282">
        <w:rPr>
          <w:b/>
          <w:bCs/>
          <w:lang w:val="tr-TR"/>
        </w:rPr>
        <w:t xml:space="preserve"> Biliyi (TPACK) </w:t>
      </w:r>
      <w:proofErr w:type="spellStart"/>
      <w:r w:rsidRPr="00717282">
        <w:rPr>
          <w:lang w:val="tr-TR"/>
        </w:rPr>
        <w:t>çərçivəsini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Təlimat</w:t>
      </w:r>
      <w:proofErr w:type="spellEnd"/>
      <w:r w:rsidRPr="00717282">
        <w:rPr>
          <w:b/>
          <w:bCs/>
          <w:lang w:val="tr-TR"/>
        </w:rPr>
        <w:t xml:space="preserve"> Dizayn </w:t>
      </w:r>
      <w:proofErr w:type="spellStart"/>
      <w:r w:rsidRPr="00717282">
        <w:rPr>
          <w:b/>
          <w:bCs/>
          <w:lang w:val="tr-TR"/>
        </w:rPr>
        <w:t>Qərarının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Refleksiyası</w:t>
      </w:r>
      <w:proofErr w:type="spellEnd"/>
      <w:r w:rsidRPr="00717282">
        <w:rPr>
          <w:b/>
          <w:bCs/>
          <w:lang w:val="tr-TR"/>
        </w:rPr>
        <w:t xml:space="preserve"> (IDDR) </w:t>
      </w:r>
      <w:r w:rsidRPr="00717282">
        <w:rPr>
          <w:lang w:val="tr-TR"/>
        </w:rPr>
        <w:t xml:space="preserve">prosesi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birləşdirir</w:t>
      </w:r>
      <w:proofErr w:type="spellEnd"/>
      <w:r w:rsidRPr="00717282">
        <w:rPr>
          <w:lang w:val="tr-TR"/>
        </w:rPr>
        <w:t>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123"/>
        <w:gridCol w:w="3764"/>
        <w:gridCol w:w="2735"/>
      </w:tblGrid>
      <w:tr w:rsidR="009F0122" w:rsidRPr="00717282" w14:paraId="0622565E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36A786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Mərhələ</w:t>
            </w:r>
            <w:proofErr w:type="spellEnd"/>
          </w:p>
        </w:tc>
        <w:tc>
          <w:tcPr>
            <w:tcW w:w="0" w:type="auto"/>
            <w:hideMark/>
          </w:tcPr>
          <w:p w14:paraId="569920E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İzah</w:t>
            </w:r>
          </w:p>
        </w:tc>
        <w:tc>
          <w:tcPr>
            <w:tcW w:w="0" w:type="auto"/>
            <w:hideMark/>
          </w:tcPr>
          <w:p w14:paraId="4B909EA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Tətbiqi</w:t>
            </w:r>
            <w:proofErr w:type="spellEnd"/>
          </w:p>
        </w:tc>
      </w:tr>
      <w:tr w:rsidR="009F0122" w:rsidRPr="00717282" w14:paraId="1A16DB34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57F96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gramStart"/>
            <w:r w:rsidRPr="00717282">
              <w:rPr>
                <w:lang w:val="tr-TR"/>
              </w:rPr>
              <w:t>Dizayn</w:t>
            </w:r>
            <w:proofErr w:type="gram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qərarlarının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müəyyən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edilməsi</w:t>
            </w:r>
            <w:proofErr w:type="spellEnd"/>
          </w:p>
        </w:tc>
        <w:tc>
          <w:tcPr>
            <w:tcW w:w="0" w:type="auto"/>
            <w:hideMark/>
          </w:tcPr>
          <w:p w14:paraId="40072F5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Hansı </w:t>
            </w:r>
            <w:proofErr w:type="spellStart"/>
            <w:r w:rsidRPr="00717282">
              <w:rPr>
                <w:lang w:val="tr-TR"/>
              </w:rPr>
              <w:t>texnologiyalar</w:t>
            </w:r>
            <w:proofErr w:type="spellEnd"/>
            <w:r w:rsidRPr="00717282">
              <w:rPr>
                <w:lang w:val="tr-TR"/>
              </w:rPr>
              <w:t xml:space="preserve"> hansı </w:t>
            </w:r>
            <w:proofErr w:type="spellStart"/>
            <w:r w:rsidRPr="00717282">
              <w:rPr>
                <w:lang w:val="tr-TR"/>
              </w:rPr>
              <w:t>məqsədlərə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xidmət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edir</w:t>
            </w:r>
            <w:proofErr w:type="spellEnd"/>
            <w:r w:rsidRPr="00717282">
              <w:rPr>
                <w:lang w:val="tr-TR"/>
              </w:rPr>
              <w:t>?</w:t>
            </w:r>
          </w:p>
        </w:tc>
        <w:tc>
          <w:tcPr>
            <w:tcW w:w="0" w:type="auto"/>
            <w:hideMark/>
          </w:tcPr>
          <w:p w14:paraId="6EB1124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təhlükəsizlik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modulunun</w:t>
            </w:r>
            <w:proofErr w:type="spellEnd"/>
            <w:r w:rsidRPr="00717282">
              <w:rPr>
                <w:lang w:val="tr-TR"/>
              </w:rPr>
              <w:t xml:space="preserve"> seçimi</w:t>
            </w:r>
          </w:p>
        </w:tc>
      </w:tr>
      <w:tr w:rsidR="009F0122" w:rsidRPr="00717282" w14:paraId="527F364A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9E4105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TƏTBİQ</w:t>
            </w:r>
          </w:p>
        </w:tc>
        <w:tc>
          <w:tcPr>
            <w:tcW w:w="0" w:type="auto"/>
            <w:hideMark/>
          </w:tcPr>
          <w:p w14:paraId="3D549BA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Təlim</w:t>
            </w:r>
            <w:proofErr w:type="spellEnd"/>
            <w:r w:rsidRPr="00717282">
              <w:rPr>
                <w:lang w:val="tr-TR"/>
              </w:rPr>
              <w:t xml:space="preserve"> zamanı </w:t>
            </w:r>
            <w:proofErr w:type="spellStart"/>
            <w:r w:rsidRPr="00717282">
              <w:rPr>
                <w:lang w:val="tr-TR"/>
              </w:rPr>
              <w:t>sınaq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qərarları</w:t>
            </w:r>
            <w:proofErr w:type="spellEnd"/>
          </w:p>
        </w:tc>
        <w:tc>
          <w:tcPr>
            <w:tcW w:w="0" w:type="auto"/>
            <w:hideMark/>
          </w:tcPr>
          <w:p w14:paraId="71E3FD7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Pilot VR </w:t>
            </w:r>
            <w:proofErr w:type="spellStart"/>
            <w:r w:rsidRPr="00717282">
              <w:rPr>
                <w:lang w:val="tr-TR"/>
              </w:rPr>
              <w:t>dərsi</w:t>
            </w:r>
            <w:proofErr w:type="spellEnd"/>
          </w:p>
        </w:tc>
      </w:tr>
      <w:tr w:rsidR="009F0122" w:rsidRPr="00717282" w14:paraId="48A3331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52852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Proyeksiya</w:t>
            </w:r>
            <w:proofErr w:type="spellEnd"/>
          </w:p>
        </w:tc>
        <w:tc>
          <w:tcPr>
            <w:tcW w:w="0" w:type="auto"/>
            <w:hideMark/>
          </w:tcPr>
          <w:p w14:paraId="79CA316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Həyata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keçirildikdən</w:t>
            </w:r>
            <w:proofErr w:type="spellEnd"/>
            <w:r w:rsidRPr="00717282">
              <w:rPr>
                <w:lang w:val="tr-TR"/>
              </w:rPr>
              <w:t xml:space="preserve"> sonra </w:t>
            </w:r>
            <w:proofErr w:type="spellStart"/>
            <w:r w:rsidRPr="00717282">
              <w:rPr>
                <w:lang w:val="tr-TR"/>
              </w:rPr>
              <w:t>rəylərin</w:t>
            </w:r>
            <w:proofErr w:type="spellEnd"/>
            <w:r w:rsidRPr="00717282">
              <w:rPr>
                <w:lang w:val="tr-TR"/>
              </w:rPr>
              <w:t xml:space="preserve"> toplanması</w:t>
            </w:r>
          </w:p>
        </w:tc>
        <w:tc>
          <w:tcPr>
            <w:tcW w:w="0" w:type="auto"/>
            <w:hideMark/>
          </w:tcPr>
          <w:p w14:paraId="5CD73F4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Tələbələrin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əks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etdirmə</w:t>
            </w:r>
            <w:proofErr w:type="spellEnd"/>
            <w:r w:rsidRPr="00717282">
              <w:rPr>
                <w:lang w:val="tr-TR"/>
              </w:rPr>
              <w:t xml:space="preserve"> formaları</w:t>
            </w:r>
          </w:p>
        </w:tc>
      </w:tr>
    </w:tbl>
    <w:p w14:paraId="37EB4728" w14:textId="7FA9D6AC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5815888B" w14:textId="7FA82BC2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8.11 5E Modeli (</w:t>
      </w:r>
      <w:proofErr w:type="spellStart"/>
      <w:r w:rsidRPr="00717282">
        <w:rPr>
          <w:b/>
          <w:bCs/>
          <w:lang w:val="tr-TR"/>
        </w:rPr>
        <w:t>Məşğul</w:t>
      </w:r>
      <w:proofErr w:type="spellEnd"/>
      <w:r w:rsidRPr="00717282">
        <w:rPr>
          <w:b/>
          <w:bCs/>
          <w:lang w:val="tr-TR"/>
        </w:rPr>
        <w:t xml:space="preserve"> ol - </w:t>
      </w:r>
      <w:proofErr w:type="spellStart"/>
      <w:r w:rsidRPr="00717282">
        <w:rPr>
          <w:b/>
          <w:bCs/>
          <w:lang w:val="tr-TR"/>
        </w:rPr>
        <w:t>Kəşf</w:t>
      </w:r>
      <w:proofErr w:type="spellEnd"/>
      <w:r w:rsidRPr="00717282">
        <w:rPr>
          <w:b/>
          <w:bCs/>
          <w:lang w:val="tr-TR"/>
        </w:rPr>
        <w:t xml:space="preserve"> et - İzah et - </w:t>
      </w:r>
      <w:proofErr w:type="spellStart"/>
      <w:r w:rsidRPr="00717282">
        <w:rPr>
          <w:b/>
          <w:bCs/>
          <w:lang w:val="tr-TR"/>
        </w:rPr>
        <w:t>İşlət</w:t>
      </w:r>
      <w:proofErr w:type="spellEnd"/>
      <w:r w:rsidRPr="00717282">
        <w:rPr>
          <w:b/>
          <w:bCs/>
          <w:lang w:val="tr-TR"/>
        </w:rPr>
        <w:t xml:space="preserve"> - </w:t>
      </w:r>
      <w:proofErr w:type="spellStart"/>
      <w:r w:rsidRPr="00717282">
        <w:rPr>
          <w:b/>
          <w:bCs/>
          <w:lang w:val="tr-TR"/>
        </w:rPr>
        <w:t>Qiymətləndir</w:t>
      </w:r>
      <w:proofErr w:type="spellEnd"/>
      <w:r w:rsidRPr="00717282">
        <w:rPr>
          <w:b/>
          <w:bCs/>
          <w:lang w:val="tr-TR"/>
        </w:rPr>
        <w:t>)</w:t>
      </w:r>
    </w:p>
    <w:p w14:paraId="4D24337B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Əhatə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dairəsi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Elm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texnologiya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mühəndislik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təhsilində</w:t>
      </w:r>
      <w:proofErr w:type="spellEnd"/>
      <w:r w:rsidRPr="00717282">
        <w:rPr>
          <w:lang w:val="tr-TR"/>
        </w:rPr>
        <w:t xml:space="preserve"> geniş </w:t>
      </w:r>
      <w:proofErr w:type="spellStart"/>
      <w:r w:rsidRPr="00717282">
        <w:rPr>
          <w:lang w:val="tr-TR"/>
        </w:rPr>
        <w:t>yayılmışdır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</w:r>
      <w:proofErr w:type="spellStart"/>
      <w:r w:rsidRPr="00717282">
        <w:rPr>
          <w:b/>
          <w:bCs/>
          <w:lang w:val="tr-TR"/>
        </w:rPr>
        <w:t>Mərhələlər</w:t>
      </w:r>
      <w:proofErr w:type="spellEnd"/>
      <w:r w:rsidRPr="00717282">
        <w:rPr>
          <w:b/>
          <w:bCs/>
          <w:lang w:val="tr-TR"/>
        </w:rPr>
        <w:t>:</w:t>
      </w:r>
    </w:p>
    <w:p w14:paraId="00D7E09C" w14:textId="77777777" w:rsidR="009F0122" w:rsidRPr="00717282" w:rsidRDefault="009F0122" w:rsidP="0005079B">
      <w:pPr>
        <w:numPr>
          <w:ilvl w:val="0"/>
          <w:numId w:val="32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İştirak </w:t>
      </w:r>
      <w:proofErr w:type="spellStart"/>
      <w:r w:rsidRPr="00717282">
        <w:rPr>
          <w:b/>
          <w:bCs/>
          <w:lang w:val="tr-TR"/>
        </w:rPr>
        <w:t>etmək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diqqəti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cəlb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etmək</w:t>
      </w:r>
      <w:proofErr w:type="spellEnd"/>
    </w:p>
    <w:p w14:paraId="74D07BDD" w14:textId="77777777" w:rsidR="009F0122" w:rsidRPr="00717282" w:rsidRDefault="009F0122" w:rsidP="0005079B">
      <w:pPr>
        <w:numPr>
          <w:ilvl w:val="0"/>
          <w:numId w:val="32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Araşdırın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kəşf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</w:p>
    <w:p w14:paraId="7D2CBA27" w14:textId="77777777" w:rsidR="009F0122" w:rsidRPr="00717282" w:rsidRDefault="009F0122" w:rsidP="0005079B">
      <w:pPr>
        <w:numPr>
          <w:ilvl w:val="0"/>
          <w:numId w:val="32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İzah edin: </w:t>
      </w:r>
      <w:proofErr w:type="spellStart"/>
      <w:r w:rsidRPr="00717282">
        <w:rPr>
          <w:lang w:val="tr-TR"/>
        </w:rPr>
        <w:t>Müəllim</w:t>
      </w:r>
      <w:proofErr w:type="spellEnd"/>
      <w:r w:rsidRPr="00717282">
        <w:rPr>
          <w:lang w:val="tr-TR"/>
        </w:rPr>
        <w:t xml:space="preserve"> izah </w:t>
      </w:r>
      <w:proofErr w:type="spellStart"/>
      <w:r w:rsidRPr="00717282">
        <w:rPr>
          <w:lang w:val="tr-TR"/>
        </w:rPr>
        <w:t>edir</w:t>
      </w:r>
      <w:proofErr w:type="spellEnd"/>
    </w:p>
    <w:p w14:paraId="37EE7310" w14:textId="77777777" w:rsidR="009F0122" w:rsidRPr="00717282" w:rsidRDefault="009F0122" w:rsidP="0005079B">
      <w:pPr>
        <w:numPr>
          <w:ilvl w:val="0"/>
          <w:numId w:val="32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Ətraflı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Tətbiq</w:t>
      </w:r>
      <w:proofErr w:type="spellEnd"/>
      <w:r w:rsidRPr="00717282">
        <w:rPr>
          <w:lang w:val="tr-TR"/>
        </w:rPr>
        <w:t xml:space="preserve"> tamamlandı</w:t>
      </w:r>
    </w:p>
    <w:p w14:paraId="51C10142" w14:textId="77777777" w:rsidR="009F0122" w:rsidRPr="00717282" w:rsidRDefault="009F0122" w:rsidP="0005079B">
      <w:pPr>
        <w:numPr>
          <w:ilvl w:val="0"/>
          <w:numId w:val="32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Qiymətləndirmək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qiymətləndirilir</w:t>
      </w:r>
      <w:proofErr w:type="spellEnd"/>
    </w:p>
    <w:p w14:paraId="56BB54B6" w14:textId="77777777" w:rsidR="00271A98" w:rsidRDefault="00271A98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3E1748DE" w14:textId="0251DED5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VR </w:t>
      </w:r>
      <w:proofErr w:type="spellStart"/>
      <w:r w:rsidRPr="00717282">
        <w:rPr>
          <w:b/>
          <w:bCs/>
          <w:lang w:val="tr-TR"/>
        </w:rPr>
        <w:t>Tətbiqi</w:t>
      </w:r>
      <w:proofErr w:type="spellEnd"/>
      <w:r w:rsidRPr="00717282">
        <w:rPr>
          <w:b/>
          <w:bCs/>
          <w:lang w:val="tr-TR"/>
        </w:rPr>
        <w:t xml:space="preserve">: </w:t>
      </w:r>
      <w:r w:rsidR="00271A98">
        <w:rPr>
          <w:lang w:val="tr-TR"/>
        </w:rPr>
        <w:t xml:space="preserve">“VR </w:t>
      </w:r>
      <w:proofErr w:type="spellStart"/>
      <w:r w:rsidR="00271A98">
        <w:rPr>
          <w:lang w:val="tr-TR"/>
        </w:rPr>
        <w:t>Təhlükəsizliyi</w:t>
      </w:r>
      <w:proofErr w:type="spellEnd"/>
      <w:r w:rsidR="00271A98">
        <w:rPr>
          <w:lang w:val="tr-TR"/>
        </w:rPr>
        <w:t xml:space="preserve"> </w:t>
      </w:r>
      <w:proofErr w:type="spellStart"/>
      <w:r w:rsidR="00271A98">
        <w:rPr>
          <w:lang w:val="tr-TR"/>
        </w:rPr>
        <w:t>Simulyasiyasında</w:t>
      </w:r>
      <w:proofErr w:type="spellEnd"/>
      <w:r w:rsidR="00271A98">
        <w:rPr>
          <w:lang w:val="tr-TR"/>
        </w:rPr>
        <w:t xml:space="preserve">” </w:t>
      </w:r>
      <w:proofErr w:type="spellStart"/>
      <w:r w:rsidR="00271A98">
        <w:rPr>
          <w:lang w:val="tr-TR"/>
        </w:rPr>
        <w:t>şagird</w:t>
      </w:r>
      <w:proofErr w:type="spellEnd"/>
      <w:r w:rsidR="00271A98">
        <w:rPr>
          <w:lang w:val="tr-TR"/>
        </w:rPr>
        <w:t xml:space="preserve"> </w:t>
      </w:r>
      <w:proofErr w:type="spellStart"/>
      <w:r w:rsidR="00271A98">
        <w:rPr>
          <w:lang w:val="tr-TR"/>
        </w:rPr>
        <w:t>əvvəlcə</w:t>
      </w:r>
      <w:proofErr w:type="spellEnd"/>
      <w:r w:rsidR="00271A98">
        <w:rPr>
          <w:lang w:val="tr-TR"/>
        </w:rPr>
        <w:t xml:space="preserve"> problemi </w:t>
      </w:r>
      <w:proofErr w:type="spellStart"/>
      <w:r w:rsidR="00271A98">
        <w:rPr>
          <w:lang w:val="tr-TR"/>
        </w:rPr>
        <w:t>müşahidə</w:t>
      </w:r>
      <w:proofErr w:type="spellEnd"/>
      <w:r w:rsidR="00271A98">
        <w:rPr>
          <w:lang w:val="tr-TR"/>
        </w:rPr>
        <w:t xml:space="preserve"> </w:t>
      </w:r>
      <w:proofErr w:type="spellStart"/>
      <w:r w:rsidR="00271A98">
        <w:rPr>
          <w:lang w:val="tr-TR"/>
        </w:rPr>
        <w:t>edir</w:t>
      </w:r>
      <w:proofErr w:type="spellEnd"/>
      <w:r w:rsidR="00271A98">
        <w:rPr>
          <w:lang w:val="tr-TR"/>
        </w:rPr>
        <w:t xml:space="preserve"> (İştirak </w:t>
      </w:r>
      <w:proofErr w:type="spellStart"/>
      <w:r w:rsidR="00271A98">
        <w:rPr>
          <w:lang w:val="tr-TR"/>
        </w:rPr>
        <w:t>edir</w:t>
      </w:r>
      <w:proofErr w:type="spellEnd"/>
      <w:r w:rsidR="00271A98">
        <w:rPr>
          <w:lang w:val="tr-TR"/>
        </w:rPr>
        <w:t xml:space="preserve">), sonra </w:t>
      </w:r>
      <w:proofErr w:type="spellStart"/>
      <w:r w:rsidR="00271A98">
        <w:rPr>
          <w:lang w:val="tr-TR"/>
        </w:rPr>
        <w:t>həllini</w:t>
      </w:r>
      <w:proofErr w:type="spellEnd"/>
      <w:r w:rsidR="00271A98">
        <w:rPr>
          <w:lang w:val="tr-TR"/>
        </w:rPr>
        <w:t xml:space="preserve"> </w:t>
      </w:r>
      <w:proofErr w:type="spellStart"/>
      <w:r w:rsidR="00271A98">
        <w:rPr>
          <w:lang w:val="tr-TR"/>
        </w:rPr>
        <w:t>sınayır</w:t>
      </w:r>
      <w:proofErr w:type="spellEnd"/>
      <w:r w:rsidR="00271A98">
        <w:rPr>
          <w:lang w:val="tr-TR"/>
        </w:rPr>
        <w:t xml:space="preserve"> (</w:t>
      </w:r>
      <w:proofErr w:type="spellStart"/>
      <w:r w:rsidR="00271A98">
        <w:rPr>
          <w:lang w:val="tr-TR"/>
        </w:rPr>
        <w:t>Araşdır</w:t>
      </w:r>
      <w:proofErr w:type="spellEnd"/>
      <w:r w:rsidR="00271A98">
        <w:rPr>
          <w:lang w:val="tr-TR"/>
        </w:rPr>
        <w:t xml:space="preserve">), </w:t>
      </w:r>
      <w:proofErr w:type="spellStart"/>
      <w:r w:rsidR="00271A98">
        <w:rPr>
          <w:lang w:val="tr-TR"/>
        </w:rPr>
        <w:t>müəllim</w:t>
      </w:r>
      <w:proofErr w:type="spellEnd"/>
      <w:r w:rsidR="00271A98">
        <w:rPr>
          <w:lang w:val="tr-TR"/>
        </w:rPr>
        <w:t xml:space="preserve"> izah </w:t>
      </w:r>
      <w:proofErr w:type="spellStart"/>
      <w:r w:rsidR="00271A98">
        <w:rPr>
          <w:lang w:val="tr-TR"/>
        </w:rPr>
        <w:t>edir</w:t>
      </w:r>
      <w:proofErr w:type="spellEnd"/>
      <w:r w:rsidR="00271A98">
        <w:rPr>
          <w:lang w:val="tr-TR"/>
        </w:rPr>
        <w:t xml:space="preserve"> (İzah </w:t>
      </w:r>
      <w:proofErr w:type="spellStart"/>
      <w:r w:rsidR="00271A98">
        <w:rPr>
          <w:lang w:val="tr-TR"/>
        </w:rPr>
        <w:t>edir</w:t>
      </w:r>
      <w:proofErr w:type="spellEnd"/>
      <w:r w:rsidR="00271A98">
        <w:rPr>
          <w:lang w:val="tr-TR"/>
        </w:rPr>
        <w:t xml:space="preserve">) </w:t>
      </w:r>
      <w:proofErr w:type="spellStart"/>
      <w:r w:rsidR="00271A98">
        <w:rPr>
          <w:lang w:val="tr-TR"/>
        </w:rPr>
        <w:t>və</w:t>
      </w:r>
      <w:proofErr w:type="spellEnd"/>
      <w:r w:rsidR="00271A98">
        <w:rPr>
          <w:lang w:val="tr-TR"/>
        </w:rPr>
        <w:t xml:space="preserve"> </w:t>
      </w:r>
      <w:proofErr w:type="spellStart"/>
      <w:r w:rsidR="00271A98">
        <w:rPr>
          <w:lang w:val="tr-TR"/>
        </w:rPr>
        <w:t>tələbələr</w:t>
      </w:r>
      <w:proofErr w:type="spellEnd"/>
      <w:r w:rsidR="00271A98">
        <w:rPr>
          <w:lang w:val="tr-TR"/>
        </w:rPr>
        <w:t xml:space="preserve"> </w:t>
      </w:r>
      <w:proofErr w:type="spellStart"/>
      <w:r w:rsidR="00271A98">
        <w:rPr>
          <w:lang w:val="tr-TR"/>
        </w:rPr>
        <w:t>qiymətləndirilir</w:t>
      </w:r>
      <w:proofErr w:type="spellEnd"/>
      <w:r w:rsidR="00271A98">
        <w:rPr>
          <w:lang w:val="tr-TR"/>
        </w:rPr>
        <w:t xml:space="preserve"> (</w:t>
      </w:r>
      <w:proofErr w:type="spellStart"/>
      <w:r w:rsidR="00271A98">
        <w:rPr>
          <w:lang w:val="tr-TR"/>
        </w:rPr>
        <w:t>Qiymətləndirir</w:t>
      </w:r>
      <w:proofErr w:type="spellEnd"/>
      <w:r w:rsidR="00271A98">
        <w:rPr>
          <w:lang w:val="tr-TR"/>
        </w:rPr>
        <w:t>).</w:t>
      </w:r>
    </w:p>
    <w:p w14:paraId="7BCE0480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1E534657" w14:textId="726A871B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8.12 </w:t>
      </w:r>
      <w:proofErr w:type="spellStart"/>
      <w:r w:rsidRPr="00717282">
        <w:rPr>
          <w:b/>
          <w:bCs/>
          <w:lang w:val="tr-TR"/>
        </w:rPr>
        <w:t>Zərurətin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Qat</w:t>
      </w:r>
      <w:proofErr w:type="spellEnd"/>
      <w:r w:rsidRPr="00717282">
        <w:rPr>
          <w:b/>
          <w:bCs/>
          <w:lang w:val="tr-TR"/>
        </w:rPr>
        <w:t xml:space="preserve"> Modeli</w:t>
      </w:r>
    </w:p>
    <w:p w14:paraId="7BBE3B56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Bu model </w:t>
      </w:r>
      <w:proofErr w:type="spellStart"/>
      <w:r w:rsidRPr="00717282">
        <w:rPr>
          <w:lang w:val="tr-TR"/>
        </w:rPr>
        <w:t>təlim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məqsədlərini</w:t>
      </w:r>
      <w:proofErr w:type="spellEnd"/>
      <w:r w:rsidRPr="00717282">
        <w:rPr>
          <w:lang w:val="tr-TR"/>
        </w:rPr>
        <w:t xml:space="preserve"> </w:t>
      </w:r>
      <w:r w:rsidRPr="00717282">
        <w:rPr>
          <w:b/>
          <w:bCs/>
          <w:lang w:val="tr-TR"/>
        </w:rPr>
        <w:t xml:space="preserve">onların </w:t>
      </w:r>
      <w:proofErr w:type="spellStart"/>
      <w:r w:rsidRPr="00717282">
        <w:rPr>
          <w:b/>
          <w:bCs/>
          <w:lang w:val="tr-TR"/>
        </w:rPr>
        <w:t>prioriteti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zərurətinə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görə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lang w:val="tr-TR"/>
        </w:rPr>
        <w:t>təsnif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 xml:space="preserve"> . </w:t>
      </w:r>
      <w:r w:rsidRPr="00717282">
        <w:rPr>
          <w:lang w:val="tr-TR"/>
        </w:rPr>
        <w:br/>
        <w:t xml:space="preserve">VR </w:t>
      </w:r>
      <w:proofErr w:type="spellStart"/>
      <w:r w:rsidRPr="00717282">
        <w:rPr>
          <w:lang w:val="tr-TR"/>
        </w:rPr>
        <w:t>məzmununda</w:t>
      </w:r>
      <w:proofErr w:type="spellEnd"/>
      <w:r w:rsidRPr="00717282">
        <w:rPr>
          <w:lang w:val="tr-TR"/>
        </w:rPr>
        <w:t xml:space="preserve"> o, hansı </w:t>
      </w:r>
      <w:proofErr w:type="spellStart"/>
      <w:r w:rsidRPr="00717282">
        <w:rPr>
          <w:lang w:val="tr-TR"/>
        </w:rPr>
        <w:t>bacarıqların</w:t>
      </w:r>
      <w:proofErr w:type="spellEnd"/>
      <w:r w:rsidRPr="00717282">
        <w:rPr>
          <w:lang w:val="tr-TR"/>
        </w:rPr>
        <w:t xml:space="preserve"> “kritik”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hansının “</w:t>
      </w:r>
      <w:proofErr w:type="spellStart"/>
      <w:r w:rsidRPr="00717282">
        <w:rPr>
          <w:lang w:val="tr-TR"/>
        </w:rPr>
        <w:t>dəstəkləyici</w:t>
      </w:r>
      <w:proofErr w:type="spellEnd"/>
      <w:r w:rsidRPr="00717282">
        <w:rPr>
          <w:lang w:val="tr-TR"/>
        </w:rPr>
        <w:t xml:space="preserve">” olduğunu </w:t>
      </w:r>
      <w:proofErr w:type="spellStart"/>
      <w:r w:rsidRPr="00717282">
        <w:rPr>
          <w:lang w:val="tr-TR"/>
        </w:rPr>
        <w:t>müəyyən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035"/>
        <w:gridCol w:w="3517"/>
        <w:gridCol w:w="4070"/>
      </w:tblGrid>
      <w:tr w:rsidR="009F0122" w:rsidRPr="00717282" w14:paraId="1BA7E6F5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F75A3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Qat</w:t>
            </w:r>
            <w:proofErr w:type="spellEnd"/>
          </w:p>
        </w:tc>
        <w:tc>
          <w:tcPr>
            <w:tcW w:w="0" w:type="auto"/>
            <w:hideMark/>
          </w:tcPr>
          <w:p w14:paraId="6B4DA3B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Tərif</w:t>
            </w:r>
            <w:proofErr w:type="spellEnd"/>
          </w:p>
        </w:tc>
        <w:tc>
          <w:tcPr>
            <w:tcW w:w="0" w:type="auto"/>
            <w:hideMark/>
          </w:tcPr>
          <w:p w14:paraId="1C8E56E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Misal</w:t>
            </w:r>
          </w:p>
        </w:tc>
      </w:tr>
      <w:tr w:rsidR="009F0122" w:rsidRPr="00717282" w14:paraId="695FCDA7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3540A1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1. </w:t>
            </w:r>
            <w:proofErr w:type="spellStart"/>
            <w:r w:rsidRPr="00717282">
              <w:rPr>
                <w:lang w:val="tr-TR"/>
              </w:rPr>
              <w:t>Vəqf</w:t>
            </w:r>
            <w:proofErr w:type="spellEnd"/>
          </w:p>
        </w:tc>
        <w:tc>
          <w:tcPr>
            <w:tcW w:w="0" w:type="auto"/>
            <w:hideMark/>
          </w:tcPr>
          <w:p w14:paraId="1A13D9F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Məcburi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bilik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bacarıqlar</w:t>
            </w:r>
            <w:proofErr w:type="spellEnd"/>
          </w:p>
        </w:tc>
        <w:tc>
          <w:tcPr>
            <w:tcW w:w="0" w:type="auto"/>
            <w:hideMark/>
          </w:tcPr>
          <w:p w14:paraId="069DA8C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Əməyin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mühafizəsi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qaydaları</w:t>
            </w:r>
            <w:proofErr w:type="spellEnd"/>
          </w:p>
        </w:tc>
      </w:tr>
      <w:tr w:rsidR="009F0122" w:rsidRPr="00717282" w14:paraId="3165416D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B615BD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2. </w:t>
            </w:r>
            <w:proofErr w:type="spellStart"/>
            <w:r w:rsidRPr="00717282">
              <w:rPr>
                <w:lang w:val="tr-TR"/>
              </w:rPr>
              <w:t>Dəstəkləyici</w:t>
            </w:r>
            <w:proofErr w:type="spellEnd"/>
          </w:p>
        </w:tc>
        <w:tc>
          <w:tcPr>
            <w:tcW w:w="0" w:type="auto"/>
            <w:hideMark/>
          </w:tcPr>
          <w:p w14:paraId="010CBDE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Əsas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bacarığı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asanlaşdıran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məzmun</w:t>
            </w:r>
            <w:proofErr w:type="spellEnd"/>
          </w:p>
        </w:tc>
        <w:tc>
          <w:tcPr>
            <w:tcW w:w="0" w:type="auto"/>
            <w:hideMark/>
          </w:tcPr>
          <w:p w14:paraId="60DDA08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Avadanlıq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təqdimatı</w:t>
            </w:r>
            <w:proofErr w:type="spellEnd"/>
          </w:p>
        </w:tc>
      </w:tr>
      <w:tr w:rsidR="009F0122" w:rsidRPr="00717282" w14:paraId="460D82B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8BCFB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3. </w:t>
            </w:r>
            <w:proofErr w:type="spellStart"/>
            <w:r w:rsidRPr="00717282">
              <w:rPr>
                <w:lang w:val="tr-TR"/>
              </w:rPr>
              <w:t>Zənginləşdirmə</w:t>
            </w:r>
            <w:proofErr w:type="spellEnd"/>
          </w:p>
        </w:tc>
        <w:tc>
          <w:tcPr>
            <w:tcW w:w="0" w:type="auto"/>
            <w:hideMark/>
          </w:tcPr>
          <w:p w14:paraId="52AD30A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Qabaqcıl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mövzular</w:t>
            </w:r>
            <w:proofErr w:type="spellEnd"/>
          </w:p>
        </w:tc>
        <w:tc>
          <w:tcPr>
            <w:tcW w:w="0" w:type="auto"/>
            <w:hideMark/>
          </w:tcPr>
          <w:p w14:paraId="5930F40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Enerji </w:t>
            </w:r>
            <w:proofErr w:type="spellStart"/>
            <w:r w:rsidRPr="00717282">
              <w:rPr>
                <w:lang w:val="tr-TR"/>
              </w:rPr>
              <w:t>səmərəliliyinin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optimallaşdırılması</w:t>
            </w:r>
            <w:proofErr w:type="spellEnd"/>
          </w:p>
        </w:tc>
      </w:tr>
    </w:tbl>
    <w:p w14:paraId="629DF893" w14:textId="2649D264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Bu model VR </w:t>
      </w:r>
      <w:proofErr w:type="spellStart"/>
      <w:r w:rsidRPr="00717282">
        <w:rPr>
          <w:lang w:val="tr-TR"/>
        </w:rPr>
        <w:t>məzmun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ardıcıllığında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pedaqoji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prioritetləşdirməni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təmin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</w:t>
      </w:r>
    </w:p>
    <w:p w14:paraId="30088473" w14:textId="77777777" w:rsidR="0005079B" w:rsidRPr="00717282" w:rsidRDefault="0005079B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615605FA" w14:textId="05EEAA50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>8.13 SAM (</w:t>
      </w:r>
      <w:proofErr w:type="spellStart"/>
      <w:r w:rsidRPr="00717282">
        <w:rPr>
          <w:b/>
          <w:bCs/>
          <w:lang w:val="tr-TR"/>
        </w:rPr>
        <w:t>Ardıcıl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Təxminlər</w:t>
      </w:r>
      <w:proofErr w:type="spellEnd"/>
      <w:r w:rsidRPr="00717282">
        <w:rPr>
          <w:b/>
          <w:bCs/>
          <w:lang w:val="tr-TR"/>
        </w:rPr>
        <w:t xml:space="preserve"> Modeli)</w:t>
      </w:r>
    </w:p>
    <w:p w14:paraId="3C303B36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Fəlsəfə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Klassik</w:t>
      </w:r>
      <w:proofErr w:type="spellEnd"/>
      <w:r w:rsidRPr="00717282">
        <w:rPr>
          <w:lang w:val="tr-TR"/>
        </w:rPr>
        <w:t xml:space="preserve"> ADDIE-</w:t>
      </w:r>
      <w:proofErr w:type="spellStart"/>
      <w:r w:rsidRPr="00717282">
        <w:rPr>
          <w:lang w:val="tr-TR"/>
        </w:rPr>
        <w:t>nin</w:t>
      </w:r>
      <w:proofErr w:type="spellEnd"/>
      <w:r w:rsidRPr="00717282">
        <w:rPr>
          <w:lang w:val="tr-TR"/>
        </w:rPr>
        <w:t xml:space="preserve"> çevik </w:t>
      </w:r>
      <w:proofErr w:type="spellStart"/>
      <w:r w:rsidRPr="00717282">
        <w:rPr>
          <w:lang w:val="tr-TR"/>
        </w:rPr>
        <w:t>versiyası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Kiçik</w:t>
      </w:r>
      <w:proofErr w:type="spellEnd"/>
      <w:r w:rsidRPr="00717282">
        <w:rPr>
          <w:lang w:val="tr-TR"/>
        </w:rPr>
        <w:t xml:space="preserve">, lakin </w:t>
      </w:r>
      <w:proofErr w:type="spellStart"/>
      <w:r w:rsidRPr="00717282">
        <w:rPr>
          <w:lang w:val="tr-TR"/>
        </w:rPr>
        <w:t>sürətli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təkmilləşdirmələr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davamlı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rəy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edilir.</w:t>
      </w:r>
    </w:p>
    <w:p w14:paraId="215C55F8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Mərhələlər</w:t>
      </w:r>
      <w:proofErr w:type="spellEnd"/>
      <w:r w:rsidRPr="00717282">
        <w:rPr>
          <w:b/>
          <w:bCs/>
          <w:lang w:val="tr-TR"/>
        </w:rPr>
        <w:t>:</w:t>
      </w:r>
    </w:p>
    <w:p w14:paraId="6E5ACC47" w14:textId="77777777" w:rsidR="009F0122" w:rsidRPr="00717282" w:rsidRDefault="009F0122" w:rsidP="0005079B">
      <w:pPr>
        <w:numPr>
          <w:ilvl w:val="0"/>
          <w:numId w:val="33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Hazırlıq</w:t>
      </w:r>
      <w:proofErr w:type="spellEnd"/>
    </w:p>
    <w:p w14:paraId="2C5BC10C" w14:textId="77777777" w:rsidR="009F0122" w:rsidRPr="00717282" w:rsidRDefault="009F0122" w:rsidP="0005079B">
      <w:pPr>
        <w:numPr>
          <w:ilvl w:val="0"/>
          <w:numId w:val="33"/>
        </w:numPr>
        <w:spacing w:after="120" w:line="288" w:lineRule="auto"/>
        <w:contextualSpacing/>
        <w:mirrorIndents/>
        <w:rPr>
          <w:lang w:val="tr-TR"/>
        </w:rPr>
      </w:pPr>
      <w:proofErr w:type="gramStart"/>
      <w:r w:rsidRPr="00717282">
        <w:rPr>
          <w:lang w:val="tr-TR"/>
        </w:rPr>
        <w:lastRenderedPageBreak/>
        <w:t>Dizayn</w:t>
      </w:r>
      <w:proofErr w:type="gram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dövrü</w:t>
      </w:r>
      <w:proofErr w:type="spellEnd"/>
    </w:p>
    <w:p w14:paraId="5709A992" w14:textId="77777777" w:rsidR="009F0122" w:rsidRDefault="009F0122" w:rsidP="0005079B">
      <w:pPr>
        <w:numPr>
          <w:ilvl w:val="0"/>
          <w:numId w:val="33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İcra </w:t>
      </w:r>
      <w:proofErr w:type="spellStart"/>
      <w:r w:rsidRPr="00717282">
        <w:rPr>
          <w:lang w:val="tr-TR"/>
        </w:rPr>
        <w:t>dövrü</w:t>
      </w:r>
      <w:proofErr w:type="spellEnd"/>
    </w:p>
    <w:p w14:paraId="7D4F6AE3" w14:textId="77777777" w:rsidR="00271A98" w:rsidRPr="00717282" w:rsidRDefault="00271A98" w:rsidP="00271A98">
      <w:pPr>
        <w:spacing w:after="120" w:line="288" w:lineRule="auto"/>
        <w:ind w:left="720"/>
        <w:contextualSpacing/>
        <w:mirrorIndents/>
        <w:rPr>
          <w:lang w:val="tr-TR"/>
        </w:rPr>
      </w:pP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2370"/>
        <w:gridCol w:w="6017"/>
      </w:tblGrid>
      <w:tr w:rsidR="009F0122" w:rsidRPr="00717282" w14:paraId="08F3BE41" w14:textId="77777777" w:rsidTr="00B936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BB396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Güclü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tərəflər</w:t>
            </w:r>
            <w:proofErr w:type="spellEnd"/>
          </w:p>
        </w:tc>
        <w:tc>
          <w:tcPr>
            <w:tcW w:w="0" w:type="auto"/>
            <w:hideMark/>
          </w:tcPr>
          <w:p w14:paraId="3197005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Tətbiqi</w:t>
            </w:r>
            <w:proofErr w:type="spellEnd"/>
          </w:p>
        </w:tc>
      </w:tr>
      <w:tr w:rsidR="009F0122" w:rsidRPr="009942E7" w14:paraId="3A26D367" w14:textId="77777777" w:rsidTr="00B936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D6782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Sürətli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təftiş</w:t>
            </w:r>
            <w:proofErr w:type="spellEnd"/>
            <w:r w:rsidRPr="00717282">
              <w:rPr>
                <w:lang w:val="tr-TR"/>
              </w:rPr>
              <w:t>, çeviklik</w:t>
            </w:r>
          </w:p>
        </w:tc>
        <w:tc>
          <w:tcPr>
            <w:tcW w:w="0" w:type="auto"/>
            <w:hideMark/>
          </w:tcPr>
          <w:p w14:paraId="03CBBD3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modulunun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hər</w:t>
            </w:r>
            <w:proofErr w:type="spellEnd"/>
            <w:r w:rsidRPr="00717282">
              <w:rPr>
                <w:lang w:val="tr-TR"/>
              </w:rPr>
              <w:t xml:space="preserve"> bir </w:t>
            </w:r>
            <w:proofErr w:type="spellStart"/>
            <w:r w:rsidRPr="00717282">
              <w:rPr>
                <w:lang w:val="tr-TR"/>
              </w:rPr>
              <w:t>versiyası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tələbə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rəyi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əsasında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yenilənir</w:t>
            </w:r>
            <w:proofErr w:type="spellEnd"/>
          </w:p>
        </w:tc>
      </w:tr>
    </w:tbl>
    <w:p w14:paraId="5793DED9" w14:textId="77777777" w:rsidR="00B936AA" w:rsidRPr="00717282" w:rsidRDefault="00B936AA" w:rsidP="0005079B">
      <w:pPr>
        <w:spacing w:after="120" w:line="288" w:lineRule="auto"/>
        <w:contextualSpacing/>
        <w:mirrorIndents/>
        <w:rPr>
          <w:rFonts w:cs="Segoe UI Emoji"/>
          <w:b/>
          <w:bCs/>
          <w:lang w:val="tr-TR"/>
        </w:rPr>
      </w:pPr>
    </w:p>
    <w:p w14:paraId="658190A4" w14:textId="5ED900A0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8.14 </w:t>
      </w:r>
      <w:proofErr w:type="spellStart"/>
      <w:r w:rsidRPr="00717282">
        <w:rPr>
          <w:b/>
          <w:bCs/>
          <w:lang w:val="tr-TR"/>
        </w:rPr>
        <w:t>Təsadüfi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Nəzarət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Edilən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Sınaqlar</w:t>
      </w:r>
      <w:proofErr w:type="spellEnd"/>
      <w:r w:rsidRPr="00717282">
        <w:rPr>
          <w:b/>
          <w:bCs/>
          <w:lang w:val="tr-TR"/>
        </w:rPr>
        <w:t xml:space="preserve"> (RCT)</w:t>
      </w:r>
    </w:p>
    <w:p w14:paraId="3696C210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Tərif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Təhsildə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effektivliyi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ölçmək</w:t>
      </w:r>
      <w:proofErr w:type="spellEnd"/>
      <w:r w:rsidRPr="00717282">
        <w:rPr>
          <w:lang w:val="tr-TR"/>
        </w:rPr>
        <w:t xml:space="preserve"> üçün </w:t>
      </w:r>
      <w:proofErr w:type="spellStart"/>
      <w:r w:rsidRPr="00717282">
        <w:rPr>
          <w:lang w:val="tr-TR"/>
        </w:rPr>
        <w:t>istifadə</w:t>
      </w:r>
      <w:proofErr w:type="spellEnd"/>
      <w:r w:rsidRPr="00717282">
        <w:rPr>
          <w:lang w:val="tr-TR"/>
        </w:rPr>
        <w:t xml:space="preserve"> olunan </w:t>
      </w:r>
      <w:proofErr w:type="spellStart"/>
      <w:r w:rsidRPr="00717282">
        <w:rPr>
          <w:lang w:val="tr-TR"/>
        </w:rPr>
        <w:t>elmi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tədqiqat</w:t>
      </w:r>
      <w:proofErr w:type="spellEnd"/>
      <w:r w:rsidRPr="00717282">
        <w:rPr>
          <w:lang w:val="tr-TR"/>
        </w:rPr>
        <w:t xml:space="preserve"> metodu. </w:t>
      </w:r>
      <w:r w:rsidRPr="00717282">
        <w:rPr>
          <w:lang w:val="tr-TR"/>
        </w:rPr>
        <w:br/>
        <w:t xml:space="preserve">Bir </w:t>
      </w:r>
      <w:proofErr w:type="spellStart"/>
      <w:r w:rsidRPr="00717282">
        <w:rPr>
          <w:lang w:val="tr-TR"/>
        </w:rPr>
        <w:t>qrup</w:t>
      </w:r>
      <w:proofErr w:type="spellEnd"/>
      <w:r w:rsidRPr="00717282">
        <w:rPr>
          <w:lang w:val="tr-TR"/>
        </w:rPr>
        <w:t xml:space="preserve"> VR </w:t>
      </w:r>
      <w:proofErr w:type="spellStart"/>
      <w:r w:rsidRPr="00717282">
        <w:rPr>
          <w:lang w:val="tr-TR"/>
        </w:rPr>
        <w:t>əsaslı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təlim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digəri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isə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ənənəvi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təlim</w:t>
      </w:r>
      <w:proofErr w:type="spellEnd"/>
      <w:r w:rsidRPr="00717282">
        <w:rPr>
          <w:lang w:val="tr-TR"/>
        </w:rPr>
        <w:t xml:space="preserve"> alır; </w:t>
      </w:r>
      <w:proofErr w:type="spellStart"/>
      <w:r w:rsidRPr="00717282">
        <w:rPr>
          <w:lang w:val="tr-TR"/>
        </w:rPr>
        <w:t>nəticələr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müqayisə</w:t>
      </w:r>
      <w:proofErr w:type="spellEnd"/>
      <w:r w:rsidRPr="00717282">
        <w:rPr>
          <w:lang w:val="tr-TR"/>
        </w:rPr>
        <w:t xml:space="preserve"> edilir.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235"/>
        <w:gridCol w:w="2332"/>
        <w:gridCol w:w="5055"/>
      </w:tblGrid>
      <w:tr w:rsidR="009F0122" w:rsidRPr="00717282" w14:paraId="5D6F28EE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9FBB8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Məqsəd</w:t>
            </w:r>
            <w:proofErr w:type="spellEnd"/>
          </w:p>
        </w:tc>
        <w:tc>
          <w:tcPr>
            <w:tcW w:w="0" w:type="auto"/>
            <w:hideMark/>
          </w:tcPr>
          <w:p w14:paraId="1AE9EA1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Üstünlük</w:t>
            </w:r>
          </w:p>
        </w:tc>
        <w:tc>
          <w:tcPr>
            <w:tcW w:w="0" w:type="auto"/>
            <w:hideMark/>
          </w:tcPr>
          <w:p w14:paraId="1AC6F34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istifadə</w:t>
            </w:r>
            <w:proofErr w:type="spellEnd"/>
            <w:r w:rsidRPr="00717282">
              <w:rPr>
                <w:lang w:val="tr-TR"/>
              </w:rPr>
              <w:t xml:space="preserve"> edin</w:t>
            </w:r>
          </w:p>
        </w:tc>
      </w:tr>
      <w:tr w:rsidR="009F0122" w:rsidRPr="009942E7" w14:paraId="285CD45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82194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Effektivliyin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ölçülməsi</w:t>
            </w:r>
            <w:proofErr w:type="spellEnd"/>
          </w:p>
        </w:tc>
        <w:tc>
          <w:tcPr>
            <w:tcW w:w="0" w:type="auto"/>
            <w:hideMark/>
          </w:tcPr>
          <w:p w14:paraId="7610014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Elmi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etibarlılığı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təmin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edir</w:t>
            </w:r>
            <w:proofErr w:type="spellEnd"/>
          </w:p>
        </w:tc>
        <w:tc>
          <w:tcPr>
            <w:tcW w:w="0" w:type="auto"/>
            <w:hideMark/>
          </w:tcPr>
          <w:p w14:paraId="5F0D9D6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modulunun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müvəffəqiyyət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dərəcəsinin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sınaqdan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keçirilməsi</w:t>
            </w:r>
            <w:proofErr w:type="spellEnd"/>
          </w:p>
        </w:tc>
      </w:tr>
    </w:tbl>
    <w:p w14:paraId="44481BD0" w14:textId="66CA7E2A" w:rsidR="00B936AA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lang w:val="tr-TR"/>
        </w:rPr>
        <w:t xml:space="preserve"> </w:t>
      </w:r>
    </w:p>
    <w:p w14:paraId="0C4A9F24" w14:textId="45255559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RCT-</w:t>
      </w:r>
      <w:proofErr w:type="spellStart"/>
      <w:r w:rsidRPr="00717282">
        <w:rPr>
          <w:lang w:val="tr-TR"/>
        </w:rPr>
        <w:t>lər</w:t>
      </w:r>
      <w:proofErr w:type="spellEnd"/>
      <w:r w:rsidRPr="00717282">
        <w:rPr>
          <w:lang w:val="tr-TR"/>
        </w:rPr>
        <w:t xml:space="preserve"> VRinVET </w:t>
      </w:r>
      <w:proofErr w:type="spellStart"/>
      <w:r w:rsidRPr="00717282">
        <w:rPr>
          <w:lang w:val="tr-TR"/>
        </w:rPr>
        <w:t>layihəsinin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təsirini</w:t>
      </w:r>
      <w:proofErr w:type="spellEnd"/>
      <w:r w:rsidRPr="00717282">
        <w:rPr>
          <w:lang w:val="tr-TR"/>
        </w:rPr>
        <w:t xml:space="preserve"> nümayiş </w:t>
      </w:r>
      <w:proofErr w:type="spellStart"/>
      <w:r w:rsidRPr="00717282">
        <w:rPr>
          <w:lang w:val="tr-TR"/>
        </w:rPr>
        <w:t>etdirmək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yayım </w:t>
      </w:r>
      <w:proofErr w:type="spellStart"/>
      <w:r w:rsidRPr="00717282">
        <w:rPr>
          <w:lang w:val="tr-TR"/>
        </w:rPr>
        <w:t>fəaliyyətlərinə</w:t>
      </w:r>
      <w:proofErr w:type="spellEnd"/>
      <w:r w:rsidRPr="00717282">
        <w:rPr>
          <w:lang w:val="tr-TR"/>
        </w:rPr>
        <w:t xml:space="preserve"> sübuta </w:t>
      </w:r>
      <w:proofErr w:type="spellStart"/>
      <w:r w:rsidRPr="00717282">
        <w:rPr>
          <w:lang w:val="tr-TR"/>
        </w:rPr>
        <w:t>əsaslanan</w:t>
      </w:r>
      <w:proofErr w:type="spellEnd"/>
      <w:r w:rsidRPr="00717282">
        <w:rPr>
          <w:lang w:val="tr-TR"/>
        </w:rPr>
        <w:t xml:space="preserve"> yanaşma </w:t>
      </w:r>
      <w:proofErr w:type="spellStart"/>
      <w:r w:rsidRPr="00717282">
        <w:rPr>
          <w:lang w:val="tr-TR"/>
        </w:rPr>
        <w:t>yaratmaq</w:t>
      </w:r>
      <w:proofErr w:type="spellEnd"/>
      <w:r w:rsidRPr="00717282">
        <w:rPr>
          <w:lang w:val="tr-TR"/>
        </w:rPr>
        <w:t xml:space="preserve"> üçün </w:t>
      </w:r>
      <w:proofErr w:type="spellStart"/>
      <w:r w:rsidRPr="00717282">
        <w:rPr>
          <w:lang w:val="tr-TR"/>
        </w:rPr>
        <w:t>idealdır</w:t>
      </w:r>
      <w:proofErr w:type="spellEnd"/>
      <w:r w:rsidRPr="00717282">
        <w:rPr>
          <w:lang w:val="tr-TR"/>
        </w:rPr>
        <w:t>.</w:t>
      </w:r>
    </w:p>
    <w:p w14:paraId="022446E5" w14:textId="04ABA0DE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8.15 </w:t>
      </w:r>
      <w:proofErr w:type="spellStart"/>
      <w:r w:rsidRPr="00717282">
        <w:rPr>
          <w:b/>
          <w:bCs/>
          <w:lang w:val="tr-TR"/>
        </w:rPr>
        <w:t>Nəticə</w:t>
      </w:r>
      <w:proofErr w:type="spellEnd"/>
      <w:r w:rsidRPr="00717282">
        <w:rPr>
          <w:b/>
          <w:bCs/>
          <w:lang w:val="tr-TR"/>
        </w:rPr>
        <w:t xml:space="preserve">: Model seçimi üçün </w:t>
      </w:r>
      <w:proofErr w:type="spellStart"/>
      <w:r w:rsidRPr="00717282">
        <w:rPr>
          <w:b/>
          <w:bCs/>
          <w:lang w:val="tr-TR"/>
        </w:rPr>
        <w:t>tövsiyə</w:t>
      </w:r>
      <w:proofErr w:type="spell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4149"/>
        <w:gridCol w:w="3022"/>
      </w:tblGrid>
      <w:tr w:rsidR="009F0122" w:rsidRPr="00717282" w14:paraId="18ADD3D6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C07D2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Məqsəd</w:t>
            </w:r>
            <w:proofErr w:type="spellEnd"/>
          </w:p>
        </w:tc>
        <w:tc>
          <w:tcPr>
            <w:tcW w:w="0" w:type="auto"/>
            <w:hideMark/>
          </w:tcPr>
          <w:p w14:paraId="278E49B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Tövsiyə</w:t>
            </w:r>
            <w:proofErr w:type="spellEnd"/>
            <w:r w:rsidRPr="00717282">
              <w:rPr>
                <w:lang w:val="tr-TR"/>
              </w:rPr>
              <w:t xml:space="preserve"> olunan Model</w:t>
            </w:r>
          </w:p>
        </w:tc>
      </w:tr>
      <w:tr w:rsidR="009F0122" w:rsidRPr="00717282" w14:paraId="3F667677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FA4659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Sistemli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klassik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proseslər</w:t>
            </w:r>
            <w:proofErr w:type="spellEnd"/>
          </w:p>
        </w:tc>
        <w:tc>
          <w:tcPr>
            <w:tcW w:w="0" w:type="auto"/>
            <w:hideMark/>
          </w:tcPr>
          <w:p w14:paraId="40DB7D6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ADDIE, </w:t>
            </w:r>
            <w:proofErr w:type="spellStart"/>
            <w:r w:rsidRPr="00717282">
              <w:rPr>
                <w:lang w:val="tr-TR"/>
              </w:rPr>
              <w:t>Dick</w:t>
            </w:r>
            <w:proofErr w:type="spellEnd"/>
            <w:r w:rsidRPr="00717282">
              <w:rPr>
                <w:lang w:val="tr-TR"/>
              </w:rPr>
              <w:t xml:space="preserve"> &amp; </w:t>
            </w:r>
            <w:proofErr w:type="spellStart"/>
            <w:r w:rsidRPr="00717282">
              <w:rPr>
                <w:lang w:val="tr-TR"/>
              </w:rPr>
              <w:t>Carey</w:t>
            </w:r>
            <w:proofErr w:type="spellEnd"/>
          </w:p>
        </w:tc>
      </w:tr>
      <w:tr w:rsidR="009F0122" w:rsidRPr="00717282" w14:paraId="0AF64516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DB86D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Təcrübəyə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əsaslanan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</w:p>
        </w:tc>
        <w:tc>
          <w:tcPr>
            <w:tcW w:w="0" w:type="auto"/>
            <w:hideMark/>
          </w:tcPr>
          <w:p w14:paraId="78D127F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Kolb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Koqnitiv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Çıraklıq</w:t>
            </w:r>
            <w:proofErr w:type="spellEnd"/>
          </w:p>
        </w:tc>
      </w:tr>
      <w:tr w:rsidR="009F0122" w:rsidRPr="00717282" w14:paraId="33D7E937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C50C4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Sürətli</w:t>
            </w:r>
            <w:proofErr w:type="spellEnd"/>
            <w:r w:rsidRPr="00717282">
              <w:rPr>
                <w:lang w:val="tr-TR"/>
              </w:rPr>
              <w:t xml:space="preserve"> inkişaf</w:t>
            </w:r>
          </w:p>
        </w:tc>
        <w:tc>
          <w:tcPr>
            <w:tcW w:w="0" w:type="auto"/>
            <w:hideMark/>
          </w:tcPr>
          <w:p w14:paraId="3674A48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SAM, </w:t>
            </w:r>
            <w:proofErr w:type="spellStart"/>
            <w:r w:rsidRPr="00717282">
              <w:rPr>
                <w:lang w:val="tr-TR"/>
              </w:rPr>
              <w:t>Sürətli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Prototipləşdirmə</w:t>
            </w:r>
            <w:proofErr w:type="spellEnd"/>
          </w:p>
        </w:tc>
      </w:tr>
      <w:tr w:rsidR="009F0122" w:rsidRPr="00717282" w14:paraId="7315B16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1AC29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Kompleks </w:t>
            </w:r>
            <w:proofErr w:type="spellStart"/>
            <w:r w:rsidRPr="00717282">
              <w:rPr>
                <w:lang w:val="tr-TR"/>
              </w:rPr>
              <w:t>bacarıqların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öyrədilməsi</w:t>
            </w:r>
            <w:proofErr w:type="spellEnd"/>
          </w:p>
        </w:tc>
        <w:tc>
          <w:tcPr>
            <w:tcW w:w="0" w:type="auto"/>
            <w:hideMark/>
          </w:tcPr>
          <w:p w14:paraId="06A7EC0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4C/ID</w:t>
            </w:r>
          </w:p>
        </w:tc>
      </w:tr>
      <w:tr w:rsidR="009F0122" w:rsidRPr="00717282" w14:paraId="44972B2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43FB3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Texnologiyaya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əsaslanan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planlaşdırma</w:t>
            </w:r>
            <w:proofErr w:type="spellEnd"/>
          </w:p>
        </w:tc>
        <w:tc>
          <w:tcPr>
            <w:tcW w:w="0" w:type="auto"/>
            <w:hideMark/>
          </w:tcPr>
          <w:p w14:paraId="2508259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Əmin</w:t>
            </w:r>
            <w:proofErr w:type="spellEnd"/>
            <w:r w:rsidRPr="00717282">
              <w:rPr>
                <w:lang w:val="tr-TR"/>
              </w:rPr>
              <w:t xml:space="preserve"> olun, TPACK-IDDR</w:t>
            </w:r>
          </w:p>
        </w:tc>
      </w:tr>
      <w:tr w:rsidR="009F0122" w:rsidRPr="00717282" w14:paraId="1A7641D3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5F8FC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Müdrikliyə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motivasiyaya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əsaslanır</w:t>
            </w:r>
            <w:proofErr w:type="spellEnd"/>
          </w:p>
        </w:tc>
        <w:tc>
          <w:tcPr>
            <w:tcW w:w="0" w:type="auto"/>
            <w:hideMark/>
          </w:tcPr>
          <w:p w14:paraId="4B1C5F0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WISCOM</w:t>
            </w:r>
          </w:p>
        </w:tc>
      </w:tr>
      <w:tr w:rsidR="009F0122" w:rsidRPr="00717282" w14:paraId="03326F7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5C7EA8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Effektivliyin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ölçülməsi</w:t>
            </w:r>
            <w:proofErr w:type="spellEnd"/>
          </w:p>
        </w:tc>
        <w:tc>
          <w:tcPr>
            <w:tcW w:w="0" w:type="auto"/>
            <w:hideMark/>
          </w:tcPr>
          <w:p w14:paraId="217E3E8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RCT</w:t>
            </w:r>
          </w:p>
        </w:tc>
      </w:tr>
    </w:tbl>
    <w:p w14:paraId="40BE2500" w14:textId="0B215351" w:rsidR="00CF1B39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 xml:space="preserve">"Doğru model </w:t>
      </w:r>
      <w:proofErr w:type="spellStart"/>
      <w:r w:rsidRPr="00717282">
        <w:rPr>
          <w:lang w:val="tr-TR"/>
        </w:rPr>
        <w:t>müəllimin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məqsədinə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xidmət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edən</w:t>
      </w:r>
      <w:proofErr w:type="spellEnd"/>
      <w:r w:rsidRPr="00717282">
        <w:rPr>
          <w:lang w:val="tr-TR"/>
        </w:rPr>
        <w:t xml:space="preserve"> modeldir; </w:t>
      </w:r>
      <w:proofErr w:type="spellStart"/>
      <w:r w:rsidRPr="00717282">
        <w:rPr>
          <w:lang w:val="tr-TR"/>
        </w:rPr>
        <w:t>texnologiya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sadəcə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körpüdür</w:t>
      </w:r>
      <w:proofErr w:type="spellEnd"/>
      <w:r w:rsidRPr="00717282">
        <w:rPr>
          <w:lang w:val="tr-TR"/>
        </w:rPr>
        <w:t>."</w:t>
      </w:r>
    </w:p>
    <w:p w14:paraId="7C636ABE" w14:textId="77777777" w:rsidR="00CF1B39" w:rsidRPr="00717282" w:rsidRDefault="009F0122" w:rsidP="00CF1B39">
      <w:pPr>
        <w:pStyle w:val="Balk1"/>
        <w:rPr>
          <w:rFonts w:asciiTheme="minorHAnsi" w:hAnsiTheme="minorHAnsi"/>
          <w:sz w:val="22"/>
          <w:szCs w:val="22"/>
          <w:lang w:val="tr-TR"/>
        </w:rPr>
      </w:pPr>
      <w:bookmarkStart w:id="8" w:name="_Toc212992695"/>
      <w:r w:rsidRPr="00717282">
        <w:rPr>
          <w:rFonts w:asciiTheme="minorHAnsi" w:hAnsiTheme="minorHAnsi"/>
          <w:sz w:val="22"/>
          <w:szCs w:val="22"/>
          <w:lang w:val="tr-TR"/>
        </w:rPr>
        <w:t>9. VR ƏSASLI TƏLİMAT DİZAYNINDA MODEL SEÇİLMƏSİ</w:t>
      </w:r>
      <w:bookmarkEnd w:id="8"/>
      <w:r w:rsidRPr="00717282">
        <w:rPr>
          <w:rFonts w:asciiTheme="minorHAnsi" w:hAnsiTheme="minorHAnsi"/>
          <w:sz w:val="22"/>
          <w:szCs w:val="22"/>
          <w:lang w:val="tr-TR"/>
        </w:rPr>
        <w:t xml:space="preserve"> </w:t>
      </w:r>
    </w:p>
    <w:p w14:paraId="38780A35" w14:textId="3369C97C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9.1 Model seçiminin </w:t>
      </w:r>
      <w:proofErr w:type="spellStart"/>
      <w:r w:rsidRPr="00717282">
        <w:rPr>
          <w:b/>
          <w:bCs/>
          <w:lang w:val="tr-TR"/>
        </w:rPr>
        <w:t>əhəmiyyəti</w:t>
      </w:r>
      <w:proofErr w:type="spellEnd"/>
    </w:p>
    <w:p w14:paraId="702C7004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Hər</w:t>
      </w:r>
      <w:proofErr w:type="spellEnd"/>
      <w:r w:rsidRPr="00717282">
        <w:rPr>
          <w:lang w:val="tr-TR"/>
        </w:rPr>
        <w:t xml:space="preserve"> bir </w:t>
      </w:r>
      <w:proofErr w:type="spellStart"/>
      <w:r w:rsidRPr="00717282">
        <w:rPr>
          <w:lang w:val="tr-TR"/>
        </w:rPr>
        <w:t>tədris</w:t>
      </w:r>
      <w:proofErr w:type="spellEnd"/>
      <w:r w:rsidRPr="00717282">
        <w:rPr>
          <w:lang w:val="tr-TR"/>
        </w:rPr>
        <w:t xml:space="preserve"> </w:t>
      </w:r>
      <w:proofErr w:type="gramStart"/>
      <w:r w:rsidRPr="00717282">
        <w:rPr>
          <w:lang w:val="tr-TR"/>
        </w:rPr>
        <w:t>dizayn</w:t>
      </w:r>
      <w:proofErr w:type="gramEnd"/>
      <w:r w:rsidRPr="00717282">
        <w:rPr>
          <w:lang w:val="tr-TR"/>
        </w:rPr>
        <w:t xml:space="preserve"> modeli </w:t>
      </w:r>
      <w:proofErr w:type="spellStart"/>
      <w:r w:rsidRPr="00717282">
        <w:rPr>
          <w:lang w:val="tr-TR"/>
        </w:rPr>
        <w:t>müəyyən</w:t>
      </w:r>
      <w:proofErr w:type="spellEnd"/>
      <w:r w:rsidRPr="00717282">
        <w:rPr>
          <w:lang w:val="tr-TR"/>
        </w:rPr>
        <w:t xml:space="preserve"> bir </w:t>
      </w:r>
      <w:proofErr w:type="spellStart"/>
      <w:r w:rsidRPr="00717282">
        <w:rPr>
          <w:lang w:val="tr-TR"/>
        </w:rPr>
        <w:t>ehtiyaca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cavab</w:t>
      </w:r>
      <w:proofErr w:type="spellEnd"/>
      <w:r w:rsidRPr="00717282">
        <w:rPr>
          <w:lang w:val="tr-TR"/>
        </w:rPr>
        <w:t xml:space="preserve"> verir. </w:t>
      </w:r>
      <w:r w:rsidRPr="00717282">
        <w:rPr>
          <w:lang w:val="tr-TR"/>
        </w:rPr>
        <w:br/>
        <w:t xml:space="preserve">Doğru modeli </w:t>
      </w:r>
      <w:proofErr w:type="spellStart"/>
      <w:r w:rsidRPr="00717282">
        <w:rPr>
          <w:lang w:val="tr-TR"/>
        </w:rPr>
        <w:t>seçmək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birbaşa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kurrikulumun</w:t>
      </w:r>
      <w:proofErr w:type="spellEnd"/>
      <w:r w:rsidRPr="00717282">
        <w:rPr>
          <w:lang w:val="tr-TR"/>
        </w:rPr>
        <w:t xml:space="preserve"> uğurunu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VR </w:t>
      </w:r>
      <w:proofErr w:type="spellStart"/>
      <w:r w:rsidRPr="00717282">
        <w:rPr>
          <w:lang w:val="tr-TR"/>
        </w:rPr>
        <w:t>tətbiqinin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təsirini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müəyyən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 xml:space="preserve">. Yanlış modeli </w:t>
      </w:r>
      <w:proofErr w:type="spellStart"/>
      <w:r w:rsidRPr="00717282">
        <w:rPr>
          <w:lang w:val="tr-TR"/>
        </w:rPr>
        <w:t>seçmək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hətta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yaxşı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planlaşdırılmış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məzmunun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gözlənilən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təlim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nəticələrinə</w:t>
      </w:r>
      <w:proofErr w:type="spellEnd"/>
      <w:r w:rsidRPr="00717282">
        <w:rPr>
          <w:lang w:val="tr-TR"/>
        </w:rPr>
        <w:t xml:space="preserve"> nail ola </w:t>
      </w:r>
      <w:proofErr w:type="spellStart"/>
      <w:r w:rsidRPr="00717282">
        <w:rPr>
          <w:lang w:val="tr-TR"/>
        </w:rPr>
        <w:t>bilməməsinə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səbəb</w:t>
      </w:r>
      <w:proofErr w:type="spellEnd"/>
      <w:r w:rsidRPr="00717282">
        <w:rPr>
          <w:lang w:val="tr-TR"/>
        </w:rPr>
        <w:t xml:space="preserve"> ola </w:t>
      </w:r>
      <w:proofErr w:type="spellStart"/>
      <w:r w:rsidRPr="00717282">
        <w:rPr>
          <w:lang w:val="tr-TR"/>
        </w:rPr>
        <w:t>bilər</w:t>
      </w:r>
      <w:proofErr w:type="spellEnd"/>
      <w:r w:rsidRPr="00717282">
        <w:rPr>
          <w:lang w:val="tr-TR"/>
        </w:rPr>
        <w:t>.</w:t>
      </w:r>
    </w:p>
    <w:p w14:paraId="609ADAD1" w14:textId="602CD8B5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“</w:t>
      </w:r>
      <w:proofErr w:type="spellStart"/>
      <w:r w:rsidRPr="00717282">
        <w:rPr>
          <w:lang w:val="tr-TR"/>
        </w:rPr>
        <w:t>Texnologiya</w:t>
      </w:r>
      <w:proofErr w:type="spellEnd"/>
      <w:r w:rsidRPr="00717282">
        <w:rPr>
          <w:lang w:val="tr-TR"/>
        </w:rPr>
        <w:t xml:space="preserve"> uğurun açarı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düzgün </w:t>
      </w:r>
      <w:proofErr w:type="spellStart"/>
      <w:r w:rsidRPr="00717282">
        <w:rPr>
          <w:lang w:val="tr-TR"/>
        </w:rPr>
        <w:t>pedaqoji</w:t>
      </w:r>
      <w:proofErr w:type="spellEnd"/>
      <w:r w:rsidRPr="00717282">
        <w:rPr>
          <w:lang w:val="tr-TR"/>
        </w:rPr>
        <w:t xml:space="preserve"> model </w:t>
      </w:r>
      <w:proofErr w:type="spellStart"/>
      <w:r w:rsidRPr="00717282">
        <w:rPr>
          <w:lang w:val="tr-TR"/>
        </w:rPr>
        <w:t>texnologiyanı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mənalı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”.</w:t>
      </w:r>
    </w:p>
    <w:p w14:paraId="2FC95E11" w14:textId="2FA2B681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9.2 Model </w:t>
      </w:r>
      <w:proofErr w:type="spellStart"/>
      <w:r w:rsidRPr="00717282">
        <w:rPr>
          <w:b/>
          <w:bCs/>
          <w:lang w:val="tr-TR"/>
        </w:rPr>
        <w:t>seçimində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nəzərə</w:t>
      </w:r>
      <w:proofErr w:type="spellEnd"/>
      <w:r w:rsidRPr="00717282">
        <w:rPr>
          <w:b/>
          <w:bCs/>
          <w:lang w:val="tr-TR"/>
        </w:rPr>
        <w:t xml:space="preserve"> alınmalı olan </w:t>
      </w:r>
      <w:proofErr w:type="spellStart"/>
      <w:r w:rsidRPr="00717282">
        <w:rPr>
          <w:b/>
          <w:bCs/>
          <w:lang w:val="tr-TR"/>
        </w:rPr>
        <w:t>amillər</w:t>
      </w:r>
      <w:proofErr w:type="spell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129"/>
        <w:gridCol w:w="3324"/>
        <w:gridCol w:w="4169"/>
      </w:tblGrid>
      <w:tr w:rsidR="009F0122" w:rsidRPr="00717282" w14:paraId="3D771531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2A795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Amil</w:t>
            </w:r>
          </w:p>
        </w:tc>
        <w:tc>
          <w:tcPr>
            <w:tcW w:w="0" w:type="auto"/>
            <w:hideMark/>
          </w:tcPr>
          <w:p w14:paraId="077E875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İzah</w:t>
            </w:r>
          </w:p>
        </w:tc>
        <w:tc>
          <w:tcPr>
            <w:tcW w:w="0" w:type="auto"/>
            <w:hideMark/>
          </w:tcPr>
          <w:p w14:paraId="1C1A713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Model </w:t>
            </w:r>
            <w:proofErr w:type="spellStart"/>
            <w:r w:rsidRPr="00717282">
              <w:rPr>
                <w:lang w:val="tr-TR"/>
              </w:rPr>
              <w:t>Təklifi</w:t>
            </w:r>
            <w:proofErr w:type="spellEnd"/>
          </w:p>
        </w:tc>
      </w:tr>
      <w:tr w:rsidR="009F0122" w:rsidRPr="00717282" w14:paraId="1963B3E2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74BF1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Məqsədləri</w:t>
            </w:r>
            <w:proofErr w:type="spellEnd"/>
          </w:p>
        </w:tc>
        <w:tc>
          <w:tcPr>
            <w:tcW w:w="0" w:type="auto"/>
            <w:hideMark/>
          </w:tcPr>
          <w:p w14:paraId="45D3710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Bilik, </w:t>
            </w:r>
            <w:proofErr w:type="spellStart"/>
            <w:r w:rsidRPr="00717282">
              <w:rPr>
                <w:lang w:val="tr-TR"/>
              </w:rPr>
              <w:t>bacarıq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ya </w:t>
            </w:r>
            <w:proofErr w:type="spellStart"/>
            <w:r w:rsidRPr="00717282">
              <w:rPr>
                <w:lang w:val="tr-TR"/>
              </w:rPr>
              <w:t>münasibət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öyrədiləcəkmi</w:t>
            </w:r>
            <w:proofErr w:type="spellEnd"/>
            <w:r w:rsidRPr="00717282">
              <w:rPr>
                <w:lang w:val="tr-TR"/>
              </w:rPr>
              <w:t>?</w:t>
            </w:r>
          </w:p>
        </w:tc>
        <w:tc>
          <w:tcPr>
            <w:tcW w:w="0" w:type="auto"/>
            <w:hideMark/>
          </w:tcPr>
          <w:p w14:paraId="5BA30E2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Bilik üçün ADDIE, </w:t>
            </w:r>
            <w:proofErr w:type="spellStart"/>
            <w:r w:rsidRPr="00717282">
              <w:rPr>
                <w:lang w:val="tr-TR"/>
              </w:rPr>
              <w:t>bacarıq</w:t>
            </w:r>
            <w:proofErr w:type="spellEnd"/>
            <w:r w:rsidRPr="00717282">
              <w:rPr>
                <w:lang w:val="tr-TR"/>
              </w:rPr>
              <w:t xml:space="preserve"> üçün 4C/ID, </w:t>
            </w:r>
            <w:proofErr w:type="spellStart"/>
            <w:r w:rsidRPr="00717282">
              <w:rPr>
                <w:lang w:val="tr-TR"/>
              </w:rPr>
              <w:t>münasibət</w:t>
            </w:r>
            <w:proofErr w:type="spellEnd"/>
            <w:r w:rsidRPr="00717282">
              <w:rPr>
                <w:lang w:val="tr-TR"/>
              </w:rPr>
              <w:t xml:space="preserve"> üçün WISCOM</w:t>
            </w:r>
          </w:p>
        </w:tc>
      </w:tr>
      <w:tr w:rsidR="009F0122" w:rsidRPr="00717282" w14:paraId="4B8AC3EE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0F8AF4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Vaxt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Məhdudiyyəti</w:t>
            </w:r>
            <w:proofErr w:type="spellEnd"/>
          </w:p>
        </w:tc>
        <w:tc>
          <w:tcPr>
            <w:tcW w:w="0" w:type="auto"/>
            <w:hideMark/>
          </w:tcPr>
          <w:p w14:paraId="7F69304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Təlim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müddəti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qısadır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yoxsa</w:t>
            </w:r>
            <w:proofErr w:type="spellEnd"/>
            <w:r w:rsidRPr="00717282">
              <w:rPr>
                <w:lang w:val="tr-TR"/>
              </w:rPr>
              <w:t xml:space="preserve"> uzun?</w:t>
            </w:r>
          </w:p>
        </w:tc>
        <w:tc>
          <w:tcPr>
            <w:tcW w:w="0" w:type="auto"/>
            <w:hideMark/>
          </w:tcPr>
          <w:p w14:paraId="016CF1F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Qısa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müddətli</w:t>
            </w:r>
            <w:proofErr w:type="spellEnd"/>
            <w:r w:rsidRPr="00717282">
              <w:rPr>
                <w:lang w:val="tr-TR"/>
              </w:rPr>
              <w:t xml:space="preserve">: SAM, </w:t>
            </w:r>
            <w:proofErr w:type="spellStart"/>
            <w:r w:rsidRPr="00717282">
              <w:rPr>
                <w:lang w:val="tr-TR"/>
              </w:rPr>
              <w:t>Rapid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Prototyping</w:t>
            </w:r>
            <w:proofErr w:type="spellEnd"/>
          </w:p>
        </w:tc>
      </w:tr>
      <w:tr w:rsidR="009F0122" w:rsidRPr="00717282" w14:paraId="030D529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8B545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Texnologiya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lastRenderedPageBreak/>
              <w:t>Səviyyəsi</w:t>
            </w:r>
            <w:proofErr w:type="spellEnd"/>
          </w:p>
        </w:tc>
        <w:tc>
          <w:tcPr>
            <w:tcW w:w="0" w:type="auto"/>
            <w:hideMark/>
          </w:tcPr>
          <w:p w14:paraId="6D2F222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lastRenderedPageBreak/>
              <w:t>Məktəbin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güclü</w:t>
            </w:r>
            <w:proofErr w:type="spellEnd"/>
            <w:r w:rsidRPr="00717282">
              <w:rPr>
                <w:lang w:val="tr-TR"/>
              </w:rPr>
              <w:t xml:space="preserve"> VR </w:t>
            </w:r>
            <w:proofErr w:type="spellStart"/>
            <w:r w:rsidRPr="00717282">
              <w:rPr>
                <w:lang w:val="tr-TR"/>
              </w:rPr>
              <w:lastRenderedPageBreak/>
              <w:t>infrastrukturu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varmı</w:t>
            </w:r>
            <w:proofErr w:type="spellEnd"/>
            <w:r w:rsidRPr="00717282">
              <w:rPr>
                <w:lang w:val="tr-TR"/>
              </w:rPr>
              <w:t>?</w:t>
            </w:r>
          </w:p>
        </w:tc>
        <w:tc>
          <w:tcPr>
            <w:tcW w:w="0" w:type="auto"/>
            <w:hideMark/>
          </w:tcPr>
          <w:p w14:paraId="443D69B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lastRenderedPageBreak/>
              <w:t>Aşağıdırsa</w:t>
            </w:r>
            <w:proofErr w:type="spellEnd"/>
            <w:r w:rsidRPr="00717282">
              <w:rPr>
                <w:lang w:val="tr-TR"/>
              </w:rPr>
              <w:t xml:space="preserve">, TƏMİN EDİN, </w:t>
            </w:r>
            <w:proofErr w:type="spellStart"/>
            <w:r w:rsidRPr="00717282">
              <w:rPr>
                <w:lang w:val="tr-TR"/>
              </w:rPr>
              <w:t>yüksəkdirsə</w:t>
            </w:r>
            <w:proofErr w:type="spellEnd"/>
            <w:r w:rsidRPr="00717282">
              <w:rPr>
                <w:lang w:val="tr-TR"/>
              </w:rPr>
              <w:t xml:space="preserve">, </w:t>
            </w:r>
            <w:r w:rsidRPr="00717282">
              <w:rPr>
                <w:lang w:val="tr-TR"/>
              </w:rPr>
              <w:lastRenderedPageBreak/>
              <w:t>TPACK–IDDR</w:t>
            </w:r>
          </w:p>
        </w:tc>
      </w:tr>
      <w:tr w:rsidR="009F0122" w:rsidRPr="009942E7" w14:paraId="3FD3C32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26652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lastRenderedPageBreak/>
              <w:t>Şagird</w:t>
            </w:r>
            <w:proofErr w:type="spellEnd"/>
            <w:r w:rsidRPr="00717282">
              <w:rPr>
                <w:lang w:val="tr-TR"/>
              </w:rPr>
              <w:t xml:space="preserve"> Profili</w:t>
            </w:r>
          </w:p>
        </w:tc>
        <w:tc>
          <w:tcPr>
            <w:tcW w:w="0" w:type="auto"/>
            <w:hideMark/>
          </w:tcPr>
          <w:p w14:paraId="2902DA5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Təcrübəli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ya </w:t>
            </w:r>
            <w:proofErr w:type="spellStart"/>
            <w:r w:rsidRPr="00717282">
              <w:rPr>
                <w:lang w:val="tr-TR"/>
              </w:rPr>
              <w:t>başlanğıc</w:t>
            </w:r>
            <w:proofErr w:type="spellEnd"/>
            <w:r w:rsidRPr="00717282">
              <w:rPr>
                <w:lang w:val="tr-TR"/>
              </w:rPr>
              <w:t>?</w:t>
            </w:r>
          </w:p>
        </w:tc>
        <w:tc>
          <w:tcPr>
            <w:tcW w:w="0" w:type="auto"/>
            <w:hideMark/>
          </w:tcPr>
          <w:p w14:paraId="6D7F184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Başlanğıc</w:t>
            </w:r>
            <w:proofErr w:type="spellEnd"/>
            <w:r w:rsidRPr="00717282">
              <w:rPr>
                <w:lang w:val="tr-TR"/>
              </w:rPr>
              <w:t xml:space="preserve">: 5E, </w:t>
            </w:r>
            <w:proofErr w:type="spellStart"/>
            <w:r w:rsidRPr="00717282">
              <w:rPr>
                <w:lang w:val="tr-TR"/>
              </w:rPr>
              <w:t>təcrübəli</w:t>
            </w:r>
            <w:proofErr w:type="spellEnd"/>
            <w:r w:rsidRPr="00717282">
              <w:rPr>
                <w:lang w:val="tr-TR"/>
              </w:rPr>
              <w:t xml:space="preserve">: </w:t>
            </w:r>
            <w:proofErr w:type="spellStart"/>
            <w:r w:rsidRPr="00717282">
              <w:rPr>
                <w:lang w:val="tr-TR"/>
              </w:rPr>
              <w:t>Kolb</w:t>
            </w:r>
            <w:proofErr w:type="spellEnd"/>
          </w:p>
        </w:tc>
      </w:tr>
      <w:tr w:rsidR="009F0122" w:rsidRPr="00717282" w14:paraId="546C75F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F3453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Məzmun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mürəkkəbliyi</w:t>
            </w:r>
            <w:proofErr w:type="spellEnd"/>
          </w:p>
        </w:tc>
        <w:tc>
          <w:tcPr>
            <w:tcW w:w="0" w:type="auto"/>
            <w:hideMark/>
          </w:tcPr>
          <w:p w14:paraId="44B39E8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Sadə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tapşırıq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ya </w:t>
            </w:r>
            <w:proofErr w:type="spellStart"/>
            <w:r w:rsidRPr="00717282">
              <w:rPr>
                <w:lang w:val="tr-TR"/>
              </w:rPr>
              <w:t>çoxkomponentli</w:t>
            </w:r>
            <w:proofErr w:type="spellEnd"/>
            <w:r w:rsidRPr="00717282">
              <w:rPr>
                <w:lang w:val="tr-TR"/>
              </w:rPr>
              <w:t xml:space="preserve"> proses?</w:t>
            </w:r>
          </w:p>
        </w:tc>
        <w:tc>
          <w:tcPr>
            <w:tcW w:w="0" w:type="auto"/>
            <w:hideMark/>
          </w:tcPr>
          <w:p w14:paraId="39D5A6C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Sadə</w:t>
            </w:r>
            <w:proofErr w:type="spellEnd"/>
            <w:r w:rsidRPr="00717282">
              <w:rPr>
                <w:lang w:val="tr-TR"/>
              </w:rPr>
              <w:t xml:space="preserve">: ADDIE, </w:t>
            </w:r>
            <w:proofErr w:type="spellStart"/>
            <w:r w:rsidRPr="00717282">
              <w:rPr>
                <w:lang w:val="tr-TR"/>
              </w:rPr>
              <w:t>mürəkkəb</w:t>
            </w:r>
            <w:proofErr w:type="spellEnd"/>
            <w:r w:rsidRPr="00717282">
              <w:rPr>
                <w:lang w:val="tr-TR"/>
              </w:rPr>
              <w:t>: 4C/ID</w:t>
            </w:r>
          </w:p>
        </w:tc>
      </w:tr>
      <w:tr w:rsidR="009F0122" w:rsidRPr="00717282" w14:paraId="4FEDD768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FF7463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Ölçmə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ehtiyacı</w:t>
            </w:r>
            <w:proofErr w:type="spellEnd"/>
          </w:p>
        </w:tc>
        <w:tc>
          <w:tcPr>
            <w:tcW w:w="0" w:type="auto"/>
            <w:hideMark/>
          </w:tcPr>
          <w:p w14:paraId="2C4EC8D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Biz </w:t>
            </w:r>
            <w:proofErr w:type="spellStart"/>
            <w:r w:rsidRPr="00717282">
              <w:rPr>
                <w:lang w:val="tr-TR"/>
              </w:rPr>
              <w:t>elmi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effektivliyi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axtarırıq</w:t>
            </w:r>
            <w:proofErr w:type="spellEnd"/>
            <w:r w:rsidRPr="00717282">
              <w:rPr>
                <w:lang w:val="tr-TR"/>
              </w:rPr>
              <w:t>?</w:t>
            </w:r>
          </w:p>
        </w:tc>
        <w:tc>
          <w:tcPr>
            <w:tcW w:w="0" w:type="auto"/>
            <w:hideMark/>
          </w:tcPr>
          <w:p w14:paraId="657B8D6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RCT, </w:t>
            </w:r>
            <w:proofErr w:type="spellStart"/>
            <w:r w:rsidRPr="00717282">
              <w:rPr>
                <w:lang w:val="tr-TR"/>
              </w:rPr>
              <w:t>Dick</w:t>
            </w:r>
            <w:proofErr w:type="spellEnd"/>
            <w:r w:rsidRPr="00717282">
              <w:rPr>
                <w:lang w:val="tr-TR"/>
              </w:rPr>
              <w:t xml:space="preserve"> &amp; </w:t>
            </w:r>
            <w:proofErr w:type="spellStart"/>
            <w:r w:rsidRPr="00717282">
              <w:rPr>
                <w:lang w:val="tr-TR"/>
              </w:rPr>
              <w:t>Carey</w:t>
            </w:r>
            <w:proofErr w:type="spellEnd"/>
          </w:p>
        </w:tc>
      </w:tr>
    </w:tbl>
    <w:p w14:paraId="4541753A" w14:textId="77777777" w:rsidR="00B936AA" w:rsidRPr="00717282" w:rsidRDefault="00B936AA" w:rsidP="0005079B">
      <w:pPr>
        <w:spacing w:after="120" w:line="288" w:lineRule="auto"/>
        <w:contextualSpacing/>
        <w:mirrorIndents/>
        <w:rPr>
          <w:rFonts w:cs="Segoe UI Emoji"/>
          <w:lang w:val="tr-TR"/>
        </w:rPr>
      </w:pPr>
    </w:p>
    <w:p w14:paraId="726D82D3" w14:textId="496866ED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Müəllim</w:t>
      </w:r>
      <w:proofErr w:type="spellEnd"/>
      <w:r w:rsidRPr="00717282">
        <w:rPr>
          <w:b/>
          <w:bCs/>
          <w:lang w:val="tr-TR"/>
        </w:rPr>
        <w:t xml:space="preserve"> üçün </w:t>
      </w:r>
      <w:proofErr w:type="spellStart"/>
      <w:r w:rsidRPr="00717282">
        <w:rPr>
          <w:b/>
          <w:bCs/>
          <w:lang w:val="tr-TR"/>
        </w:rPr>
        <w:t>Qeyd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Hər</w:t>
      </w:r>
      <w:proofErr w:type="spellEnd"/>
      <w:r w:rsidRPr="00717282">
        <w:rPr>
          <w:lang w:val="tr-TR"/>
        </w:rPr>
        <w:t xml:space="preserve"> bir model bütün </w:t>
      </w:r>
      <w:proofErr w:type="spellStart"/>
      <w:r w:rsidRPr="00717282">
        <w:rPr>
          <w:lang w:val="tr-TR"/>
        </w:rPr>
        <w:t>kurrikuluma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konkret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modula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ya VR </w:t>
      </w:r>
      <w:proofErr w:type="spellStart"/>
      <w:r w:rsidRPr="00717282">
        <w:rPr>
          <w:lang w:val="tr-TR"/>
        </w:rPr>
        <w:t>ssenarisinə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tətbiq</w:t>
      </w:r>
      <w:proofErr w:type="spellEnd"/>
      <w:r w:rsidRPr="00717282">
        <w:rPr>
          <w:lang w:val="tr-TR"/>
        </w:rPr>
        <w:t xml:space="preserve"> oluna </w:t>
      </w:r>
      <w:proofErr w:type="spellStart"/>
      <w:r w:rsidRPr="00717282">
        <w:rPr>
          <w:lang w:val="tr-TR"/>
        </w:rPr>
        <w:t>bilər</w:t>
      </w:r>
      <w:proofErr w:type="spellEnd"/>
      <w:r w:rsidRPr="00717282">
        <w:rPr>
          <w:lang w:val="tr-TR"/>
        </w:rPr>
        <w:t>.</w:t>
      </w:r>
    </w:p>
    <w:p w14:paraId="29162F43" w14:textId="77777777" w:rsidR="00B936AA" w:rsidRPr="00717282" w:rsidRDefault="00B936AA" w:rsidP="0005079B">
      <w:pPr>
        <w:spacing w:after="120" w:line="288" w:lineRule="auto"/>
        <w:contextualSpacing/>
        <w:mirrorIndents/>
        <w:rPr>
          <w:lang w:val="tr-TR"/>
        </w:rPr>
      </w:pPr>
    </w:p>
    <w:p w14:paraId="4833C23C" w14:textId="250DC6C1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9.3 Model Seçimi </w:t>
      </w:r>
      <w:proofErr w:type="spellStart"/>
      <w:r w:rsidRPr="00717282">
        <w:rPr>
          <w:b/>
          <w:bCs/>
          <w:lang w:val="tr-TR"/>
        </w:rPr>
        <w:t>Qərar</w:t>
      </w:r>
      <w:proofErr w:type="spellEnd"/>
      <w:r w:rsidRPr="00717282">
        <w:rPr>
          <w:b/>
          <w:bCs/>
          <w:lang w:val="tr-TR"/>
        </w:rPr>
        <w:t xml:space="preserve"> Matrisi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367"/>
        <w:gridCol w:w="2407"/>
        <w:gridCol w:w="1891"/>
        <w:gridCol w:w="2957"/>
      </w:tblGrid>
      <w:tr w:rsidR="009F0122" w:rsidRPr="00717282" w14:paraId="6A42BAA0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AF537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Təlim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Ssenarisi</w:t>
            </w:r>
            <w:proofErr w:type="spellEnd"/>
          </w:p>
        </w:tc>
        <w:tc>
          <w:tcPr>
            <w:tcW w:w="0" w:type="auto"/>
            <w:hideMark/>
          </w:tcPr>
          <w:p w14:paraId="5520A8C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Məqsədli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Nəticə</w:t>
            </w:r>
            <w:proofErr w:type="spellEnd"/>
          </w:p>
        </w:tc>
        <w:tc>
          <w:tcPr>
            <w:tcW w:w="0" w:type="auto"/>
            <w:hideMark/>
          </w:tcPr>
          <w:p w14:paraId="60F7EA3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Tövsiyə</w:t>
            </w:r>
            <w:proofErr w:type="spellEnd"/>
            <w:r w:rsidRPr="00717282">
              <w:rPr>
                <w:lang w:val="tr-TR"/>
              </w:rPr>
              <w:t xml:space="preserve"> olunan Model</w:t>
            </w:r>
          </w:p>
        </w:tc>
        <w:tc>
          <w:tcPr>
            <w:tcW w:w="0" w:type="auto"/>
            <w:hideMark/>
          </w:tcPr>
          <w:p w14:paraId="21E1B0A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Səbəb</w:t>
            </w:r>
            <w:proofErr w:type="spellEnd"/>
          </w:p>
        </w:tc>
      </w:tr>
      <w:tr w:rsidR="009F0122" w:rsidRPr="00717282" w14:paraId="740E24A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FE82A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Qaynaq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Təlimi</w:t>
            </w:r>
            <w:proofErr w:type="spellEnd"/>
          </w:p>
        </w:tc>
        <w:tc>
          <w:tcPr>
            <w:tcW w:w="0" w:type="auto"/>
            <w:hideMark/>
          </w:tcPr>
          <w:p w14:paraId="6AE774D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Tətbiq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bacarıqları</w:t>
            </w:r>
            <w:proofErr w:type="spellEnd"/>
          </w:p>
        </w:tc>
        <w:tc>
          <w:tcPr>
            <w:tcW w:w="0" w:type="auto"/>
            <w:hideMark/>
          </w:tcPr>
          <w:p w14:paraId="4C7B62E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4C/ID + </w:t>
            </w:r>
            <w:proofErr w:type="spellStart"/>
            <w:r w:rsidRPr="00717282">
              <w:rPr>
                <w:lang w:val="tr-TR"/>
              </w:rPr>
              <w:t>Kolb</w:t>
            </w:r>
            <w:proofErr w:type="spellEnd"/>
          </w:p>
        </w:tc>
        <w:tc>
          <w:tcPr>
            <w:tcW w:w="0" w:type="auto"/>
            <w:hideMark/>
          </w:tcPr>
          <w:p w14:paraId="348F2F1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Kompleks </w:t>
            </w:r>
            <w:proofErr w:type="spellStart"/>
            <w:r w:rsidRPr="00717282">
              <w:rPr>
                <w:lang w:val="tr-TR"/>
              </w:rPr>
              <w:t>bacarıq</w:t>
            </w:r>
            <w:proofErr w:type="spellEnd"/>
            <w:r w:rsidRPr="00717282">
              <w:rPr>
                <w:lang w:val="tr-TR"/>
              </w:rPr>
              <w:t xml:space="preserve"> + </w:t>
            </w:r>
            <w:proofErr w:type="spellStart"/>
            <w:r w:rsidRPr="00717282">
              <w:rPr>
                <w:lang w:val="tr-TR"/>
              </w:rPr>
              <w:t>təcrübi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</w:p>
        </w:tc>
      </w:tr>
      <w:tr w:rsidR="009F0122" w:rsidRPr="009942E7" w14:paraId="65E10090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A1D7D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Elektrik </w:t>
            </w:r>
            <w:proofErr w:type="spellStart"/>
            <w:r w:rsidRPr="00717282">
              <w:rPr>
                <w:lang w:val="tr-TR"/>
              </w:rPr>
              <w:t>Təhlükəsizliyi</w:t>
            </w:r>
            <w:proofErr w:type="spellEnd"/>
          </w:p>
        </w:tc>
        <w:tc>
          <w:tcPr>
            <w:tcW w:w="0" w:type="auto"/>
            <w:hideMark/>
          </w:tcPr>
          <w:p w14:paraId="24E2289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Qaydaların</w:t>
            </w:r>
            <w:proofErr w:type="spellEnd"/>
            <w:r w:rsidRPr="00717282">
              <w:rPr>
                <w:lang w:val="tr-TR"/>
              </w:rPr>
              <w:t xml:space="preserve"> düzgün </w:t>
            </w:r>
            <w:proofErr w:type="spellStart"/>
            <w:r w:rsidRPr="00717282">
              <w:rPr>
                <w:lang w:val="tr-TR"/>
              </w:rPr>
              <w:t>tətbiqi</w:t>
            </w:r>
            <w:proofErr w:type="spellEnd"/>
          </w:p>
        </w:tc>
        <w:tc>
          <w:tcPr>
            <w:tcW w:w="0" w:type="auto"/>
            <w:hideMark/>
          </w:tcPr>
          <w:p w14:paraId="133C591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Əmin</w:t>
            </w:r>
            <w:proofErr w:type="spellEnd"/>
            <w:r w:rsidRPr="00717282">
              <w:rPr>
                <w:lang w:val="tr-TR"/>
              </w:rPr>
              <w:t xml:space="preserve"> olun + SAM</w:t>
            </w:r>
          </w:p>
        </w:tc>
        <w:tc>
          <w:tcPr>
            <w:tcW w:w="0" w:type="auto"/>
            <w:hideMark/>
          </w:tcPr>
          <w:p w14:paraId="0D32833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Texnologiyanın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inteqrasiyası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sürətli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təftiş</w:t>
            </w:r>
            <w:proofErr w:type="spellEnd"/>
          </w:p>
        </w:tc>
      </w:tr>
      <w:tr w:rsidR="009F0122" w:rsidRPr="00717282" w14:paraId="5F4B285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DF92D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İş Sağlamlığı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Təhlükəsizliyi</w:t>
            </w:r>
            <w:proofErr w:type="spellEnd"/>
          </w:p>
        </w:tc>
        <w:tc>
          <w:tcPr>
            <w:tcW w:w="0" w:type="auto"/>
            <w:hideMark/>
          </w:tcPr>
          <w:p w14:paraId="3312207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Risk </w:t>
            </w:r>
            <w:proofErr w:type="spellStart"/>
            <w:r w:rsidRPr="00717282">
              <w:rPr>
                <w:lang w:val="tr-TR"/>
              </w:rPr>
              <w:t>fərqindəlik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münasibət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dəyişir</w:t>
            </w:r>
            <w:proofErr w:type="spellEnd"/>
          </w:p>
        </w:tc>
        <w:tc>
          <w:tcPr>
            <w:tcW w:w="0" w:type="auto"/>
            <w:hideMark/>
          </w:tcPr>
          <w:p w14:paraId="597482E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WISCOM + 5E</w:t>
            </w:r>
          </w:p>
        </w:tc>
        <w:tc>
          <w:tcPr>
            <w:tcW w:w="0" w:type="auto"/>
            <w:hideMark/>
          </w:tcPr>
          <w:p w14:paraId="65CF5DB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Motivasiya</w:t>
            </w:r>
            <w:proofErr w:type="spellEnd"/>
            <w:r w:rsidRPr="00717282">
              <w:rPr>
                <w:lang w:val="tr-TR"/>
              </w:rPr>
              <w:t xml:space="preserve"> + </w:t>
            </w:r>
            <w:proofErr w:type="spellStart"/>
            <w:r w:rsidRPr="00717282">
              <w:rPr>
                <w:lang w:val="tr-TR"/>
              </w:rPr>
              <w:t>təcrübə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dövrü</w:t>
            </w:r>
            <w:proofErr w:type="spellEnd"/>
          </w:p>
        </w:tc>
      </w:tr>
      <w:tr w:rsidR="009F0122" w:rsidRPr="00717282" w14:paraId="6646666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157A34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Virtual </w:t>
            </w:r>
            <w:proofErr w:type="spellStart"/>
            <w:r w:rsidRPr="00717282">
              <w:rPr>
                <w:lang w:val="tr-TR"/>
              </w:rPr>
              <w:t>Baxım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Simulyasiyası</w:t>
            </w:r>
            <w:proofErr w:type="spellEnd"/>
          </w:p>
        </w:tc>
        <w:tc>
          <w:tcPr>
            <w:tcW w:w="0" w:type="auto"/>
            <w:hideMark/>
          </w:tcPr>
          <w:p w14:paraId="7A1F45B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Addım-addım </w:t>
            </w:r>
            <w:proofErr w:type="spellStart"/>
            <w:r w:rsidRPr="00717282">
              <w:rPr>
                <w:lang w:val="tr-TR"/>
              </w:rPr>
              <w:t>prosedurun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həyata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keçirilməsi</w:t>
            </w:r>
            <w:proofErr w:type="spellEnd"/>
          </w:p>
        </w:tc>
        <w:tc>
          <w:tcPr>
            <w:tcW w:w="0" w:type="auto"/>
            <w:hideMark/>
          </w:tcPr>
          <w:p w14:paraId="1CC33BE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Dik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Keri</w:t>
            </w:r>
          </w:p>
        </w:tc>
        <w:tc>
          <w:tcPr>
            <w:tcW w:w="0" w:type="auto"/>
            <w:hideMark/>
          </w:tcPr>
          <w:p w14:paraId="08DECC0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Sistemli performans </w:t>
            </w:r>
            <w:proofErr w:type="spellStart"/>
            <w:r w:rsidRPr="00717282">
              <w:rPr>
                <w:lang w:val="tr-TR"/>
              </w:rPr>
              <w:t>təhlili</w:t>
            </w:r>
            <w:proofErr w:type="spellEnd"/>
          </w:p>
        </w:tc>
      </w:tr>
      <w:tr w:rsidR="009F0122" w:rsidRPr="00717282" w14:paraId="03CF09D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D3AEA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Yeni VR </w:t>
            </w:r>
            <w:proofErr w:type="spellStart"/>
            <w:r w:rsidRPr="00717282">
              <w:rPr>
                <w:lang w:val="tr-TR"/>
              </w:rPr>
              <w:t>məzmununun</w:t>
            </w:r>
            <w:proofErr w:type="spellEnd"/>
            <w:r w:rsidRPr="00717282">
              <w:rPr>
                <w:lang w:val="tr-TR"/>
              </w:rPr>
              <w:t xml:space="preserve"> hazırlanması</w:t>
            </w:r>
          </w:p>
        </w:tc>
        <w:tc>
          <w:tcPr>
            <w:tcW w:w="0" w:type="auto"/>
            <w:hideMark/>
          </w:tcPr>
          <w:p w14:paraId="14DEF9D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Prototip testi</w:t>
            </w:r>
          </w:p>
        </w:tc>
        <w:tc>
          <w:tcPr>
            <w:tcW w:w="0" w:type="auto"/>
            <w:hideMark/>
          </w:tcPr>
          <w:p w14:paraId="4924163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Sürətli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Prototipləmə</w:t>
            </w:r>
            <w:proofErr w:type="spellEnd"/>
            <w:r w:rsidRPr="00717282">
              <w:rPr>
                <w:lang w:val="tr-TR"/>
              </w:rPr>
              <w:t xml:space="preserve"> + SAM</w:t>
            </w:r>
          </w:p>
        </w:tc>
        <w:tc>
          <w:tcPr>
            <w:tcW w:w="0" w:type="auto"/>
            <w:hideMark/>
          </w:tcPr>
          <w:p w14:paraId="0874CC5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Sınaq</w:t>
            </w:r>
            <w:proofErr w:type="spellEnd"/>
            <w:r w:rsidRPr="00717282">
              <w:rPr>
                <w:lang w:val="tr-TR"/>
              </w:rPr>
              <w:t xml:space="preserve">-geri </w:t>
            </w:r>
            <w:proofErr w:type="spellStart"/>
            <w:r w:rsidRPr="00717282">
              <w:rPr>
                <w:lang w:val="tr-TR"/>
              </w:rPr>
              <w:t>əlaqə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döngəsi</w:t>
            </w:r>
            <w:proofErr w:type="spellEnd"/>
          </w:p>
        </w:tc>
      </w:tr>
      <w:tr w:rsidR="009F0122" w:rsidRPr="009942E7" w14:paraId="2892723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B8F20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VRinVET </w:t>
            </w:r>
            <w:proofErr w:type="spellStart"/>
            <w:r w:rsidRPr="00717282">
              <w:rPr>
                <w:lang w:val="tr-TR"/>
              </w:rPr>
              <w:t>Təsir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Təhlili</w:t>
            </w:r>
            <w:proofErr w:type="spellEnd"/>
          </w:p>
        </w:tc>
        <w:tc>
          <w:tcPr>
            <w:tcW w:w="0" w:type="auto"/>
            <w:hideMark/>
          </w:tcPr>
          <w:p w14:paraId="2A2961C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Təlim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nəticələrinin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ölçülməsi</w:t>
            </w:r>
            <w:proofErr w:type="spellEnd"/>
          </w:p>
        </w:tc>
        <w:tc>
          <w:tcPr>
            <w:tcW w:w="0" w:type="auto"/>
            <w:hideMark/>
          </w:tcPr>
          <w:p w14:paraId="1099502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RCT</w:t>
            </w:r>
          </w:p>
        </w:tc>
        <w:tc>
          <w:tcPr>
            <w:tcW w:w="0" w:type="auto"/>
            <w:hideMark/>
          </w:tcPr>
          <w:p w14:paraId="64A4FD3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Elmi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etibarlılıq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effektivliyin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qiymətləndirilməsi</w:t>
            </w:r>
            <w:proofErr w:type="spellEnd"/>
          </w:p>
        </w:tc>
      </w:tr>
    </w:tbl>
    <w:p w14:paraId="15352012" w14:textId="6F7C56A3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Layihədə</w:t>
      </w:r>
      <w:proofErr w:type="spellEnd"/>
      <w:r w:rsidRPr="00717282">
        <w:rPr>
          <w:lang w:val="tr-TR"/>
        </w:rPr>
        <w:t xml:space="preserve"> hazırlanmış </w:t>
      </w:r>
      <w:proofErr w:type="spellStart"/>
      <w:r w:rsidRPr="00717282">
        <w:rPr>
          <w:lang w:val="tr-TR"/>
        </w:rPr>
        <w:t>modullarda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ümumiyyətlə</w:t>
      </w:r>
      <w:proofErr w:type="spellEnd"/>
      <w:r w:rsidRPr="00717282">
        <w:rPr>
          <w:lang w:val="tr-TR"/>
        </w:rPr>
        <w:t xml:space="preserve"> hibrid </w:t>
      </w:r>
      <w:proofErr w:type="spellStart"/>
      <w:r w:rsidRPr="00717282">
        <w:rPr>
          <w:lang w:val="tr-TR"/>
        </w:rPr>
        <w:t>modellərə</w:t>
      </w:r>
      <w:proofErr w:type="spellEnd"/>
      <w:r w:rsidRPr="00717282">
        <w:rPr>
          <w:lang w:val="tr-TR"/>
        </w:rPr>
        <w:t xml:space="preserve"> üstünlük </w:t>
      </w:r>
      <w:proofErr w:type="spellStart"/>
      <w:r w:rsidRPr="00717282">
        <w:rPr>
          <w:lang w:val="tr-TR"/>
        </w:rPr>
        <w:t>verilmişdir</w:t>
      </w:r>
      <w:proofErr w:type="spellEnd"/>
      <w:r w:rsidRPr="00717282">
        <w:rPr>
          <w:lang w:val="tr-TR"/>
        </w:rPr>
        <w:t xml:space="preserve">: ADDIE + </w:t>
      </w:r>
      <w:proofErr w:type="spellStart"/>
      <w:r w:rsidRPr="00717282">
        <w:rPr>
          <w:lang w:val="tr-TR"/>
        </w:rPr>
        <w:t>Kolb</w:t>
      </w:r>
      <w:proofErr w:type="spellEnd"/>
      <w:r w:rsidRPr="00717282">
        <w:rPr>
          <w:lang w:val="tr-TR"/>
        </w:rPr>
        <w:t xml:space="preserve"> + ASSURE </w:t>
      </w:r>
      <w:proofErr w:type="spellStart"/>
      <w:r w:rsidRPr="00717282">
        <w:rPr>
          <w:lang w:val="tr-TR"/>
        </w:rPr>
        <w:t>birləşməsi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həm</w:t>
      </w:r>
      <w:proofErr w:type="spellEnd"/>
      <w:r w:rsidRPr="00717282">
        <w:rPr>
          <w:lang w:val="tr-TR"/>
        </w:rPr>
        <w:t xml:space="preserve"> sistemli, </w:t>
      </w:r>
      <w:proofErr w:type="spellStart"/>
      <w:r w:rsidRPr="00717282">
        <w:rPr>
          <w:lang w:val="tr-TR"/>
        </w:rPr>
        <w:t>həm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təcrübəyə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əsaslanan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təmin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</w:t>
      </w:r>
    </w:p>
    <w:p w14:paraId="321C15D3" w14:textId="1014A3B4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7A7E1DD5" w14:textId="2C1537D5" w:rsidR="009F012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9.4 Model </w:t>
      </w:r>
      <w:proofErr w:type="spellStart"/>
      <w:r w:rsidRPr="00717282">
        <w:rPr>
          <w:b/>
          <w:bCs/>
          <w:lang w:val="tr-TR"/>
        </w:rPr>
        <w:t>seçimində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axın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diaqramı</w:t>
      </w:r>
      <w:proofErr w:type="spellEnd"/>
      <w:r w:rsidRPr="00717282">
        <w:rPr>
          <w:b/>
          <w:bCs/>
          <w:lang w:val="tr-TR"/>
        </w:rPr>
        <w:t xml:space="preserve"> (</w:t>
      </w:r>
      <w:proofErr w:type="spellStart"/>
      <w:r w:rsidRPr="00717282">
        <w:rPr>
          <w:b/>
          <w:bCs/>
          <w:lang w:val="tr-TR"/>
        </w:rPr>
        <w:t>tövsiyə</w:t>
      </w:r>
      <w:proofErr w:type="spellEnd"/>
      <w:r w:rsidRPr="00717282">
        <w:rPr>
          <w:b/>
          <w:bCs/>
          <w:lang w:val="tr-TR"/>
        </w:rPr>
        <w:t>)</w:t>
      </w:r>
    </w:p>
    <w:p w14:paraId="35284466" w14:textId="77777777" w:rsidR="00271A98" w:rsidRPr="00717282" w:rsidRDefault="00271A98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tbl>
      <w:tblPr>
        <w:tblStyle w:val="KlavuzTablo6-Renkli-Vurgu5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529"/>
      </w:tblGrid>
      <w:tr w:rsidR="00271A98" w:rsidRPr="00271A98" w14:paraId="7E7C4ECF" w14:textId="77777777" w:rsidTr="00271A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15B5E76F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Başlayın</w:t>
            </w:r>
          </w:p>
        </w:tc>
      </w:tr>
      <w:tr w:rsidR="00271A98" w:rsidRPr="00271A98" w14:paraId="489D2076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01E851F7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↓</w:t>
            </w:r>
          </w:p>
        </w:tc>
      </w:tr>
      <w:tr w:rsidR="00271A98" w:rsidRPr="00271A98" w14:paraId="5FBB83F5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4EF31D65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proofErr w:type="spellStart"/>
            <w:r w:rsidRPr="00271A98">
              <w:rPr>
                <w:lang w:val="tr-TR"/>
              </w:rPr>
              <w:t>Təhsil</w:t>
            </w:r>
            <w:proofErr w:type="spellEnd"/>
            <w:r w:rsidRPr="00271A98">
              <w:rPr>
                <w:lang w:val="tr-TR"/>
              </w:rPr>
              <w:t xml:space="preserve"> </w:t>
            </w:r>
            <w:proofErr w:type="spellStart"/>
            <w:r w:rsidRPr="00271A98">
              <w:rPr>
                <w:lang w:val="tr-TR"/>
              </w:rPr>
              <w:t>Məqsədi</w:t>
            </w:r>
            <w:proofErr w:type="spellEnd"/>
            <w:r w:rsidRPr="00271A98">
              <w:rPr>
                <w:lang w:val="tr-TR"/>
              </w:rPr>
              <w:t xml:space="preserve"> → Bilik / </w:t>
            </w:r>
            <w:proofErr w:type="spellStart"/>
            <w:r w:rsidRPr="00271A98">
              <w:rPr>
                <w:lang w:val="tr-TR"/>
              </w:rPr>
              <w:t>Bacarıqlar</w:t>
            </w:r>
            <w:proofErr w:type="spellEnd"/>
            <w:r w:rsidRPr="00271A98">
              <w:rPr>
                <w:lang w:val="tr-TR"/>
              </w:rPr>
              <w:t xml:space="preserve"> / </w:t>
            </w:r>
            <w:proofErr w:type="spellStart"/>
            <w:r w:rsidRPr="00271A98">
              <w:rPr>
                <w:lang w:val="tr-TR"/>
              </w:rPr>
              <w:t>Münasibət</w:t>
            </w:r>
            <w:proofErr w:type="spellEnd"/>
            <w:r w:rsidRPr="00271A98">
              <w:rPr>
                <w:lang w:val="tr-TR"/>
              </w:rPr>
              <w:t>?</w:t>
            </w:r>
          </w:p>
        </w:tc>
      </w:tr>
      <w:tr w:rsidR="00271A98" w:rsidRPr="00271A98" w14:paraId="2E571CF4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37C226CB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↓</w:t>
            </w:r>
          </w:p>
        </w:tc>
      </w:tr>
      <w:tr w:rsidR="00271A98" w:rsidRPr="00271A98" w14:paraId="64F45FFA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5EFE82FF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proofErr w:type="spellStart"/>
            <w:r w:rsidRPr="00271A98">
              <w:rPr>
                <w:lang w:val="tr-TR"/>
              </w:rPr>
              <w:t>Vaxt</w:t>
            </w:r>
            <w:proofErr w:type="spellEnd"/>
            <w:r w:rsidRPr="00271A98">
              <w:rPr>
                <w:lang w:val="tr-TR"/>
              </w:rPr>
              <w:t xml:space="preserve"> </w:t>
            </w:r>
            <w:proofErr w:type="spellStart"/>
            <w:r w:rsidRPr="00271A98">
              <w:rPr>
                <w:lang w:val="tr-TR"/>
              </w:rPr>
              <w:t>və</w:t>
            </w:r>
            <w:proofErr w:type="spellEnd"/>
            <w:r w:rsidRPr="00271A98">
              <w:rPr>
                <w:lang w:val="tr-TR"/>
              </w:rPr>
              <w:t xml:space="preserve"> </w:t>
            </w:r>
            <w:proofErr w:type="spellStart"/>
            <w:r w:rsidRPr="00271A98">
              <w:rPr>
                <w:lang w:val="tr-TR"/>
              </w:rPr>
              <w:t>Resurs</w:t>
            </w:r>
            <w:proofErr w:type="spellEnd"/>
            <w:r w:rsidRPr="00271A98">
              <w:rPr>
                <w:lang w:val="tr-TR"/>
              </w:rPr>
              <w:t xml:space="preserve"> </w:t>
            </w:r>
            <w:proofErr w:type="spellStart"/>
            <w:r w:rsidRPr="00271A98">
              <w:rPr>
                <w:lang w:val="tr-TR"/>
              </w:rPr>
              <w:t>Vəziyyəti</w:t>
            </w:r>
            <w:proofErr w:type="spellEnd"/>
            <w:r w:rsidRPr="00271A98">
              <w:rPr>
                <w:lang w:val="tr-TR"/>
              </w:rPr>
              <w:t xml:space="preserve"> → </w:t>
            </w:r>
            <w:proofErr w:type="spellStart"/>
            <w:r w:rsidRPr="00271A98">
              <w:rPr>
                <w:lang w:val="tr-TR"/>
              </w:rPr>
              <w:t>Məhduddur</w:t>
            </w:r>
            <w:proofErr w:type="spellEnd"/>
            <w:r w:rsidRPr="00271A98">
              <w:rPr>
                <w:lang w:val="tr-TR"/>
              </w:rPr>
              <w:t>?</w:t>
            </w:r>
          </w:p>
        </w:tc>
      </w:tr>
      <w:tr w:rsidR="00271A98" w:rsidRPr="00271A98" w14:paraId="0895CF49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0E12F6E1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↓</w:t>
            </w:r>
          </w:p>
        </w:tc>
      </w:tr>
      <w:tr w:rsidR="00271A98" w:rsidRPr="00271A98" w14:paraId="404DA534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763DEA2D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proofErr w:type="spellStart"/>
            <w:r w:rsidRPr="00271A98">
              <w:rPr>
                <w:lang w:val="tr-TR"/>
              </w:rPr>
              <w:t>İnfrastruktur</w:t>
            </w:r>
            <w:proofErr w:type="spellEnd"/>
            <w:r w:rsidRPr="00271A98">
              <w:rPr>
                <w:lang w:val="tr-TR"/>
              </w:rPr>
              <w:t xml:space="preserve"> </w:t>
            </w:r>
            <w:proofErr w:type="spellStart"/>
            <w:r w:rsidRPr="00271A98">
              <w:rPr>
                <w:lang w:val="tr-TR"/>
              </w:rPr>
              <w:t>Təhlili</w:t>
            </w:r>
            <w:proofErr w:type="spellEnd"/>
            <w:r w:rsidRPr="00271A98">
              <w:rPr>
                <w:lang w:val="tr-TR"/>
              </w:rPr>
              <w:t xml:space="preserve"> → VR / AR / Hibrid?</w:t>
            </w:r>
          </w:p>
        </w:tc>
      </w:tr>
      <w:tr w:rsidR="00271A98" w:rsidRPr="00271A98" w14:paraId="69DC9A3A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7DC7823F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↓</w:t>
            </w:r>
          </w:p>
        </w:tc>
      </w:tr>
      <w:tr w:rsidR="00271A98" w:rsidRPr="00271A98" w14:paraId="0BB28B47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4F15A046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proofErr w:type="spellStart"/>
            <w:r w:rsidRPr="00271A98">
              <w:rPr>
                <w:lang w:val="tr-TR"/>
              </w:rPr>
              <w:t>Tələbə</w:t>
            </w:r>
            <w:proofErr w:type="spellEnd"/>
            <w:r w:rsidRPr="00271A98">
              <w:rPr>
                <w:lang w:val="tr-TR"/>
              </w:rPr>
              <w:t xml:space="preserve"> Profili → </w:t>
            </w:r>
            <w:proofErr w:type="spellStart"/>
            <w:r w:rsidRPr="00271A98">
              <w:rPr>
                <w:lang w:val="tr-TR"/>
              </w:rPr>
              <w:t>Təcrübəli</w:t>
            </w:r>
            <w:proofErr w:type="spellEnd"/>
            <w:r w:rsidRPr="00271A98">
              <w:rPr>
                <w:lang w:val="tr-TR"/>
              </w:rPr>
              <w:t xml:space="preserve"> </w:t>
            </w:r>
            <w:proofErr w:type="spellStart"/>
            <w:r w:rsidRPr="00271A98">
              <w:rPr>
                <w:lang w:val="tr-TR"/>
              </w:rPr>
              <w:t>və</w:t>
            </w:r>
            <w:proofErr w:type="spellEnd"/>
            <w:r w:rsidRPr="00271A98">
              <w:rPr>
                <w:lang w:val="tr-TR"/>
              </w:rPr>
              <w:t xml:space="preserve"> ya yeni?</w:t>
            </w:r>
          </w:p>
        </w:tc>
      </w:tr>
      <w:tr w:rsidR="00271A98" w:rsidRPr="00271A98" w14:paraId="1FED93DC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5B95E135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lastRenderedPageBreak/>
              <w:t>↓</w:t>
            </w:r>
          </w:p>
        </w:tc>
      </w:tr>
      <w:tr w:rsidR="00271A98" w:rsidRPr="00271A98" w14:paraId="67E5108D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784E1E15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 xml:space="preserve">Model </w:t>
            </w:r>
            <w:proofErr w:type="spellStart"/>
            <w:r w:rsidRPr="00271A98">
              <w:rPr>
                <w:lang w:val="tr-TR"/>
              </w:rPr>
              <w:t>Uyğunluğu</w:t>
            </w:r>
            <w:proofErr w:type="spellEnd"/>
            <w:r w:rsidRPr="00271A98">
              <w:rPr>
                <w:lang w:val="tr-TR"/>
              </w:rPr>
              <w:t xml:space="preserve"> → ADDIE, 4C/ID, SAM, </w:t>
            </w:r>
            <w:proofErr w:type="spellStart"/>
            <w:r w:rsidRPr="00271A98">
              <w:rPr>
                <w:lang w:val="tr-TR"/>
              </w:rPr>
              <w:t>Kolb</w:t>
            </w:r>
            <w:proofErr w:type="spellEnd"/>
            <w:r w:rsidRPr="00271A98">
              <w:rPr>
                <w:lang w:val="tr-TR"/>
              </w:rPr>
              <w:t xml:space="preserve"> </w:t>
            </w:r>
            <w:proofErr w:type="spellStart"/>
            <w:r w:rsidRPr="00271A98">
              <w:rPr>
                <w:lang w:val="tr-TR"/>
              </w:rPr>
              <w:t>və</w:t>
            </w:r>
            <w:proofErr w:type="spellEnd"/>
            <w:r w:rsidRPr="00271A98">
              <w:rPr>
                <w:lang w:val="tr-TR"/>
              </w:rPr>
              <w:t xml:space="preserve"> s.</w:t>
            </w:r>
          </w:p>
        </w:tc>
      </w:tr>
      <w:tr w:rsidR="00271A98" w:rsidRPr="00271A98" w14:paraId="22ABE6F8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59B8D40D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↓</w:t>
            </w:r>
          </w:p>
        </w:tc>
      </w:tr>
      <w:tr w:rsidR="00271A98" w:rsidRPr="00271A98" w14:paraId="1F634B3F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37C86F51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 xml:space="preserve">Pilot </w:t>
            </w:r>
            <w:proofErr w:type="spellStart"/>
            <w:r w:rsidRPr="00271A98">
              <w:rPr>
                <w:lang w:val="tr-TR"/>
              </w:rPr>
              <w:t>Tətbiq</w:t>
            </w:r>
            <w:proofErr w:type="spellEnd"/>
            <w:r w:rsidRPr="00271A98">
              <w:rPr>
                <w:lang w:val="tr-TR"/>
              </w:rPr>
              <w:t xml:space="preserve"> → </w:t>
            </w:r>
            <w:proofErr w:type="spellStart"/>
            <w:r w:rsidRPr="00271A98">
              <w:rPr>
                <w:lang w:val="tr-TR"/>
              </w:rPr>
              <w:t>Əlaqə</w:t>
            </w:r>
            <w:proofErr w:type="spellEnd"/>
          </w:p>
        </w:tc>
      </w:tr>
      <w:tr w:rsidR="00271A98" w:rsidRPr="00271A98" w14:paraId="275F0F98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3F4A7B0A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r w:rsidRPr="00271A98">
              <w:rPr>
                <w:lang w:val="tr-TR"/>
              </w:rPr>
              <w:t>↓</w:t>
            </w:r>
          </w:p>
        </w:tc>
      </w:tr>
      <w:tr w:rsidR="00271A98" w:rsidRPr="00271A98" w14:paraId="041BD47F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04E5EF59" w14:textId="77777777" w:rsidR="00271A98" w:rsidRPr="00271A98" w:rsidRDefault="00271A98" w:rsidP="00271A98">
            <w:pPr>
              <w:spacing w:after="120" w:line="288" w:lineRule="auto"/>
              <w:contextualSpacing/>
              <w:mirrorIndents/>
              <w:jc w:val="center"/>
              <w:rPr>
                <w:lang w:val="tr-TR"/>
              </w:rPr>
            </w:pPr>
            <w:proofErr w:type="spellStart"/>
            <w:r w:rsidRPr="00271A98">
              <w:rPr>
                <w:lang w:val="tr-TR"/>
              </w:rPr>
              <w:t>Təftiş</w:t>
            </w:r>
            <w:proofErr w:type="spellEnd"/>
            <w:r w:rsidRPr="00271A98">
              <w:rPr>
                <w:lang w:val="tr-TR"/>
              </w:rPr>
              <w:t xml:space="preserve"> </w:t>
            </w:r>
            <w:proofErr w:type="spellStart"/>
            <w:r w:rsidRPr="00271A98">
              <w:rPr>
                <w:lang w:val="tr-TR"/>
              </w:rPr>
              <w:t>və</w:t>
            </w:r>
            <w:proofErr w:type="spellEnd"/>
            <w:r w:rsidRPr="00271A98">
              <w:rPr>
                <w:lang w:val="tr-TR"/>
              </w:rPr>
              <w:t xml:space="preserve"> Yekun Model </w:t>
            </w:r>
            <w:proofErr w:type="spellStart"/>
            <w:r w:rsidRPr="00271A98">
              <w:rPr>
                <w:lang w:val="tr-TR"/>
              </w:rPr>
              <w:t>Qərar</w:t>
            </w:r>
            <w:proofErr w:type="spellEnd"/>
          </w:p>
        </w:tc>
      </w:tr>
    </w:tbl>
    <w:p w14:paraId="6298D358" w14:textId="2FD291AD" w:rsidR="009F0122" w:rsidRPr="00717282" w:rsidRDefault="00271A98" w:rsidP="0005079B">
      <w:pPr>
        <w:spacing w:after="120" w:line="288" w:lineRule="auto"/>
        <w:contextualSpacing/>
        <w:mirrorIndents/>
        <w:rPr>
          <w:lang w:val="tr-TR"/>
        </w:rPr>
      </w:pPr>
      <w:r>
        <w:rPr>
          <w:lang w:val="tr-TR"/>
        </w:rPr>
        <w:br w:type="textWrapping" w:clear="all"/>
      </w:r>
    </w:p>
    <w:p w14:paraId="1BF0CACF" w14:textId="01D2872F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9.5 Hibrid Model </w:t>
      </w:r>
      <w:proofErr w:type="spellStart"/>
      <w:r w:rsidRPr="00717282">
        <w:rPr>
          <w:b/>
          <w:bCs/>
          <w:lang w:val="tr-TR"/>
        </w:rPr>
        <w:t>İstifadəsi</w:t>
      </w:r>
      <w:proofErr w:type="spellEnd"/>
    </w:p>
    <w:p w14:paraId="7FA139FE" w14:textId="77777777" w:rsidR="009F012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Heç</w:t>
      </w:r>
      <w:proofErr w:type="spellEnd"/>
      <w:r w:rsidRPr="00717282">
        <w:rPr>
          <w:lang w:val="tr-TR"/>
        </w:rPr>
        <w:t xml:space="preserve"> bir </w:t>
      </w:r>
      <w:proofErr w:type="spellStart"/>
      <w:r w:rsidRPr="00717282">
        <w:rPr>
          <w:lang w:val="tr-TR"/>
        </w:rPr>
        <w:t>tək</w:t>
      </w:r>
      <w:proofErr w:type="spellEnd"/>
      <w:r w:rsidRPr="00717282">
        <w:rPr>
          <w:lang w:val="tr-TR"/>
        </w:rPr>
        <w:t xml:space="preserve"> model </w:t>
      </w:r>
      <w:proofErr w:type="spellStart"/>
      <w:r w:rsidRPr="00717282">
        <w:rPr>
          <w:lang w:val="tr-TR"/>
        </w:rPr>
        <w:t>hər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vəziyyət</w:t>
      </w:r>
      <w:proofErr w:type="spellEnd"/>
      <w:r w:rsidRPr="00717282">
        <w:rPr>
          <w:lang w:val="tr-TR"/>
        </w:rPr>
        <w:t xml:space="preserve"> üçün </w:t>
      </w:r>
      <w:proofErr w:type="spellStart"/>
      <w:r w:rsidRPr="00717282">
        <w:rPr>
          <w:lang w:val="tr-TR"/>
        </w:rPr>
        <w:t>mükəmməl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ona </w:t>
      </w:r>
      <w:proofErr w:type="spellStart"/>
      <w:r w:rsidRPr="00717282">
        <w:rPr>
          <w:lang w:val="tr-TR"/>
        </w:rPr>
        <w:t>görə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qarışıq</w:t>
      </w:r>
      <w:proofErr w:type="spellEnd"/>
      <w:r w:rsidRPr="00717282">
        <w:rPr>
          <w:b/>
          <w:bCs/>
          <w:lang w:val="tr-TR"/>
        </w:rPr>
        <w:t xml:space="preserve"> modelli yanaşma </w:t>
      </w:r>
      <w:r w:rsidRPr="00717282">
        <w:rPr>
          <w:lang w:val="tr-TR"/>
        </w:rPr>
        <w:t xml:space="preserve">VRinVET kimi </w:t>
      </w:r>
      <w:proofErr w:type="spellStart"/>
      <w:r w:rsidRPr="00717282">
        <w:rPr>
          <w:lang w:val="tr-TR"/>
        </w:rPr>
        <w:t>innovativ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layihələr</w:t>
      </w:r>
      <w:proofErr w:type="spellEnd"/>
      <w:r w:rsidRPr="00717282">
        <w:rPr>
          <w:lang w:val="tr-TR"/>
        </w:rPr>
        <w:t xml:space="preserve"> üçün </w:t>
      </w:r>
      <w:proofErr w:type="spellStart"/>
      <w:r w:rsidRPr="00717282">
        <w:rPr>
          <w:lang w:val="tr-TR"/>
        </w:rPr>
        <w:t>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effektivdir</w:t>
      </w:r>
      <w:proofErr w:type="spellEnd"/>
      <w:r w:rsidRPr="00717282">
        <w:rPr>
          <w:lang w:val="tr-TR"/>
        </w:rPr>
        <w:t>.</w:t>
      </w:r>
    </w:p>
    <w:p w14:paraId="31CD3544" w14:textId="77777777" w:rsidR="00271A98" w:rsidRPr="00717282" w:rsidRDefault="00271A98" w:rsidP="0005079B">
      <w:pPr>
        <w:spacing w:after="120" w:line="288" w:lineRule="auto"/>
        <w:contextualSpacing/>
        <w:mirrorIndents/>
        <w:rPr>
          <w:lang w:val="tr-TR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288"/>
        <w:gridCol w:w="4468"/>
        <w:gridCol w:w="2866"/>
      </w:tblGrid>
      <w:tr w:rsidR="009F0122" w:rsidRPr="00717282" w14:paraId="5B56592D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3ABA7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Kombinasiya</w:t>
            </w:r>
            <w:proofErr w:type="spellEnd"/>
          </w:p>
        </w:tc>
        <w:tc>
          <w:tcPr>
            <w:tcW w:w="0" w:type="auto"/>
            <w:hideMark/>
          </w:tcPr>
          <w:p w14:paraId="53101E0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İstifadə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məqsədi</w:t>
            </w:r>
            <w:proofErr w:type="spellEnd"/>
          </w:p>
        </w:tc>
        <w:tc>
          <w:tcPr>
            <w:tcW w:w="0" w:type="auto"/>
            <w:hideMark/>
          </w:tcPr>
          <w:p w14:paraId="2C5BDDB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Misal</w:t>
            </w:r>
          </w:p>
        </w:tc>
      </w:tr>
      <w:tr w:rsidR="009F0122" w:rsidRPr="00717282" w14:paraId="21B2BAB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A7F20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ADDIE + </w:t>
            </w:r>
            <w:proofErr w:type="spellStart"/>
            <w:r w:rsidRPr="00717282">
              <w:rPr>
                <w:lang w:val="tr-TR"/>
              </w:rPr>
              <w:t>Kolb</w:t>
            </w:r>
            <w:proofErr w:type="spellEnd"/>
          </w:p>
        </w:tc>
        <w:tc>
          <w:tcPr>
            <w:tcW w:w="0" w:type="auto"/>
            <w:hideMark/>
          </w:tcPr>
          <w:p w14:paraId="37FDF3B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Sistemli + </w:t>
            </w:r>
            <w:proofErr w:type="spellStart"/>
            <w:r w:rsidRPr="00717282">
              <w:rPr>
                <w:lang w:val="tr-TR"/>
              </w:rPr>
              <w:t>Təcrübəli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</w:p>
        </w:tc>
        <w:tc>
          <w:tcPr>
            <w:tcW w:w="0" w:type="auto"/>
            <w:hideMark/>
          </w:tcPr>
          <w:p w14:paraId="247B1A7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Lab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modulu</w:t>
            </w:r>
            <w:proofErr w:type="spellEnd"/>
          </w:p>
        </w:tc>
      </w:tr>
      <w:tr w:rsidR="009F0122" w:rsidRPr="00717282" w14:paraId="32E35A5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B1F1D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4C/ID + TƏMİN EDİN</w:t>
            </w:r>
          </w:p>
        </w:tc>
        <w:tc>
          <w:tcPr>
            <w:tcW w:w="0" w:type="auto"/>
            <w:hideMark/>
          </w:tcPr>
          <w:p w14:paraId="2598C75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Kompleks </w:t>
            </w:r>
            <w:proofErr w:type="spellStart"/>
            <w:r w:rsidRPr="00717282">
              <w:rPr>
                <w:lang w:val="tr-TR"/>
              </w:rPr>
              <w:t>bacarıq</w:t>
            </w:r>
            <w:proofErr w:type="spellEnd"/>
            <w:r w:rsidRPr="00717282">
              <w:rPr>
                <w:lang w:val="tr-TR"/>
              </w:rPr>
              <w:t xml:space="preserve"> + </w:t>
            </w:r>
            <w:proofErr w:type="spellStart"/>
            <w:r w:rsidRPr="00717282">
              <w:rPr>
                <w:lang w:val="tr-TR"/>
              </w:rPr>
              <w:t>Texnologiya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inteqrasiyası</w:t>
            </w:r>
            <w:proofErr w:type="spellEnd"/>
          </w:p>
        </w:tc>
        <w:tc>
          <w:tcPr>
            <w:tcW w:w="0" w:type="auto"/>
            <w:hideMark/>
          </w:tcPr>
          <w:p w14:paraId="7124FBF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Mühərrikin</w:t>
            </w:r>
            <w:proofErr w:type="spellEnd"/>
            <w:r w:rsidRPr="00717282">
              <w:rPr>
                <w:lang w:val="tr-TR"/>
              </w:rPr>
              <w:t xml:space="preserve"> yığılması </w:t>
            </w:r>
            <w:proofErr w:type="spellStart"/>
            <w:r w:rsidRPr="00717282">
              <w:rPr>
                <w:lang w:val="tr-TR"/>
              </w:rPr>
              <w:t>təlimi</w:t>
            </w:r>
            <w:proofErr w:type="spellEnd"/>
          </w:p>
        </w:tc>
      </w:tr>
      <w:tr w:rsidR="009F0122" w:rsidRPr="00717282" w14:paraId="7475E11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0DC88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SAM + TPACK</w:t>
            </w:r>
          </w:p>
        </w:tc>
        <w:tc>
          <w:tcPr>
            <w:tcW w:w="0" w:type="auto"/>
            <w:hideMark/>
          </w:tcPr>
          <w:p w14:paraId="46D36FE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Sürətli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prototipləmə</w:t>
            </w:r>
            <w:proofErr w:type="spellEnd"/>
            <w:r w:rsidRPr="00717282">
              <w:rPr>
                <w:lang w:val="tr-TR"/>
              </w:rPr>
              <w:t xml:space="preserve"> + </w:t>
            </w:r>
            <w:proofErr w:type="spellStart"/>
            <w:r w:rsidRPr="00717282">
              <w:rPr>
                <w:lang w:val="tr-TR"/>
              </w:rPr>
              <w:t>Texnoloji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uyğunlaşma</w:t>
            </w:r>
            <w:proofErr w:type="spellEnd"/>
          </w:p>
        </w:tc>
        <w:tc>
          <w:tcPr>
            <w:tcW w:w="0" w:type="auto"/>
            <w:hideMark/>
          </w:tcPr>
          <w:p w14:paraId="387826D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məzmun</w:t>
            </w:r>
            <w:proofErr w:type="spellEnd"/>
            <w:r w:rsidRPr="00717282">
              <w:rPr>
                <w:lang w:val="tr-TR"/>
              </w:rPr>
              <w:t xml:space="preserve"> testinin inkişafı</w:t>
            </w:r>
          </w:p>
        </w:tc>
      </w:tr>
      <w:tr w:rsidR="009F0122" w:rsidRPr="00717282" w14:paraId="1034B535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49F06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WISCOM + 5E</w:t>
            </w:r>
          </w:p>
        </w:tc>
        <w:tc>
          <w:tcPr>
            <w:tcW w:w="0" w:type="auto"/>
            <w:hideMark/>
          </w:tcPr>
          <w:p w14:paraId="549945C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Motivasiya</w:t>
            </w:r>
            <w:proofErr w:type="spellEnd"/>
            <w:r w:rsidRPr="00717282">
              <w:rPr>
                <w:lang w:val="tr-TR"/>
              </w:rPr>
              <w:t xml:space="preserve"> + </w:t>
            </w:r>
            <w:proofErr w:type="spellStart"/>
            <w:r w:rsidRPr="00717282">
              <w:rPr>
                <w:lang w:val="tr-TR"/>
              </w:rPr>
              <w:t>Konstruktivist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</w:p>
        </w:tc>
        <w:tc>
          <w:tcPr>
            <w:tcW w:w="0" w:type="auto"/>
            <w:hideMark/>
          </w:tcPr>
          <w:p w14:paraId="1718099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Əməyin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mühafizəsi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ssenarisi</w:t>
            </w:r>
            <w:proofErr w:type="spellEnd"/>
          </w:p>
        </w:tc>
      </w:tr>
    </w:tbl>
    <w:p w14:paraId="51187371" w14:textId="0498C762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Hər</w:t>
      </w:r>
      <w:proofErr w:type="spellEnd"/>
      <w:r w:rsidRPr="00717282">
        <w:rPr>
          <w:lang w:val="tr-TR"/>
        </w:rPr>
        <w:t xml:space="preserve"> bir </w:t>
      </w:r>
      <w:proofErr w:type="spellStart"/>
      <w:r w:rsidRPr="00717282">
        <w:rPr>
          <w:lang w:val="tr-TR"/>
        </w:rPr>
        <w:t>modulun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əvvəlində</w:t>
      </w:r>
      <w:proofErr w:type="spellEnd"/>
      <w:r w:rsidRPr="00717282">
        <w:rPr>
          <w:lang w:val="tr-TR"/>
        </w:rPr>
        <w:t xml:space="preserve"> hansı model(</w:t>
      </w:r>
      <w:proofErr w:type="spellStart"/>
      <w:r w:rsidRPr="00717282">
        <w:rPr>
          <w:lang w:val="tr-TR"/>
        </w:rPr>
        <w:t>lər</w:t>
      </w:r>
      <w:proofErr w:type="spellEnd"/>
      <w:r w:rsidRPr="00717282">
        <w:rPr>
          <w:lang w:val="tr-TR"/>
        </w:rPr>
        <w:t xml:space="preserve">)in </w:t>
      </w:r>
      <w:proofErr w:type="spellStart"/>
      <w:r w:rsidRPr="00717282">
        <w:rPr>
          <w:lang w:val="tr-TR"/>
        </w:rPr>
        <w:t>əsas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götürüldüyü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qeyd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edilməlidir</w:t>
      </w:r>
      <w:proofErr w:type="spellEnd"/>
      <w:r w:rsidRPr="00717282">
        <w:rPr>
          <w:lang w:val="tr-TR"/>
        </w:rPr>
        <w:t xml:space="preserve">. Bu </w:t>
      </w:r>
      <w:proofErr w:type="spellStart"/>
      <w:r w:rsidRPr="00717282">
        <w:rPr>
          <w:lang w:val="tr-TR"/>
        </w:rPr>
        <w:t>keyfiyyət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təminatı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hesabat</w:t>
      </w:r>
      <w:proofErr w:type="spellEnd"/>
      <w:r w:rsidRPr="00717282">
        <w:rPr>
          <w:lang w:val="tr-TR"/>
        </w:rPr>
        <w:t xml:space="preserve"> üçün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vacibdir</w:t>
      </w:r>
      <w:proofErr w:type="spellEnd"/>
      <w:r w:rsidRPr="00717282">
        <w:rPr>
          <w:lang w:val="tr-TR"/>
        </w:rPr>
        <w:t>.</w:t>
      </w:r>
    </w:p>
    <w:p w14:paraId="321190F1" w14:textId="495A2549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66F22DB0" w14:textId="39859919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9.6 Model Seçiminin </w:t>
      </w:r>
      <w:proofErr w:type="spellStart"/>
      <w:r w:rsidRPr="00717282">
        <w:rPr>
          <w:b/>
          <w:bCs/>
          <w:lang w:val="tr-TR"/>
        </w:rPr>
        <w:t>Qiymətləndirilməsi</w:t>
      </w:r>
      <w:proofErr w:type="spellEnd"/>
    </w:p>
    <w:p w14:paraId="73CFA55B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Model seçiminin </w:t>
      </w:r>
      <w:proofErr w:type="spellStart"/>
      <w:r w:rsidRPr="00717282">
        <w:rPr>
          <w:lang w:val="tr-TR"/>
        </w:rPr>
        <w:t>düzgünlüyü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aşağıdakı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göstəricilərlə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qiymətləndirilir</w:t>
      </w:r>
      <w:proofErr w:type="spellEnd"/>
      <w:r w:rsidRPr="00717282">
        <w:rPr>
          <w:lang w:val="tr-TR"/>
        </w:rPr>
        <w:t>: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570"/>
        <w:gridCol w:w="4993"/>
        <w:gridCol w:w="3059"/>
      </w:tblGrid>
      <w:tr w:rsidR="009F0122" w:rsidRPr="00717282" w14:paraId="5D96B917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078DE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Göstərici</w:t>
            </w:r>
            <w:proofErr w:type="spellEnd"/>
          </w:p>
        </w:tc>
        <w:tc>
          <w:tcPr>
            <w:tcW w:w="0" w:type="auto"/>
            <w:hideMark/>
          </w:tcPr>
          <w:p w14:paraId="3CDB4B28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Sorğu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sualı</w:t>
            </w:r>
            <w:proofErr w:type="spellEnd"/>
          </w:p>
        </w:tc>
        <w:tc>
          <w:tcPr>
            <w:tcW w:w="0" w:type="auto"/>
            <w:hideMark/>
          </w:tcPr>
          <w:p w14:paraId="43DF038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Qiymətləndirmə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Aləti</w:t>
            </w:r>
            <w:proofErr w:type="spellEnd"/>
          </w:p>
        </w:tc>
      </w:tr>
      <w:tr w:rsidR="009F0122" w:rsidRPr="00717282" w14:paraId="4E2116C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A4794E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Effekt</w:t>
            </w:r>
            <w:proofErr w:type="spellEnd"/>
          </w:p>
        </w:tc>
        <w:tc>
          <w:tcPr>
            <w:tcW w:w="0" w:type="auto"/>
            <w:hideMark/>
          </w:tcPr>
          <w:p w14:paraId="27282AD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Təlim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nəticələri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yaxşılaşdı</w:t>
            </w:r>
            <w:proofErr w:type="spellEnd"/>
            <w:r w:rsidRPr="00717282">
              <w:rPr>
                <w:lang w:val="tr-TR"/>
              </w:rPr>
              <w:t>?</w:t>
            </w:r>
          </w:p>
        </w:tc>
        <w:tc>
          <w:tcPr>
            <w:tcW w:w="0" w:type="auto"/>
            <w:hideMark/>
          </w:tcPr>
          <w:p w14:paraId="4AFFB07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</w:t>
            </w:r>
            <w:proofErr w:type="spellEnd"/>
            <w:r w:rsidRPr="00717282">
              <w:rPr>
                <w:lang w:val="tr-TR"/>
              </w:rPr>
              <w:t xml:space="preserve"> performans </w:t>
            </w:r>
            <w:proofErr w:type="spellStart"/>
            <w:r w:rsidRPr="00717282">
              <w:rPr>
                <w:lang w:val="tr-TR"/>
              </w:rPr>
              <w:t>hesabatı</w:t>
            </w:r>
            <w:proofErr w:type="spellEnd"/>
          </w:p>
        </w:tc>
      </w:tr>
      <w:tr w:rsidR="009F0122" w:rsidRPr="00717282" w14:paraId="732D1E43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673927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Uyğunluq</w:t>
            </w:r>
            <w:proofErr w:type="spellEnd"/>
          </w:p>
        </w:tc>
        <w:tc>
          <w:tcPr>
            <w:tcW w:w="0" w:type="auto"/>
            <w:hideMark/>
          </w:tcPr>
          <w:p w14:paraId="7AC654E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Model </w:t>
            </w:r>
            <w:proofErr w:type="spellStart"/>
            <w:r w:rsidRPr="00717282">
              <w:rPr>
                <w:lang w:val="tr-TR"/>
              </w:rPr>
              <w:t>sinif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mühitinə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uyğundurmu</w:t>
            </w:r>
            <w:proofErr w:type="spellEnd"/>
            <w:r w:rsidRPr="00717282">
              <w:rPr>
                <w:lang w:val="tr-TR"/>
              </w:rPr>
              <w:t>?</w:t>
            </w:r>
          </w:p>
        </w:tc>
        <w:tc>
          <w:tcPr>
            <w:tcW w:w="0" w:type="auto"/>
            <w:hideMark/>
          </w:tcPr>
          <w:p w14:paraId="25B3861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Müəllim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rəyi</w:t>
            </w:r>
            <w:proofErr w:type="spellEnd"/>
          </w:p>
        </w:tc>
      </w:tr>
      <w:tr w:rsidR="009F0122" w:rsidRPr="00717282" w14:paraId="5535040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EEE9B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Məhsuldarlıq</w:t>
            </w:r>
            <w:proofErr w:type="spellEnd"/>
          </w:p>
        </w:tc>
        <w:tc>
          <w:tcPr>
            <w:tcW w:w="0" w:type="auto"/>
            <w:hideMark/>
          </w:tcPr>
          <w:p w14:paraId="7C8941E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Vaxt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resurslardan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istifadə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balanslaşdırılmışdırmı</w:t>
            </w:r>
            <w:proofErr w:type="spellEnd"/>
            <w:r w:rsidRPr="00717282">
              <w:rPr>
                <w:lang w:val="tr-TR"/>
              </w:rPr>
              <w:t>?</w:t>
            </w:r>
          </w:p>
        </w:tc>
        <w:tc>
          <w:tcPr>
            <w:tcW w:w="0" w:type="auto"/>
            <w:hideMark/>
          </w:tcPr>
          <w:p w14:paraId="38B364F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Vaxt</w:t>
            </w:r>
            <w:proofErr w:type="spellEnd"/>
            <w:r w:rsidRPr="00717282">
              <w:rPr>
                <w:lang w:val="tr-TR"/>
              </w:rPr>
              <w:t>/</w:t>
            </w:r>
            <w:proofErr w:type="spellStart"/>
            <w:r w:rsidRPr="00717282">
              <w:rPr>
                <w:lang w:val="tr-TR"/>
              </w:rPr>
              <w:t>çıxış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təhlili</w:t>
            </w:r>
            <w:proofErr w:type="spellEnd"/>
          </w:p>
        </w:tc>
      </w:tr>
      <w:tr w:rsidR="009F0122" w:rsidRPr="00717282" w14:paraId="04F6E47E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DE7CE5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Davamlılıq</w:t>
            </w:r>
            <w:proofErr w:type="spellEnd"/>
          </w:p>
        </w:tc>
        <w:tc>
          <w:tcPr>
            <w:tcW w:w="0" w:type="auto"/>
            <w:hideMark/>
          </w:tcPr>
          <w:p w14:paraId="70E3C4F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Model </w:t>
            </w:r>
            <w:proofErr w:type="spellStart"/>
            <w:r w:rsidRPr="00717282">
              <w:rPr>
                <w:lang w:val="tr-TR"/>
              </w:rPr>
              <w:t>təkrar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istifadə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edilə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bilərmi</w:t>
            </w:r>
            <w:proofErr w:type="spellEnd"/>
            <w:r w:rsidRPr="00717282">
              <w:rPr>
                <w:lang w:val="tr-TR"/>
              </w:rPr>
              <w:t>?</w:t>
            </w:r>
          </w:p>
        </w:tc>
        <w:tc>
          <w:tcPr>
            <w:tcW w:w="0" w:type="auto"/>
            <w:hideMark/>
          </w:tcPr>
          <w:p w14:paraId="6D08C83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Pilotdan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sonrakı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baxış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hesabatı</w:t>
            </w:r>
            <w:proofErr w:type="spellEnd"/>
          </w:p>
        </w:tc>
      </w:tr>
    </w:tbl>
    <w:p w14:paraId="0EA873E4" w14:textId="0B1703ED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6F72BB8E" w14:textId="10E008AF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9.7 </w:t>
      </w:r>
      <w:proofErr w:type="spellStart"/>
      <w:r w:rsidRPr="00717282">
        <w:rPr>
          <w:b/>
          <w:bCs/>
          <w:lang w:val="tr-TR"/>
        </w:rPr>
        <w:t>Nəticə</w:t>
      </w:r>
      <w:proofErr w:type="spellEnd"/>
      <w:r w:rsidRPr="00717282">
        <w:rPr>
          <w:b/>
          <w:bCs/>
          <w:lang w:val="tr-TR"/>
        </w:rPr>
        <w:t xml:space="preserve">: Model seçimi üçün </w:t>
      </w:r>
      <w:proofErr w:type="spellStart"/>
      <w:r w:rsidRPr="00717282">
        <w:rPr>
          <w:b/>
          <w:bCs/>
          <w:lang w:val="tr-TR"/>
        </w:rPr>
        <w:t>təlimatlar</w:t>
      </w:r>
      <w:proofErr w:type="spellEnd"/>
    </w:p>
    <w:p w14:paraId="1F922C9A" w14:textId="77777777" w:rsidR="009F0122" w:rsidRPr="00717282" w:rsidRDefault="009F0122" w:rsidP="0005079B">
      <w:pPr>
        <w:pStyle w:val="ListeParagraf"/>
        <w:numPr>
          <w:ilvl w:val="0"/>
          <w:numId w:val="41"/>
        </w:numPr>
        <w:spacing w:after="120" w:line="288" w:lineRule="auto"/>
        <w:mirrorIndents/>
        <w:rPr>
          <w:lang w:val="tr-TR"/>
        </w:rPr>
      </w:pPr>
      <w:proofErr w:type="spellStart"/>
      <w:r w:rsidRPr="00717282">
        <w:rPr>
          <w:lang w:val="tr-TR"/>
        </w:rPr>
        <w:t>Məqsədinə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görə</w:t>
      </w:r>
      <w:proofErr w:type="spellEnd"/>
      <w:r w:rsidRPr="00717282">
        <w:rPr>
          <w:lang w:val="tr-TR"/>
        </w:rPr>
        <w:t xml:space="preserve"> modeli seçin, </w:t>
      </w:r>
      <w:proofErr w:type="spellStart"/>
      <w:r w:rsidRPr="00717282">
        <w:rPr>
          <w:lang w:val="tr-TR"/>
        </w:rPr>
        <w:t>modelə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əsaslanaraq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müəyyən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etməyin</w:t>
      </w:r>
      <w:proofErr w:type="spellEnd"/>
      <w:r w:rsidRPr="00717282">
        <w:rPr>
          <w:lang w:val="tr-TR"/>
        </w:rPr>
        <w:t>.</w:t>
      </w:r>
    </w:p>
    <w:p w14:paraId="45C5C6B8" w14:textId="77777777" w:rsidR="009F0122" w:rsidRPr="00717282" w:rsidRDefault="009F0122" w:rsidP="0005079B">
      <w:pPr>
        <w:pStyle w:val="ListeParagraf"/>
        <w:numPr>
          <w:ilvl w:val="0"/>
          <w:numId w:val="41"/>
        </w:numPr>
        <w:spacing w:after="120" w:line="288" w:lineRule="auto"/>
        <w:mirrorIndents/>
        <w:rPr>
          <w:lang w:val="tr-TR"/>
        </w:rPr>
      </w:pPr>
      <w:proofErr w:type="spellStart"/>
      <w:r w:rsidRPr="00717282">
        <w:rPr>
          <w:lang w:val="tr-TR"/>
        </w:rPr>
        <w:t>Texnologiyanı</w:t>
      </w:r>
      <w:proofErr w:type="spellEnd"/>
      <w:r w:rsidRPr="00717282">
        <w:rPr>
          <w:lang w:val="tr-TR"/>
        </w:rPr>
        <w:t xml:space="preserve"> onun </w:t>
      </w:r>
      <w:proofErr w:type="spellStart"/>
      <w:r w:rsidRPr="00717282">
        <w:rPr>
          <w:lang w:val="tr-TR"/>
        </w:rPr>
        <w:t>mərkəzi</w:t>
      </w:r>
      <w:proofErr w:type="spellEnd"/>
      <w:r w:rsidRPr="00717282">
        <w:rPr>
          <w:lang w:val="tr-TR"/>
        </w:rPr>
        <w:t xml:space="preserve"> kimi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>, onun tamamlayıcısı kimi düşünün.</w:t>
      </w:r>
    </w:p>
    <w:p w14:paraId="4F655237" w14:textId="77777777" w:rsidR="009F0122" w:rsidRPr="00717282" w:rsidRDefault="009F0122" w:rsidP="0005079B">
      <w:pPr>
        <w:pStyle w:val="ListeParagraf"/>
        <w:numPr>
          <w:ilvl w:val="0"/>
          <w:numId w:val="41"/>
        </w:numPr>
        <w:spacing w:after="120" w:line="288" w:lineRule="auto"/>
        <w:mirrorIndents/>
        <w:rPr>
          <w:lang w:val="tr-TR"/>
        </w:rPr>
      </w:pPr>
      <w:proofErr w:type="spellStart"/>
      <w:r w:rsidRPr="00717282">
        <w:rPr>
          <w:lang w:val="tr-TR"/>
        </w:rPr>
        <w:t>Qarışıq</w:t>
      </w:r>
      <w:proofErr w:type="spellEnd"/>
      <w:r w:rsidRPr="00717282">
        <w:rPr>
          <w:lang w:val="tr-TR"/>
        </w:rPr>
        <w:t xml:space="preserve"> yanaşmalar </w:t>
      </w:r>
      <w:proofErr w:type="spellStart"/>
      <w:r w:rsidRPr="00717282">
        <w:rPr>
          <w:lang w:val="tr-TR"/>
        </w:rPr>
        <w:t>çox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vaxt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təsirli</w:t>
      </w:r>
      <w:proofErr w:type="spellEnd"/>
      <w:r w:rsidRPr="00717282">
        <w:rPr>
          <w:lang w:val="tr-TR"/>
        </w:rPr>
        <w:t xml:space="preserve"> olur.</w:t>
      </w:r>
    </w:p>
    <w:p w14:paraId="7D0FEBDB" w14:textId="77777777" w:rsidR="009F0122" w:rsidRPr="00717282" w:rsidRDefault="009F0122" w:rsidP="0005079B">
      <w:pPr>
        <w:pStyle w:val="ListeParagraf"/>
        <w:numPr>
          <w:ilvl w:val="0"/>
          <w:numId w:val="41"/>
        </w:numPr>
        <w:spacing w:after="120" w:line="288" w:lineRule="auto"/>
        <w:mirrorIndents/>
        <w:rPr>
          <w:lang w:val="tr-TR"/>
        </w:rPr>
      </w:pPr>
      <w:r w:rsidRPr="00717282">
        <w:rPr>
          <w:lang w:val="tr-TR"/>
        </w:rPr>
        <w:t xml:space="preserve">Pilot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rəy</w:t>
      </w:r>
      <w:proofErr w:type="spellEnd"/>
      <w:r w:rsidRPr="00717282">
        <w:rPr>
          <w:lang w:val="tr-TR"/>
        </w:rPr>
        <w:t xml:space="preserve"> seçim prosesinin </w:t>
      </w:r>
      <w:proofErr w:type="spellStart"/>
      <w:r w:rsidRPr="00717282">
        <w:rPr>
          <w:lang w:val="tr-TR"/>
        </w:rPr>
        <w:t>məcburi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hissəsidir</w:t>
      </w:r>
      <w:proofErr w:type="spellEnd"/>
      <w:r w:rsidRPr="00717282">
        <w:rPr>
          <w:lang w:val="tr-TR"/>
        </w:rPr>
        <w:t>.</w:t>
      </w:r>
    </w:p>
    <w:p w14:paraId="66D835A1" w14:textId="77777777" w:rsidR="009F0122" w:rsidRPr="00717282" w:rsidRDefault="009F0122" w:rsidP="0005079B">
      <w:pPr>
        <w:pStyle w:val="ListeParagraf"/>
        <w:numPr>
          <w:ilvl w:val="0"/>
          <w:numId w:val="41"/>
        </w:numPr>
        <w:spacing w:after="120" w:line="288" w:lineRule="auto"/>
        <w:mirrorIndents/>
        <w:rPr>
          <w:lang w:val="tr-TR"/>
        </w:rPr>
      </w:pPr>
      <w:r w:rsidRPr="00717282">
        <w:rPr>
          <w:lang w:val="tr-TR"/>
        </w:rPr>
        <w:t xml:space="preserve">Model </w:t>
      </w:r>
      <w:proofErr w:type="spellStart"/>
      <w:r w:rsidRPr="00717282">
        <w:rPr>
          <w:lang w:val="tr-TR"/>
        </w:rPr>
        <w:t>dəyişikliyinə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uğursuzluq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davamlı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təkmilləşdirmə</w:t>
      </w:r>
      <w:proofErr w:type="spellEnd"/>
      <w:r w:rsidRPr="00717282">
        <w:rPr>
          <w:lang w:val="tr-TR"/>
        </w:rPr>
        <w:t xml:space="preserve"> kimi </w:t>
      </w:r>
      <w:proofErr w:type="spellStart"/>
      <w:r w:rsidRPr="00717282">
        <w:rPr>
          <w:lang w:val="tr-TR"/>
        </w:rPr>
        <w:t>baxın</w:t>
      </w:r>
      <w:proofErr w:type="spellEnd"/>
      <w:r w:rsidRPr="00717282">
        <w:rPr>
          <w:lang w:val="tr-TR"/>
        </w:rPr>
        <w:t>.</w:t>
      </w:r>
    </w:p>
    <w:p w14:paraId="2DE98F79" w14:textId="6E4AED5E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"</w:t>
      </w:r>
      <w:proofErr w:type="spellStart"/>
      <w:r w:rsidRPr="00717282">
        <w:rPr>
          <w:lang w:val="tr-TR"/>
        </w:rPr>
        <w:t>Hər</w:t>
      </w:r>
      <w:proofErr w:type="spellEnd"/>
      <w:r w:rsidRPr="00717282">
        <w:rPr>
          <w:lang w:val="tr-TR"/>
        </w:rPr>
        <w:t xml:space="preserve"> bir </w:t>
      </w:r>
      <w:proofErr w:type="spellStart"/>
      <w:r w:rsidRPr="00717282">
        <w:rPr>
          <w:lang w:val="tr-TR"/>
        </w:rPr>
        <w:t>şagird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fərqlidir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hər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unikaldır</w:t>
      </w:r>
      <w:proofErr w:type="spellEnd"/>
      <w:r w:rsidRPr="00717282">
        <w:rPr>
          <w:lang w:val="tr-TR"/>
        </w:rPr>
        <w:t xml:space="preserve">; </w:t>
      </w:r>
      <w:proofErr w:type="spellStart"/>
      <w:r w:rsidRPr="00717282">
        <w:rPr>
          <w:lang w:val="tr-TR"/>
        </w:rPr>
        <w:t>tədris</w:t>
      </w:r>
      <w:proofErr w:type="spellEnd"/>
      <w:r w:rsidRPr="00717282">
        <w:rPr>
          <w:lang w:val="tr-TR"/>
        </w:rPr>
        <w:t xml:space="preserve"> modeli bu </w:t>
      </w:r>
      <w:proofErr w:type="spellStart"/>
      <w:r w:rsidRPr="00717282">
        <w:rPr>
          <w:lang w:val="tr-TR"/>
        </w:rPr>
        <w:t>fərqləri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mənalı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körpüdür</w:t>
      </w:r>
      <w:proofErr w:type="spellEnd"/>
      <w:r w:rsidRPr="00717282">
        <w:rPr>
          <w:lang w:val="tr-TR"/>
        </w:rPr>
        <w:t>."</w:t>
      </w:r>
    </w:p>
    <w:p w14:paraId="3977E73B" w14:textId="67791EF8" w:rsidR="009F0122" w:rsidRPr="00717282" w:rsidRDefault="009F0122" w:rsidP="00CF1B39">
      <w:pPr>
        <w:pStyle w:val="Balk1"/>
        <w:rPr>
          <w:rFonts w:asciiTheme="minorHAnsi" w:hAnsiTheme="minorHAnsi"/>
          <w:sz w:val="22"/>
          <w:szCs w:val="22"/>
          <w:lang w:val="tr-TR"/>
        </w:rPr>
      </w:pPr>
      <w:bookmarkStart w:id="9" w:name="_Toc212992696"/>
      <w:r w:rsidRPr="00717282">
        <w:rPr>
          <w:rFonts w:asciiTheme="minorHAnsi" w:hAnsiTheme="minorHAnsi"/>
          <w:sz w:val="22"/>
          <w:szCs w:val="22"/>
          <w:lang w:val="tr-TR"/>
        </w:rPr>
        <w:lastRenderedPageBreak/>
        <w:t>10. VR ƏSASLI KURRIKULUMDA NÜMUNƏ TƏTBİQLƏR</w:t>
      </w:r>
      <w:bookmarkEnd w:id="9"/>
    </w:p>
    <w:p w14:paraId="47EEA291" w14:textId="1AF5EC5B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10.1 </w:t>
      </w:r>
      <w:proofErr w:type="spellStart"/>
      <w:r w:rsidRPr="00717282">
        <w:rPr>
          <w:b/>
          <w:bCs/>
          <w:lang w:val="tr-TR"/>
        </w:rPr>
        <w:t>Bölmənin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məqsədi</w:t>
      </w:r>
      <w:proofErr w:type="spellEnd"/>
    </w:p>
    <w:p w14:paraId="28DF703D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real</w:t>
      </w:r>
      <w:proofErr w:type="spellEnd"/>
      <w:r w:rsidRPr="00717282">
        <w:rPr>
          <w:b/>
          <w:bCs/>
          <w:lang w:val="tr-TR"/>
        </w:rPr>
        <w:t xml:space="preserve"> dünya </w:t>
      </w:r>
      <w:proofErr w:type="spellStart"/>
      <w:r w:rsidRPr="00717282">
        <w:rPr>
          <w:b/>
          <w:bCs/>
          <w:lang w:val="tr-TR"/>
        </w:rPr>
        <w:t>ssenari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nümunələri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vasitəsilə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lang w:val="tr-TR"/>
        </w:rPr>
        <w:t>müəllimlərə</w:t>
      </w:r>
      <w:proofErr w:type="spellEnd"/>
      <w:r w:rsidRPr="00717282">
        <w:rPr>
          <w:lang w:val="tr-TR"/>
        </w:rPr>
        <w:t xml:space="preserve"> VR </w:t>
      </w:r>
      <w:proofErr w:type="spellStart"/>
      <w:r w:rsidRPr="00717282">
        <w:rPr>
          <w:lang w:val="tr-TR"/>
        </w:rPr>
        <w:t>əsaslı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tədris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təcrübələrini</w:t>
      </w:r>
      <w:proofErr w:type="spellEnd"/>
      <w:r w:rsidRPr="00717282">
        <w:rPr>
          <w:lang w:val="tr-TR"/>
        </w:rPr>
        <w:t xml:space="preserve"> nümayiş </w:t>
      </w:r>
      <w:proofErr w:type="spellStart"/>
      <w:r w:rsidRPr="00717282">
        <w:rPr>
          <w:lang w:val="tr-TR"/>
        </w:rPr>
        <w:t>etdirmək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daşıyır</w:t>
      </w:r>
      <w:proofErr w:type="spellEnd"/>
      <w:r w:rsidRPr="00717282">
        <w:rPr>
          <w:lang w:val="tr-TR"/>
        </w:rPr>
        <w:t xml:space="preserve"> . </w:t>
      </w: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Hər</w:t>
      </w:r>
      <w:proofErr w:type="spellEnd"/>
      <w:r w:rsidRPr="00717282">
        <w:rPr>
          <w:lang w:val="tr-TR"/>
        </w:rPr>
        <w:t xml:space="preserve"> bir </w:t>
      </w:r>
      <w:proofErr w:type="spellStart"/>
      <w:r w:rsidRPr="00717282">
        <w:rPr>
          <w:lang w:val="tr-TR"/>
        </w:rPr>
        <w:t>nümunə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kurrikulumun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məqsədləri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tədris</w:t>
      </w:r>
      <w:proofErr w:type="spellEnd"/>
      <w:r w:rsidRPr="00717282">
        <w:rPr>
          <w:lang w:val="tr-TR"/>
        </w:rPr>
        <w:t xml:space="preserve"> modeli, </w:t>
      </w:r>
      <w:proofErr w:type="spellStart"/>
      <w:r w:rsidRPr="00717282">
        <w:rPr>
          <w:lang w:val="tr-TR"/>
        </w:rPr>
        <w:t>istifadə</w:t>
      </w:r>
      <w:proofErr w:type="spellEnd"/>
      <w:r w:rsidRPr="00717282">
        <w:rPr>
          <w:lang w:val="tr-TR"/>
        </w:rPr>
        <w:t xml:space="preserve"> olunan </w:t>
      </w:r>
      <w:proofErr w:type="spellStart"/>
      <w:r w:rsidRPr="00717282">
        <w:rPr>
          <w:lang w:val="tr-TR"/>
        </w:rPr>
        <w:t>texnologiya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qiymətləndirmə</w:t>
      </w:r>
      <w:proofErr w:type="spellEnd"/>
      <w:r w:rsidRPr="00717282">
        <w:rPr>
          <w:lang w:val="tr-TR"/>
        </w:rPr>
        <w:t xml:space="preserve"> metodu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birlikdə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təsvir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edilmişdir</w:t>
      </w:r>
      <w:proofErr w:type="spellEnd"/>
      <w:r w:rsidRPr="00717282">
        <w:rPr>
          <w:lang w:val="tr-TR"/>
        </w:rPr>
        <w:t>.</w:t>
      </w:r>
    </w:p>
    <w:p w14:paraId="52A94A00" w14:textId="204F70F3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>"</w:t>
      </w:r>
      <w:proofErr w:type="spellStart"/>
      <w:r w:rsidRPr="00717282">
        <w:rPr>
          <w:lang w:val="tr-TR"/>
        </w:rPr>
        <w:t>Əsl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şagird</w:t>
      </w:r>
      <w:proofErr w:type="spellEnd"/>
      <w:r w:rsidRPr="00717282">
        <w:rPr>
          <w:lang w:val="tr-TR"/>
        </w:rPr>
        <w:t xml:space="preserve"> bunu "</w:t>
      </w:r>
      <w:proofErr w:type="spellStart"/>
      <w:r w:rsidRPr="00717282">
        <w:rPr>
          <w:lang w:val="tr-TR"/>
        </w:rPr>
        <w:t>etdikdə</w:t>
      </w:r>
      <w:proofErr w:type="spellEnd"/>
      <w:r w:rsidRPr="00717282">
        <w:rPr>
          <w:lang w:val="tr-TR"/>
        </w:rPr>
        <w:t xml:space="preserve">" baş verir - VR bunu mümkün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."</w:t>
      </w:r>
    </w:p>
    <w:p w14:paraId="4388B8D8" w14:textId="5A80B53B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10.2 </w:t>
      </w:r>
      <w:proofErr w:type="spellStart"/>
      <w:r w:rsidRPr="00717282">
        <w:rPr>
          <w:b/>
          <w:bCs/>
          <w:lang w:val="tr-TR"/>
        </w:rPr>
        <w:t>Tətbiq</w:t>
      </w:r>
      <w:proofErr w:type="spellEnd"/>
      <w:r w:rsidRPr="00717282">
        <w:rPr>
          <w:b/>
          <w:bCs/>
          <w:lang w:val="tr-TR"/>
        </w:rPr>
        <w:t xml:space="preserve"> 1: Virtual </w:t>
      </w:r>
      <w:proofErr w:type="spellStart"/>
      <w:r w:rsidRPr="00717282">
        <w:rPr>
          <w:b/>
          <w:bCs/>
          <w:lang w:val="tr-TR"/>
        </w:rPr>
        <w:t>Qaynaq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Seminarı</w:t>
      </w:r>
      <w:proofErr w:type="spell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889"/>
        <w:gridCol w:w="7733"/>
      </w:tblGrid>
      <w:tr w:rsidR="009F0122" w:rsidRPr="009942E7" w14:paraId="5CE156C3" w14:textId="77777777" w:rsidTr="00271A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27FDF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b w:val="0"/>
                <w:bCs w:val="0"/>
                <w:lang w:val="tr-TR"/>
              </w:rPr>
            </w:pP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Məqsədi</w:t>
            </w:r>
            <w:proofErr w:type="spellEnd"/>
          </w:p>
        </w:tc>
        <w:tc>
          <w:tcPr>
            <w:tcW w:w="0" w:type="auto"/>
            <w:hideMark/>
          </w:tcPr>
          <w:p w14:paraId="6C46380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Tələbələr</w:t>
            </w:r>
            <w:proofErr w:type="spellEnd"/>
            <w:r w:rsidRPr="00717282">
              <w:rPr>
                <w:lang w:val="tr-TR"/>
              </w:rPr>
              <w:t xml:space="preserve"> VR </w:t>
            </w:r>
            <w:proofErr w:type="spellStart"/>
            <w:r w:rsidRPr="00717282">
              <w:rPr>
                <w:lang w:val="tr-TR"/>
              </w:rPr>
              <w:t>mühitində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müxtəlif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qaynaq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üsullarını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təhlükəsiz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şəkildə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tətbiq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bilərlər</w:t>
            </w:r>
            <w:proofErr w:type="spellEnd"/>
            <w:r w:rsidRPr="00717282">
              <w:rPr>
                <w:lang w:val="tr-TR"/>
              </w:rPr>
              <w:t>.</w:t>
            </w:r>
          </w:p>
        </w:tc>
      </w:tr>
    </w:tbl>
    <w:p w14:paraId="4BCA6369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Əhatə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dairəsi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t xml:space="preserve">Metal </w:t>
      </w:r>
      <w:proofErr w:type="spellStart"/>
      <w:r w:rsidRPr="00717282">
        <w:rPr>
          <w:lang w:val="tr-TR"/>
        </w:rPr>
        <w:t>emalı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qaynaqla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məşğul</w:t>
      </w:r>
      <w:proofErr w:type="spellEnd"/>
      <w:r w:rsidRPr="00717282">
        <w:rPr>
          <w:lang w:val="tr-TR"/>
        </w:rPr>
        <w:t xml:space="preserve"> olan </w:t>
      </w:r>
      <w:proofErr w:type="spellStart"/>
      <w:r w:rsidRPr="00717282">
        <w:rPr>
          <w:lang w:val="tr-TR"/>
        </w:rPr>
        <w:t>tələbələr</w:t>
      </w:r>
      <w:proofErr w:type="spellEnd"/>
      <w:r w:rsidRPr="00717282">
        <w:rPr>
          <w:lang w:val="tr-TR"/>
        </w:rPr>
        <w:t xml:space="preserve"> üçün </w:t>
      </w:r>
      <w:proofErr w:type="spellStart"/>
      <w:r w:rsidRPr="00717282">
        <w:rPr>
          <w:lang w:val="tr-TR"/>
        </w:rPr>
        <w:t>nəzərdə</w:t>
      </w:r>
      <w:proofErr w:type="spellEnd"/>
      <w:r w:rsidRPr="00717282">
        <w:rPr>
          <w:lang w:val="tr-TR"/>
        </w:rPr>
        <w:t xml:space="preserve"> tutulmuş </w:t>
      </w:r>
      <w:proofErr w:type="spellStart"/>
      <w:r w:rsidRPr="00717282">
        <w:rPr>
          <w:lang w:val="tr-TR"/>
        </w:rPr>
        <w:t>proqram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</w:r>
      <w:proofErr w:type="spellStart"/>
      <w:r w:rsidRPr="00717282">
        <w:rPr>
          <w:b/>
          <w:bCs/>
          <w:lang w:val="tr-TR"/>
        </w:rPr>
        <w:t>Müddət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t xml:space="preserve">20 </w:t>
      </w:r>
      <w:proofErr w:type="spellStart"/>
      <w:r w:rsidRPr="00717282">
        <w:rPr>
          <w:lang w:val="tr-TR"/>
        </w:rPr>
        <w:t>dəqiqəlik</w:t>
      </w:r>
      <w:proofErr w:type="spellEnd"/>
      <w:r w:rsidRPr="00717282">
        <w:rPr>
          <w:lang w:val="tr-TR"/>
        </w:rPr>
        <w:t xml:space="preserve"> VR </w:t>
      </w:r>
      <w:proofErr w:type="spellStart"/>
      <w:r w:rsidRPr="00717282">
        <w:rPr>
          <w:lang w:val="tr-TR"/>
        </w:rPr>
        <w:t>sessiyası</w:t>
      </w:r>
      <w:proofErr w:type="spellEnd"/>
      <w:r w:rsidRPr="00717282">
        <w:rPr>
          <w:lang w:val="tr-TR"/>
        </w:rPr>
        <w:t xml:space="preserve"> + 10 </w:t>
      </w:r>
      <w:proofErr w:type="spellStart"/>
      <w:r w:rsidRPr="00717282">
        <w:rPr>
          <w:lang w:val="tr-TR"/>
        </w:rPr>
        <w:t>dəqiqəlik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rəy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</w:r>
      <w:proofErr w:type="spellStart"/>
      <w:r w:rsidRPr="00717282">
        <w:rPr>
          <w:b/>
          <w:bCs/>
          <w:lang w:val="tr-TR"/>
        </w:rPr>
        <w:t>İstifadə</w:t>
      </w:r>
      <w:proofErr w:type="spellEnd"/>
      <w:r w:rsidRPr="00717282">
        <w:rPr>
          <w:b/>
          <w:bCs/>
          <w:lang w:val="tr-TR"/>
        </w:rPr>
        <w:t xml:space="preserve"> olunan Model: </w:t>
      </w:r>
      <w:r w:rsidRPr="00717282">
        <w:rPr>
          <w:lang w:val="tr-TR"/>
        </w:rPr>
        <w:t xml:space="preserve">4C/ID + </w:t>
      </w:r>
      <w:proofErr w:type="spellStart"/>
      <w:r w:rsidRPr="00717282">
        <w:rPr>
          <w:lang w:val="tr-TR"/>
        </w:rPr>
        <w:t>Kolb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Təcrübəli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</w:t>
      </w:r>
      <w:r w:rsidRPr="00717282">
        <w:rPr>
          <w:lang w:val="tr-TR"/>
        </w:rPr>
        <w:br/>
      </w:r>
      <w:proofErr w:type="spellStart"/>
      <w:r w:rsidRPr="00717282">
        <w:rPr>
          <w:b/>
          <w:bCs/>
          <w:lang w:val="tr-TR"/>
        </w:rPr>
        <w:t>Texnologiyası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t xml:space="preserve">VR </w:t>
      </w:r>
      <w:proofErr w:type="spellStart"/>
      <w:r w:rsidRPr="00717282">
        <w:rPr>
          <w:lang w:val="tr-TR"/>
        </w:rPr>
        <w:t>eynəkləri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əl</w:t>
      </w:r>
      <w:proofErr w:type="spellEnd"/>
      <w:r w:rsidRPr="00717282">
        <w:rPr>
          <w:lang w:val="tr-TR"/>
        </w:rPr>
        <w:t xml:space="preserve"> sensorları, </w:t>
      </w:r>
      <w:proofErr w:type="spellStart"/>
      <w:r w:rsidRPr="00717282">
        <w:rPr>
          <w:lang w:val="tr-TR"/>
        </w:rPr>
        <w:t>qaynaq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məşəli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simulyatoru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</w:r>
      <w:proofErr w:type="spellStart"/>
      <w:r w:rsidRPr="00717282">
        <w:rPr>
          <w:b/>
          <w:bCs/>
          <w:lang w:val="tr-TR"/>
        </w:rPr>
        <w:t>Pedaqoji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cərəyan</w:t>
      </w:r>
      <w:proofErr w:type="spellEnd"/>
      <w:r w:rsidRPr="00717282">
        <w:rPr>
          <w:b/>
          <w:bCs/>
          <w:lang w:val="tr-TR"/>
        </w:rPr>
        <w:t>:</w:t>
      </w:r>
    </w:p>
    <w:p w14:paraId="2E54948D" w14:textId="77777777" w:rsidR="009F0122" w:rsidRPr="00717282" w:rsidRDefault="009F0122" w:rsidP="0005079B">
      <w:pPr>
        <w:numPr>
          <w:ilvl w:val="0"/>
          <w:numId w:val="34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İştirak edin: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resurs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səhnəsi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tanış olur.</w:t>
      </w:r>
    </w:p>
    <w:p w14:paraId="7DD3C427" w14:textId="77777777" w:rsidR="009F0122" w:rsidRPr="00717282" w:rsidRDefault="009F0122" w:rsidP="0005079B">
      <w:pPr>
        <w:numPr>
          <w:ilvl w:val="0"/>
          <w:numId w:val="34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Araşdırın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VR </w:t>
      </w:r>
      <w:proofErr w:type="spellStart"/>
      <w:r w:rsidRPr="00717282">
        <w:rPr>
          <w:lang w:val="tr-TR"/>
        </w:rPr>
        <w:t>mühitində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məşəl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hərəkətlərini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sınayır</w:t>
      </w:r>
      <w:proofErr w:type="spellEnd"/>
      <w:r w:rsidRPr="00717282">
        <w:rPr>
          <w:lang w:val="tr-TR"/>
        </w:rPr>
        <w:t>.</w:t>
      </w:r>
    </w:p>
    <w:p w14:paraId="401911B1" w14:textId="77777777" w:rsidR="009F0122" w:rsidRPr="00717282" w:rsidRDefault="009F0122" w:rsidP="0005079B">
      <w:pPr>
        <w:numPr>
          <w:ilvl w:val="0"/>
          <w:numId w:val="34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İzah edin: </w:t>
      </w:r>
      <w:r w:rsidRPr="00717282">
        <w:rPr>
          <w:lang w:val="tr-TR"/>
        </w:rPr>
        <w:t xml:space="preserve">Sistem düzgün/yanlış </w:t>
      </w:r>
      <w:proofErr w:type="spellStart"/>
      <w:r w:rsidRPr="00717282">
        <w:rPr>
          <w:lang w:val="tr-TR"/>
        </w:rPr>
        <w:t>addımları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göstərir</w:t>
      </w:r>
      <w:proofErr w:type="spellEnd"/>
      <w:r w:rsidRPr="00717282">
        <w:rPr>
          <w:lang w:val="tr-TR"/>
        </w:rPr>
        <w:t>.</w:t>
      </w:r>
    </w:p>
    <w:p w14:paraId="1CC88127" w14:textId="77777777" w:rsidR="009F0122" w:rsidRPr="00717282" w:rsidRDefault="009F0122" w:rsidP="0005079B">
      <w:pPr>
        <w:numPr>
          <w:ilvl w:val="0"/>
          <w:numId w:val="34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İşlətmək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təcrübəni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səhvsiz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təkrarlayır</w:t>
      </w:r>
      <w:proofErr w:type="spellEnd"/>
      <w:r w:rsidRPr="00717282">
        <w:rPr>
          <w:lang w:val="tr-TR"/>
        </w:rPr>
        <w:t>.</w:t>
      </w:r>
    </w:p>
    <w:p w14:paraId="530F8471" w14:textId="77777777" w:rsidR="009F0122" w:rsidRPr="00717282" w:rsidRDefault="009F0122" w:rsidP="0005079B">
      <w:pPr>
        <w:numPr>
          <w:ilvl w:val="0"/>
          <w:numId w:val="34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Qiymətləndirmə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Qiymətləndirmə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rubrikalar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əsasında</w:t>
      </w:r>
      <w:proofErr w:type="spellEnd"/>
      <w:r w:rsidRPr="00717282">
        <w:rPr>
          <w:lang w:val="tr-TR"/>
        </w:rPr>
        <w:t xml:space="preserve"> aparılır.</w:t>
      </w:r>
    </w:p>
    <w:p w14:paraId="1558C3A3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Qiymətləndirmə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meyarları</w:t>
      </w:r>
      <w:proofErr w:type="spellEnd"/>
      <w:r w:rsidRPr="00717282">
        <w:rPr>
          <w:b/>
          <w:bCs/>
          <w:lang w:val="tr-TR"/>
        </w:rPr>
        <w:t>:</w:t>
      </w:r>
    </w:p>
    <w:p w14:paraId="0955FCDD" w14:textId="77777777" w:rsidR="009F0122" w:rsidRPr="00717282" w:rsidRDefault="009F0122" w:rsidP="0005079B">
      <w:pPr>
        <w:numPr>
          <w:ilvl w:val="0"/>
          <w:numId w:val="35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Qaynaq</w:t>
      </w:r>
      <w:proofErr w:type="spellEnd"/>
      <w:r w:rsidRPr="00717282">
        <w:rPr>
          <w:lang w:val="tr-TR"/>
        </w:rPr>
        <w:t xml:space="preserve"> bucağı (% </w:t>
      </w:r>
      <w:proofErr w:type="spellStart"/>
      <w:r w:rsidRPr="00717282">
        <w:rPr>
          <w:lang w:val="tr-TR"/>
        </w:rPr>
        <w:t>dəqiqlik</w:t>
      </w:r>
      <w:proofErr w:type="spellEnd"/>
      <w:r w:rsidRPr="00717282">
        <w:rPr>
          <w:lang w:val="tr-TR"/>
        </w:rPr>
        <w:t>)</w:t>
      </w:r>
    </w:p>
    <w:p w14:paraId="42D26A0D" w14:textId="77777777" w:rsidR="009F0122" w:rsidRPr="00717282" w:rsidRDefault="009F0122" w:rsidP="0005079B">
      <w:pPr>
        <w:numPr>
          <w:ilvl w:val="0"/>
          <w:numId w:val="35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Qaynaq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vaxtı</w:t>
      </w:r>
      <w:proofErr w:type="spellEnd"/>
    </w:p>
    <w:p w14:paraId="1D3B3E4E" w14:textId="77777777" w:rsidR="009F0122" w:rsidRPr="00717282" w:rsidRDefault="009F0122" w:rsidP="0005079B">
      <w:pPr>
        <w:numPr>
          <w:ilvl w:val="0"/>
          <w:numId w:val="35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Təhlükəsizlik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qaydalarına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uyğunluq</w:t>
      </w:r>
      <w:proofErr w:type="spellEnd"/>
    </w:p>
    <w:p w14:paraId="04D1F80D" w14:textId="16B58D1A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 xml:space="preserve">Bu </w:t>
      </w:r>
      <w:proofErr w:type="spellStart"/>
      <w:r w:rsidRPr="00717282">
        <w:rPr>
          <w:lang w:val="tr-TR"/>
        </w:rPr>
        <w:t>modul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sayəsində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real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qaynaq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proseslərinin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risklərini</w:t>
      </w:r>
      <w:proofErr w:type="spellEnd"/>
      <w:r w:rsidRPr="00717282">
        <w:rPr>
          <w:lang w:val="tr-TR"/>
        </w:rPr>
        <w:t xml:space="preserve"> yaşamadan </w:t>
      </w:r>
      <w:proofErr w:type="spellStart"/>
      <w:r w:rsidRPr="00717282">
        <w:rPr>
          <w:lang w:val="tr-TR"/>
        </w:rPr>
        <w:t>təhlükəsiz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səhvlər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edərək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prosesini </w:t>
      </w:r>
      <w:proofErr w:type="spellStart"/>
      <w:r w:rsidRPr="00717282">
        <w:rPr>
          <w:lang w:val="tr-TR"/>
        </w:rPr>
        <w:t>yaşayırlar</w:t>
      </w:r>
      <w:proofErr w:type="spellEnd"/>
      <w:r w:rsidRPr="00717282">
        <w:rPr>
          <w:lang w:val="tr-TR"/>
        </w:rPr>
        <w:t>.</w:t>
      </w:r>
    </w:p>
    <w:p w14:paraId="0625C9AB" w14:textId="4DF2CACD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72B64869" w14:textId="77777777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rFonts w:ascii="Segoe UI Emoji" w:hAnsi="Segoe UI Emoji" w:cs="Segoe UI Emoji"/>
          <w:b/>
          <w:bCs/>
          <w:lang w:val="tr-TR"/>
        </w:rPr>
        <w:t xml:space="preserve">⚡ </w:t>
      </w:r>
      <w:r w:rsidRPr="00717282">
        <w:rPr>
          <w:b/>
          <w:bCs/>
          <w:lang w:val="tr-TR"/>
        </w:rPr>
        <w:t xml:space="preserve">10.3 </w:t>
      </w:r>
      <w:proofErr w:type="spellStart"/>
      <w:r w:rsidRPr="00717282">
        <w:rPr>
          <w:b/>
          <w:bCs/>
          <w:lang w:val="tr-TR"/>
        </w:rPr>
        <w:t>Tətbiq</w:t>
      </w:r>
      <w:proofErr w:type="spellEnd"/>
      <w:r w:rsidRPr="00717282">
        <w:rPr>
          <w:b/>
          <w:bCs/>
          <w:lang w:val="tr-TR"/>
        </w:rPr>
        <w:t xml:space="preserve"> 2: VR Elektrik </w:t>
      </w:r>
      <w:proofErr w:type="spellStart"/>
      <w:r w:rsidRPr="00717282">
        <w:rPr>
          <w:b/>
          <w:bCs/>
          <w:lang w:val="tr-TR"/>
        </w:rPr>
        <w:t>Təhlükəsizliyi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Simulyasiyası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6"/>
        <w:gridCol w:w="7650"/>
      </w:tblGrid>
      <w:tr w:rsidR="009F0122" w:rsidRPr="009942E7" w14:paraId="72B1928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604D33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b/>
                <w:bCs/>
                <w:lang w:val="tr-TR"/>
              </w:rPr>
            </w:pPr>
            <w:proofErr w:type="spellStart"/>
            <w:r w:rsidRPr="00717282">
              <w:rPr>
                <w:b/>
                <w:bCs/>
                <w:lang w:val="tr-TR"/>
              </w:rPr>
              <w:t>Öyrənmə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Məqsədi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226B9C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b/>
                <w:bCs/>
                <w:lang w:val="tr-TR"/>
              </w:rPr>
            </w:pPr>
            <w:proofErr w:type="spellStart"/>
            <w:r w:rsidRPr="00717282">
              <w:rPr>
                <w:b/>
                <w:bCs/>
                <w:lang w:val="tr-TR"/>
              </w:rPr>
              <w:t>Tələbələr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virtual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fabrikdə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elektrik </w:t>
            </w:r>
            <w:proofErr w:type="spellStart"/>
            <w:r w:rsidRPr="00717282">
              <w:rPr>
                <w:b/>
                <w:bCs/>
                <w:lang w:val="tr-TR"/>
              </w:rPr>
              <w:t>təhlükəsizliyi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qaydalarını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tətbiq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edə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bilərlər</w:t>
            </w:r>
            <w:proofErr w:type="spellEnd"/>
            <w:r w:rsidRPr="00717282">
              <w:rPr>
                <w:b/>
                <w:bCs/>
                <w:lang w:val="tr-TR"/>
              </w:rPr>
              <w:t>.</w:t>
            </w:r>
          </w:p>
        </w:tc>
      </w:tr>
    </w:tbl>
    <w:p w14:paraId="214F4EB0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İş </w:t>
      </w:r>
      <w:proofErr w:type="spellStart"/>
      <w:r w:rsidRPr="00717282">
        <w:rPr>
          <w:b/>
          <w:bCs/>
          <w:lang w:val="tr-TR"/>
        </w:rPr>
        <w:t>sahəsi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t xml:space="preserve">Elektrik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elektronika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tələbələri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</w:r>
      <w:r w:rsidRPr="00717282">
        <w:rPr>
          <w:b/>
          <w:bCs/>
          <w:lang w:val="tr-TR"/>
        </w:rPr>
        <w:t xml:space="preserve">Model: </w:t>
      </w:r>
      <w:r w:rsidRPr="00717282">
        <w:rPr>
          <w:lang w:val="tr-TR"/>
        </w:rPr>
        <w:t xml:space="preserve">ASSURE + SAM. </w:t>
      </w:r>
      <w:r w:rsidRPr="00717282">
        <w:rPr>
          <w:lang w:val="tr-TR"/>
        </w:rPr>
        <w:br/>
      </w:r>
      <w:proofErr w:type="spellStart"/>
      <w:r w:rsidRPr="00717282">
        <w:rPr>
          <w:b/>
          <w:bCs/>
          <w:lang w:val="tr-TR"/>
        </w:rPr>
        <w:t>Texnologiya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t xml:space="preserve">VR </w:t>
      </w:r>
      <w:proofErr w:type="spellStart"/>
      <w:r w:rsidRPr="00717282">
        <w:rPr>
          <w:lang w:val="tr-TR"/>
        </w:rPr>
        <w:t>eynək</w:t>
      </w:r>
      <w:proofErr w:type="spellEnd"/>
      <w:r w:rsidRPr="00717282">
        <w:rPr>
          <w:lang w:val="tr-TR"/>
        </w:rPr>
        <w:t xml:space="preserve"> + </w:t>
      </w:r>
      <w:proofErr w:type="spellStart"/>
      <w:r w:rsidRPr="00717282">
        <w:rPr>
          <w:lang w:val="tr-TR"/>
        </w:rPr>
        <w:t>ağıllı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idarəetmə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proqramı</w:t>
      </w:r>
      <w:proofErr w:type="spellEnd"/>
      <w:r w:rsidRPr="00717282">
        <w:rPr>
          <w:lang w:val="tr-TR"/>
        </w:rPr>
        <w:t xml:space="preserve">. </w:t>
      </w:r>
      <w:r w:rsidRPr="00717282">
        <w:rPr>
          <w:lang w:val="tr-TR"/>
        </w:rPr>
        <w:br/>
      </w:r>
      <w:proofErr w:type="spellStart"/>
      <w:r w:rsidRPr="00717282">
        <w:rPr>
          <w:b/>
          <w:bCs/>
          <w:lang w:val="tr-TR"/>
        </w:rPr>
        <w:t>Pedaqoji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addımlar</w:t>
      </w:r>
      <w:proofErr w:type="spellEnd"/>
      <w:r w:rsidRPr="00717282">
        <w:rPr>
          <w:b/>
          <w:bCs/>
          <w:lang w:val="tr-TR"/>
        </w:rPr>
        <w:t>:</w:t>
      </w:r>
    </w:p>
    <w:p w14:paraId="7A8A8356" w14:textId="77777777" w:rsidR="009F0122" w:rsidRPr="00717282" w:rsidRDefault="009F0122" w:rsidP="0005079B">
      <w:pPr>
        <w:numPr>
          <w:ilvl w:val="0"/>
          <w:numId w:val="36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fabrik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mühitinə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virtual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daxil</w:t>
      </w:r>
      <w:proofErr w:type="spellEnd"/>
      <w:r w:rsidRPr="00717282">
        <w:rPr>
          <w:lang w:val="tr-TR"/>
        </w:rPr>
        <w:t xml:space="preserve"> olur.</w:t>
      </w:r>
    </w:p>
    <w:p w14:paraId="2EDD6C6F" w14:textId="77777777" w:rsidR="009F0122" w:rsidRPr="00717282" w:rsidRDefault="009F0122" w:rsidP="0005079B">
      <w:pPr>
        <w:numPr>
          <w:ilvl w:val="0"/>
          <w:numId w:val="36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Sistem düzgün olmayan davranışı (</w:t>
      </w:r>
      <w:proofErr w:type="spellStart"/>
      <w:r w:rsidRPr="00717282">
        <w:rPr>
          <w:lang w:val="tr-TR"/>
        </w:rPr>
        <w:t>çılpaq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məftil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açıq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panellər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s.) </w:t>
      </w:r>
      <w:proofErr w:type="spellStart"/>
      <w:r w:rsidRPr="00717282">
        <w:rPr>
          <w:lang w:val="tr-TR"/>
        </w:rPr>
        <w:t>aşkar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etməyi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təklif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</w:t>
      </w:r>
    </w:p>
    <w:p w14:paraId="7F95B144" w14:textId="77777777" w:rsidR="009F0122" w:rsidRPr="00717282" w:rsidRDefault="009F0122" w:rsidP="0005079B">
      <w:pPr>
        <w:numPr>
          <w:ilvl w:val="0"/>
          <w:numId w:val="36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təhlükəli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vəziyyətləri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qeyd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</w:t>
      </w:r>
    </w:p>
    <w:p w14:paraId="2CBE80D4" w14:textId="77777777" w:rsidR="009F0122" w:rsidRPr="00717282" w:rsidRDefault="009F0122" w:rsidP="0005079B">
      <w:pPr>
        <w:numPr>
          <w:ilvl w:val="0"/>
          <w:numId w:val="36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Son addım VR-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düzgün </w:t>
      </w:r>
      <w:proofErr w:type="spellStart"/>
      <w:r w:rsidRPr="00717282">
        <w:rPr>
          <w:lang w:val="tr-TR"/>
        </w:rPr>
        <w:t>proseduru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tətbiq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564"/>
        <w:gridCol w:w="4872"/>
      </w:tblGrid>
      <w:tr w:rsidR="009F0122" w:rsidRPr="00717282" w14:paraId="0BA7FCD3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3611A1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Qiymətləndirmə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növü</w:t>
            </w:r>
            <w:proofErr w:type="spellEnd"/>
          </w:p>
        </w:tc>
        <w:tc>
          <w:tcPr>
            <w:tcW w:w="0" w:type="auto"/>
            <w:hideMark/>
          </w:tcPr>
          <w:p w14:paraId="5F31918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Nəqliyyat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vasitəsi</w:t>
            </w:r>
            <w:proofErr w:type="spellEnd"/>
          </w:p>
        </w:tc>
      </w:tr>
      <w:tr w:rsidR="009F0122" w:rsidRPr="00717282" w14:paraId="6B379FB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9AE0E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Formativ</w:t>
            </w:r>
            <w:proofErr w:type="spellEnd"/>
          </w:p>
        </w:tc>
        <w:tc>
          <w:tcPr>
            <w:tcW w:w="0" w:type="auto"/>
            <w:hideMark/>
          </w:tcPr>
          <w:p w14:paraId="3EB2C4E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Ani sistem </w:t>
            </w:r>
            <w:proofErr w:type="spellStart"/>
            <w:r w:rsidRPr="00717282">
              <w:rPr>
                <w:lang w:val="tr-TR"/>
              </w:rPr>
              <w:t>xəbərdarlığı</w:t>
            </w:r>
            <w:proofErr w:type="spellEnd"/>
          </w:p>
        </w:tc>
      </w:tr>
      <w:tr w:rsidR="009F0122" w:rsidRPr="00717282" w14:paraId="481460F7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F7F1BF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lastRenderedPageBreak/>
              <w:t>Nəticə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yönümlü</w:t>
            </w:r>
            <w:proofErr w:type="spellEnd"/>
          </w:p>
        </w:tc>
        <w:tc>
          <w:tcPr>
            <w:tcW w:w="0" w:type="auto"/>
            <w:hideMark/>
          </w:tcPr>
          <w:p w14:paraId="76020F5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Təhlükəsizlik</w:t>
            </w:r>
            <w:proofErr w:type="spellEnd"/>
            <w:r w:rsidRPr="00717282">
              <w:rPr>
                <w:lang w:val="tr-TR"/>
              </w:rPr>
              <w:t xml:space="preserve"> balı (%)</w:t>
            </w:r>
          </w:p>
        </w:tc>
      </w:tr>
      <w:tr w:rsidR="009F0122" w:rsidRPr="00717282" w14:paraId="45635D11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D8B91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Özünü </w:t>
            </w:r>
            <w:proofErr w:type="spellStart"/>
            <w:r w:rsidRPr="00717282">
              <w:rPr>
                <w:lang w:val="tr-TR"/>
              </w:rPr>
              <w:t>qiymətləndirmə</w:t>
            </w:r>
            <w:proofErr w:type="spellEnd"/>
          </w:p>
        </w:tc>
        <w:tc>
          <w:tcPr>
            <w:tcW w:w="0" w:type="auto"/>
            <w:hideMark/>
          </w:tcPr>
          <w:p w14:paraId="2540E37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“</w:t>
            </w:r>
            <w:proofErr w:type="spellStart"/>
            <w:r w:rsidRPr="00717282">
              <w:rPr>
                <w:lang w:val="tr-TR"/>
              </w:rPr>
              <w:t>Təhlükəsizlik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məlumatlılığı</w:t>
            </w:r>
            <w:proofErr w:type="spellEnd"/>
            <w:r w:rsidRPr="00717282">
              <w:rPr>
                <w:lang w:val="tr-TR"/>
              </w:rPr>
              <w:t xml:space="preserve">” </w:t>
            </w:r>
            <w:proofErr w:type="spellStart"/>
            <w:r w:rsidRPr="00717282">
              <w:rPr>
                <w:lang w:val="tr-TR"/>
              </w:rPr>
              <w:t>əks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etdirmə</w:t>
            </w:r>
            <w:proofErr w:type="spellEnd"/>
            <w:r w:rsidRPr="00717282">
              <w:rPr>
                <w:lang w:val="tr-TR"/>
              </w:rPr>
              <w:t xml:space="preserve"> forması</w:t>
            </w:r>
          </w:p>
        </w:tc>
      </w:tr>
    </w:tbl>
    <w:p w14:paraId="731A56C0" w14:textId="65387936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rFonts w:ascii="Segoe UI Emoji" w:hAnsi="Segoe UI Emoji" w:cs="Segoe UI Emoji"/>
          <w:lang w:val="tr-TR"/>
        </w:rPr>
        <w:t>💡</w:t>
      </w:r>
      <w:r w:rsidRPr="00717282">
        <w:rPr>
          <w:lang w:val="tr-TR"/>
        </w:rPr>
        <w:t xml:space="preserve"> </w:t>
      </w:r>
      <w:r w:rsidRPr="00717282">
        <w:rPr>
          <w:b/>
          <w:bCs/>
          <w:lang w:val="tr-TR"/>
        </w:rPr>
        <w:t xml:space="preserve">Üstünlük: </w:t>
      </w: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Tələbələr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real</w:t>
      </w:r>
      <w:proofErr w:type="spellEnd"/>
      <w:r w:rsidRPr="00717282">
        <w:rPr>
          <w:lang w:val="tr-TR"/>
        </w:rPr>
        <w:t xml:space="preserve"> elektrik </w:t>
      </w:r>
      <w:proofErr w:type="spellStart"/>
      <w:r w:rsidRPr="00717282">
        <w:rPr>
          <w:lang w:val="tr-TR"/>
        </w:rPr>
        <w:t>emalatxanasının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riskləri</w:t>
      </w:r>
      <w:proofErr w:type="spellEnd"/>
      <w:r w:rsidRPr="00717282">
        <w:rPr>
          <w:lang w:val="tr-TR"/>
        </w:rPr>
        <w:t xml:space="preserve"> olmadan </w:t>
      </w:r>
      <w:proofErr w:type="spellStart"/>
      <w:r w:rsidRPr="00717282">
        <w:rPr>
          <w:lang w:val="tr-TR"/>
        </w:rPr>
        <w:t>məlumatlılıq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qazanır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təhlükəsiz</w:t>
      </w:r>
      <w:proofErr w:type="spellEnd"/>
      <w:r w:rsidRPr="00717282">
        <w:rPr>
          <w:lang w:val="tr-TR"/>
        </w:rPr>
        <w:t xml:space="preserve"> davranış </w:t>
      </w:r>
      <w:proofErr w:type="spellStart"/>
      <w:r w:rsidRPr="00717282">
        <w:rPr>
          <w:lang w:val="tr-TR"/>
        </w:rPr>
        <w:t>reflekslərini</w:t>
      </w:r>
      <w:proofErr w:type="spellEnd"/>
      <w:r w:rsidRPr="00717282">
        <w:rPr>
          <w:lang w:val="tr-TR"/>
        </w:rPr>
        <w:t xml:space="preserve"> inkişaf </w:t>
      </w:r>
      <w:proofErr w:type="spellStart"/>
      <w:r w:rsidRPr="00717282">
        <w:rPr>
          <w:lang w:val="tr-TR"/>
        </w:rPr>
        <w:t>etdirirlər</w:t>
      </w:r>
      <w:proofErr w:type="spellEnd"/>
      <w:r w:rsidRPr="00717282">
        <w:rPr>
          <w:lang w:val="tr-TR"/>
        </w:rPr>
        <w:t>.</w:t>
      </w:r>
    </w:p>
    <w:p w14:paraId="547EFEC8" w14:textId="428EF3B8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10.4 </w:t>
      </w:r>
      <w:proofErr w:type="spellStart"/>
      <w:r w:rsidRPr="00717282">
        <w:rPr>
          <w:b/>
          <w:bCs/>
          <w:lang w:val="tr-TR"/>
        </w:rPr>
        <w:t>Tətbiq</w:t>
      </w:r>
      <w:proofErr w:type="spellEnd"/>
      <w:r w:rsidRPr="00717282">
        <w:rPr>
          <w:b/>
          <w:bCs/>
          <w:lang w:val="tr-TR"/>
        </w:rPr>
        <w:t xml:space="preserve"> 3: </w:t>
      </w:r>
      <w:proofErr w:type="spellStart"/>
      <w:r w:rsidRPr="00717282">
        <w:rPr>
          <w:b/>
          <w:bCs/>
          <w:lang w:val="tr-TR"/>
        </w:rPr>
        <w:t>Sənaye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Baxımı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Simulyasiyası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4"/>
        <w:gridCol w:w="7762"/>
      </w:tblGrid>
      <w:tr w:rsidR="009F0122" w:rsidRPr="009942E7" w14:paraId="62D6252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701226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b/>
                <w:bCs/>
                <w:lang w:val="tr-TR"/>
              </w:rPr>
            </w:pPr>
            <w:proofErr w:type="spellStart"/>
            <w:r w:rsidRPr="00717282">
              <w:rPr>
                <w:b/>
                <w:bCs/>
                <w:lang w:val="tr-TR"/>
              </w:rPr>
              <w:t>Öyrənmə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Məqsədi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19100B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b/>
                <w:bCs/>
                <w:lang w:val="tr-TR"/>
              </w:rPr>
            </w:pPr>
            <w:proofErr w:type="spellStart"/>
            <w:r w:rsidRPr="00717282">
              <w:rPr>
                <w:b/>
                <w:bCs/>
                <w:lang w:val="tr-TR"/>
              </w:rPr>
              <w:t>Tələbələr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texniki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xidmət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prosedurlarına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uyğun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olaraq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maşını </w:t>
            </w:r>
            <w:proofErr w:type="spellStart"/>
            <w:r w:rsidRPr="00717282">
              <w:rPr>
                <w:b/>
                <w:bCs/>
                <w:lang w:val="tr-TR"/>
              </w:rPr>
              <w:t>sökə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və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yenidən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yığa </w:t>
            </w:r>
            <w:proofErr w:type="spellStart"/>
            <w:r w:rsidRPr="00717282">
              <w:rPr>
                <w:b/>
                <w:bCs/>
                <w:lang w:val="tr-TR"/>
              </w:rPr>
              <w:t>bilərlər</w:t>
            </w:r>
            <w:proofErr w:type="spellEnd"/>
            <w:r w:rsidRPr="00717282">
              <w:rPr>
                <w:b/>
                <w:bCs/>
                <w:lang w:val="tr-TR"/>
              </w:rPr>
              <w:t>.</w:t>
            </w:r>
          </w:p>
        </w:tc>
      </w:tr>
    </w:tbl>
    <w:p w14:paraId="4C5C48EC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Model: </w:t>
      </w:r>
      <w:proofErr w:type="spellStart"/>
      <w:r w:rsidRPr="00717282">
        <w:rPr>
          <w:lang w:val="tr-TR"/>
        </w:rPr>
        <w:t>Dick</w:t>
      </w:r>
      <w:proofErr w:type="spellEnd"/>
      <w:r w:rsidRPr="00717282">
        <w:rPr>
          <w:lang w:val="tr-TR"/>
        </w:rPr>
        <w:t xml:space="preserve"> &amp; </w:t>
      </w:r>
      <w:proofErr w:type="spellStart"/>
      <w:r w:rsidRPr="00717282">
        <w:rPr>
          <w:lang w:val="tr-TR"/>
        </w:rPr>
        <w:t>Carey</w:t>
      </w:r>
      <w:proofErr w:type="spellEnd"/>
      <w:r w:rsidRPr="00717282">
        <w:rPr>
          <w:lang w:val="tr-TR"/>
        </w:rPr>
        <w:t xml:space="preserve"> + </w:t>
      </w:r>
      <w:proofErr w:type="spellStart"/>
      <w:r w:rsidRPr="00717282">
        <w:rPr>
          <w:lang w:val="tr-TR"/>
        </w:rPr>
        <w:t>Rapid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Prototyping</w:t>
      </w:r>
      <w:proofErr w:type="spellEnd"/>
      <w:r w:rsidRPr="00717282">
        <w:rPr>
          <w:lang w:val="tr-TR"/>
        </w:rPr>
        <w:t xml:space="preserve"> </w:t>
      </w:r>
      <w:r w:rsidRPr="00717282">
        <w:rPr>
          <w:lang w:val="tr-TR"/>
        </w:rPr>
        <w:br/>
      </w:r>
      <w:proofErr w:type="spellStart"/>
      <w:r w:rsidRPr="00717282">
        <w:rPr>
          <w:b/>
          <w:bCs/>
          <w:lang w:val="tr-TR"/>
        </w:rPr>
        <w:t>Technology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t xml:space="preserve">VR montaj </w:t>
      </w:r>
      <w:proofErr w:type="spellStart"/>
      <w:r w:rsidRPr="00717282">
        <w:rPr>
          <w:lang w:val="tr-TR"/>
        </w:rPr>
        <w:t>platforması</w:t>
      </w:r>
      <w:proofErr w:type="spellEnd"/>
      <w:r w:rsidRPr="00717282">
        <w:rPr>
          <w:lang w:val="tr-TR"/>
        </w:rPr>
        <w:t xml:space="preserve"> (</w:t>
      </w:r>
      <w:proofErr w:type="spellStart"/>
      <w:r w:rsidRPr="00717282">
        <w:rPr>
          <w:lang w:val="tr-TR"/>
        </w:rPr>
        <w:t>mühərrik</w:t>
      </w:r>
      <w:proofErr w:type="spellEnd"/>
      <w:r w:rsidRPr="00717282">
        <w:rPr>
          <w:lang w:val="tr-TR"/>
        </w:rPr>
        <w:t xml:space="preserve">, dişli, klapan </w:t>
      </w:r>
      <w:proofErr w:type="spellStart"/>
      <w:r w:rsidRPr="00717282">
        <w:rPr>
          <w:lang w:val="tr-TR"/>
        </w:rPr>
        <w:t>simulyasiyası</w:t>
      </w:r>
      <w:proofErr w:type="spellEnd"/>
      <w:r w:rsidRPr="00717282">
        <w:rPr>
          <w:lang w:val="tr-TR"/>
        </w:rPr>
        <w:t xml:space="preserve">) </w:t>
      </w:r>
      <w:r w:rsidRPr="00717282">
        <w:rPr>
          <w:lang w:val="tr-TR"/>
        </w:rPr>
        <w:br/>
      </w:r>
      <w:proofErr w:type="spellStart"/>
      <w:r w:rsidRPr="00717282">
        <w:rPr>
          <w:b/>
          <w:bCs/>
          <w:lang w:val="tr-TR"/>
        </w:rPr>
        <w:t>Mərhələlər</w:t>
      </w:r>
      <w:proofErr w:type="spellEnd"/>
      <w:r w:rsidRPr="00717282">
        <w:rPr>
          <w:b/>
          <w:bCs/>
          <w:lang w:val="tr-TR"/>
        </w:rPr>
        <w:t>:</w:t>
      </w:r>
    </w:p>
    <w:p w14:paraId="0B6653F7" w14:textId="77777777" w:rsidR="009F0122" w:rsidRPr="00717282" w:rsidRDefault="009F0122" w:rsidP="0005079B">
      <w:pPr>
        <w:numPr>
          <w:ilvl w:val="0"/>
          <w:numId w:val="37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Təmirdən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əvvəl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tələbəyə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təhlükəsizlik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yoxlama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siyahısı</w:t>
      </w:r>
      <w:proofErr w:type="spellEnd"/>
      <w:r w:rsidRPr="00717282">
        <w:rPr>
          <w:lang w:val="tr-TR"/>
        </w:rPr>
        <w:t xml:space="preserve"> verilir.</w:t>
      </w:r>
    </w:p>
    <w:p w14:paraId="6FAFD01E" w14:textId="77777777" w:rsidR="009F0122" w:rsidRPr="00717282" w:rsidRDefault="009F0122" w:rsidP="0005079B">
      <w:pPr>
        <w:numPr>
          <w:ilvl w:val="0"/>
          <w:numId w:val="37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Sökülmə</w:t>
      </w:r>
      <w:proofErr w:type="spellEnd"/>
      <w:r w:rsidRPr="00717282">
        <w:rPr>
          <w:lang w:val="tr-TR"/>
        </w:rPr>
        <w:t xml:space="preserve"> VR </w:t>
      </w:r>
      <w:proofErr w:type="spellStart"/>
      <w:r w:rsidRPr="00717282">
        <w:rPr>
          <w:lang w:val="tr-TR"/>
        </w:rPr>
        <w:t>mühitində</w:t>
      </w:r>
      <w:proofErr w:type="spellEnd"/>
      <w:r w:rsidRPr="00717282">
        <w:rPr>
          <w:lang w:val="tr-TR"/>
        </w:rPr>
        <w:t xml:space="preserve"> addım-addım </w:t>
      </w:r>
      <w:proofErr w:type="spellStart"/>
      <w:r w:rsidRPr="00717282">
        <w:rPr>
          <w:lang w:val="tr-TR"/>
        </w:rPr>
        <w:t>həyata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keçirilir</w:t>
      </w:r>
      <w:proofErr w:type="spellEnd"/>
      <w:r w:rsidRPr="00717282">
        <w:rPr>
          <w:lang w:val="tr-TR"/>
        </w:rPr>
        <w:t>.</w:t>
      </w:r>
    </w:p>
    <w:p w14:paraId="46D0013D" w14:textId="77777777" w:rsidR="009F0122" w:rsidRPr="00717282" w:rsidRDefault="009F0122" w:rsidP="0005079B">
      <w:pPr>
        <w:numPr>
          <w:ilvl w:val="0"/>
          <w:numId w:val="37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Sistem </w:t>
      </w:r>
      <w:proofErr w:type="spellStart"/>
      <w:r w:rsidRPr="00717282">
        <w:rPr>
          <w:lang w:val="tr-TR"/>
        </w:rPr>
        <w:t>səhv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addımlar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barədə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rəy</w:t>
      </w:r>
      <w:proofErr w:type="spellEnd"/>
      <w:r w:rsidRPr="00717282">
        <w:rPr>
          <w:lang w:val="tr-TR"/>
        </w:rPr>
        <w:t xml:space="preserve"> verir.</w:t>
      </w:r>
    </w:p>
    <w:p w14:paraId="34CC6231" w14:textId="77777777" w:rsidR="009F0122" w:rsidRPr="00717282" w:rsidRDefault="009F0122" w:rsidP="0005079B">
      <w:pPr>
        <w:numPr>
          <w:ilvl w:val="0"/>
          <w:numId w:val="37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Bütün </w:t>
      </w:r>
      <w:proofErr w:type="spellStart"/>
      <w:r w:rsidRPr="00717282">
        <w:rPr>
          <w:lang w:val="tr-TR"/>
        </w:rPr>
        <w:t>hissələr</w:t>
      </w:r>
      <w:proofErr w:type="spellEnd"/>
      <w:r w:rsidRPr="00717282">
        <w:rPr>
          <w:lang w:val="tr-TR"/>
        </w:rPr>
        <w:t xml:space="preserve"> düzgün </w:t>
      </w:r>
      <w:proofErr w:type="spellStart"/>
      <w:r w:rsidRPr="00717282">
        <w:rPr>
          <w:lang w:val="tr-TR"/>
        </w:rPr>
        <w:t>qaydada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yığılmışdır</w:t>
      </w:r>
      <w:proofErr w:type="spellEnd"/>
      <w:r w:rsidRPr="00717282">
        <w:rPr>
          <w:lang w:val="tr-TR"/>
        </w:rPr>
        <w:t>.</w:t>
      </w:r>
    </w:p>
    <w:p w14:paraId="1FDFD442" w14:textId="77777777" w:rsidR="009F0122" w:rsidRPr="00717282" w:rsidRDefault="009F0122" w:rsidP="0005079B">
      <w:pPr>
        <w:numPr>
          <w:ilvl w:val="0"/>
          <w:numId w:val="37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Prosesin sonunda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vaxt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dəqiqlik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təhlükəsizliyə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görə</w:t>
      </w:r>
      <w:proofErr w:type="spellEnd"/>
      <w:r w:rsidRPr="00717282">
        <w:rPr>
          <w:lang w:val="tr-TR"/>
        </w:rPr>
        <w:t xml:space="preserve"> bal alır.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938"/>
        <w:gridCol w:w="3594"/>
      </w:tblGrid>
      <w:tr w:rsidR="009F0122" w:rsidRPr="00717282" w14:paraId="50185D1F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DEB56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Qiymətləndirmə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meyarları</w:t>
            </w:r>
            <w:proofErr w:type="spellEnd"/>
          </w:p>
        </w:tc>
        <w:tc>
          <w:tcPr>
            <w:tcW w:w="0" w:type="auto"/>
            <w:hideMark/>
          </w:tcPr>
          <w:p w14:paraId="42E1161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Uğur </w:t>
            </w:r>
            <w:proofErr w:type="spellStart"/>
            <w:r w:rsidRPr="00717282">
              <w:rPr>
                <w:lang w:val="tr-TR"/>
              </w:rPr>
              <w:t>meyarları</w:t>
            </w:r>
            <w:proofErr w:type="spellEnd"/>
          </w:p>
        </w:tc>
      </w:tr>
      <w:tr w:rsidR="009F0122" w:rsidRPr="00717282" w14:paraId="64A97D0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1B94B0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Hissə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sifarişinin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dəqiqliyi</w:t>
            </w:r>
            <w:proofErr w:type="spellEnd"/>
          </w:p>
        </w:tc>
        <w:tc>
          <w:tcPr>
            <w:tcW w:w="0" w:type="auto"/>
            <w:hideMark/>
          </w:tcPr>
          <w:p w14:paraId="4C7FFA1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90%-</w:t>
            </w:r>
            <w:proofErr w:type="spellStart"/>
            <w:r w:rsidRPr="00717282">
              <w:rPr>
                <w:lang w:val="tr-TR"/>
              </w:rPr>
              <w:t>dən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çox</w:t>
            </w:r>
            <w:proofErr w:type="spellEnd"/>
          </w:p>
        </w:tc>
      </w:tr>
      <w:tr w:rsidR="009F0122" w:rsidRPr="00717282" w14:paraId="3A16FE6D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52E2C04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Vaxtın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idarə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edilməsi</w:t>
            </w:r>
            <w:proofErr w:type="spellEnd"/>
          </w:p>
        </w:tc>
        <w:tc>
          <w:tcPr>
            <w:tcW w:w="0" w:type="auto"/>
            <w:hideMark/>
          </w:tcPr>
          <w:p w14:paraId="675B715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15 </w:t>
            </w:r>
            <w:proofErr w:type="spellStart"/>
            <w:r w:rsidRPr="00717282">
              <w:rPr>
                <w:lang w:val="tr-TR"/>
              </w:rPr>
              <w:t>dəqiqə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ərzində</w:t>
            </w:r>
            <w:proofErr w:type="spellEnd"/>
            <w:r w:rsidRPr="00717282">
              <w:rPr>
                <w:lang w:val="tr-TR"/>
              </w:rPr>
              <w:t xml:space="preserve"> tamamlanmalıdır</w:t>
            </w:r>
          </w:p>
        </w:tc>
      </w:tr>
      <w:tr w:rsidR="009F0122" w:rsidRPr="00717282" w14:paraId="15980EE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2B78D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Təhlükəsizlik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uyğunluğu</w:t>
            </w:r>
            <w:proofErr w:type="spellEnd"/>
          </w:p>
        </w:tc>
        <w:tc>
          <w:tcPr>
            <w:tcW w:w="0" w:type="auto"/>
            <w:hideMark/>
          </w:tcPr>
          <w:p w14:paraId="61C6758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Səhvlərin</w:t>
            </w:r>
            <w:proofErr w:type="spellEnd"/>
            <w:r w:rsidRPr="00717282">
              <w:rPr>
                <w:lang w:val="tr-TR"/>
              </w:rPr>
              <w:t xml:space="preserve"> sayı ≤ 2</w:t>
            </w:r>
          </w:p>
        </w:tc>
      </w:tr>
    </w:tbl>
    <w:p w14:paraId="4F78E2C0" w14:textId="77777777" w:rsidR="00CF1B39" w:rsidRPr="00717282" w:rsidRDefault="00CF1B39" w:rsidP="0005079B">
      <w:pPr>
        <w:spacing w:after="120" w:line="288" w:lineRule="auto"/>
        <w:contextualSpacing/>
        <w:mirrorIndents/>
        <w:rPr>
          <w:rFonts w:cs="Segoe UI Emoji"/>
          <w:lang w:val="tr-TR"/>
        </w:rPr>
      </w:pPr>
    </w:p>
    <w:p w14:paraId="1F551ABE" w14:textId="2BB4BB0E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VRinVET </w:t>
      </w:r>
      <w:proofErr w:type="spellStart"/>
      <w:r w:rsidRPr="00717282">
        <w:rPr>
          <w:b/>
          <w:bCs/>
          <w:lang w:val="tr-TR"/>
        </w:rPr>
        <w:t>Töhfəsi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Öyrənmə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səhvlərin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dəyəri</w:t>
      </w:r>
      <w:proofErr w:type="spellEnd"/>
      <w:r w:rsidRPr="00717282">
        <w:rPr>
          <w:lang w:val="tr-TR"/>
        </w:rPr>
        <w:t xml:space="preserve"> olmadan </w:t>
      </w:r>
      <w:proofErr w:type="spellStart"/>
      <w:r w:rsidRPr="00717282">
        <w:rPr>
          <w:lang w:val="tr-TR"/>
        </w:rPr>
        <w:t>real</w:t>
      </w:r>
      <w:proofErr w:type="spellEnd"/>
      <w:r w:rsidRPr="00717282">
        <w:rPr>
          <w:lang w:val="tr-TR"/>
        </w:rPr>
        <w:t xml:space="preserve"> maşında </w:t>
      </w:r>
      <w:proofErr w:type="spellStart"/>
      <w:r w:rsidRPr="00717282">
        <w:rPr>
          <w:lang w:val="tr-TR"/>
        </w:rPr>
        <w:t>əldə</w:t>
      </w:r>
      <w:proofErr w:type="spellEnd"/>
      <w:r w:rsidRPr="00717282">
        <w:rPr>
          <w:lang w:val="tr-TR"/>
        </w:rPr>
        <w:t xml:space="preserve"> edilir.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səhvlərini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təhlil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edərək</w:t>
      </w:r>
      <w:proofErr w:type="spellEnd"/>
      <w:r w:rsidRPr="00717282">
        <w:rPr>
          <w:lang w:val="tr-TR"/>
        </w:rPr>
        <w:t xml:space="preserve"> ikinci </w:t>
      </w:r>
      <w:proofErr w:type="spellStart"/>
      <w:r w:rsidRPr="00717282">
        <w:rPr>
          <w:lang w:val="tr-TR"/>
        </w:rPr>
        <w:t>sınaqda</w:t>
      </w:r>
      <w:proofErr w:type="spellEnd"/>
      <w:r w:rsidRPr="00717282">
        <w:rPr>
          <w:lang w:val="tr-TR"/>
        </w:rPr>
        <w:t xml:space="preserve"> performansı </w:t>
      </w:r>
      <w:proofErr w:type="spellStart"/>
      <w:r w:rsidRPr="00717282">
        <w:rPr>
          <w:lang w:val="tr-TR"/>
        </w:rPr>
        <w:t>yaxşılaşdırır</w:t>
      </w:r>
      <w:proofErr w:type="spellEnd"/>
      <w:r w:rsidRPr="00717282">
        <w:rPr>
          <w:lang w:val="tr-TR"/>
        </w:rPr>
        <w:t>.</w:t>
      </w:r>
    </w:p>
    <w:p w14:paraId="59F45D3E" w14:textId="77777777" w:rsidR="00CF1B39" w:rsidRPr="00717282" w:rsidRDefault="00CF1B39" w:rsidP="0005079B">
      <w:pPr>
        <w:spacing w:after="120" w:line="288" w:lineRule="auto"/>
        <w:contextualSpacing/>
        <w:mirrorIndents/>
        <w:rPr>
          <w:rFonts w:cs="Segoe UI Emoji"/>
          <w:b/>
          <w:bCs/>
          <w:lang w:val="tr-TR"/>
        </w:rPr>
      </w:pPr>
    </w:p>
    <w:p w14:paraId="1EEFB07C" w14:textId="4AA93F76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10.5 </w:t>
      </w:r>
      <w:proofErr w:type="spellStart"/>
      <w:r w:rsidRPr="00717282">
        <w:rPr>
          <w:b/>
          <w:bCs/>
          <w:lang w:val="tr-TR"/>
        </w:rPr>
        <w:t>Tətbiq</w:t>
      </w:r>
      <w:proofErr w:type="spellEnd"/>
      <w:r w:rsidRPr="00717282">
        <w:rPr>
          <w:b/>
          <w:bCs/>
          <w:lang w:val="tr-TR"/>
        </w:rPr>
        <w:t xml:space="preserve"> 4: </w:t>
      </w:r>
      <w:proofErr w:type="spellStart"/>
      <w:r w:rsidRPr="00717282">
        <w:rPr>
          <w:b/>
          <w:bCs/>
          <w:lang w:val="tr-TR"/>
        </w:rPr>
        <w:t>Yumşaq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Bacarıqların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Simulyasiyası</w:t>
      </w:r>
      <w:proofErr w:type="spellEnd"/>
      <w:r w:rsidRPr="00717282">
        <w:rPr>
          <w:b/>
          <w:bCs/>
          <w:lang w:val="tr-TR"/>
        </w:rPr>
        <w:t xml:space="preserve"> (</w:t>
      </w:r>
      <w:proofErr w:type="spellStart"/>
      <w:r w:rsidRPr="00717282">
        <w:rPr>
          <w:b/>
          <w:bCs/>
          <w:lang w:val="tr-TR"/>
        </w:rPr>
        <w:t>Ünsiyyət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Komanda İşi VR </w:t>
      </w:r>
      <w:proofErr w:type="spellStart"/>
      <w:r w:rsidRPr="00717282">
        <w:rPr>
          <w:b/>
          <w:bCs/>
          <w:lang w:val="tr-TR"/>
        </w:rPr>
        <w:t>Ssenarisi</w:t>
      </w:r>
      <w:proofErr w:type="spellEnd"/>
      <w:r w:rsidRPr="00717282">
        <w:rPr>
          <w:b/>
          <w:bCs/>
          <w:lang w:val="tr-TR"/>
        </w:rPr>
        <w:t>)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567"/>
        <w:gridCol w:w="8055"/>
      </w:tblGrid>
      <w:tr w:rsidR="009F0122" w:rsidRPr="009942E7" w14:paraId="5FBA84D6" w14:textId="77777777" w:rsidTr="00CF1B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52472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b w:val="0"/>
                <w:bCs w:val="0"/>
                <w:lang w:val="tr-TR"/>
              </w:rPr>
            </w:pPr>
            <w:proofErr w:type="spellStart"/>
            <w:r w:rsidRPr="00717282">
              <w:rPr>
                <w:lang w:val="tr-TR"/>
              </w:rPr>
              <w:t>Öyrənmə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Məqsədi</w:t>
            </w:r>
            <w:proofErr w:type="spellEnd"/>
          </w:p>
        </w:tc>
        <w:tc>
          <w:tcPr>
            <w:tcW w:w="0" w:type="auto"/>
            <w:hideMark/>
          </w:tcPr>
          <w:p w14:paraId="2B7FC52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tr-TR"/>
              </w:rPr>
            </w:pPr>
            <w:proofErr w:type="spellStart"/>
            <w:r w:rsidRPr="00717282">
              <w:rPr>
                <w:lang w:val="tr-TR"/>
              </w:rPr>
              <w:t>Tələbələr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virtual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ssenarilər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vasitəsilə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biznes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mühitində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effektiv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ünsiyyət</w:t>
            </w:r>
            <w:proofErr w:type="spellEnd"/>
            <w:r w:rsidRPr="00717282">
              <w:rPr>
                <w:lang w:val="tr-TR"/>
              </w:rPr>
              <w:t xml:space="preserve">, </w:t>
            </w:r>
            <w:proofErr w:type="spellStart"/>
            <w:r w:rsidRPr="00717282">
              <w:rPr>
                <w:lang w:val="tr-TR"/>
              </w:rPr>
              <w:t>münaqişələrin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idarə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edilməsi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komanda işi </w:t>
            </w:r>
            <w:proofErr w:type="spellStart"/>
            <w:r w:rsidRPr="00717282">
              <w:rPr>
                <w:lang w:val="tr-TR"/>
              </w:rPr>
              <w:t>bacarıqlarını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tətbiq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bilərlər</w:t>
            </w:r>
            <w:proofErr w:type="spellEnd"/>
            <w:r w:rsidRPr="00717282">
              <w:rPr>
                <w:lang w:val="tr-TR"/>
              </w:rPr>
              <w:t>.</w:t>
            </w:r>
          </w:p>
        </w:tc>
      </w:tr>
    </w:tbl>
    <w:p w14:paraId="55BFA7D6" w14:textId="77777777" w:rsidR="00271A98" w:rsidRDefault="00271A98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p w14:paraId="1186FDA1" w14:textId="7DBCF994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Model: </w:t>
      </w:r>
      <w:r w:rsidRPr="00717282">
        <w:rPr>
          <w:lang w:val="tr-TR"/>
        </w:rPr>
        <w:t xml:space="preserve">WISCOM + 5E </w:t>
      </w:r>
      <w:r w:rsidRPr="00717282">
        <w:rPr>
          <w:lang w:val="tr-TR"/>
        </w:rPr>
        <w:br/>
      </w:r>
      <w:proofErr w:type="spellStart"/>
      <w:r w:rsidRPr="00717282">
        <w:rPr>
          <w:b/>
          <w:bCs/>
          <w:lang w:val="tr-TR"/>
        </w:rPr>
        <w:t>Texnologiya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t xml:space="preserve">VR dram </w:t>
      </w:r>
      <w:proofErr w:type="spellStart"/>
      <w:r w:rsidRPr="00717282">
        <w:rPr>
          <w:lang w:val="tr-TR"/>
        </w:rPr>
        <w:t>simulyasiyası</w:t>
      </w:r>
      <w:proofErr w:type="spellEnd"/>
      <w:r w:rsidRPr="00717282">
        <w:rPr>
          <w:lang w:val="tr-TR"/>
        </w:rPr>
        <w:t xml:space="preserve"> + </w:t>
      </w:r>
      <w:proofErr w:type="spellStart"/>
      <w:r w:rsidRPr="00717282">
        <w:rPr>
          <w:lang w:val="tr-TR"/>
        </w:rPr>
        <w:t>səslə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qarşılıqlı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əlaqə</w:t>
      </w:r>
      <w:proofErr w:type="spellEnd"/>
      <w:r w:rsidRPr="00717282">
        <w:rPr>
          <w:lang w:val="tr-TR"/>
        </w:rPr>
        <w:t xml:space="preserve"> sistemi </w:t>
      </w:r>
      <w:r w:rsidRPr="00717282">
        <w:rPr>
          <w:lang w:val="tr-TR"/>
        </w:rPr>
        <w:br/>
      </w:r>
      <w:proofErr w:type="spellStart"/>
      <w:r w:rsidRPr="00717282">
        <w:rPr>
          <w:b/>
          <w:bCs/>
          <w:lang w:val="tr-TR"/>
        </w:rPr>
        <w:t>Pedaqoji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axın</w:t>
      </w:r>
      <w:proofErr w:type="spellEnd"/>
      <w:r w:rsidRPr="00717282">
        <w:rPr>
          <w:b/>
          <w:bCs/>
          <w:lang w:val="tr-TR"/>
        </w:rPr>
        <w:t>:</w:t>
      </w:r>
    </w:p>
    <w:p w14:paraId="02BCD4F2" w14:textId="77777777" w:rsidR="009F0122" w:rsidRPr="00717282" w:rsidRDefault="009F0122" w:rsidP="0005079B">
      <w:pPr>
        <w:numPr>
          <w:ilvl w:val="0"/>
          <w:numId w:val="38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İştirak edin: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VR-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müştəri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danışıq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səhnəsinə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daxil</w:t>
      </w:r>
      <w:proofErr w:type="spellEnd"/>
      <w:r w:rsidRPr="00717282">
        <w:rPr>
          <w:lang w:val="tr-TR"/>
        </w:rPr>
        <w:t xml:space="preserve"> olur.</w:t>
      </w:r>
    </w:p>
    <w:p w14:paraId="2141F805" w14:textId="77777777" w:rsidR="009F0122" w:rsidRPr="00717282" w:rsidRDefault="009F0122" w:rsidP="0005079B">
      <w:pPr>
        <w:numPr>
          <w:ilvl w:val="0"/>
          <w:numId w:val="3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Araşdırın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İnteraktiv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dialoqları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idarə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</w:t>
      </w:r>
    </w:p>
    <w:p w14:paraId="7AD4A2D2" w14:textId="77777777" w:rsidR="009F0122" w:rsidRPr="00717282" w:rsidRDefault="009F0122" w:rsidP="0005079B">
      <w:pPr>
        <w:numPr>
          <w:ilvl w:val="0"/>
          <w:numId w:val="38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İzah edin: </w:t>
      </w:r>
      <w:r w:rsidRPr="00717282">
        <w:rPr>
          <w:lang w:val="tr-TR"/>
        </w:rPr>
        <w:t xml:space="preserve">Sistem düzgün </w:t>
      </w:r>
      <w:proofErr w:type="spellStart"/>
      <w:r w:rsidRPr="00717282">
        <w:rPr>
          <w:lang w:val="tr-TR"/>
        </w:rPr>
        <w:t>ünsiyyət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qaydalarını</w:t>
      </w:r>
      <w:proofErr w:type="spellEnd"/>
      <w:r w:rsidRPr="00717282">
        <w:rPr>
          <w:lang w:val="tr-TR"/>
        </w:rPr>
        <w:t xml:space="preserve"> izah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</w:t>
      </w:r>
    </w:p>
    <w:p w14:paraId="4A773C50" w14:textId="77777777" w:rsidR="009F0122" w:rsidRPr="00717282" w:rsidRDefault="009F0122" w:rsidP="0005079B">
      <w:pPr>
        <w:numPr>
          <w:ilvl w:val="0"/>
          <w:numId w:val="38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Hazırlayın: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münaqişənin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həlli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ssenarisini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sınayır</w:t>
      </w:r>
      <w:proofErr w:type="spellEnd"/>
      <w:r w:rsidRPr="00717282">
        <w:rPr>
          <w:lang w:val="tr-TR"/>
        </w:rPr>
        <w:t>.</w:t>
      </w:r>
    </w:p>
    <w:p w14:paraId="5B51A3CD" w14:textId="77777777" w:rsidR="009F0122" w:rsidRDefault="009F0122" w:rsidP="0005079B">
      <w:pPr>
        <w:numPr>
          <w:ilvl w:val="0"/>
          <w:numId w:val="38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Qiymətləndirin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lang w:val="tr-TR"/>
        </w:rPr>
        <w:t>Empatiya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dildən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istifadə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həll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bacarıqları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rubrika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qiymətləndirilir</w:t>
      </w:r>
      <w:proofErr w:type="spellEnd"/>
      <w:r w:rsidRPr="00717282">
        <w:rPr>
          <w:lang w:val="tr-TR"/>
        </w:rPr>
        <w:t>.</w:t>
      </w:r>
    </w:p>
    <w:p w14:paraId="13857C7D" w14:textId="77777777" w:rsidR="00271A98" w:rsidRPr="00717282" w:rsidRDefault="00271A98" w:rsidP="00271A98">
      <w:pPr>
        <w:spacing w:after="120" w:line="288" w:lineRule="auto"/>
        <w:ind w:left="720"/>
        <w:contextualSpacing/>
        <w:mirrorIndents/>
        <w:rPr>
          <w:lang w:val="tr-TR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475"/>
        <w:gridCol w:w="3244"/>
      </w:tblGrid>
      <w:tr w:rsidR="009F0122" w:rsidRPr="00717282" w14:paraId="2602A48C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605C80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Bacarıqlar</w:t>
            </w:r>
            <w:proofErr w:type="spellEnd"/>
          </w:p>
        </w:tc>
        <w:tc>
          <w:tcPr>
            <w:tcW w:w="0" w:type="auto"/>
            <w:hideMark/>
          </w:tcPr>
          <w:p w14:paraId="06D7F5F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Ölçmə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Aləti</w:t>
            </w:r>
            <w:proofErr w:type="spellEnd"/>
          </w:p>
        </w:tc>
      </w:tr>
      <w:tr w:rsidR="009F0122" w:rsidRPr="00717282" w14:paraId="6623A2A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6F56B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Empatiya</w:t>
            </w:r>
            <w:proofErr w:type="spellEnd"/>
          </w:p>
        </w:tc>
        <w:tc>
          <w:tcPr>
            <w:tcW w:w="0" w:type="auto"/>
            <w:hideMark/>
          </w:tcPr>
          <w:p w14:paraId="205E8BB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Müşahidə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rubrikası</w:t>
            </w:r>
            <w:proofErr w:type="spellEnd"/>
          </w:p>
        </w:tc>
      </w:tr>
      <w:tr w:rsidR="009F0122" w:rsidRPr="00717282" w14:paraId="082E9D2E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23EE7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Komanda işi</w:t>
            </w:r>
          </w:p>
        </w:tc>
        <w:tc>
          <w:tcPr>
            <w:tcW w:w="0" w:type="auto"/>
            <w:hideMark/>
          </w:tcPr>
          <w:p w14:paraId="7D7EE546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Qrup</w:t>
            </w:r>
            <w:proofErr w:type="spellEnd"/>
            <w:r w:rsidRPr="00717282">
              <w:rPr>
                <w:lang w:val="tr-TR"/>
              </w:rPr>
              <w:t xml:space="preserve"> VR </w:t>
            </w:r>
            <w:proofErr w:type="spellStart"/>
            <w:r w:rsidRPr="00717282">
              <w:rPr>
                <w:lang w:val="tr-TR"/>
              </w:rPr>
              <w:t>missiyası</w:t>
            </w:r>
            <w:proofErr w:type="spellEnd"/>
            <w:r w:rsidRPr="00717282">
              <w:rPr>
                <w:lang w:val="tr-TR"/>
              </w:rPr>
              <w:t xml:space="preserve"> hesabı</w:t>
            </w:r>
          </w:p>
        </w:tc>
      </w:tr>
      <w:tr w:rsidR="009F0122" w:rsidRPr="00717282" w14:paraId="3365A087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509B0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lastRenderedPageBreak/>
              <w:t>Ünsiyyət</w:t>
            </w:r>
            <w:proofErr w:type="spellEnd"/>
          </w:p>
        </w:tc>
        <w:tc>
          <w:tcPr>
            <w:tcW w:w="0" w:type="auto"/>
            <w:hideMark/>
          </w:tcPr>
          <w:p w14:paraId="5258CAB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Ssenari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qiymətləndirmə</w:t>
            </w:r>
            <w:proofErr w:type="spellEnd"/>
            <w:r w:rsidRPr="00717282">
              <w:rPr>
                <w:lang w:val="tr-TR"/>
              </w:rPr>
              <w:t xml:space="preserve"> forması</w:t>
            </w:r>
          </w:p>
        </w:tc>
      </w:tr>
    </w:tbl>
    <w:p w14:paraId="4B10537F" w14:textId="77777777" w:rsidR="00271A98" w:rsidRDefault="00271A98" w:rsidP="0005079B">
      <w:pPr>
        <w:spacing w:after="120" w:line="288" w:lineRule="auto"/>
        <w:contextualSpacing/>
        <w:mirrorIndents/>
        <w:rPr>
          <w:rFonts w:ascii="Segoe UI Emoji" w:hAnsi="Segoe UI Emoji" w:cs="Segoe UI Emoji"/>
          <w:lang w:val="tr-TR"/>
        </w:rPr>
      </w:pPr>
    </w:p>
    <w:p w14:paraId="207D3AA1" w14:textId="19FAF186" w:rsidR="009F012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Üstünlük: </w:t>
      </w: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Tələbələr</w:t>
      </w:r>
      <w:proofErr w:type="spellEnd"/>
      <w:r w:rsidRPr="00717282">
        <w:rPr>
          <w:lang w:val="tr-TR"/>
        </w:rPr>
        <w:t xml:space="preserve"> aşağı </w:t>
      </w:r>
      <w:proofErr w:type="spellStart"/>
      <w:r w:rsidRPr="00717282">
        <w:rPr>
          <w:lang w:val="tr-TR"/>
        </w:rPr>
        <w:t>stresslə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real</w:t>
      </w:r>
      <w:proofErr w:type="spellEnd"/>
      <w:r w:rsidRPr="00717282">
        <w:rPr>
          <w:lang w:val="tr-TR"/>
        </w:rPr>
        <w:t xml:space="preserve"> iş yerinin </w:t>
      </w:r>
      <w:proofErr w:type="spellStart"/>
      <w:r w:rsidRPr="00717282">
        <w:rPr>
          <w:lang w:val="tr-TR"/>
        </w:rPr>
        <w:t>sosial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dinamikasını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yaşayırlar</w:t>
      </w:r>
      <w:proofErr w:type="spellEnd"/>
      <w:r w:rsidRPr="00717282">
        <w:rPr>
          <w:lang w:val="tr-TR"/>
        </w:rPr>
        <w:t xml:space="preserve">. Bu </w:t>
      </w:r>
      <w:proofErr w:type="spellStart"/>
      <w:r w:rsidRPr="00717282">
        <w:rPr>
          <w:lang w:val="tr-TR"/>
        </w:rPr>
        <w:t>modul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emosional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intellektin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təlimi</w:t>
      </w:r>
      <w:proofErr w:type="spellEnd"/>
      <w:r w:rsidRPr="00717282">
        <w:rPr>
          <w:lang w:val="tr-TR"/>
        </w:rPr>
        <w:t xml:space="preserve"> üçün </w:t>
      </w:r>
      <w:proofErr w:type="spellStart"/>
      <w:r w:rsidRPr="00717282">
        <w:rPr>
          <w:lang w:val="tr-TR"/>
        </w:rPr>
        <w:t>effektiv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vasitədir</w:t>
      </w:r>
      <w:proofErr w:type="spellEnd"/>
      <w:r w:rsidRPr="00717282">
        <w:rPr>
          <w:lang w:val="tr-TR"/>
        </w:rPr>
        <w:t>.</w:t>
      </w:r>
    </w:p>
    <w:p w14:paraId="1D886679" w14:textId="77777777" w:rsidR="00271A98" w:rsidRPr="00717282" w:rsidRDefault="00271A98" w:rsidP="0005079B">
      <w:pPr>
        <w:spacing w:after="120" w:line="288" w:lineRule="auto"/>
        <w:contextualSpacing/>
        <w:mirrorIndents/>
        <w:rPr>
          <w:lang w:val="tr-TR"/>
        </w:rPr>
      </w:pPr>
    </w:p>
    <w:p w14:paraId="7F3F001C" w14:textId="1AA0EE23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10.6 </w:t>
      </w:r>
      <w:proofErr w:type="spellStart"/>
      <w:r w:rsidRPr="00717282">
        <w:rPr>
          <w:b/>
          <w:bCs/>
          <w:lang w:val="tr-TR"/>
        </w:rPr>
        <w:t>Təcrübə</w:t>
      </w:r>
      <w:proofErr w:type="spellEnd"/>
      <w:r w:rsidRPr="00717282">
        <w:rPr>
          <w:b/>
          <w:bCs/>
          <w:lang w:val="tr-TR"/>
        </w:rPr>
        <w:t xml:space="preserve"> 5: Virtual Maşın </w:t>
      </w:r>
      <w:proofErr w:type="spellStart"/>
      <w:r w:rsidRPr="00717282">
        <w:rPr>
          <w:b/>
          <w:bCs/>
          <w:lang w:val="tr-TR"/>
        </w:rPr>
        <w:t>Quraşdırma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Kalibrləmə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8"/>
        <w:gridCol w:w="7848"/>
      </w:tblGrid>
      <w:tr w:rsidR="009F0122" w:rsidRPr="009942E7" w14:paraId="13B1E81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EF4394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b/>
                <w:bCs/>
                <w:lang w:val="tr-TR"/>
              </w:rPr>
            </w:pPr>
            <w:proofErr w:type="spellStart"/>
            <w:r w:rsidRPr="00717282">
              <w:rPr>
                <w:b/>
                <w:bCs/>
                <w:lang w:val="tr-TR"/>
              </w:rPr>
              <w:t>Öyrənmə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Məqsədi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A45D2B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b/>
                <w:bCs/>
                <w:lang w:val="tr-TR"/>
              </w:rPr>
            </w:pPr>
            <w:proofErr w:type="spellStart"/>
            <w:r w:rsidRPr="00717282">
              <w:rPr>
                <w:b/>
                <w:bCs/>
                <w:lang w:val="tr-TR"/>
              </w:rPr>
              <w:t>Tələbələr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virtual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mühitdə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CNC </w:t>
            </w:r>
            <w:proofErr w:type="spellStart"/>
            <w:r w:rsidRPr="00717282">
              <w:rPr>
                <w:b/>
                <w:bCs/>
                <w:lang w:val="tr-TR"/>
              </w:rPr>
              <w:t>maşınını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düzgün </w:t>
            </w:r>
            <w:proofErr w:type="spellStart"/>
            <w:r w:rsidRPr="00717282">
              <w:rPr>
                <w:b/>
                <w:bCs/>
                <w:lang w:val="tr-TR"/>
              </w:rPr>
              <w:t>qura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və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kalibrləmə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parametrlərini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tənzimləyə</w:t>
            </w:r>
            <w:proofErr w:type="spellEnd"/>
            <w:r w:rsidRPr="00717282">
              <w:rPr>
                <w:b/>
                <w:bCs/>
                <w:lang w:val="tr-TR"/>
              </w:rPr>
              <w:t xml:space="preserve"> </w:t>
            </w:r>
            <w:proofErr w:type="spellStart"/>
            <w:r w:rsidRPr="00717282">
              <w:rPr>
                <w:b/>
                <w:bCs/>
                <w:lang w:val="tr-TR"/>
              </w:rPr>
              <w:t>bilərlər</w:t>
            </w:r>
            <w:proofErr w:type="spellEnd"/>
            <w:r w:rsidRPr="00717282">
              <w:rPr>
                <w:b/>
                <w:bCs/>
                <w:lang w:val="tr-TR"/>
              </w:rPr>
              <w:t>.</w:t>
            </w:r>
          </w:p>
        </w:tc>
      </w:tr>
    </w:tbl>
    <w:p w14:paraId="2B207406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b/>
          <w:bCs/>
          <w:lang w:val="tr-TR"/>
        </w:rPr>
        <w:t xml:space="preserve">Model: </w:t>
      </w:r>
      <w:r w:rsidRPr="00717282">
        <w:rPr>
          <w:lang w:val="tr-TR"/>
        </w:rPr>
        <w:t xml:space="preserve">4C/ID + SAM </w:t>
      </w:r>
      <w:r w:rsidRPr="00717282">
        <w:rPr>
          <w:lang w:val="tr-TR"/>
        </w:rPr>
        <w:br/>
      </w:r>
      <w:proofErr w:type="spellStart"/>
      <w:r w:rsidRPr="00717282">
        <w:rPr>
          <w:b/>
          <w:bCs/>
          <w:lang w:val="tr-TR"/>
        </w:rPr>
        <w:t>Texnologiyası</w:t>
      </w:r>
      <w:proofErr w:type="spellEnd"/>
      <w:r w:rsidRPr="00717282">
        <w:rPr>
          <w:b/>
          <w:bCs/>
          <w:lang w:val="tr-TR"/>
        </w:rPr>
        <w:t xml:space="preserve">: </w:t>
      </w:r>
      <w:r w:rsidRPr="00717282">
        <w:rPr>
          <w:lang w:val="tr-TR"/>
        </w:rPr>
        <w:t xml:space="preserve">VR CNC </w:t>
      </w:r>
      <w:proofErr w:type="spellStart"/>
      <w:r w:rsidRPr="00717282">
        <w:rPr>
          <w:lang w:val="tr-TR"/>
        </w:rPr>
        <w:t>laboratoriyası</w:t>
      </w:r>
      <w:proofErr w:type="spellEnd"/>
      <w:r w:rsidRPr="00717282">
        <w:rPr>
          <w:lang w:val="tr-TR"/>
        </w:rPr>
        <w:t xml:space="preserve"> </w:t>
      </w:r>
      <w:r w:rsidRPr="00717282">
        <w:rPr>
          <w:lang w:val="tr-TR"/>
        </w:rPr>
        <w:br/>
      </w:r>
      <w:proofErr w:type="spellStart"/>
      <w:r w:rsidRPr="00717282">
        <w:rPr>
          <w:b/>
          <w:bCs/>
          <w:lang w:val="tr-TR"/>
        </w:rPr>
        <w:t>Mərhələləri</w:t>
      </w:r>
      <w:proofErr w:type="spellEnd"/>
      <w:r w:rsidRPr="00717282">
        <w:rPr>
          <w:b/>
          <w:bCs/>
          <w:lang w:val="tr-TR"/>
        </w:rPr>
        <w:t>:</w:t>
      </w:r>
    </w:p>
    <w:p w14:paraId="170FC53A" w14:textId="77777777" w:rsidR="009F0122" w:rsidRPr="00717282" w:rsidRDefault="009F0122" w:rsidP="0005079B">
      <w:pPr>
        <w:numPr>
          <w:ilvl w:val="0"/>
          <w:numId w:val="3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Maşın </w:t>
      </w:r>
      <w:proofErr w:type="spellStart"/>
      <w:r w:rsidRPr="00717282">
        <w:rPr>
          <w:lang w:val="tr-TR"/>
        </w:rPr>
        <w:t>hissələrinin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təqdimatı</w:t>
      </w:r>
      <w:proofErr w:type="spellEnd"/>
      <w:r w:rsidRPr="00717282">
        <w:rPr>
          <w:lang w:val="tr-TR"/>
        </w:rPr>
        <w:t xml:space="preserve"> (</w:t>
      </w:r>
      <w:proofErr w:type="spellStart"/>
      <w:r w:rsidRPr="00717282">
        <w:rPr>
          <w:lang w:val="tr-TR"/>
        </w:rPr>
        <w:t>Dəstəkləyici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məlumat</w:t>
      </w:r>
      <w:proofErr w:type="spellEnd"/>
      <w:r w:rsidRPr="00717282">
        <w:rPr>
          <w:lang w:val="tr-TR"/>
        </w:rPr>
        <w:t>)</w:t>
      </w:r>
    </w:p>
    <w:p w14:paraId="530DFAA4" w14:textId="77777777" w:rsidR="009F0122" w:rsidRPr="00717282" w:rsidRDefault="009F0122" w:rsidP="0005079B">
      <w:pPr>
        <w:numPr>
          <w:ilvl w:val="0"/>
          <w:numId w:val="3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>VR (</w:t>
      </w:r>
      <w:proofErr w:type="spellStart"/>
      <w:r w:rsidRPr="00717282">
        <w:rPr>
          <w:lang w:val="tr-TR"/>
        </w:rPr>
        <w:t>Missiya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Məlumatı</w:t>
      </w:r>
      <w:proofErr w:type="spellEnd"/>
      <w:r w:rsidRPr="00717282">
        <w:rPr>
          <w:lang w:val="tr-TR"/>
        </w:rPr>
        <w:t xml:space="preserve">) </w:t>
      </w:r>
      <w:proofErr w:type="spellStart"/>
      <w:r w:rsidRPr="00717282">
        <w:rPr>
          <w:lang w:val="tr-TR"/>
        </w:rPr>
        <w:t>vasitəsilə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kalibrləmə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addımlarının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həyata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keçirilməsi</w:t>
      </w:r>
      <w:proofErr w:type="spellEnd"/>
    </w:p>
    <w:p w14:paraId="5A5544BC" w14:textId="77777777" w:rsidR="009F0122" w:rsidRPr="00717282" w:rsidRDefault="009F0122" w:rsidP="0005079B">
      <w:pPr>
        <w:numPr>
          <w:ilvl w:val="0"/>
          <w:numId w:val="39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Fərqli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parametr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ssenariləri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sınaq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keçirin</w:t>
      </w:r>
      <w:proofErr w:type="spellEnd"/>
      <w:r w:rsidRPr="00717282">
        <w:rPr>
          <w:lang w:val="tr-TR"/>
        </w:rPr>
        <w:t xml:space="preserve"> (</w:t>
      </w:r>
      <w:proofErr w:type="spellStart"/>
      <w:r w:rsidRPr="00717282">
        <w:rPr>
          <w:lang w:val="tr-TR"/>
        </w:rPr>
        <w:t>Hissə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Tapşırığı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Tətbiqi</w:t>
      </w:r>
      <w:proofErr w:type="spellEnd"/>
      <w:r w:rsidRPr="00717282">
        <w:rPr>
          <w:lang w:val="tr-TR"/>
        </w:rPr>
        <w:t>)</w:t>
      </w:r>
    </w:p>
    <w:p w14:paraId="143AD45D" w14:textId="77777777" w:rsidR="009F0122" w:rsidRPr="00717282" w:rsidRDefault="009F0122" w:rsidP="0005079B">
      <w:pPr>
        <w:numPr>
          <w:ilvl w:val="0"/>
          <w:numId w:val="39"/>
        </w:num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Sistem </w:t>
      </w:r>
      <w:proofErr w:type="spellStart"/>
      <w:r w:rsidRPr="00717282">
        <w:rPr>
          <w:lang w:val="tr-TR"/>
        </w:rPr>
        <w:t>səhv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parametrlər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olduqda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vizual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xəbərdarlıq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</w:t>
      </w:r>
    </w:p>
    <w:p w14:paraId="2FF1B520" w14:textId="77777777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b/>
          <w:bCs/>
          <w:lang w:val="tr-TR"/>
        </w:rPr>
        <w:t>Qiymətləndirmə</w:t>
      </w:r>
      <w:proofErr w:type="spellEnd"/>
      <w:r w:rsidRPr="00717282">
        <w:rPr>
          <w:b/>
          <w:bCs/>
          <w:lang w:val="tr-TR"/>
        </w:rPr>
        <w:t>:</w:t>
      </w:r>
    </w:p>
    <w:p w14:paraId="66BE4F16" w14:textId="77777777" w:rsidR="009F0122" w:rsidRPr="00717282" w:rsidRDefault="009F0122" w:rsidP="0005079B">
      <w:pPr>
        <w:numPr>
          <w:ilvl w:val="0"/>
          <w:numId w:val="40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Kalibrləmə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dəqiqliyi</w:t>
      </w:r>
      <w:proofErr w:type="spellEnd"/>
    </w:p>
    <w:p w14:paraId="2DECDD41" w14:textId="77777777" w:rsidR="009F0122" w:rsidRPr="00717282" w:rsidRDefault="009F0122" w:rsidP="0005079B">
      <w:pPr>
        <w:numPr>
          <w:ilvl w:val="0"/>
          <w:numId w:val="40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Əməliyyatların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qaydası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və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müddəti</w:t>
      </w:r>
      <w:proofErr w:type="spellEnd"/>
    </w:p>
    <w:p w14:paraId="72F0CD6B" w14:textId="77777777" w:rsidR="009F0122" w:rsidRPr="00717282" w:rsidRDefault="009F0122" w:rsidP="0005079B">
      <w:pPr>
        <w:numPr>
          <w:ilvl w:val="0"/>
          <w:numId w:val="40"/>
        </w:numPr>
        <w:spacing w:after="120" w:line="288" w:lineRule="auto"/>
        <w:contextualSpacing/>
        <w:mirrorIndents/>
        <w:rPr>
          <w:lang w:val="tr-TR"/>
        </w:rPr>
      </w:pPr>
      <w:proofErr w:type="spellStart"/>
      <w:r w:rsidRPr="00717282">
        <w:rPr>
          <w:lang w:val="tr-TR"/>
        </w:rPr>
        <w:t>Uğursuzluq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hesabatından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öyrənmək</w:t>
      </w:r>
      <w:proofErr w:type="spellEnd"/>
    </w:p>
    <w:p w14:paraId="3B595BB9" w14:textId="0EBD99CE" w:rsidR="009F012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br/>
        <w:t xml:space="preserve">Bu </w:t>
      </w:r>
      <w:proofErr w:type="spellStart"/>
      <w:r w:rsidRPr="00717282">
        <w:rPr>
          <w:lang w:val="tr-TR"/>
        </w:rPr>
        <w:t>proqram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sənayedə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ümumi</w:t>
      </w:r>
      <w:proofErr w:type="spellEnd"/>
      <w:r w:rsidRPr="00717282">
        <w:rPr>
          <w:lang w:val="tr-TR"/>
        </w:rPr>
        <w:t xml:space="preserve">, lakin riskli </w:t>
      </w:r>
      <w:proofErr w:type="spellStart"/>
      <w:r w:rsidRPr="00717282">
        <w:rPr>
          <w:lang w:val="tr-TR"/>
        </w:rPr>
        <w:t>əməliyyatı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öyrətmək</w:t>
      </w:r>
      <w:proofErr w:type="spellEnd"/>
      <w:r w:rsidRPr="00717282">
        <w:rPr>
          <w:lang w:val="tr-TR"/>
        </w:rPr>
        <w:t xml:space="preserve"> üçün VR-</w:t>
      </w:r>
      <w:proofErr w:type="spellStart"/>
      <w:r w:rsidRPr="00717282">
        <w:rPr>
          <w:lang w:val="tr-TR"/>
        </w:rPr>
        <w:t>nin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təhlükəsiz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üstünlüklərindən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istifadə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edir</w:t>
      </w:r>
      <w:proofErr w:type="spellEnd"/>
      <w:r w:rsidRPr="00717282">
        <w:rPr>
          <w:lang w:val="tr-TR"/>
        </w:rPr>
        <w:t>.</w:t>
      </w:r>
    </w:p>
    <w:p w14:paraId="08D30E4A" w14:textId="77777777" w:rsidR="00271A98" w:rsidRPr="00717282" w:rsidRDefault="00271A98" w:rsidP="0005079B">
      <w:pPr>
        <w:spacing w:after="120" w:line="288" w:lineRule="auto"/>
        <w:contextualSpacing/>
        <w:mirrorIndents/>
        <w:rPr>
          <w:lang w:val="tr-TR"/>
        </w:rPr>
      </w:pPr>
    </w:p>
    <w:p w14:paraId="6E20AA5C" w14:textId="23F54A8C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10.7 </w:t>
      </w:r>
      <w:proofErr w:type="spellStart"/>
      <w:r w:rsidRPr="00717282">
        <w:rPr>
          <w:b/>
          <w:bCs/>
          <w:lang w:val="tr-TR"/>
        </w:rPr>
        <w:t>Xülasə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Cədvəl</w:t>
      </w:r>
      <w:proofErr w:type="spellEnd"/>
      <w:r w:rsidRPr="00717282">
        <w:rPr>
          <w:b/>
          <w:bCs/>
          <w:lang w:val="tr-TR"/>
        </w:rPr>
        <w:t xml:space="preserve">: </w:t>
      </w:r>
      <w:proofErr w:type="spellStart"/>
      <w:r w:rsidRPr="00717282">
        <w:rPr>
          <w:b/>
          <w:bCs/>
          <w:lang w:val="tr-TR"/>
        </w:rPr>
        <w:t>Tətbiq</w:t>
      </w:r>
      <w:proofErr w:type="spellEnd"/>
      <w:r w:rsidRPr="00717282">
        <w:rPr>
          <w:b/>
          <w:bCs/>
          <w:lang w:val="tr-TR"/>
        </w:rPr>
        <w:t xml:space="preserve"> – Model – </w:t>
      </w:r>
      <w:proofErr w:type="spellStart"/>
      <w:r w:rsidRPr="00717282">
        <w:rPr>
          <w:b/>
          <w:bCs/>
          <w:lang w:val="tr-TR"/>
        </w:rPr>
        <w:t>Çıxış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Əlaqəsi</w:t>
      </w:r>
      <w:proofErr w:type="spell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113"/>
        <w:gridCol w:w="2479"/>
        <w:gridCol w:w="2587"/>
        <w:gridCol w:w="2443"/>
      </w:tblGrid>
      <w:tr w:rsidR="009F0122" w:rsidRPr="00717282" w14:paraId="4EA486D2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3489A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>TƏTBİQ</w:t>
            </w:r>
          </w:p>
        </w:tc>
        <w:tc>
          <w:tcPr>
            <w:tcW w:w="0" w:type="auto"/>
            <w:hideMark/>
          </w:tcPr>
          <w:p w14:paraId="58928E3C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Model(</w:t>
            </w:r>
            <w:proofErr w:type="spellStart"/>
            <w:r w:rsidRPr="00717282">
              <w:rPr>
                <w:lang w:val="tr-TR"/>
              </w:rPr>
              <w:t>lər</w:t>
            </w:r>
            <w:proofErr w:type="spellEnd"/>
            <w:r w:rsidRPr="00717282">
              <w:rPr>
                <w:lang w:val="tr-TR"/>
              </w:rPr>
              <w:t>)</w:t>
            </w:r>
          </w:p>
        </w:tc>
        <w:tc>
          <w:tcPr>
            <w:tcW w:w="0" w:type="auto"/>
            <w:hideMark/>
          </w:tcPr>
          <w:p w14:paraId="09676C4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Hədəflənmiş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Bacarıq</w:t>
            </w:r>
            <w:proofErr w:type="spellEnd"/>
          </w:p>
        </w:tc>
        <w:tc>
          <w:tcPr>
            <w:tcW w:w="0" w:type="auto"/>
            <w:hideMark/>
          </w:tcPr>
          <w:p w14:paraId="5FB21A3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Qiymətləndirmə</w:t>
            </w:r>
            <w:proofErr w:type="spellEnd"/>
            <w:r w:rsidRPr="00717282">
              <w:rPr>
                <w:lang w:val="tr-TR"/>
              </w:rPr>
              <w:t xml:space="preserve"> metodu</w:t>
            </w:r>
          </w:p>
        </w:tc>
      </w:tr>
      <w:tr w:rsidR="009F0122" w:rsidRPr="00717282" w14:paraId="2FA7502A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D5142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VR </w:t>
            </w:r>
            <w:proofErr w:type="spellStart"/>
            <w:r w:rsidRPr="00717282">
              <w:rPr>
                <w:lang w:val="tr-TR"/>
              </w:rPr>
              <w:t>Qaynaq</w:t>
            </w:r>
            <w:proofErr w:type="spellEnd"/>
          </w:p>
        </w:tc>
        <w:tc>
          <w:tcPr>
            <w:tcW w:w="0" w:type="auto"/>
            <w:hideMark/>
          </w:tcPr>
          <w:p w14:paraId="41724121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4C/ID + </w:t>
            </w:r>
            <w:proofErr w:type="spellStart"/>
            <w:r w:rsidRPr="00717282">
              <w:rPr>
                <w:lang w:val="tr-TR"/>
              </w:rPr>
              <w:t>Kolb</w:t>
            </w:r>
            <w:proofErr w:type="spellEnd"/>
          </w:p>
        </w:tc>
        <w:tc>
          <w:tcPr>
            <w:tcW w:w="0" w:type="auto"/>
            <w:hideMark/>
          </w:tcPr>
          <w:p w14:paraId="5739749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Texniki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Bacarıqlar</w:t>
            </w:r>
            <w:proofErr w:type="spellEnd"/>
          </w:p>
        </w:tc>
        <w:tc>
          <w:tcPr>
            <w:tcW w:w="0" w:type="auto"/>
            <w:hideMark/>
          </w:tcPr>
          <w:p w14:paraId="523AAA6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Performans </w:t>
            </w:r>
            <w:proofErr w:type="spellStart"/>
            <w:r w:rsidRPr="00717282">
              <w:rPr>
                <w:lang w:val="tr-TR"/>
              </w:rPr>
              <w:t>rubrikası</w:t>
            </w:r>
            <w:proofErr w:type="spellEnd"/>
          </w:p>
        </w:tc>
      </w:tr>
      <w:tr w:rsidR="009F0122" w:rsidRPr="00717282" w14:paraId="1F9C3FBA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0BB179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Elektrik </w:t>
            </w:r>
            <w:proofErr w:type="spellStart"/>
            <w:r w:rsidRPr="00717282">
              <w:rPr>
                <w:lang w:val="tr-TR"/>
              </w:rPr>
              <w:t>Təhlükəsizliyi</w:t>
            </w:r>
            <w:proofErr w:type="spellEnd"/>
          </w:p>
        </w:tc>
        <w:tc>
          <w:tcPr>
            <w:tcW w:w="0" w:type="auto"/>
            <w:hideMark/>
          </w:tcPr>
          <w:p w14:paraId="648444B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Əmin</w:t>
            </w:r>
            <w:proofErr w:type="spellEnd"/>
            <w:r w:rsidRPr="00717282">
              <w:rPr>
                <w:lang w:val="tr-TR"/>
              </w:rPr>
              <w:t xml:space="preserve"> olun + SAM</w:t>
            </w:r>
          </w:p>
        </w:tc>
        <w:tc>
          <w:tcPr>
            <w:tcW w:w="0" w:type="auto"/>
            <w:hideMark/>
          </w:tcPr>
          <w:p w14:paraId="414CB99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İş </w:t>
            </w:r>
            <w:proofErr w:type="spellStart"/>
            <w:r w:rsidRPr="00717282">
              <w:rPr>
                <w:lang w:val="tr-TR"/>
              </w:rPr>
              <w:t>təhlükəsizliyi</w:t>
            </w:r>
            <w:proofErr w:type="spellEnd"/>
          </w:p>
        </w:tc>
        <w:tc>
          <w:tcPr>
            <w:tcW w:w="0" w:type="auto"/>
            <w:hideMark/>
          </w:tcPr>
          <w:p w14:paraId="37785D3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Qiymətləndirmə</w:t>
            </w:r>
            <w:proofErr w:type="spellEnd"/>
            <w:r w:rsidRPr="00717282">
              <w:rPr>
                <w:lang w:val="tr-TR"/>
              </w:rPr>
              <w:t xml:space="preserve"> + </w:t>
            </w:r>
            <w:proofErr w:type="spellStart"/>
            <w:r w:rsidRPr="00717282">
              <w:rPr>
                <w:lang w:val="tr-TR"/>
              </w:rPr>
              <w:t>Refleksiya</w:t>
            </w:r>
            <w:proofErr w:type="spellEnd"/>
          </w:p>
        </w:tc>
      </w:tr>
      <w:tr w:rsidR="009F0122" w:rsidRPr="00717282" w14:paraId="6C9866A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845800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Baxım</w:t>
            </w:r>
            <w:proofErr w:type="spellEnd"/>
          </w:p>
        </w:tc>
        <w:tc>
          <w:tcPr>
            <w:tcW w:w="0" w:type="auto"/>
            <w:hideMark/>
          </w:tcPr>
          <w:p w14:paraId="2D4CCAD5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 xml:space="preserve">Dik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Keri + </w:t>
            </w:r>
            <w:proofErr w:type="spellStart"/>
            <w:r w:rsidRPr="00717282">
              <w:rPr>
                <w:lang w:val="tr-TR"/>
              </w:rPr>
              <w:t>Sürətli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Prototipləmə</w:t>
            </w:r>
            <w:proofErr w:type="spellEnd"/>
          </w:p>
        </w:tc>
        <w:tc>
          <w:tcPr>
            <w:tcW w:w="0" w:type="auto"/>
            <w:hideMark/>
          </w:tcPr>
          <w:p w14:paraId="760E1BC0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Biznes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Proseslərinin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İdarə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Edilməsi</w:t>
            </w:r>
            <w:proofErr w:type="spellEnd"/>
          </w:p>
        </w:tc>
        <w:tc>
          <w:tcPr>
            <w:tcW w:w="0" w:type="auto"/>
            <w:hideMark/>
          </w:tcPr>
          <w:p w14:paraId="164B94C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Tapşırıq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təhlili</w:t>
            </w:r>
            <w:proofErr w:type="spellEnd"/>
          </w:p>
        </w:tc>
      </w:tr>
      <w:tr w:rsidR="009F0122" w:rsidRPr="00717282" w14:paraId="6741566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A6B08B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Yumşaq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bacarıqlar</w:t>
            </w:r>
            <w:proofErr w:type="spellEnd"/>
          </w:p>
        </w:tc>
        <w:tc>
          <w:tcPr>
            <w:tcW w:w="0" w:type="auto"/>
            <w:hideMark/>
          </w:tcPr>
          <w:p w14:paraId="6ECF8DD9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WISCOM + 5E</w:t>
            </w:r>
          </w:p>
        </w:tc>
        <w:tc>
          <w:tcPr>
            <w:tcW w:w="0" w:type="auto"/>
            <w:hideMark/>
          </w:tcPr>
          <w:p w14:paraId="2B81B75E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Ünsiyyət</w:t>
            </w:r>
            <w:proofErr w:type="spellEnd"/>
            <w:r w:rsidRPr="00717282">
              <w:rPr>
                <w:lang w:val="tr-TR"/>
              </w:rPr>
              <w:t xml:space="preserve"> - Komanda işi</w:t>
            </w:r>
          </w:p>
        </w:tc>
        <w:tc>
          <w:tcPr>
            <w:tcW w:w="0" w:type="auto"/>
            <w:hideMark/>
          </w:tcPr>
          <w:p w14:paraId="2A645C9A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Müşahidə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Əlaqə</w:t>
            </w:r>
            <w:proofErr w:type="spellEnd"/>
          </w:p>
        </w:tc>
      </w:tr>
      <w:tr w:rsidR="009F0122" w:rsidRPr="00717282" w14:paraId="486FED4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9CEB83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rPr>
                <w:lang w:val="tr-TR"/>
              </w:rPr>
            </w:pPr>
            <w:r w:rsidRPr="00717282">
              <w:rPr>
                <w:lang w:val="tr-TR"/>
              </w:rPr>
              <w:t xml:space="preserve">Maşın </w:t>
            </w:r>
            <w:proofErr w:type="spellStart"/>
            <w:r w:rsidRPr="00717282">
              <w:rPr>
                <w:lang w:val="tr-TR"/>
              </w:rPr>
              <w:t>Quraşdırma</w:t>
            </w:r>
            <w:proofErr w:type="spellEnd"/>
          </w:p>
        </w:tc>
        <w:tc>
          <w:tcPr>
            <w:tcW w:w="0" w:type="auto"/>
            <w:hideMark/>
          </w:tcPr>
          <w:p w14:paraId="2F03D39D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r w:rsidRPr="00717282">
              <w:rPr>
                <w:lang w:val="tr-TR"/>
              </w:rPr>
              <w:t>4C/ID + SAM</w:t>
            </w:r>
          </w:p>
        </w:tc>
        <w:tc>
          <w:tcPr>
            <w:tcW w:w="0" w:type="auto"/>
            <w:hideMark/>
          </w:tcPr>
          <w:p w14:paraId="40D9EB67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Kalibrləmə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və</w:t>
            </w:r>
            <w:proofErr w:type="spellEnd"/>
            <w:r w:rsidRPr="00717282">
              <w:rPr>
                <w:lang w:val="tr-TR"/>
              </w:rPr>
              <w:t xml:space="preserve"> Analitik </w:t>
            </w:r>
            <w:proofErr w:type="spellStart"/>
            <w:r w:rsidRPr="00717282">
              <w:rPr>
                <w:lang w:val="tr-TR"/>
              </w:rPr>
              <w:t>Düşüncə</w:t>
            </w:r>
            <w:proofErr w:type="spellEnd"/>
          </w:p>
        </w:tc>
        <w:tc>
          <w:tcPr>
            <w:tcW w:w="0" w:type="auto"/>
            <w:hideMark/>
          </w:tcPr>
          <w:p w14:paraId="03289F32" w14:textId="77777777" w:rsidR="009F0122" w:rsidRPr="00717282" w:rsidRDefault="009F0122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tr-TR"/>
              </w:rPr>
            </w:pPr>
            <w:proofErr w:type="spellStart"/>
            <w:r w:rsidRPr="00717282">
              <w:rPr>
                <w:lang w:val="tr-TR"/>
              </w:rPr>
              <w:t>Xəta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Təhlili</w:t>
            </w:r>
            <w:proofErr w:type="spellEnd"/>
            <w:r w:rsidRPr="00717282">
              <w:rPr>
                <w:lang w:val="tr-TR"/>
              </w:rPr>
              <w:t xml:space="preserve"> </w:t>
            </w:r>
            <w:proofErr w:type="spellStart"/>
            <w:r w:rsidRPr="00717282">
              <w:rPr>
                <w:lang w:val="tr-TR"/>
              </w:rPr>
              <w:t>Hesabatı</w:t>
            </w:r>
            <w:proofErr w:type="spellEnd"/>
          </w:p>
        </w:tc>
      </w:tr>
    </w:tbl>
    <w:p w14:paraId="08EF55EE" w14:textId="23D7E5C1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</w:p>
    <w:p w14:paraId="60C0435B" w14:textId="17382336" w:rsidR="009F0122" w:rsidRPr="00717282" w:rsidRDefault="009F0122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  <w:r w:rsidRPr="00717282">
        <w:rPr>
          <w:b/>
          <w:bCs/>
          <w:lang w:val="tr-TR"/>
        </w:rPr>
        <w:t xml:space="preserve">10.8 </w:t>
      </w:r>
      <w:proofErr w:type="spellStart"/>
      <w:r w:rsidRPr="00717282">
        <w:rPr>
          <w:b/>
          <w:bCs/>
          <w:lang w:val="tr-TR"/>
        </w:rPr>
        <w:t>Nəticə</w:t>
      </w:r>
      <w:proofErr w:type="spellEnd"/>
    </w:p>
    <w:p w14:paraId="5F51C0FC" w14:textId="77777777" w:rsidR="00B57CB5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t xml:space="preserve">VR </w:t>
      </w:r>
      <w:proofErr w:type="spellStart"/>
      <w:r w:rsidRPr="00717282">
        <w:rPr>
          <w:lang w:val="tr-TR"/>
        </w:rPr>
        <w:t>əsaslı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kurikulumlar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tələbə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biliklərini</w:t>
      </w:r>
      <w:proofErr w:type="spellEnd"/>
      <w:r w:rsidRPr="00717282">
        <w:rPr>
          <w:i/>
          <w:iCs/>
          <w:lang w:val="tr-TR"/>
        </w:rPr>
        <w:t xml:space="preserve"> </w:t>
      </w:r>
      <w:proofErr w:type="spellStart"/>
      <w:r w:rsidRPr="00717282">
        <w:rPr>
          <w:lang w:val="tr-TR"/>
        </w:rPr>
        <w:t>bacarıqlara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çevirmək</w:t>
      </w:r>
      <w:proofErr w:type="spellEnd"/>
      <w:r w:rsidRPr="00717282">
        <w:rPr>
          <w:i/>
          <w:iCs/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potensialına</w:t>
      </w:r>
      <w:proofErr w:type="spellEnd"/>
      <w:r w:rsidRPr="00717282">
        <w:rPr>
          <w:i/>
          <w:iCs/>
          <w:lang w:val="tr-TR"/>
        </w:rPr>
        <w:t xml:space="preserve"> </w:t>
      </w:r>
      <w:proofErr w:type="spellStart"/>
      <w:r w:rsidRPr="00717282">
        <w:rPr>
          <w:i/>
          <w:iCs/>
          <w:lang w:val="tr-TR"/>
        </w:rPr>
        <w:t>malikdir</w:t>
      </w:r>
      <w:proofErr w:type="spellEnd"/>
      <w:r w:rsidRPr="00717282">
        <w:rPr>
          <w:i/>
          <w:iCs/>
          <w:lang w:val="tr-TR"/>
        </w:rPr>
        <w:t xml:space="preserve"> </w:t>
      </w:r>
      <w:r w:rsidRPr="00717282">
        <w:rPr>
          <w:lang w:val="tr-TR"/>
        </w:rPr>
        <w:t xml:space="preserve">. Bu </w:t>
      </w:r>
      <w:proofErr w:type="spellStart"/>
      <w:r w:rsidRPr="00717282">
        <w:rPr>
          <w:lang w:val="tr-TR"/>
        </w:rPr>
        <w:t>nümunələr</w:t>
      </w:r>
      <w:proofErr w:type="spellEnd"/>
      <w:r w:rsidRPr="00717282">
        <w:rPr>
          <w:lang w:val="tr-TR"/>
        </w:rPr>
        <w:t xml:space="preserve"> </w:t>
      </w:r>
      <w:r w:rsidRPr="00717282">
        <w:rPr>
          <w:lang w:val="tr-TR"/>
        </w:rPr>
        <w:br/>
      </w:r>
      <w:proofErr w:type="spellStart"/>
      <w:r w:rsidRPr="00717282">
        <w:rPr>
          <w:lang w:val="tr-TR"/>
        </w:rPr>
        <w:t>müəllimlərə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təkcə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texnologiyadan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istifadədə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deyil</w:t>
      </w:r>
      <w:proofErr w:type="spellEnd"/>
      <w:r w:rsidRPr="00717282">
        <w:rPr>
          <w:lang w:val="tr-TR"/>
        </w:rPr>
        <w:t xml:space="preserve">, </w:t>
      </w:r>
      <w:proofErr w:type="spellStart"/>
      <w:r w:rsidRPr="00717282">
        <w:rPr>
          <w:lang w:val="tr-TR"/>
        </w:rPr>
        <w:t>həm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də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tədris</w:t>
      </w:r>
      <w:proofErr w:type="spellEnd"/>
      <w:r w:rsidRPr="00717282">
        <w:rPr>
          <w:b/>
          <w:bCs/>
          <w:lang w:val="tr-TR"/>
        </w:rPr>
        <w:t xml:space="preserve"> </w:t>
      </w:r>
      <w:proofErr w:type="gramStart"/>
      <w:r w:rsidRPr="00717282">
        <w:rPr>
          <w:b/>
          <w:bCs/>
          <w:lang w:val="tr-TR"/>
        </w:rPr>
        <w:t>dizaynında</w:t>
      </w:r>
      <w:proofErr w:type="gramEnd"/>
      <w:r w:rsidRPr="00717282">
        <w:rPr>
          <w:b/>
          <w:bCs/>
          <w:lang w:val="tr-TR"/>
        </w:rPr>
        <w:t xml:space="preserve">, </w:t>
      </w:r>
      <w:proofErr w:type="spellStart"/>
      <w:r w:rsidRPr="00717282">
        <w:rPr>
          <w:b/>
          <w:bCs/>
          <w:lang w:val="tr-TR"/>
        </w:rPr>
        <w:t>qiymətləndirmədə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və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pedaqoji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b/>
          <w:bCs/>
          <w:lang w:val="tr-TR"/>
        </w:rPr>
        <w:t>liderlikdə</w:t>
      </w:r>
      <w:proofErr w:type="spellEnd"/>
      <w:r w:rsidRPr="00717282">
        <w:rPr>
          <w:b/>
          <w:bCs/>
          <w:lang w:val="tr-TR"/>
        </w:rPr>
        <w:t xml:space="preserve"> </w:t>
      </w:r>
      <w:proofErr w:type="spellStart"/>
      <w:r w:rsidRPr="00717282">
        <w:rPr>
          <w:lang w:val="tr-TR"/>
        </w:rPr>
        <w:t>təlimat</w:t>
      </w:r>
      <w:proofErr w:type="spellEnd"/>
      <w:r w:rsidRPr="00717282">
        <w:rPr>
          <w:lang w:val="tr-TR"/>
        </w:rPr>
        <w:t xml:space="preserve"> verir .</w:t>
      </w:r>
    </w:p>
    <w:p w14:paraId="4A878EDC" w14:textId="51F28128" w:rsidR="009F0122" w:rsidRPr="00717282" w:rsidRDefault="009F0122" w:rsidP="0005079B">
      <w:pPr>
        <w:spacing w:after="120" w:line="288" w:lineRule="auto"/>
        <w:contextualSpacing/>
        <w:mirrorIndents/>
        <w:rPr>
          <w:lang w:val="tr-TR"/>
        </w:rPr>
      </w:pPr>
      <w:r w:rsidRPr="00717282">
        <w:rPr>
          <w:lang w:val="tr-TR"/>
        </w:rPr>
        <w:lastRenderedPageBreak/>
        <w:br/>
        <w:t>"</w:t>
      </w:r>
      <w:proofErr w:type="spellStart"/>
      <w:r w:rsidRPr="00717282">
        <w:rPr>
          <w:lang w:val="tr-TR"/>
        </w:rPr>
        <w:t>Gələcəyin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peşə</w:t>
      </w:r>
      <w:proofErr w:type="spellEnd"/>
      <w:r w:rsidRPr="00717282">
        <w:rPr>
          <w:lang w:val="tr-TR"/>
        </w:rPr>
        <w:t xml:space="preserve"> hazırlığı </w:t>
      </w:r>
      <w:proofErr w:type="spellStart"/>
      <w:r w:rsidRPr="00717282">
        <w:rPr>
          <w:lang w:val="tr-TR"/>
        </w:rPr>
        <w:t>virtual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təcrübələrlə</w:t>
      </w:r>
      <w:proofErr w:type="spellEnd"/>
      <w:r w:rsidRPr="00717282">
        <w:rPr>
          <w:lang w:val="tr-TR"/>
        </w:rPr>
        <w:t xml:space="preserve"> </w:t>
      </w:r>
      <w:proofErr w:type="spellStart"/>
      <w:r w:rsidRPr="00717282">
        <w:rPr>
          <w:lang w:val="tr-TR"/>
        </w:rPr>
        <w:t>başlayır</w:t>
      </w:r>
      <w:proofErr w:type="spellEnd"/>
      <w:r w:rsidRPr="00717282">
        <w:rPr>
          <w:lang w:val="tr-TR"/>
        </w:rPr>
        <w:t xml:space="preserve">, lakin </w:t>
      </w:r>
      <w:proofErr w:type="spellStart"/>
      <w:r w:rsidRPr="00717282">
        <w:rPr>
          <w:lang w:val="tr-TR"/>
        </w:rPr>
        <w:t>real</w:t>
      </w:r>
      <w:proofErr w:type="spellEnd"/>
      <w:r w:rsidRPr="00717282">
        <w:rPr>
          <w:lang w:val="tr-TR"/>
        </w:rPr>
        <w:t xml:space="preserve"> dünyada </w:t>
      </w:r>
      <w:proofErr w:type="spellStart"/>
      <w:r w:rsidRPr="00717282">
        <w:rPr>
          <w:lang w:val="tr-TR"/>
        </w:rPr>
        <w:t>nəticələr</w:t>
      </w:r>
      <w:proofErr w:type="spellEnd"/>
      <w:r w:rsidRPr="00717282">
        <w:rPr>
          <w:lang w:val="tr-TR"/>
        </w:rPr>
        <w:t xml:space="preserve"> verir."</w:t>
      </w:r>
    </w:p>
    <w:p w14:paraId="4121EF4B" w14:textId="4DE6B5F5" w:rsidR="0060149A" w:rsidRPr="00717282" w:rsidRDefault="0060149A" w:rsidP="0005079B">
      <w:pPr>
        <w:spacing w:after="120" w:line="288" w:lineRule="auto"/>
        <w:contextualSpacing/>
        <w:mirrorIndents/>
        <w:rPr>
          <w:b/>
          <w:bCs/>
          <w:lang w:val="tr-TR"/>
        </w:rPr>
      </w:pPr>
    </w:p>
    <w:sectPr w:rsidR="0060149A" w:rsidRPr="00717282" w:rsidSect="005358E3">
      <w:headerReference w:type="default" r:id="rId10"/>
      <w:footerReference w:type="default" r:id="rId11"/>
      <w:pgSz w:w="12240" w:h="15840"/>
      <w:pgMar w:top="567" w:right="1417" w:bottom="1417" w:left="1417" w:header="720" w:footer="2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9A284" w14:textId="77777777" w:rsidR="0054419A" w:rsidRDefault="0054419A" w:rsidP="00717282">
      <w:pPr>
        <w:spacing w:after="0" w:line="240" w:lineRule="auto"/>
      </w:pPr>
      <w:r>
        <w:separator/>
      </w:r>
    </w:p>
  </w:endnote>
  <w:endnote w:type="continuationSeparator" w:id="0">
    <w:p w14:paraId="4390F9ED" w14:textId="77777777" w:rsidR="0054419A" w:rsidRDefault="0054419A" w:rsidP="00717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DC176" w14:textId="0A177CF7" w:rsidR="005358E3" w:rsidRDefault="005358E3">
    <w:pPr>
      <w:pStyle w:val="AltBilgi"/>
    </w:pPr>
    <w:r>
      <w:rPr>
        <w:noProof/>
      </w:rPr>
      <w:drawing>
        <wp:inline distT="0" distB="0" distL="0" distR="0" wp14:anchorId="794E56BC" wp14:editId="323A8545">
          <wp:extent cx="5969000" cy="475615"/>
          <wp:effectExtent l="0" t="0" r="0" b="635"/>
          <wp:docPr id="1538857627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475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28658" w14:textId="77777777" w:rsidR="0054419A" w:rsidRDefault="0054419A" w:rsidP="00717282">
      <w:pPr>
        <w:spacing w:after="0" w:line="240" w:lineRule="auto"/>
      </w:pPr>
      <w:r>
        <w:separator/>
      </w:r>
    </w:p>
  </w:footnote>
  <w:footnote w:type="continuationSeparator" w:id="0">
    <w:p w14:paraId="7E4B2536" w14:textId="77777777" w:rsidR="0054419A" w:rsidRDefault="0054419A" w:rsidP="00717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132242"/>
      <w:docPartObj>
        <w:docPartGallery w:val="Page Numbers (Margins)"/>
        <w:docPartUnique/>
      </w:docPartObj>
    </w:sdtPr>
    <w:sdtContent>
      <w:p w14:paraId="2BB7C039" w14:textId="5ED0736D" w:rsidR="004F41BA" w:rsidRDefault="004F41BA">
        <w:pPr>
          <w:pStyle w:val="stBilgi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10946566" wp14:editId="7F1DFBB7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320619152" name="Dikdört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02C390" w14:textId="77777777" w:rsidR="004F41BA" w:rsidRDefault="004F41BA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tr-TR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0946566" id="Dikdörtgen 1" o:spid="_x0000_s1026" style="position:absolute;margin-left:6.1pt;margin-top:0;width:57.3pt;height:25.95pt;z-index:251658240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" o:allowincell="f" stroked="f">
                  <v:textbox>
                    <w:txbxContent>
                      <w:p w14:paraId="2802C390" w14:textId="77777777" w:rsidR="004F41BA" w:rsidRDefault="004F41BA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tr-TR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FF5ECD"/>
    <w:multiLevelType w:val="multilevel"/>
    <w:tmpl w:val="55865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27C6B21"/>
    <w:multiLevelType w:val="multilevel"/>
    <w:tmpl w:val="360E4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70721F"/>
    <w:multiLevelType w:val="multilevel"/>
    <w:tmpl w:val="B5484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8D87836"/>
    <w:multiLevelType w:val="multilevel"/>
    <w:tmpl w:val="E23E2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0B5D00"/>
    <w:multiLevelType w:val="multilevel"/>
    <w:tmpl w:val="256AC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4B67D4"/>
    <w:multiLevelType w:val="multilevel"/>
    <w:tmpl w:val="1C5A2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BE3862"/>
    <w:multiLevelType w:val="multilevel"/>
    <w:tmpl w:val="96965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42253D"/>
    <w:multiLevelType w:val="multilevel"/>
    <w:tmpl w:val="AF8E4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535C4B"/>
    <w:multiLevelType w:val="multilevel"/>
    <w:tmpl w:val="C6322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980921"/>
    <w:multiLevelType w:val="multilevel"/>
    <w:tmpl w:val="B4883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EE60DD"/>
    <w:multiLevelType w:val="multilevel"/>
    <w:tmpl w:val="A8A69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9A0B6A"/>
    <w:multiLevelType w:val="multilevel"/>
    <w:tmpl w:val="1826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E7722C"/>
    <w:multiLevelType w:val="multilevel"/>
    <w:tmpl w:val="CAD25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786CBE"/>
    <w:multiLevelType w:val="hybridMultilevel"/>
    <w:tmpl w:val="679664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47FAE"/>
    <w:multiLevelType w:val="multilevel"/>
    <w:tmpl w:val="16C4C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6F0C30"/>
    <w:multiLevelType w:val="multilevel"/>
    <w:tmpl w:val="7ACA2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452335"/>
    <w:multiLevelType w:val="multilevel"/>
    <w:tmpl w:val="D0DE8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2B6F75"/>
    <w:multiLevelType w:val="multilevel"/>
    <w:tmpl w:val="6CD21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E978C4"/>
    <w:multiLevelType w:val="multilevel"/>
    <w:tmpl w:val="9B967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C7C0599"/>
    <w:multiLevelType w:val="multilevel"/>
    <w:tmpl w:val="E0D01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52747F"/>
    <w:multiLevelType w:val="multilevel"/>
    <w:tmpl w:val="F36E8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7F3059"/>
    <w:multiLevelType w:val="multilevel"/>
    <w:tmpl w:val="1E18E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7F4062"/>
    <w:multiLevelType w:val="multilevel"/>
    <w:tmpl w:val="87289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A8567E"/>
    <w:multiLevelType w:val="multilevel"/>
    <w:tmpl w:val="EB246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CF338C"/>
    <w:multiLevelType w:val="multilevel"/>
    <w:tmpl w:val="66786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312665"/>
    <w:multiLevelType w:val="multilevel"/>
    <w:tmpl w:val="35845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955654"/>
    <w:multiLevelType w:val="multilevel"/>
    <w:tmpl w:val="58EA8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501B9B"/>
    <w:multiLevelType w:val="multilevel"/>
    <w:tmpl w:val="74B25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7804A7"/>
    <w:multiLevelType w:val="hybridMultilevel"/>
    <w:tmpl w:val="42981694"/>
    <w:lvl w:ilvl="0" w:tplc="4A702214">
      <w:start w:val="1"/>
      <w:numFmt w:val="bullet"/>
      <w:lvlText w:val="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9041670"/>
    <w:multiLevelType w:val="multilevel"/>
    <w:tmpl w:val="F13AF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F86820"/>
    <w:multiLevelType w:val="multilevel"/>
    <w:tmpl w:val="AD261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CA547B7"/>
    <w:multiLevelType w:val="multilevel"/>
    <w:tmpl w:val="DEB09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E1F7814"/>
    <w:multiLevelType w:val="multilevel"/>
    <w:tmpl w:val="C2524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F432690"/>
    <w:multiLevelType w:val="multilevel"/>
    <w:tmpl w:val="4CBEA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967FEF"/>
    <w:multiLevelType w:val="multilevel"/>
    <w:tmpl w:val="94A4D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3CA56CD"/>
    <w:multiLevelType w:val="multilevel"/>
    <w:tmpl w:val="7158B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6114C10"/>
    <w:multiLevelType w:val="multilevel"/>
    <w:tmpl w:val="903E3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9A0FF7"/>
    <w:multiLevelType w:val="multilevel"/>
    <w:tmpl w:val="4B7E7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1A4427"/>
    <w:multiLevelType w:val="multilevel"/>
    <w:tmpl w:val="B838E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7783781">
    <w:abstractNumId w:val="5"/>
  </w:num>
  <w:num w:numId="2" w16cid:durableId="1957713931">
    <w:abstractNumId w:val="3"/>
  </w:num>
  <w:num w:numId="3" w16cid:durableId="1223558922">
    <w:abstractNumId w:val="2"/>
  </w:num>
  <w:num w:numId="4" w16cid:durableId="1313024322">
    <w:abstractNumId w:val="4"/>
  </w:num>
  <w:num w:numId="5" w16cid:durableId="1368021670">
    <w:abstractNumId w:val="1"/>
  </w:num>
  <w:num w:numId="6" w16cid:durableId="522549806">
    <w:abstractNumId w:val="0"/>
  </w:num>
  <w:num w:numId="7" w16cid:durableId="49548477">
    <w:abstractNumId w:val="32"/>
  </w:num>
  <w:num w:numId="8" w16cid:durableId="87970134">
    <w:abstractNumId w:val="36"/>
  </w:num>
  <w:num w:numId="9" w16cid:durableId="741683256">
    <w:abstractNumId w:val="14"/>
  </w:num>
  <w:num w:numId="10" w16cid:durableId="419375566">
    <w:abstractNumId w:val="18"/>
  </w:num>
  <w:num w:numId="11" w16cid:durableId="342510451">
    <w:abstractNumId w:val="15"/>
  </w:num>
  <w:num w:numId="12" w16cid:durableId="1911496081">
    <w:abstractNumId w:val="21"/>
  </w:num>
  <w:num w:numId="13" w16cid:durableId="795023104">
    <w:abstractNumId w:val="37"/>
  </w:num>
  <w:num w:numId="14" w16cid:durableId="1259949036">
    <w:abstractNumId w:val="11"/>
  </w:num>
  <w:num w:numId="15" w16cid:durableId="257062045">
    <w:abstractNumId w:val="43"/>
  </w:num>
  <w:num w:numId="16" w16cid:durableId="1035037576">
    <w:abstractNumId w:val="39"/>
  </w:num>
  <w:num w:numId="17" w16cid:durableId="390077749">
    <w:abstractNumId w:val="9"/>
  </w:num>
  <w:num w:numId="18" w16cid:durableId="2034526874">
    <w:abstractNumId w:val="20"/>
  </w:num>
  <w:num w:numId="19" w16cid:durableId="1151557192">
    <w:abstractNumId w:val="16"/>
  </w:num>
  <w:num w:numId="20" w16cid:durableId="2042630303">
    <w:abstractNumId w:val="25"/>
  </w:num>
  <w:num w:numId="21" w16cid:durableId="398480195">
    <w:abstractNumId w:val="26"/>
  </w:num>
  <w:num w:numId="22" w16cid:durableId="874385868">
    <w:abstractNumId w:val="6"/>
  </w:num>
  <w:num w:numId="23" w16cid:durableId="1009795779">
    <w:abstractNumId w:val="17"/>
  </w:num>
  <w:num w:numId="24" w16cid:durableId="683017611">
    <w:abstractNumId w:val="28"/>
  </w:num>
  <w:num w:numId="25" w16cid:durableId="203255562">
    <w:abstractNumId w:val="40"/>
  </w:num>
  <w:num w:numId="26" w16cid:durableId="1875969754">
    <w:abstractNumId w:val="33"/>
  </w:num>
  <w:num w:numId="27" w16cid:durableId="120461507">
    <w:abstractNumId w:val="42"/>
  </w:num>
  <w:num w:numId="28" w16cid:durableId="2106416719">
    <w:abstractNumId w:val="8"/>
  </w:num>
  <w:num w:numId="29" w16cid:durableId="1325742237">
    <w:abstractNumId w:val="13"/>
  </w:num>
  <w:num w:numId="30" w16cid:durableId="392657506">
    <w:abstractNumId w:val="31"/>
  </w:num>
  <w:num w:numId="31" w16cid:durableId="955016870">
    <w:abstractNumId w:val="10"/>
  </w:num>
  <w:num w:numId="32" w16cid:durableId="838040209">
    <w:abstractNumId w:val="23"/>
  </w:num>
  <w:num w:numId="33" w16cid:durableId="1385523049">
    <w:abstractNumId w:val="29"/>
  </w:num>
  <w:num w:numId="34" w16cid:durableId="33043411">
    <w:abstractNumId w:val="44"/>
  </w:num>
  <w:num w:numId="35" w16cid:durableId="251158980">
    <w:abstractNumId w:val="38"/>
  </w:num>
  <w:num w:numId="36" w16cid:durableId="1977566281">
    <w:abstractNumId w:val="22"/>
  </w:num>
  <w:num w:numId="37" w16cid:durableId="1199274450">
    <w:abstractNumId w:val="24"/>
  </w:num>
  <w:num w:numId="38" w16cid:durableId="1231967175">
    <w:abstractNumId w:val="30"/>
  </w:num>
  <w:num w:numId="39" w16cid:durableId="1557282250">
    <w:abstractNumId w:val="7"/>
  </w:num>
  <w:num w:numId="40" w16cid:durableId="2073505051">
    <w:abstractNumId w:val="12"/>
  </w:num>
  <w:num w:numId="41" w16cid:durableId="1550456945">
    <w:abstractNumId w:val="34"/>
  </w:num>
  <w:num w:numId="42" w16cid:durableId="1382250109">
    <w:abstractNumId w:val="35"/>
  </w:num>
  <w:num w:numId="43" w16cid:durableId="1036009714">
    <w:abstractNumId w:val="41"/>
  </w:num>
  <w:num w:numId="44" w16cid:durableId="1899389668">
    <w:abstractNumId w:val="27"/>
  </w:num>
  <w:num w:numId="45" w16cid:durableId="42952241">
    <w:abstractNumId w:val="1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079B"/>
    <w:rsid w:val="0006063C"/>
    <w:rsid w:val="000E3366"/>
    <w:rsid w:val="0015074B"/>
    <w:rsid w:val="0022289C"/>
    <w:rsid w:val="00271A98"/>
    <w:rsid w:val="0029639D"/>
    <w:rsid w:val="002B14DF"/>
    <w:rsid w:val="00326F90"/>
    <w:rsid w:val="004E72F6"/>
    <w:rsid w:val="004F41BA"/>
    <w:rsid w:val="00524A37"/>
    <w:rsid w:val="005358E3"/>
    <w:rsid w:val="0054419A"/>
    <w:rsid w:val="0060149A"/>
    <w:rsid w:val="00717282"/>
    <w:rsid w:val="00717C45"/>
    <w:rsid w:val="007F4076"/>
    <w:rsid w:val="008E146A"/>
    <w:rsid w:val="009942E7"/>
    <w:rsid w:val="009C5E1E"/>
    <w:rsid w:val="009F0122"/>
    <w:rsid w:val="00AA1D8D"/>
    <w:rsid w:val="00AB3F57"/>
    <w:rsid w:val="00B47730"/>
    <w:rsid w:val="00B57CB5"/>
    <w:rsid w:val="00B936AA"/>
    <w:rsid w:val="00BE64CF"/>
    <w:rsid w:val="00CB0664"/>
    <w:rsid w:val="00CF1B39"/>
    <w:rsid w:val="00E7584D"/>
    <w:rsid w:val="00E946B6"/>
    <w:rsid w:val="00EA66A3"/>
    <w:rsid w:val="00FB0330"/>
    <w:rsid w:val="00FC693F"/>
    <w:rsid w:val="00FE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0EF04D"/>
  <w14:defaultImageDpi w14:val="300"/>
  <w15:docId w15:val="{D3FD7AFF-C697-4C0F-AE05-81C1C070C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a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5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msonormal0">
    <w:name w:val="msonormal"/>
    <w:basedOn w:val="Normal"/>
    <w:rsid w:val="009F0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9F0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F0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F0122"/>
    <w:rPr>
      <w:rFonts w:ascii="Courier New" w:eastAsia="Times New Roman" w:hAnsi="Courier New" w:cs="Courier New"/>
      <w:sz w:val="20"/>
      <w:szCs w:val="20"/>
      <w:lang w:val="az" w:eastAsia="tr-TR"/>
    </w:rPr>
  </w:style>
  <w:style w:type="character" w:styleId="HTMLKodu">
    <w:name w:val="HTML Code"/>
    <w:basedOn w:val="VarsaylanParagrafYazTipi"/>
    <w:uiPriority w:val="99"/>
    <w:semiHidden/>
    <w:unhideWhenUsed/>
    <w:rsid w:val="009F0122"/>
    <w:rPr>
      <w:rFonts w:ascii="Courier New" w:eastAsia="Times New Roman" w:hAnsi="Courier New" w:cs="Courier New"/>
      <w:sz w:val="20"/>
      <w:szCs w:val="20"/>
    </w:rPr>
  </w:style>
  <w:style w:type="character" w:customStyle="1" w:styleId="hljs-variable">
    <w:name w:val="hljs-variable"/>
    <w:basedOn w:val="VarsaylanParagrafYazTipi"/>
    <w:rsid w:val="009F0122"/>
  </w:style>
  <w:style w:type="character" w:customStyle="1" w:styleId="hljs-builtin">
    <w:name w:val="hljs-built_in"/>
    <w:basedOn w:val="VarsaylanParagrafYazTipi"/>
    <w:rsid w:val="009F0122"/>
  </w:style>
  <w:style w:type="character" w:customStyle="1" w:styleId="hljs-operator">
    <w:name w:val="hljs-operator"/>
    <w:basedOn w:val="VarsaylanParagrafYazTipi"/>
    <w:rsid w:val="009F0122"/>
  </w:style>
  <w:style w:type="character" w:customStyle="1" w:styleId="hljs-number">
    <w:name w:val="hljs-number"/>
    <w:basedOn w:val="VarsaylanParagrafYazTipi"/>
    <w:rsid w:val="009F0122"/>
  </w:style>
  <w:style w:type="character" w:customStyle="1" w:styleId="align-middle">
    <w:name w:val="align-middle"/>
    <w:basedOn w:val="VarsaylanParagrafYazTipi"/>
    <w:rsid w:val="009F0122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9F012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9F0122"/>
    <w:rPr>
      <w:rFonts w:ascii="Arial" w:eastAsia="Times New Roman" w:hAnsi="Arial" w:cs="Arial"/>
      <w:vanish/>
      <w:sz w:val="16"/>
      <w:szCs w:val="16"/>
      <w:lang w:val="az" w:eastAsia="tr-TR"/>
    </w:rPr>
  </w:style>
  <w:style w:type="paragraph" w:customStyle="1" w:styleId="placeholder">
    <w:name w:val="placeholder"/>
    <w:basedOn w:val="Normal"/>
    <w:rsid w:val="009F0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lex">
    <w:name w:val="flex"/>
    <w:basedOn w:val="VarsaylanParagrafYazTipi"/>
    <w:rsid w:val="009F0122"/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9F012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9F0122"/>
    <w:rPr>
      <w:rFonts w:ascii="Arial" w:eastAsia="Times New Roman" w:hAnsi="Arial" w:cs="Arial"/>
      <w:vanish/>
      <w:sz w:val="16"/>
      <w:szCs w:val="16"/>
      <w:lang w:val="az" w:eastAsia="tr-TR"/>
    </w:rPr>
  </w:style>
  <w:style w:type="table" w:styleId="KlavuzTablo1Ak-Vurgu1">
    <w:name w:val="Grid Table 1 Light Accent 1"/>
    <w:basedOn w:val="NormalTablo"/>
    <w:uiPriority w:val="46"/>
    <w:rsid w:val="009F0122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B936AA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6-Renkli-Vurgu5">
    <w:name w:val="Grid Table 6 Colorful Accent 5"/>
    <w:basedOn w:val="NormalTablo"/>
    <w:uiPriority w:val="51"/>
    <w:rsid w:val="00B57CB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avuzTablo2-Vurgu1">
    <w:name w:val="Grid Table 2 Accent 1"/>
    <w:basedOn w:val="NormalTablo"/>
    <w:uiPriority w:val="47"/>
    <w:rsid w:val="00B57CB5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avuzTablo7Renkli-Vurgu3">
    <w:name w:val="Grid Table 7 Colorful Accent 3"/>
    <w:basedOn w:val="NormalTablo"/>
    <w:uiPriority w:val="52"/>
    <w:rsid w:val="00B57CB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paragraph" w:styleId="T2">
    <w:name w:val="toc 2"/>
    <w:basedOn w:val="Normal"/>
    <w:next w:val="Normal"/>
    <w:autoRedefine/>
    <w:uiPriority w:val="39"/>
    <w:unhideWhenUsed/>
    <w:rsid w:val="00CF1B39"/>
    <w:pPr>
      <w:spacing w:after="100" w:line="259" w:lineRule="auto"/>
      <w:ind w:left="220"/>
    </w:pPr>
    <w:rPr>
      <w:rFonts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CF1B39"/>
    <w:pPr>
      <w:spacing w:after="100" w:line="259" w:lineRule="auto"/>
    </w:pPr>
    <w:rPr>
      <w:rFonts w:cs="Times New Roman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CF1B39"/>
    <w:pPr>
      <w:spacing w:after="100" w:line="259" w:lineRule="auto"/>
      <w:ind w:left="440"/>
    </w:pPr>
    <w:rPr>
      <w:rFonts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CF1B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7590</Words>
  <Characters>43263</Characters>
  <Application>Microsoft Office Word</Application>
  <DocSecurity>0</DocSecurity>
  <Lines>360</Lines>
  <Paragraphs>101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50752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Office</cp:lastModifiedBy>
  <cp:revision>18</cp:revision>
  <dcterms:created xsi:type="dcterms:W3CDTF">2013-12-23T23:15:00Z</dcterms:created>
  <dcterms:modified xsi:type="dcterms:W3CDTF">2026-05-07T13:53:00Z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0be1402a-540f-4d00-9e51-368ae7c59f32</vt:lpwstr>
  </property>
</Properties>
</file>