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1439C" w14:textId="3C716305" w:rsidR="00717282" w:rsidRDefault="00F256E0" w:rsidP="0005079B">
      <w:pPr>
        <w:pStyle w:val="KonuBal"/>
        <w:spacing w:after="120" w:line="288" w:lineRule="auto"/>
        <w:mirrorIndents/>
        <w:jc w:val="center"/>
        <w:rPr>
          <w:rFonts w:asciiTheme="minorHAnsi" w:hAnsiTheme="minorHAnsi"/>
          <w:b/>
          <w:bCs/>
          <w:color w:val="548DD4" w:themeColor="text2" w:themeTint="99"/>
          <w:sz w:val="48"/>
          <w:szCs w:val="48"/>
          <w:lang w:val="tr-TR"/>
        </w:rPr>
      </w:pPr>
      <w:r>
        <w:rPr>
          <w:rFonts w:asciiTheme="minorHAnsi" w:hAnsiTheme="minorHAnsi"/>
          <w:b/>
          <w:bCs/>
          <w:noProof/>
          <w:color w:val="548DD4" w:themeColor="text2" w:themeTint="99"/>
          <w:sz w:val="48"/>
          <w:szCs w:val="48"/>
          <w:lang w:val="tr-TR"/>
        </w:rPr>
        <w:drawing>
          <wp:inline distT="0" distB="0" distL="0" distR="0" wp14:anchorId="0B9C4D66" wp14:editId="207ED300">
            <wp:extent cx="5969000" cy="1257935"/>
            <wp:effectExtent l="0" t="0" r="0" b="0"/>
            <wp:docPr id="113288999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9000" cy="1257935"/>
                    </a:xfrm>
                    <a:prstGeom prst="rect">
                      <a:avLst/>
                    </a:prstGeom>
                    <a:noFill/>
                    <a:ln>
                      <a:noFill/>
                    </a:ln>
                  </pic:spPr>
                </pic:pic>
              </a:graphicData>
            </a:graphic>
          </wp:inline>
        </w:drawing>
      </w:r>
    </w:p>
    <w:p w14:paraId="06DF9956" w14:textId="6ECB9391" w:rsidR="00717282" w:rsidRPr="00717282" w:rsidRDefault="00717282" w:rsidP="00717282">
      <w:pPr>
        <w:pStyle w:val="NormalWeb"/>
        <w:jc w:val="center"/>
      </w:pPr>
      <w:r>
        <w:rPr>
          <w:noProof/>
        </w:rPr>
        <w:drawing>
          <wp:inline distT="0" distB="0" distL="0" distR="0" wp14:anchorId="4ABBE410" wp14:editId="0BFC5473">
            <wp:extent cx="2238451" cy="2238451"/>
            <wp:effectExtent l="0" t="0" r="0" b="0"/>
            <wp:docPr id="11" name="Resim 1" descr="grafik, ekran görüntüsü, yazı tipi, logo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1" descr="grafik, ekran görüntüsü, yazı tipi, logo içeren bir resim&#10;&#10;Yapay zeka tarafından oluşturulmuş içerik yanlış olabili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39076" cy="2239076"/>
                    </a:xfrm>
                    <a:prstGeom prst="rect">
                      <a:avLst/>
                    </a:prstGeom>
                    <a:noFill/>
                    <a:ln>
                      <a:noFill/>
                    </a:ln>
                  </pic:spPr>
                </pic:pic>
              </a:graphicData>
            </a:graphic>
          </wp:inline>
        </w:drawing>
      </w:r>
    </w:p>
    <w:p w14:paraId="7BEC002F" w14:textId="4B0A3D53" w:rsidR="0022289C" w:rsidRPr="00717282" w:rsidRDefault="0022289C" w:rsidP="0005079B">
      <w:pPr>
        <w:pStyle w:val="KonuBal"/>
        <w:bidi/>
        <w:spacing w:after="120" w:line="288" w:lineRule="auto"/>
        <w:mirrorIndents/>
        <w:jc w:val="center"/>
        <w:rPr>
          <w:rFonts w:asciiTheme="minorHAnsi" w:hAnsiTheme="minorHAnsi"/>
          <w:b/>
          <w:bCs/>
          <w:color w:val="548DD4" w:themeColor="text2" w:themeTint="99"/>
          <w:sz w:val="48"/>
          <w:szCs w:val="48"/>
          <w:lang w:val="tr-TR"/>
        </w:rPr>
      </w:pPr>
      <w:r w:rsidRPr="00717282">
        <w:rPr>
          <w:rFonts w:asciiTheme="minorHAnsi" w:hAnsiTheme="minorHAnsi"/>
          <w:b/>
          <w:bCs/>
          <w:color w:val="548DD4" w:themeColor="text2" w:themeTint="99"/>
          <w:sz w:val="48"/>
          <w:szCs w:val="48"/>
          <w:lang w:val="tr-TR"/>
        </w:rPr>
        <w:t>التعليم والتدريب المهني القائم على الواقع الافتراضي</w:t>
      </w:r>
    </w:p>
    <w:p w14:paraId="35611388" w14:textId="77777777" w:rsidR="00717282" w:rsidRDefault="0022289C" w:rsidP="00CF1B39">
      <w:pPr>
        <w:pStyle w:val="KonuBal"/>
        <w:bidi/>
        <w:spacing w:after="120" w:line="288" w:lineRule="auto"/>
        <w:mirrorIndents/>
        <w:jc w:val="center"/>
        <w:rPr>
          <w:rFonts w:asciiTheme="minorHAnsi" w:hAnsiTheme="minorHAnsi"/>
          <w:b/>
          <w:bCs/>
          <w:color w:val="548DD4" w:themeColor="text2" w:themeTint="99"/>
          <w:sz w:val="48"/>
          <w:szCs w:val="48"/>
          <w:lang w:val="tr-TR"/>
        </w:rPr>
      </w:pPr>
      <w:r w:rsidRPr="00717282">
        <w:rPr>
          <w:rFonts w:asciiTheme="minorHAnsi" w:hAnsiTheme="minorHAnsi"/>
          <w:b/>
          <w:bCs/>
          <w:color w:val="548DD4" w:themeColor="text2" w:themeTint="99"/>
          <w:sz w:val="48"/>
          <w:szCs w:val="48"/>
          <w:lang w:val="tr-TR"/>
        </w:rPr>
        <w:t>نماذج وبرامج التصميم التعليمي</w:t>
      </w:r>
    </w:p>
    <w:p w14:paraId="186D78DC" w14:textId="6837277D" w:rsidR="00CF1B39" w:rsidRDefault="0022289C" w:rsidP="00CF1B39">
      <w:pPr>
        <w:pStyle w:val="KonuBal"/>
        <w:bidi/>
        <w:spacing w:after="120" w:line="288" w:lineRule="auto"/>
        <w:mirrorIndents/>
        <w:jc w:val="center"/>
        <w:rPr>
          <w:rFonts w:asciiTheme="minorHAnsi" w:hAnsiTheme="minorHAnsi"/>
          <w:b/>
          <w:bCs/>
          <w:color w:val="548DD4" w:themeColor="text2" w:themeTint="99"/>
          <w:sz w:val="48"/>
          <w:szCs w:val="48"/>
          <w:lang w:val="tr-TR"/>
        </w:rPr>
      </w:pPr>
      <w:r w:rsidRPr="00717282">
        <w:rPr>
          <w:rFonts w:asciiTheme="minorHAnsi" w:hAnsiTheme="minorHAnsi"/>
          <w:b/>
          <w:bCs/>
          <w:color w:val="548DD4" w:themeColor="text2" w:themeTint="99"/>
          <w:sz w:val="48"/>
          <w:szCs w:val="48"/>
          <w:lang w:val="tr-TR"/>
        </w:rPr>
        <w:t>تطوير</w:t>
      </w:r>
    </w:p>
    <w:p w14:paraId="6E86BC57" w14:textId="77777777" w:rsidR="004F41BA" w:rsidRDefault="004F41BA" w:rsidP="004F41BA">
      <w:pPr>
        <w:rPr>
          <w:lang w:val="tr-TR"/>
        </w:rPr>
      </w:pPr>
    </w:p>
    <w:p w14:paraId="52313E8A" w14:textId="367BA0A3" w:rsidR="004F41BA" w:rsidRPr="004F41BA" w:rsidRDefault="004F41BA" w:rsidP="004F41BA">
      <w:pPr>
        <w:bidi/>
        <w:rPr>
          <w:lang w:val="tr-TR"/>
        </w:rPr>
      </w:pPr>
      <w:r>
        <w:rPr>
          <w:lang w:val="tr-TR"/>
        </w:rPr>
        <w:fldChar w:fldCharType="begin"/>
      </w:r>
      <w:r>
        <w:rPr>
          <w:lang w:val="tr-TR"/>
        </w:rPr>
        <w:instrText xml:space="preserve"> TIME \@ "d.MM.yyyy HH:mm" </w:instrText>
      </w:r>
      <w:r>
        <w:rPr>
          <w:lang w:val="tr-TR"/>
        </w:rPr>
        <w:fldChar w:fldCharType="separate"/>
      </w:r>
      <w:r w:rsidR="00F256E0">
        <w:rPr>
          <w:noProof/>
          <w:lang w:val="tr-TR"/>
        </w:rPr>
        <w:t>7.05.2026 16:52</w:t>
      </w:r>
      <w:r>
        <w:rPr>
          <w:lang w:val="tr-TR"/>
        </w:rPr>
        <w:fldChar w:fldCharType="end"/>
      </w:r>
    </w:p>
    <w:sdt>
      <w:sdtPr>
        <w:rPr>
          <w:rFonts w:asciiTheme="minorHAnsi" w:eastAsiaTheme="minorEastAsia" w:hAnsiTheme="minorHAnsi" w:cstheme="minorBidi"/>
          <w:b w:val="0"/>
          <w:bCs w:val="0"/>
          <w:color w:val="auto"/>
          <w:sz w:val="22"/>
          <w:szCs w:val="22"/>
          <w:lang w:val="tr-TR"/>
        </w:rPr>
        <w:id w:val="1685389275"/>
        <w:docPartObj>
          <w:docPartGallery w:val="Table of Contents"/>
          <w:docPartUnique/>
        </w:docPartObj>
      </w:sdtPr>
      <w:sdtEndPr>
        <w:rPr>
          <w:lang w:val="en-US"/>
        </w:rPr>
      </w:sdtEndPr>
      <w:sdtContent>
        <w:p w14:paraId="193F11E5" w14:textId="6E975473" w:rsidR="00717282" w:rsidRPr="00717282" w:rsidRDefault="00717282" w:rsidP="00717282">
          <w:pPr>
            <w:pStyle w:val="TBal"/>
            <w:tabs>
              <w:tab w:val="left" w:pos="3168"/>
            </w:tabs>
            <w:rPr>
              <w:rFonts w:asciiTheme="minorHAnsi" w:hAnsiTheme="minorHAnsi"/>
              <w:sz w:val="22"/>
              <w:szCs w:val="22"/>
              <w:lang w:val="tr-TR"/>
            </w:rPr>
          </w:pPr>
          <w:r>
            <w:rPr>
              <w:rFonts w:asciiTheme="minorHAnsi" w:hAnsiTheme="minorHAnsi"/>
              <w:sz w:val="22"/>
              <w:szCs w:val="22"/>
              <w:lang w:val="tr-TR"/>
            </w:rPr>
            <w:tab/>
          </w:r>
        </w:p>
        <w:p w14:paraId="0B08EF13" w14:textId="77777777" w:rsidR="00717282" w:rsidRPr="00717282" w:rsidRDefault="00717282">
          <w:pPr>
            <w:rPr>
              <w:rFonts w:eastAsiaTheme="majorEastAsia" w:cstheme="majorBidi"/>
              <w:b/>
              <w:bCs/>
              <w:color w:val="365F91" w:themeColor="accent1" w:themeShade="BF"/>
              <w:lang w:val="tr-TR"/>
            </w:rPr>
          </w:pPr>
          <w:r w:rsidRPr="00717282">
            <w:rPr>
              <w:lang w:val="tr-TR"/>
            </w:rPr>
            <w:br w:type="page"/>
          </w:r>
        </w:p>
        <w:p w14:paraId="17663CA9" w14:textId="239E4D51" w:rsidR="00CF1B39" w:rsidRPr="00717282" w:rsidRDefault="00CF1B39">
          <w:pPr>
            <w:pStyle w:val="TBal"/>
            <w:bidi/>
            <w:rPr>
              <w:rFonts w:asciiTheme="minorHAnsi" w:hAnsiTheme="minorHAnsi"/>
              <w:sz w:val="22"/>
              <w:szCs w:val="22"/>
            </w:rPr>
          </w:pPr>
          <w:r w:rsidRPr="00717282">
            <w:rPr>
              <w:rFonts w:asciiTheme="minorHAnsi" w:hAnsiTheme="minorHAnsi"/>
              <w:sz w:val="22"/>
              <w:szCs w:val="22"/>
              <w:lang w:val="tr-TR"/>
            </w:rPr>
            <w:lastRenderedPageBreak/>
            <w:t>محتويات</w:t>
          </w:r>
        </w:p>
        <w:p w14:paraId="32AAB631" w14:textId="4426C0D8" w:rsidR="004E72F6" w:rsidRDefault="00CF1B39">
          <w:pPr>
            <w:pStyle w:val="T1"/>
            <w:tabs>
              <w:tab w:val="left" w:pos="440"/>
              <w:tab w:val="right" w:leader="dot" w:pos="9396"/>
            </w:tabs>
            <w:bidi/>
            <w:rPr>
              <w:rFonts w:cstheme="minorBidi"/>
              <w:noProof/>
              <w:kern w:val="2"/>
              <w:sz w:val="24"/>
              <w:szCs w:val="24"/>
              <w14:ligatures w14:val="standardContextual"/>
            </w:rPr>
          </w:pPr>
          <w:r w:rsidRPr="00717282">
            <w:fldChar w:fldCharType="begin"/>
          </w:r>
          <w:r w:rsidRPr="00717282">
            <w:instrText xml:space="preserve"> TOC \o "1-3" \h \z \u </w:instrText>
          </w:r>
          <w:r w:rsidRPr="00717282">
            <w:fldChar w:fldCharType="separate"/>
          </w:r>
          <w:hyperlink w:anchor="_Toc212992687" w:history="1">
            <w:r w:rsidR="004E72F6" w:rsidRPr="000A27C5">
              <w:rPr>
                <w:rStyle w:val="Kpr"/>
                <w:noProof/>
              </w:rPr>
              <w:t xml:space="preserve">1. </w:t>
            </w:r>
          </w:hyperlink>
          <w:r w:rsidR="004E72F6">
            <w:rPr>
              <w:rFonts w:cstheme="minorBidi"/>
              <w:noProof/>
              <w:kern w:val="2"/>
              <w:sz w:val="24"/>
              <w:szCs w:val="24"/>
              <w14:ligatures w14:val="standardContextual"/>
            </w:rPr>
            <w:tab/>
          </w:r>
          <w:hyperlink w:anchor="_Toc212992687" w:history="1">
            <w:r w:rsidR="004E72F6" w:rsidRPr="000A27C5">
              <w:rPr>
                <w:rStyle w:val="Kpr"/>
                <w:noProof/>
              </w:rPr>
              <w:t xml:space="preserve">العرض التقديمي </w:t>
            </w:r>
          </w:hyperlink>
          <w:r w:rsidR="004E72F6">
            <w:rPr>
              <w:noProof/>
              <w:webHidden/>
            </w:rPr>
            <w:tab/>
          </w:r>
          <w:r w:rsidR="004E72F6">
            <w:rPr>
              <w:noProof/>
              <w:webHidden/>
            </w:rPr>
            <w:fldChar w:fldCharType="begin"/>
          </w:r>
          <w:r w:rsidR="004E72F6">
            <w:rPr>
              <w:noProof/>
              <w:webHidden/>
            </w:rPr>
            <w:instrText xml:space="preserve"> PAGEREF _Toc212992687 \h </w:instrText>
          </w:r>
          <w:r w:rsidR="004E72F6">
            <w:rPr>
              <w:noProof/>
              <w:webHidden/>
            </w:rPr>
          </w:r>
          <w:r w:rsidR="004E72F6">
            <w:rPr>
              <w:noProof/>
              <w:webHidden/>
            </w:rPr>
            <w:fldChar w:fldCharType="separate"/>
          </w:r>
          <w:hyperlink w:anchor="_Toc212992687" w:history="1">
            <w:r w:rsidR="004E72F6">
              <w:rPr>
                <w:noProof/>
                <w:webHidden/>
              </w:rPr>
              <w:t>3</w:t>
            </w:r>
          </w:hyperlink>
          <w:r w:rsidR="004E72F6">
            <w:rPr>
              <w:noProof/>
              <w:webHidden/>
            </w:rPr>
            <w:fldChar w:fldCharType="end"/>
          </w:r>
        </w:p>
        <w:p w14:paraId="5A1C411A" w14:textId="0CA71B88" w:rsidR="004E72F6" w:rsidRDefault="004E72F6">
          <w:pPr>
            <w:pStyle w:val="T1"/>
            <w:tabs>
              <w:tab w:val="right" w:leader="dot" w:pos="9396"/>
            </w:tabs>
            <w:bidi/>
            <w:rPr>
              <w:rFonts w:cstheme="minorBidi"/>
              <w:noProof/>
              <w:kern w:val="2"/>
              <w:sz w:val="24"/>
              <w:szCs w:val="24"/>
              <w14:ligatures w14:val="standardContextual"/>
            </w:rPr>
          </w:pPr>
          <w:hyperlink w:anchor="_Toc212992688" w:history="1">
            <w:r w:rsidRPr="000A27C5">
              <w:rPr>
                <w:rStyle w:val="Kpr"/>
                <w:noProof/>
              </w:rPr>
              <w:t xml:space="preserve">2. مقدمة في تصميم المناهج الدراسية </w:t>
            </w:r>
          </w:hyperlink>
          <w:r>
            <w:rPr>
              <w:noProof/>
              <w:webHidden/>
            </w:rPr>
            <w:tab/>
          </w:r>
          <w:r>
            <w:rPr>
              <w:noProof/>
              <w:webHidden/>
            </w:rPr>
            <w:fldChar w:fldCharType="begin"/>
          </w:r>
          <w:r>
            <w:rPr>
              <w:noProof/>
              <w:webHidden/>
            </w:rPr>
            <w:instrText xml:space="preserve"> PAGEREF _Toc212992688 \h </w:instrText>
          </w:r>
          <w:r>
            <w:rPr>
              <w:noProof/>
              <w:webHidden/>
            </w:rPr>
          </w:r>
          <w:r>
            <w:rPr>
              <w:noProof/>
              <w:webHidden/>
            </w:rPr>
            <w:fldChar w:fldCharType="separate"/>
          </w:r>
          <w:hyperlink w:anchor="_Toc212992688" w:history="1">
            <w:r>
              <w:rPr>
                <w:noProof/>
                <w:webHidden/>
              </w:rPr>
              <w:t>4</w:t>
            </w:r>
          </w:hyperlink>
          <w:r>
            <w:rPr>
              <w:noProof/>
              <w:webHidden/>
            </w:rPr>
            <w:fldChar w:fldCharType="end"/>
          </w:r>
        </w:p>
        <w:p w14:paraId="08FA7158" w14:textId="55730290" w:rsidR="004E72F6" w:rsidRDefault="004E72F6">
          <w:pPr>
            <w:pStyle w:val="T1"/>
            <w:tabs>
              <w:tab w:val="right" w:leader="dot" w:pos="9396"/>
            </w:tabs>
            <w:bidi/>
            <w:rPr>
              <w:rFonts w:cstheme="minorBidi"/>
              <w:noProof/>
              <w:kern w:val="2"/>
              <w:sz w:val="24"/>
              <w:szCs w:val="24"/>
              <w14:ligatures w14:val="standardContextual"/>
            </w:rPr>
          </w:pPr>
          <w:hyperlink w:anchor="_Toc212992689" w:history="1">
            <w:r w:rsidRPr="000A27C5">
              <w:rPr>
                <w:rStyle w:val="Kpr"/>
                <w:noProof/>
              </w:rPr>
              <w:t xml:space="preserve">3. عملية إعداد المنهج الدراسي </w:t>
            </w:r>
          </w:hyperlink>
          <w:r>
            <w:rPr>
              <w:noProof/>
              <w:webHidden/>
            </w:rPr>
            <w:tab/>
          </w:r>
          <w:r>
            <w:rPr>
              <w:noProof/>
              <w:webHidden/>
            </w:rPr>
            <w:fldChar w:fldCharType="begin"/>
          </w:r>
          <w:r>
            <w:rPr>
              <w:noProof/>
              <w:webHidden/>
            </w:rPr>
            <w:instrText xml:space="preserve"> PAGEREF _Toc212992689 \h </w:instrText>
          </w:r>
          <w:r>
            <w:rPr>
              <w:noProof/>
              <w:webHidden/>
            </w:rPr>
          </w:r>
          <w:r>
            <w:rPr>
              <w:noProof/>
              <w:webHidden/>
            </w:rPr>
            <w:fldChar w:fldCharType="separate"/>
          </w:r>
          <w:hyperlink w:anchor="_Toc212992689" w:history="1">
            <w:r>
              <w:rPr>
                <w:noProof/>
                <w:webHidden/>
              </w:rPr>
              <w:t>6</w:t>
            </w:r>
          </w:hyperlink>
          <w:r>
            <w:rPr>
              <w:noProof/>
              <w:webHidden/>
            </w:rPr>
            <w:fldChar w:fldCharType="end"/>
          </w:r>
        </w:p>
        <w:p w14:paraId="0ADAE9DB" w14:textId="102B0ECC" w:rsidR="004E72F6" w:rsidRDefault="004E72F6">
          <w:pPr>
            <w:pStyle w:val="T1"/>
            <w:tabs>
              <w:tab w:val="right" w:leader="dot" w:pos="9396"/>
            </w:tabs>
            <w:bidi/>
            <w:rPr>
              <w:rFonts w:cstheme="minorBidi"/>
              <w:noProof/>
              <w:kern w:val="2"/>
              <w:sz w:val="24"/>
              <w:szCs w:val="24"/>
              <w14:ligatures w14:val="standardContextual"/>
            </w:rPr>
          </w:pPr>
          <w:hyperlink w:anchor="_Toc212992690" w:history="1">
            <w:r w:rsidRPr="000A27C5">
              <w:rPr>
                <w:rStyle w:val="Kpr"/>
                <w:noProof/>
              </w:rPr>
              <w:t xml:space="preserve">4. تطوير المناهج وتنفيذها </w:t>
            </w:r>
          </w:hyperlink>
          <w:r>
            <w:rPr>
              <w:noProof/>
              <w:webHidden/>
            </w:rPr>
            <w:tab/>
          </w:r>
          <w:r>
            <w:rPr>
              <w:noProof/>
              <w:webHidden/>
            </w:rPr>
            <w:fldChar w:fldCharType="begin"/>
          </w:r>
          <w:r>
            <w:rPr>
              <w:noProof/>
              <w:webHidden/>
            </w:rPr>
            <w:instrText xml:space="preserve"> PAGEREF _Toc212992690 \h </w:instrText>
          </w:r>
          <w:r>
            <w:rPr>
              <w:noProof/>
              <w:webHidden/>
            </w:rPr>
          </w:r>
          <w:r>
            <w:rPr>
              <w:noProof/>
              <w:webHidden/>
            </w:rPr>
            <w:fldChar w:fldCharType="separate"/>
          </w:r>
          <w:hyperlink w:anchor="_Toc212992690" w:history="1">
            <w:r>
              <w:rPr>
                <w:noProof/>
                <w:webHidden/>
              </w:rPr>
              <w:t>8</w:t>
            </w:r>
          </w:hyperlink>
          <w:r>
            <w:rPr>
              <w:noProof/>
              <w:webHidden/>
            </w:rPr>
            <w:fldChar w:fldCharType="end"/>
          </w:r>
        </w:p>
        <w:p w14:paraId="0B4A2278" w14:textId="517A0F78" w:rsidR="004E72F6" w:rsidRDefault="004E72F6">
          <w:pPr>
            <w:pStyle w:val="T1"/>
            <w:tabs>
              <w:tab w:val="right" w:leader="dot" w:pos="9396"/>
            </w:tabs>
            <w:bidi/>
            <w:rPr>
              <w:rFonts w:cstheme="minorBidi"/>
              <w:noProof/>
              <w:kern w:val="2"/>
              <w:sz w:val="24"/>
              <w:szCs w:val="24"/>
              <w14:ligatures w14:val="standardContextual"/>
            </w:rPr>
          </w:pPr>
          <w:hyperlink w:anchor="_Toc212992691" w:history="1">
            <w:r w:rsidRPr="000A27C5">
              <w:rPr>
                <w:rStyle w:val="Kpr"/>
                <w:noProof/>
              </w:rPr>
              <w:t xml:space="preserve">5. التوافق بين التعليم والتوظيف: الجسر بين توقعات المدرسة ومكان العمل </w:t>
            </w:r>
          </w:hyperlink>
          <w:r>
            <w:rPr>
              <w:noProof/>
              <w:webHidden/>
            </w:rPr>
            <w:tab/>
          </w:r>
          <w:r>
            <w:rPr>
              <w:noProof/>
              <w:webHidden/>
            </w:rPr>
            <w:fldChar w:fldCharType="begin"/>
          </w:r>
          <w:r>
            <w:rPr>
              <w:noProof/>
              <w:webHidden/>
            </w:rPr>
            <w:instrText xml:space="preserve"> PAGEREF _Toc212992691 \h </w:instrText>
          </w:r>
          <w:r>
            <w:rPr>
              <w:noProof/>
              <w:webHidden/>
            </w:rPr>
          </w:r>
          <w:r>
            <w:rPr>
              <w:noProof/>
              <w:webHidden/>
            </w:rPr>
            <w:fldChar w:fldCharType="separate"/>
          </w:r>
          <w:hyperlink w:anchor="_Toc212992691" w:history="1">
            <w:r>
              <w:rPr>
                <w:noProof/>
                <w:webHidden/>
              </w:rPr>
              <w:t>11</w:t>
            </w:r>
          </w:hyperlink>
          <w:r>
            <w:rPr>
              <w:noProof/>
              <w:webHidden/>
            </w:rPr>
            <w:fldChar w:fldCharType="end"/>
          </w:r>
        </w:p>
        <w:p w14:paraId="36191A01" w14:textId="4F0005B2" w:rsidR="004E72F6" w:rsidRDefault="004E72F6">
          <w:pPr>
            <w:pStyle w:val="T1"/>
            <w:tabs>
              <w:tab w:val="right" w:leader="dot" w:pos="9396"/>
            </w:tabs>
            <w:bidi/>
            <w:rPr>
              <w:rFonts w:cstheme="minorBidi"/>
              <w:noProof/>
              <w:kern w:val="2"/>
              <w:sz w:val="24"/>
              <w:szCs w:val="24"/>
              <w14:ligatures w14:val="standardContextual"/>
            </w:rPr>
          </w:pPr>
          <w:hyperlink w:anchor="_Toc212992692" w:history="1">
            <w:r w:rsidRPr="000A27C5">
              <w:rPr>
                <w:rStyle w:val="Kpr"/>
                <w:noProof/>
              </w:rPr>
              <w:t xml:space="preserve">6. قياس وتقييم التعلم </w:t>
            </w:r>
          </w:hyperlink>
          <w:r>
            <w:rPr>
              <w:noProof/>
              <w:webHidden/>
            </w:rPr>
            <w:tab/>
          </w:r>
          <w:r>
            <w:rPr>
              <w:noProof/>
              <w:webHidden/>
            </w:rPr>
            <w:fldChar w:fldCharType="begin"/>
          </w:r>
          <w:r>
            <w:rPr>
              <w:noProof/>
              <w:webHidden/>
            </w:rPr>
            <w:instrText xml:space="preserve"> PAGEREF _Toc212992692 \h </w:instrText>
          </w:r>
          <w:r>
            <w:rPr>
              <w:noProof/>
              <w:webHidden/>
            </w:rPr>
          </w:r>
          <w:r>
            <w:rPr>
              <w:noProof/>
              <w:webHidden/>
            </w:rPr>
            <w:fldChar w:fldCharType="separate"/>
          </w:r>
          <w:hyperlink w:anchor="_Toc212992692" w:history="1">
            <w:r>
              <w:rPr>
                <w:noProof/>
                <w:webHidden/>
              </w:rPr>
              <w:t>13</w:t>
            </w:r>
          </w:hyperlink>
          <w:r>
            <w:rPr>
              <w:noProof/>
              <w:webHidden/>
            </w:rPr>
            <w:fldChar w:fldCharType="end"/>
          </w:r>
        </w:p>
        <w:p w14:paraId="7C076BFB" w14:textId="1C56DE90" w:rsidR="004E72F6" w:rsidRDefault="004E72F6">
          <w:pPr>
            <w:pStyle w:val="T1"/>
            <w:tabs>
              <w:tab w:val="right" w:leader="dot" w:pos="9396"/>
            </w:tabs>
            <w:bidi/>
            <w:rPr>
              <w:rFonts w:cstheme="minorBidi"/>
              <w:noProof/>
              <w:kern w:val="2"/>
              <w:sz w:val="24"/>
              <w:szCs w:val="24"/>
              <w14:ligatures w14:val="standardContextual"/>
            </w:rPr>
          </w:pPr>
          <w:hyperlink w:anchor="_Toc212992693" w:history="1">
            <w:r w:rsidRPr="000A27C5">
              <w:rPr>
                <w:rStyle w:val="Kpr"/>
                <w:noProof/>
              </w:rPr>
              <w:t xml:space="preserve">7. استخدام التكنولوجيا في التعليم </w:t>
            </w:r>
          </w:hyperlink>
          <w:r>
            <w:rPr>
              <w:noProof/>
              <w:webHidden/>
            </w:rPr>
            <w:tab/>
          </w:r>
          <w:r>
            <w:rPr>
              <w:noProof/>
              <w:webHidden/>
            </w:rPr>
            <w:fldChar w:fldCharType="begin"/>
          </w:r>
          <w:r>
            <w:rPr>
              <w:noProof/>
              <w:webHidden/>
            </w:rPr>
            <w:instrText xml:space="preserve"> PAGEREF _Toc212992693 \h </w:instrText>
          </w:r>
          <w:r>
            <w:rPr>
              <w:noProof/>
              <w:webHidden/>
            </w:rPr>
          </w:r>
          <w:r>
            <w:rPr>
              <w:noProof/>
              <w:webHidden/>
            </w:rPr>
            <w:fldChar w:fldCharType="separate"/>
          </w:r>
          <w:hyperlink w:anchor="_Toc212992693" w:history="1">
            <w:r>
              <w:rPr>
                <w:noProof/>
                <w:webHidden/>
              </w:rPr>
              <w:t>15</w:t>
            </w:r>
          </w:hyperlink>
          <w:r>
            <w:rPr>
              <w:noProof/>
              <w:webHidden/>
            </w:rPr>
            <w:fldChar w:fldCharType="end"/>
          </w:r>
        </w:p>
        <w:p w14:paraId="43C6714C" w14:textId="143CEDC9" w:rsidR="004E72F6" w:rsidRDefault="004E72F6">
          <w:pPr>
            <w:pStyle w:val="T1"/>
            <w:tabs>
              <w:tab w:val="right" w:leader="dot" w:pos="9396"/>
            </w:tabs>
            <w:bidi/>
            <w:rPr>
              <w:rFonts w:cstheme="minorBidi"/>
              <w:noProof/>
              <w:kern w:val="2"/>
              <w:sz w:val="24"/>
              <w:szCs w:val="24"/>
              <w14:ligatures w14:val="standardContextual"/>
            </w:rPr>
          </w:pPr>
          <w:hyperlink w:anchor="_Toc212992694" w:history="1">
            <w:r w:rsidRPr="000A27C5">
              <w:rPr>
                <w:rStyle w:val="Kpr"/>
                <w:noProof/>
              </w:rPr>
              <w:t xml:space="preserve">8. نماذج ونظريات التصميم التعليمي </w:t>
            </w:r>
          </w:hyperlink>
          <w:r>
            <w:rPr>
              <w:noProof/>
              <w:webHidden/>
            </w:rPr>
            <w:tab/>
          </w:r>
          <w:r>
            <w:rPr>
              <w:noProof/>
              <w:webHidden/>
            </w:rPr>
            <w:fldChar w:fldCharType="begin"/>
          </w:r>
          <w:r>
            <w:rPr>
              <w:noProof/>
              <w:webHidden/>
            </w:rPr>
            <w:instrText xml:space="preserve"> PAGEREF _Toc212992694 \h </w:instrText>
          </w:r>
          <w:r>
            <w:rPr>
              <w:noProof/>
              <w:webHidden/>
            </w:rPr>
          </w:r>
          <w:r>
            <w:rPr>
              <w:noProof/>
              <w:webHidden/>
            </w:rPr>
            <w:fldChar w:fldCharType="separate"/>
          </w:r>
          <w:hyperlink w:anchor="_Toc212992694" w:history="1">
            <w:r>
              <w:rPr>
                <w:noProof/>
                <w:webHidden/>
              </w:rPr>
              <w:t>18</w:t>
            </w:r>
          </w:hyperlink>
          <w:r>
            <w:rPr>
              <w:noProof/>
              <w:webHidden/>
            </w:rPr>
            <w:fldChar w:fldCharType="end"/>
          </w:r>
        </w:p>
        <w:p w14:paraId="2EF546DA" w14:textId="09A8B648" w:rsidR="004E72F6" w:rsidRDefault="004E72F6">
          <w:pPr>
            <w:pStyle w:val="T1"/>
            <w:tabs>
              <w:tab w:val="right" w:leader="dot" w:pos="9396"/>
            </w:tabs>
            <w:bidi/>
            <w:rPr>
              <w:rFonts w:cstheme="minorBidi"/>
              <w:noProof/>
              <w:kern w:val="2"/>
              <w:sz w:val="24"/>
              <w:szCs w:val="24"/>
              <w14:ligatures w14:val="standardContextual"/>
            </w:rPr>
          </w:pPr>
          <w:hyperlink w:anchor="_Toc212992695" w:history="1">
            <w:r w:rsidRPr="000A27C5">
              <w:rPr>
                <w:rStyle w:val="Kpr"/>
                <w:noProof/>
              </w:rPr>
              <w:t xml:space="preserve">9. اختيار النموذج في التصميم التعليمي القائم على الواقع الافتراضي </w:t>
            </w:r>
          </w:hyperlink>
          <w:r>
            <w:rPr>
              <w:noProof/>
              <w:webHidden/>
            </w:rPr>
            <w:tab/>
          </w:r>
          <w:r>
            <w:rPr>
              <w:noProof/>
              <w:webHidden/>
            </w:rPr>
            <w:fldChar w:fldCharType="begin"/>
          </w:r>
          <w:r>
            <w:rPr>
              <w:noProof/>
              <w:webHidden/>
            </w:rPr>
            <w:instrText xml:space="preserve"> PAGEREF _Toc212992695 \h </w:instrText>
          </w:r>
          <w:r>
            <w:rPr>
              <w:noProof/>
              <w:webHidden/>
            </w:rPr>
          </w:r>
          <w:r>
            <w:rPr>
              <w:noProof/>
              <w:webHidden/>
            </w:rPr>
            <w:fldChar w:fldCharType="separate"/>
          </w:r>
          <w:hyperlink w:anchor="_Toc212992695" w:history="1">
            <w:r>
              <w:rPr>
                <w:noProof/>
                <w:webHidden/>
              </w:rPr>
              <w:t>22</w:t>
            </w:r>
          </w:hyperlink>
          <w:r>
            <w:rPr>
              <w:noProof/>
              <w:webHidden/>
            </w:rPr>
            <w:fldChar w:fldCharType="end"/>
          </w:r>
        </w:p>
        <w:p w14:paraId="12ABF5A9" w14:textId="5ED3BEB8" w:rsidR="004E72F6" w:rsidRDefault="004E72F6">
          <w:pPr>
            <w:pStyle w:val="T1"/>
            <w:tabs>
              <w:tab w:val="right" w:leader="dot" w:pos="9396"/>
            </w:tabs>
            <w:bidi/>
            <w:rPr>
              <w:rFonts w:cstheme="minorBidi"/>
              <w:noProof/>
              <w:kern w:val="2"/>
              <w:sz w:val="24"/>
              <w:szCs w:val="24"/>
              <w14:ligatures w14:val="standardContextual"/>
            </w:rPr>
          </w:pPr>
          <w:hyperlink w:anchor="_Toc212992696" w:history="1">
            <w:r w:rsidRPr="000A27C5">
              <w:rPr>
                <w:rStyle w:val="Kpr"/>
                <w:noProof/>
              </w:rPr>
              <w:t xml:space="preserve">10. تطبيقات نموذجية في المناهج الدراسية القائمة على الواقع الافتراضي </w:t>
            </w:r>
          </w:hyperlink>
          <w:r>
            <w:rPr>
              <w:noProof/>
              <w:webHidden/>
            </w:rPr>
            <w:tab/>
          </w:r>
          <w:r>
            <w:rPr>
              <w:noProof/>
              <w:webHidden/>
            </w:rPr>
            <w:fldChar w:fldCharType="begin"/>
          </w:r>
          <w:r>
            <w:rPr>
              <w:noProof/>
              <w:webHidden/>
            </w:rPr>
            <w:instrText xml:space="preserve"> PAGEREF _Toc212992696 \h </w:instrText>
          </w:r>
          <w:r>
            <w:rPr>
              <w:noProof/>
              <w:webHidden/>
            </w:rPr>
          </w:r>
          <w:r>
            <w:rPr>
              <w:noProof/>
              <w:webHidden/>
            </w:rPr>
            <w:fldChar w:fldCharType="separate"/>
          </w:r>
          <w:hyperlink w:anchor="_Toc212992696" w:history="1">
            <w:r>
              <w:rPr>
                <w:noProof/>
                <w:webHidden/>
              </w:rPr>
              <w:t>24</w:t>
            </w:r>
          </w:hyperlink>
          <w:r>
            <w:rPr>
              <w:noProof/>
              <w:webHidden/>
            </w:rPr>
            <w:fldChar w:fldCharType="end"/>
          </w:r>
        </w:p>
        <w:p w14:paraId="4831E168" w14:textId="69FC0D6A" w:rsidR="00CF1B39" w:rsidRPr="00717282" w:rsidRDefault="00CF1B39">
          <w:r w:rsidRPr="00717282">
            <w:rPr>
              <w:b/>
              <w:bCs/>
            </w:rPr>
            <w:fldChar w:fldCharType="end"/>
          </w:r>
        </w:p>
      </w:sdtContent>
    </w:sdt>
    <w:p w14:paraId="560790EA" w14:textId="77777777" w:rsidR="00CF1B39" w:rsidRPr="00717282" w:rsidRDefault="00CF1B39" w:rsidP="00CF1B39">
      <w:pPr>
        <w:spacing w:after="120" w:line="288" w:lineRule="auto"/>
        <w:contextualSpacing/>
        <w:mirrorIndents/>
        <w:rPr>
          <w:b/>
          <w:bCs/>
          <w:lang w:val="tr-TR"/>
        </w:rPr>
      </w:pPr>
    </w:p>
    <w:p w14:paraId="10D9C8B1" w14:textId="582E6B38" w:rsidR="00717282" w:rsidRPr="00717282" w:rsidRDefault="00717282">
      <w:pPr>
        <w:rPr>
          <w:rFonts w:eastAsiaTheme="majorEastAsia" w:cstheme="majorBidi"/>
          <w:b/>
          <w:bCs/>
          <w:color w:val="365F91" w:themeColor="accent1" w:themeShade="BF"/>
          <w:lang w:val="tr-TR"/>
        </w:rPr>
      </w:pPr>
      <w:r w:rsidRPr="00717282">
        <w:rPr>
          <w:lang w:val="tr-TR"/>
        </w:rPr>
        <w:br w:type="page"/>
      </w:r>
    </w:p>
    <w:p w14:paraId="420C429F" w14:textId="4A04D675" w:rsidR="00CF1B39" w:rsidRDefault="00717282" w:rsidP="00717282">
      <w:pPr>
        <w:pStyle w:val="Balk1"/>
        <w:numPr>
          <w:ilvl w:val="0"/>
          <w:numId w:val="45"/>
        </w:numPr>
        <w:bidi/>
        <w:ind w:left="284" w:hanging="284"/>
        <w:rPr>
          <w:rFonts w:asciiTheme="minorHAnsi" w:hAnsiTheme="minorHAnsi"/>
          <w:sz w:val="22"/>
          <w:szCs w:val="22"/>
          <w:lang w:val="tr-TR"/>
        </w:rPr>
      </w:pPr>
      <w:bookmarkStart w:id="0" w:name="_Toc212992687"/>
      <w:r>
        <w:rPr>
          <w:rFonts w:asciiTheme="minorHAnsi" w:hAnsiTheme="minorHAnsi"/>
          <w:sz w:val="22"/>
          <w:szCs w:val="22"/>
          <w:lang w:val="tr-TR"/>
        </w:rPr>
        <w:lastRenderedPageBreak/>
        <w:t>عرض تقديمي</w:t>
      </w:r>
      <w:bookmarkEnd w:id="0"/>
    </w:p>
    <w:p w14:paraId="58C5B0FD" w14:textId="77777777" w:rsidR="004F41BA" w:rsidRPr="004F41BA" w:rsidRDefault="004F41BA" w:rsidP="004F41BA">
      <w:pPr>
        <w:rPr>
          <w:lang w:val="tr-TR"/>
        </w:rPr>
      </w:pPr>
    </w:p>
    <w:p w14:paraId="1F5F5C7C" w14:textId="3FBD0F02" w:rsidR="009F0122" w:rsidRPr="00717282" w:rsidRDefault="009F0122" w:rsidP="00CF1B39">
      <w:pPr>
        <w:bidi/>
        <w:spacing w:after="120" w:line="288" w:lineRule="auto"/>
        <w:contextualSpacing/>
        <w:mirrorIndents/>
        <w:jc w:val="both"/>
        <w:rPr>
          <w:lang w:val="tr-TR"/>
        </w:rPr>
      </w:pPr>
      <w:r w:rsidRPr="00717282">
        <w:rPr>
          <w:lang w:val="tr-TR"/>
        </w:rPr>
        <w:t xml:space="preserve">هذا الكتيب كجزء من مشروع </w:t>
      </w:r>
      <w:r w:rsidRPr="00717282">
        <w:rPr>
          <w:i/>
          <w:iCs/>
          <w:lang w:val="tr-TR"/>
        </w:rPr>
        <w:t xml:space="preserve">الواقع الافتراضي في التعليم والتدريب المهني (VRinVET) </w:t>
      </w:r>
      <w:r w:rsidRPr="00717282">
        <w:rPr>
          <w:lang w:val="tr-TR"/>
        </w:rPr>
        <w:t xml:space="preserve">الهادف إلى تمكين معلمي المدارس الثانوية المهنية، ليس فقط من الناحية العملية، بل أيضًا من حيث الأسس النظرية والتربوية. </w:t>
      </w:r>
      <w:r w:rsidRPr="00717282">
        <w:rPr>
          <w:lang w:val="tr-TR"/>
        </w:rPr>
        <w:br/>
        <w:t>ويهدف إلى مساعدة المعلمين على اكتساب منظور شامل لتطوير المناهج الدراسية، وتصميم البرامج التعليمية، ونظريات التعلم، ودمج التكنولوجيا في التعليم المهني القائم على الواقع الافتراضي.</w:t>
      </w:r>
    </w:p>
    <w:p w14:paraId="286BC7EE" w14:textId="77777777" w:rsidR="009F0122" w:rsidRPr="00717282" w:rsidRDefault="009F0122" w:rsidP="0005079B">
      <w:pPr>
        <w:bidi/>
        <w:spacing w:after="120" w:line="288" w:lineRule="auto"/>
        <w:contextualSpacing/>
        <w:mirrorIndents/>
        <w:rPr>
          <w:lang w:val="tr-TR"/>
        </w:rPr>
      </w:pPr>
      <w:r w:rsidRPr="00717282">
        <w:rPr>
          <w:lang w:val="tr-TR"/>
        </w:rPr>
        <w:t>تبشر تقنيات الواقع الافتراضي بعصر جديد في التدريب المهني:</w:t>
      </w:r>
    </w:p>
    <w:p w14:paraId="49E1C8DB" w14:textId="77777777" w:rsidR="009F0122" w:rsidRPr="00717282" w:rsidRDefault="009F0122" w:rsidP="0005079B">
      <w:pPr>
        <w:numPr>
          <w:ilvl w:val="0"/>
          <w:numId w:val="7"/>
        </w:numPr>
        <w:bidi/>
        <w:spacing w:after="120" w:line="288" w:lineRule="auto"/>
        <w:contextualSpacing/>
        <w:mirrorIndents/>
        <w:rPr>
          <w:lang w:val="tr-TR"/>
        </w:rPr>
      </w:pPr>
      <w:r w:rsidRPr="00717282">
        <w:rPr>
          <w:lang w:val="tr-TR"/>
        </w:rPr>
        <w:t>يمكن للطلاب تجربة عمليات الإنتاج المعقدة دون المخاطرة،</w:t>
      </w:r>
    </w:p>
    <w:p w14:paraId="75E359C3" w14:textId="77777777" w:rsidR="009F0122" w:rsidRPr="00717282" w:rsidRDefault="009F0122" w:rsidP="0005079B">
      <w:pPr>
        <w:numPr>
          <w:ilvl w:val="0"/>
          <w:numId w:val="7"/>
        </w:numPr>
        <w:bidi/>
        <w:spacing w:after="120" w:line="288" w:lineRule="auto"/>
        <w:contextualSpacing/>
        <w:mirrorIndents/>
        <w:rPr>
          <w:lang w:val="tr-TR"/>
        </w:rPr>
      </w:pPr>
      <w:r w:rsidRPr="00717282">
        <w:rPr>
          <w:lang w:val="tr-TR"/>
        </w:rPr>
        <w:t>يمكن للمعلمين جلب الابتكارات القطاعية إلى الفصول الدراسية من خلال البيئات الافتراضية.</w:t>
      </w:r>
    </w:p>
    <w:p w14:paraId="2DF796BC" w14:textId="77777777" w:rsidR="009F0122" w:rsidRPr="00717282" w:rsidRDefault="009F0122" w:rsidP="0005079B">
      <w:pPr>
        <w:bidi/>
        <w:spacing w:after="120" w:line="288" w:lineRule="auto"/>
        <w:contextualSpacing/>
        <w:mirrorIndents/>
        <w:rPr>
          <w:lang w:val="tr-TR"/>
        </w:rPr>
      </w:pPr>
      <w:r w:rsidRPr="00717282">
        <w:rPr>
          <w:lang w:val="tr-TR"/>
        </w:rPr>
        <w:t>يقدم هذا الكتيب للمعلمين الأسس النظرية للإجابة على الأسئلة "كيف يمكنني التدريس؟" و "لماذا يجب علي استخدام هذا النموذج؟"</w:t>
      </w:r>
    </w:p>
    <w:p w14:paraId="14A399B0" w14:textId="55BFBA21" w:rsidR="009F0122" w:rsidRPr="00717282" w:rsidRDefault="009F0122" w:rsidP="0005079B">
      <w:pPr>
        <w:bidi/>
        <w:spacing w:after="120" w:line="288" w:lineRule="auto"/>
        <w:contextualSpacing/>
        <w:mirrorIndents/>
        <w:jc w:val="both"/>
        <w:rPr>
          <w:lang w:val="tr-TR"/>
        </w:rPr>
      </w:pPr>
      <w:r w:rsidRPr="00717282">
        <w:rPr>
          <w:lang w:val="tr-TR"/>
        </w:rPr>
        <w:t xml:space="preserve">ويكمن </w:t>
      </w:r>
      <w:r w:rsidRPr="00717282">
        <w:rPr>
          <w:lang w:val="tr-TR"/>
        </w:rPr>
        <w:br/>
        <w:t xml:space="preserve">جوهر هذا التحول </w:t>
      </w:r>
      <w:r w:rsidRPr="00717282">
        <w:rPr>
          <w:i/>
          <w:iCs/>
          <w:lang w:val="tr-TR"/>
        </w:rPr>
        <w:t xml:space="preserve">في معرفة تصميم التعليم . مشروع VRinVET هو مشروع تعليم مهني مبتكر يُنفَّذ ضمن برنامج إيراسموس+ التابع للاتحاد الأوروبي. </w:t>
      </w:r>
      <w:r w:rsidRPr="00717282">
        <w:rPr>
          <w:lang w:val="tr-TR"/>
        </w:rPr>
        <w:t>يهدف المشروع بشكل أساسي إلى تعزيز تجارب التعلم باستخدام تقنيات الواقع الافتراضي، وزيادة التوافق بين سوق العمل والتعليم، وتطوير المهارات التربوية الرقمية للمعلمين.</w:t>
      </w:r>
    </w:p>
    <w:p w14:paraId="634BB1B4" w14:textId="77777777" w:rsidR="009F0122" w:rsidRPr="00717282" w:rsidRDefault="009F0122" w:rsidP="0005079B">
      <w:pPr>
        <w:bidi/>
        <w:spacing w:after="120" w:line="288" w:lineRule="auto"/>
        <w:contextualSpacing/>
        <w:mirrorIndents/>
        <w:rPr>
          <w:lang w:val="tr-TR"/>
        </w:rPr>
      </w:pPr>
      <w:r w:rsidRPr="00717282">
        <w:rPr>
          <w:lang w:val="tr-TR"/>
        </w:rPr>
        <w:t>أهداف المشروع:</w:t>
      </w:r>
    </w:p>
    <w:p w14:paraId="69ED2C24" w14:textId="77777777" w:rsidR="009F0122" w:rsidRPr="00717282" w:rsidRDefault="009F0122" w:rsidP="0005079B">
      <w:pPr>
        <w:numPr>
          <w:ilvl w:val="0"/>
          <w:numId w:val="8"/>
        </w:numPr>
        <w:bidi/>
        <w:spacing w:after="120" w:line="288" w:lineRule="auto"/>
        <w:contextualSpacing/>
        <w:mirrorIndents/>
        <w:rPr>
          <w:lang w:val="tr-TR"/>
        </w:rPr>
      </w:pPr>
      <w:r w:rsidRPr="00717282">
        <w:rPr>
          <w:lang w:val="tr-TR"/>
        </w:rPr>
        <w:t>تطوير محتويات التدريس القائمة على الواقع الافتراضي في التعليم المهني،</w:t>
      </w:r>
    </w:p>
    <w:p w14:paraId="4AC3548B" w14:textId="77777777" w:rsidR="009F0122" w:rsidRPr="00717282" w:rsidRDefault="009F0122" w:rsidP="0005079B">
      <w:pPr>
        <w:numPr>
          <w:ilvl w:val="0"/>
          <w:numId w:val="8"/>
        </w:numPr>
        <w:bidi/>
        <w:spacing w:after="120" w:line="288" w:lineRule="auto"/>
        <w:contextualSpacing/>
        <w:mirrorIndents/>
        <w:rPr>
          <w:lang w:val="tr-TR"/>
        </w:rPr>
      </w:pPr>
      <w:r w:rsidRPr="00717282">
        <w:rPr>
          <w:lang w:val="tr-TR"/>
        </w:rPr>
        <w:t>بناء قدرات المعلمين في مجال "بيداغوجيا الواقع الافتراضي"،</w:t>
      </w:r>
    </w:p>
    <w:p w14:paraId="428F2ED0" w14:textId="77777777" w:rsidR="009F0122" w:rsidRPr="00717282" w:rsidRDefault="009F0122" w:rsidP="0005079B">
      <w:pPr>
        <w:numPr>
          <w:ilvl w:val="0"/>
          <w:numId w:val="8"/>
        </w:numPr>
        <w:bidi/>
        <w:spacing w:after="120" w:line="288" w:lineRule="auto"/>
        <w:contextualSpacing/>
        <w:mirrorIndents/>
        <w:rPr>
          <w:lang w:val="tr-TR"/>
        </w:rPr>
      </w:pPr>
      <w:r w:rsidRPr="00717282">
        <w:rPr>
          <w:lang w:val="tr-TR"/>
        </w:rPr>
        <w:t>دعم التعلم القائم على المهارات بالتعاون مع الصناعة،</w:t>
      </w:r>
    </w:p>
    <w:p w14:paraId="6C2BADBF" w14:textId="31AAC9A9" w:rsidR="009F0122" w:rsidRPr="00717282" w:rsidRDefault="009942E7" w:rsidP="0005079B">
      <w:pPr>
        <w:numPr>
          <w:ilvl w:val="0"/>
          <w:numId w:val="8"/>
        </w:numPr>
        <w:bidi/>
        <w:spacing w:after="120" w:line="288" w:lineRule="auto"/>
        <w:contextualSpacing/>
        <w:mirrorIndents/>
        <w:rPr>
          <w:lang w:val="tr-TR"/>
        </w:rPr>
      </w:pPr>
      <w:r>
        <w:rPr>
          <w:lang w:val="tr-TR"/>
        </w:rPr>
        <w:t>تعزيز جودة التعليم المهني والتقني وربطه بالتشغيل.</w:t>
      </w:r>
    </w:p>
    <w:p w14:paraId="62B57690" w14:textId="48565299" w:rsidR="009F0122" w:rsidRPr="00717282" w:rsidRDefault="009F0122" w:rsidP="0005079B">
      <w:pPr>
        <w:bidi/>
        <w:spacing w:after="120" w:line="288" w:lineRule="auto"/>
        <w:contextualSpacing/>
        <w:mirrorIndents/>
        <w:rPr>
          <w:lang w:val="tr-TR"/>
        </w:rPr>
      </w:pPr>
      <w:r w:rsidRPr="00717282">
        <w:rPr>
          <w:lang w:val="tr-TR"/>
        </w:rPr>
        <w:t xml:space="preserve">نظريات التصميم التعليمي مثل ADDIE وتطبيقات Kolb VR هي أدوات تكنولوجية قوية، فإن التعلم الفعال يحدث فقط عندما يكون مدعومًا بالنماذج التربوية الصحيحة (4C/ID، ASSURE ، </w:t>
      </w:r>
      <w:r w:rsidRPr="00717282">
        <w:rPr>
          <w:lang w:val="tr-TR"/>
        </w:rPr>
        <w:br/>
      </w:r>
      <w:r w:rsidR="0005079B" w:rsidRPr="00717282">
        <w:rPr>
          <w:lang w:val="tr-TR"/>
        </w:rPr>
        <w:t>وما إلى ذلك) ويوفر للمعلمين:</w:t>
      </w:r>
    </w:p>
    <w:p w14:paraId="66926E04" w14:textId="77777777" w:rsidR="009F0122" w:rsidRPr="00717282" w:rsidRDefault="009F0122" w:rsidP="0005079B">
      <w:pPr>
        <w:numPr>
          <w:ilvl w:val="0"/>
          <w:numId w:val="9"/>
        </w:numPr>
        <w:bidi/>
        <w:spacing w:after="120" w:line="288" w:lineRule="auto"/>
        <w:contextualSpacing/>
        <w:mirrorIndents/>
        <w:rPr>
          <w:lang w:val="tr-TR"/>
        </w:rPr>
      </w:pPr>
      <w:r w:rsidRPr="00717282">
        <w:rPr>
          <w:lang w:val="tr-TR"/>
        </w:rPr>
        <w:t>تحديد أهداف التعلم بوضوح،</w:t>
      </w:r>
    </w:p>
    <w:p w14:paraId="1A938B63" w14:textId="77777777" w:rsidR="009F0122" w:rsidRPr="00717282" w:rsidRDefault="009F0122" w:rsidP="0005079B">
      <w:pPr>
        <w:numPr>
          <w:ilvl w:val="0"/>
          <w:numId w:val="9"/>
        </w:numPr>
        <w:bidi/>
        <w:spacing w:after="120" w:line="288" w:lineRule="auto"/>
        <w:contextualSpacing/>
        <w:mirrorIndents/>
        <w:rPr>
          <w:lang w:val="tr-TR"/>
        </w:rPr>
      </w:pPr>
      <w:r w:rsidRPr="00717282">
        <w:rPr>
          <w:lang w:val="tr-TR"/>
        </w:rPr>
        <w:t>هيكلة المحتوى،</w:t>
      </w:r>
    </w:p>
    <w:p w14:paraId="29571914" w14:textId="77777777" w:rsidR="009F0122" w:rsidRPr="00717282" w:rsidRDefault="009F0122" w:rsidP="0005079B">
      <w:pPr>
        <w:numPr>
          <w:ilvl w:val="0"/>
          <w:numId w:val="9"/>
        </w:numPr>
        <w:bidi/>
        <w:spacing w:after="120" w:line="288" w:lineRule="auto"/>
        <w:contextualSpacing/>
        <w:mirrorIndents/>
        <w:rPr>
          <w:lang w:val="tr-TR"/>
        </w:rPr>
      </w:pPr>
      <w:r w:rsidRPr="00717282">
        <w:rPr>
          <w:lang w:val="tr-TR"/>
        </w:rPr>
        <w:t>تخطيط التقييم،</w:t>
      </w:r>
    </w:p>
    <w:p w14:paraId="0D69CC04" w14:textId="77777777" w:rsidR="009F0122" w:rsidRPr="00717282" w:rsidRDefault="009F0122" w:rsidP="0005079B">
      <w:pPr>
        <w:numPr>
          <w:ilvl w:val="0"/>
          <w:numId w:val="9"/>
        </w:numPr>
        <w:bidi/>
        <w:spacing w:after="120" w:line="288" w:lineRule="auto"/>
        <w:contextualSpacing/>
        <w:mirrorIndents/>
        <w:rPr>
          <w:lang w:val="tr-TR"/>
        </w:rPr>
      </w:pPr>
      <w:r w:rsidRPr="00717282">
        <w:rPr>
          <w:lang w:val="tr-TR"/>
        </w:rPr>
        <w:t xml:space="preserve">لزيادة دافعية الطلاب </w:t>
      </w:r>
      <w:r w:rsidRPr="00717282">
        <w:rPr>
          <w:lang w:val="tr-TR"/>
        </w:rPr>
        <w:br/>
        <w:t>.</w:t>
      </w:r>
    </w:p>
    <w:p w14:paraId="6BA71D17" w14:textId="77777777" w:rsidR="0005079B" w:rsidRPr="00717282" w:rsidRDefault="0005079B" w:rsidP="0005079B">
      <w:pPr>
        <w:spacing w:after="120" w:line="288" w:lineRule="auto"/>
        <w:ind w:left="720"/>
        <w:contextualSpacing/>
        <w:mirrorIndents/>
        <w:rPr>
          <w:lang w:val="tr-TR"/>
        </w:rPr>
      </w:pPr>
    </w:p>
    <w:tbl>
      <w:tblPr>
        <w:tblStyle w:val="KlavuzTablo6-Renkli-Vurgu5"/>
        <w:tblW w:w="0" w:type="auto"/>
        <w:tblLook w:val="04A0" w:firstRow="1" w:lastRow="0" w:firstColumn="1" w:lastColumn="0" w:noHBand="0" w:noVBand="1"/>
      </w:tblPr>
      <w:tblGrid>
        <w:gridCol w:w="1137"/>
        <w:gridCol w:w="2660"/>
        <w:gridCol w:w="2123"/>
      </w:tblGrid>
      <w:tr w:rsidR="009F0122" w:rsidRPr="00717282" w14:paraId="439DC6D9"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EC46E53" w14:textId="77777777" w:rsidR="009F0122" w:rsidRPr="00717282" w:rsidRDefault="009F0122" w:rsidP="0005079B">
            <w:pPr>
              <w:bidi/>
              <w:spacing w:after="120" w:line="288" w:lineRule="auto"/>
              <w:contextualSpacing/>
              <w:mirrorIndents/>
              <w:rPr>
                <w:lang w:val="tr-TR"/>
              </w:rPr>
            </w:pPr>
            <w:r w:rsidRPr="00717282">
              <w:rPr>
                <w:lang w:val="tr-TR"/>
              </w:rPr>
              <w:t>عنصر التعليم</w:t>
            </w:r>
          </w:p>
        </w:tc>
        <w:tc>
          <w:tcPr>
            <w:tcW w:w="0" w:type="auto"/>
            <w:hideMark/>
          </w:tcPr>
          <w:p w14:paraId="40C93AD2"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النهج المرتكز على التكنولوجيا</w:t>
            </w:r>
          </w:p>
        </w:tc>
        <w:tc>
          <w:tcPr>
            <w:tcW w:w="0" w:type="auto"/>
            <w:hideMark/>
          </w:tcPr>
          <w:p w14:paraId="02E26DDF"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النهج المدعوم بالنظرية</w:t>
            </w:r>
          </w:p>
        </w:tc>
      </w:tr>
      <w:tr w:rsidR="009F0122" w:rsidRPr="009942E7" w14:paraId="3C47D9D4"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E24D93" w14:textId="77777777" w:rsidR="009F0122" w:rsidRPr="00717282" w:rsidRDefault="009F0122" w:rsidP="0005079B">
            <w:pPr>
              <w:bidi/>
              <w:spacing w:after="120" w:line="288" w:lineRule="auto"/>
              <w:contextualSpacing/>
              <w:mirrorIndents/>
              <w:rPr>
                <w:lang w:val="tr-TR"/>
              </w:rPr>
            </w:pPr>
            <w:r w:rsidRPr="00717282">
              <w:rPr>
                <w:lang w:val="tr-TR"/>
              </w:rPr>
              <w:t>تجربة التعلم</w:t>
            </w:r>
          </w:p>
        </w:tc>
        <w:tc>
          <w:tcPr>
            <w:tcW w:w="0" w:type="auto"/>
            <w:hideMark/>
          </w:tcPr>
          <w:p w14:paraId="02C6C99D"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يقتصر على التأثير السمعي البصري</w:t>
            </w:r>
          </w:p>
        </w:tc>
        <w:tc>
          <w:tcPr>
            <w:tcW w:w="0" w:type="auto"/>
            <w:hideMark/>
          </w:tcPr>
          <w:p w14:paraId="1F312AE8"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التعلم النشط والعميق والدائم</w:t>
            </w:r>
          </w:p>
        </w:tc>
      </w:tr>
      <w:tr w:rsidR="009F0122" w:rsidRPr="00717282" w14:paraId="054C4444"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B7C78CD" w14:textId="77777777" w:rsidR="009F0122" w:rsidRPr="00717282" w:rsidRDefault="009F0122" w:rsidP="0005079B">
            <w:pPr>
              <w:bidi/>
              <w:spacing w:after="120" w:line="288" w:lineRule="auto"/>
              <w:contextualSpacing/>
              <w:mirrorIndents/>
              <w:rPr>
                <w:lang w:val="tr-TR"/>
              </w:rPr>
            </w:pPr>
            <w:r w:rsidRPr="00717282">
              <w:rPr>
                <w:lang w:val="tr-TR"/>
              </w:rPr>
              <w:t>دور المعلم</w:t>
            </w:r>
          </w:p>
        </w:tc>
        <w:tc>
          <w:tcPr>
            <w:tcW w:w="0" w:type="auto"/>
            <w:hideMark/>
          </w:tcPr>
          <w:p w14:paraId="613321B1"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مشغل التكنولوجيا</w:t>
            </w:r>
          </w:p>
        </w:tc>
        <w:tc>
          <w:tcPr>
            <w:tcW w:w="0" w:type="auto"/>
            <w:hideMark/>
          </w:tcPr>
          <w:p w14:paraId="01A07F9C"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مصمم التعلم</w:t>
            </w:r>
          </w:p>
        </w:tc>
      </w:tr>
      <w:tr w:rsidR="009F0122" w:rsidRPr="00717282" w14:paraId="45C5D5D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9E387D8" w14:textId="77777777" w:rsidR="009F0122" w:rsidRPr="00717282" w:rsidRDefault="009F0122" w:rsidP="0005079B">
            <w:pPr>
              <w:bidi/>
              <w:spacing w:after="120" w:line="288" w:lineRule="auto"/>
              <w:contextualSpacing/>
              <w:mirrorIndents/>
              <w:rPr>
                <w:lang w:val="tr-TR"/>
              </w:rPr>
            </w:pPr>
            <w:r w:rsidRPr="00717282">
              <w:rPr>
                <w:lang w:val="tr-TR"/>
              </w:rPr>
              <w:t>دور الطالب</w:t>
            </w:r>
          </w:p>
        </w:tc>
        <w:tc>
          <w:tcPr>
            <w:tcW w:w="0" w:type="auto"/>
            <w:hideMark/>
          </w:tcPr>
          <w:p w14:paraId="08DF5614"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جمهور</w:t>
            </w:r>
          </w:p>
        </w:tc>
        <w:tc>
          <w:tcPr>
            <w:tcW w:w="0" w:type="auto"/>
            <w:hideMark/>
          </w:tcPr>
          <w:p w14:paraId="7AF5E101"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المشارك والمنتج</w:t>
            </w:r>
          </w:p>
        </w:tc>
      </w:tr>
      <w:tr w:rsidR="009F0122" w:rsidRPr="00717282" w14:paraId="4B187A8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1A9FB03" w14:textId="77777777" w:rsidR="009F0122" w:rsidRPr="00717282" w:rsidRDefault="009F0122" w:rsidP="0005079B">
            <w:pPr>
              <w:bidi/>
              <w:spacing w:after="120" w:line="288" w:lineRule="auto"/>
              <w:contextualSpacing/>
              <w:mirrorIndents/>
              <w:rPr>
                <w:lang w:val="tr-TR"/>
              </w:rPr>
            </w:pPr>
            <w:r w:rsidRPr="00717282">
              <w:rPr>
                <w:lang w:val="tr-TR"/>
              </w:rPr>
              <w:t>خاتمة</w:t>
            </w:r>
          </w:p>
        </w:tc>
        <w:tc>
          <w:tcPr>
            <w:tcW w:w="0" w:type="auto"/>
            <w:hideMark/>
          </w:tcPr>
          <w:p w14:paraId="010F94BC"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رشق</w:t>
            </w:r>
          </w:p>
        </w:tc>
        <w:tc>
          <w:tcPr>
            <w:tcW w:w="0" w:type="auto"/>
            <w:hideMark/>
          </w:tcPr>
          <w:p w14:paraId="4DC9A053"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اكتساب المهارات والكفاءات</w:t>
            </w:r>
          </w:p>
        </w:tc>
      </w:tr>
    </w:tbl>
    <w:p w14:paraId="052255D5" w14:textId="2C9557FA" w:rsidR="009F0122" w:rsidRPr="00717282" w:rsidRDefault="009F0122" w:rsidP="0005079B">
      <w:pPr>
        <w:spacing w:after="120" w:line="288" w:lineRule="auto"/>
        <w:contextualSpacing/>
        <w:mirrorIndents/>
        <w:rPr>
          <w:lang w:val="tr-TR"/>
        </w:rPr>
      </w:pPr>
    </w:p>
    <w:p w14:paraId="149577E3" w14:textId="7CF936C1" w:rsidR="009F0122" w:rsidRPr="00717282" w:rsidRDefault="009F0122" w:rsidP="009942E7">
      <w:pPr>
        <w:bidi/>
        <w:spacing w:after="120" w:line="288" w:lineRule="auto"/>
        <w:contextualSpacing/>
        <w:mirrorIndents/>
        <w:jc w:val="both"/>
        <w:rPr>
          <w:lang w:val="tr-TR"/>
        </w:rPr>
      </w:pPr>
      <w:r w:rsidRPr="00717282">
        <w:rPr>
          <w:lang w:val="tr-TR"/>
        </w:rPr>
        <w:t xml:space="preserve">يرى الاتحاد الأوروبي أن التعليم المهني هو جوهر التحول الرقمي الأخضر. </w:t>
      </w:r>
      <w:r w:rsidR="0005079B" w:rsidRPr="00717282">
        <w:rPr>
          <w:lang w:val="tr-TR"/>
        </w:rPr>
        <w:t>في هذا السياق، تدعم أدوات السياسة، مثل أجندة المهارات الأوروبية، وميثاق المهارات، ومنظمة ESCO، وإطار الشهادات الصغيرة، تعزيز الصلة بين التعليم وسوق العمل. وتماشيًا مع هذه السياسات، يعزز مشروع VRinVET دمج التقنيات الرقمية في عمليات التعلم. علاوة على ذلك، يتماشى المشروع مع تركيز مركز CEDEFOP على "المهارات الرقمية والخضراء". يعتمد نجاح التحول الرقمي في التعليم المهني على قيادة المعلمين لهذا التحول التربوي. وقد صُمم مشروع VRinVET لتمكين هذه القيادة.</w:t>
      </w:r>
    </w:p>
    <w:p w14:paraId="5246296A" w14:textId="06F3F6E8" w:rsidR="009F0122" w:rsidRPr="00717282" w:rsidRDefault="009F0122" w:rsidP="009942E7">
      <w:pPr>
        <w:bidi/>
        <w:spacing w:after="120" w:line="288" w:lineRule="auto"/>
        <w:contextualSpacing/>
        <w:mirrorIndents/>
        <w:jc w:val="both"/>
        <w:rPr>
          <w:lang w:val="tr-TR"/>
        </w:rPr>
      </w:pPr>
      <w:r w:rsidRPr="00717282">
        <w:rPr>
          <w:lang w:val="tr-TR"/>
        </w:rPr>
        <w:t>يُقسّم هذا الكتيب إلى عشرة فصول مترابطة لتدريب المعلمين خطوة بخطوة. يُساعد هذا الكتيب المعلمين العاملين في مجال التدريب المهني القائم على الواقع الافتراضي على:</w:t>
      </w:r>
    </w:p>
    <w:p w14:paraId="68AFA3F8" w14:textId="77777777" w:rsidR="009F0122" w:rsidRPr="00717282" w:rsidRDefault="009F0122" w:rsidP="0005079B">
      <w:pPr>
        <w:numPr>
          <w:ilvl w:val="0"/>
          <w:numId w:val="10"/>
        </w:numPr>
        <w:bidi/>
        <w:spacing w:after="120" w:line="288" w:lineRule="auto"/>
        <w:contextualSpacing/>
        <w:mirrorIndents/>
        <w:rPr>
          <w:lang w:val="tr-TR"/>
        </w:rPr>
      </w:pPr>
      <w:r w:rsidRPr="00717282">
        <w:rPr>
          <w:lang w:val="tr-TR"/>
        </w:rPr>
        <w:t>التعامل مع عملية التصميم التعليمي بوعي،</w:t>
      </w:r>
    </w:p>
    <w:p w14:paraId="3532407A" w14:textId="77777777" w:rsidR="009F0122" w:rsidRPr="00717282" w:rsidRDefault="009F0122" w:rsidP="0005079B">
      <w:pPr>
        <w:numPr>
          <w:ilvl w:val="0"/>
          <w:numId w:val="10"/>
        </w:numPr>
        <w:bidi/>
        <w:spacing w:after="120" w:line="288" w:lineRule="auto"/>
        <w:contextualSpacing/>
        <w:mirrorIndents/>
        <w:rPr>
          <w:lang w:val="tr-TR"/>
        </w:rPr>
      </w:pPr>
      <w:r w:rsidRPr="00717282">
        <w:rPr>
          <w:lang w:val="tr-TR"/>
        </w:rPr>
        <w:lastRenderedPageBreak/>
        <w:t>لكي نتمكن من تحويل النظرية إلى ممارسة،</w:t>
      </w:r>
    </w:p>
    <w:p w14:paraId="6B4EA6D5" w14:textId="77777777" w:rsidR="0022289C" w:rsidRPr="00717282" w:rsidRDefault="009F0122" w:rsidP="0005079B">
      <w:pPr>
        <w:numPr>
          <w:ilvl w:val="0"/>
          <w:numId w:val="10"/>
        </w:numPr>
        <w:bidi/>
        <w:spacing w:after="120" w:line="288" w:lineRule="auto"/>
        <w:contextualSpacing/>
        <w:mirrorIndents/>
        <w:rPr>
          <w:lang w:val="tr-TR"/>
        </w:rPr>
      </w:pPr>
      <w:r w:rsidRPr="00717282">
        <w:rPr>
          <w:lang w:val="tr-TR"/>
        </w:rPr>
        <w:t xml:space="preserve">إلى تمكينهم من خلق تجارب تعليمية مبتكرة بالتنسيق مع القطاع </w:t>
      </w:r>
      <w:r w:rsidRPr="00717282">
        <w:rPr>
          <w:lang w:val="tr-TR"/>
        </w:rPr>
        <w:br/>
        <w:t>.</w:t>
      </w:r>
    </w:p>
    <w:p w14:paraId="4F156962" w14:textId="77777777" w:rsidR="009942E7" w:rsidRDefault="009942E7" w:rsidP="0005079B">
      <w:pPr>
        <w:spacing w:after="120" w:line="288" w:lineRule="auto"/>
        <w:contextualSpacing/>
        <w:mirrorIndents/>
        <w:rPr>
          <w:lang w:val="tr-TR"/>
        </w:rPr>
      </w:pPr>
    </w:p>
    <w:p w14:paraId="2941ED8B" w14:textId="6A3003F9" w:rsidR="0005079B" w:rsidRPr="00717282" w:rsidRDefault="009F0122" w:rsidP="0005079B">
      <w:pPr>
        <w:bidi/>
        <w:spacing w:after="120" w:line="288" w:lineRule="auto"/>
        <w:contextualSpacing/>
        <w:mirrorIndents/>
        <w:rPr>
          <w:lang w:val="tr-TR"/>
        </w:rPr>
      </w:pPr>
      <w:r w:rsidRPr="00717282">
        <w:rPr>
          <w:lang w:val="tr-TR"/>
        </w:rPr>
        <w:t>"لا يمكن للتكنولوجيا أن تحل محل المعلم الجيد، ولكن مع التصميم التعليمي الصحيح، فإنها يمكن أن تحمل المعلم الجيد إلى المستقبل."</w:t>
      </w:r>
    </w:p>
    <w:p w14:paraId="4002EC4F" w14:textId="4D574D6B" w:rsidR="009F0122" w:rsidRPr="00717282" w:rsidRDefault="009F0122" w:rsidP="00CF1B39">
      <w:pPr>
        <w:pStyle w:val="Balk1"/>
        <w:bidi/>
        <w:rPr>
          <w:rFonts w:asciiTheme="minorHAnsi" w:hAnsiTheme="minorHAnsi"/>
          <w:sz w:val="22"/>
          <w:szCs w:val="22"/>
          <w:lang w:val="tr-TR"/>
        </w:rPr>
      </w:pPr>
      <w:bookmarkStart w:id="1" w:name="_Toc212992688"/>
      <w:r w:rsidRPr="00717282">
        <w:rPr>
          <w:rFonts w:asciiTheme="minorHAnsi" w:hAnsiTheme="minorHAnsi"/>
          <w:sz w:val="22"/>
          <w:szCs w:val="22"/>
          <w:lang w:val="tr-TR"/>
        </w:rPr>
        <w:t>2. مقدمة في تصميم المناهج الدراسية</w:t>
      </w:r>
      <w:bookmarkEnd w:id="1"/>
    </w:p>
    <w:p w14:paraId="19E39147" w14:textId="69398C21" w:rsidR="009F0122" w:rsidRPr="00717282" w:rsidRDefault="009F0122" w:rsidP="0005079B">
      <w:pPr>
        <w:bidi/>
        <w:spacing w:after="120" w:line="288" w:lineRule="auto"/>
        <w:contextualSpacing/>
        <w:mirrorIndents/>
        <w:rPr>
          <w:b/>
          <w:bCs/>
          <w:lang w:val="tr-TR"/>
        </w:rPr>
      </w:pPr>
      <w:r w:rsidRPr="00717282">
        <w:rPr>
          <w:b/>
          <w:bCs/>
          <w:lang w:val="tr-TR"/>
        </w:rPr>
        <w:t>2.1 ما هو المنهج الدراسي؟</w:t>
      </w:r>
    </w:p>
    <w:p w14:paraId="4795390D" w14:textId="77777777" w:rsidR="009942E7" w:rsidRDefault="009F0122" w:rsidP="0005079B">
      <w:pPr>
        <w:bidi/>
        <w:spacing w:after="120" w:line="288" w:lineRule="auto"/>
        <w:contextualSpacing/>
        <w:mirrorIndents/>
        <w:jc w:val="both"/>
        <w:rPr>
          <w:lang w:val="tr-TR"/>
        </w:rPr>
      </w:pPr>
      <w:r w:rsidRPr="00717282">
        <w:rPr>
          <w:lang w:val="tr-TR"/>
        </w:rPr>
        <w:t>المنهج الدراسي ليس مجرد قائمة بمحتوى المقررات الدراسية، بل هو خارطة طريق تعليمية شاملة تُحدد المعارف والمهارات والمواقف التي سيكتسبها الطلاب، وبأي أساليب. باختصار، المنهج الدراسي هو خطة منهجية تُجيب على أسئلة "ما الذي سيُدرّس، وكيف سيُدرّس، ومتى وكيف سيُقيّم". في التعليم المهني، يهدف المنهج الدراسي إلى تزويد الطلاب ليس فقط بالمعرفة، بل أيضًا بالمهارات العملية. لذلك، يجب أن يُوازن المنهج الدراسي الفعال بين المعرفة النظرية وفرص التعلم العملية.</w:t>
      </w:r>
    </w:p>
    <w:p w14:paraId="6662665E" w14:textId="0378AD19" w:rsidR="009F0122" w:rsidRPr="00717282" w:rsidRDefault="009F0122" w:rsidP="0005079B">
      <w:pPr>
        <w:bidi/>
        <w:spacing w:after="120" w:line="288" w:lineRule="auto"/>
        <w:contextualSpacing/>
        <w:mirrorIndents/>
        <w:jc w:val="both"/>
        <w:rPr>
          <w:lang w:val="tr-TR"/>
        </w:rPr>
      </w:pPr>
      <w:r w:rsidRPr="00717282">
        <w:rPr>
          <w:lang w:val="tr-TR"/>
        </w:rPr>
        <w:br/>
        <w:t>"إن المنهج الدراسي المعد جيدًا لا يُعد الطلاب للامتحانات فحسب، بل للحياة أيضًا."</w:t>
      </w:r>
    </w:p>
    <w:p w14:paraId="21F4F492" w14:textId="77777777" w:rsidR="0005079B" w:rsidRPr="00717282" w:rsidRDefault="0005079B" w:rsidP="0005079B">
      <w:pPr>
        <w:spacing w:after="120" w:line="288" w:lineRule="auto"/>
        <w:contextualSpacing/>
        <w:mirrorIndents/>
        <w:rPr>
          <w:b/>
          <w:bCs/>
          <w:lang w:val="tr-TR"/>
        </w:rPr>
      </w:pPr>
    </w:p>
    <w:p w14:paraId="67FE0807" w14:textId="123F5036" w:rsidR="009F0122" w:rsidRPr="00717282" w:rsidRDefault="009F0122" w:rsidP="0005079B">
      <w:pPr>
        <w:bidi/>
        <w:spacing w:after="120" w:line="288" w:lineRule="auto"/>
        <w:contextualSpacing/>
        <w:mirrorIndents/>
        <w:rPr>
          <w:b/>
          <w:bCs/>
          <w:lang w:val="tr-TR"/>
        </w:rPr>
      </w:pPr>
      <w:r w:rsidRPr="00717282">
        <w:rPr>
          <w:b/>
          <w:bCs/>
          <w:lang w:val="tr-TR"/>
        </w:rPr>
        <w:t>2.2 مكونات المنهج الدراسي</w:t>
      </w:r>
    </w:p>
    <w:p w14:paraId="1786D341" w14:textId="5C89CDBD" w:rsidR="009F0122" w:rsidRPr="00717282" w:rsidRDefault="009F0122" w:rsidP="0005079B">
      <w:pPr>
        <w:bidi/>
        <w:spacing w:after="120" w:line="288" w:lineRule="auto"/>
        <w:contextualSpacing/>
        <w:mirrorIndents/>
        <w:rPr>
          <w:lang w:val="tr-TR"/>
        </w:rPr>
      </w:pPr>
      <w:r w:rsidRPr="00717282">
        <w:rPr>
          <w:lang w:val="tr-TR"/>
        </w:rPr>
        <w:t>لكي يكون المنهج الدراسي فعالاً، لا بد من تصميم وبناء المكونات الخمسة الرئيسية التالية بطريقة متوازنة:</w:t>
      </w:r>
    </w:p>
    <w:tbl>
      <w:tblPr>
        <w:tblStyle w:val="KlavuzTablo6-Renkli-Vurgu5"/>
        <w:tblW w:w="0" w:type="auto"/>
        <w:tblLook w:val="04A0" w:firstRow="1" w:lastRow="0" w:firstColumn="1" w:lastColumn="0" w:noHBand="0" w:noVBand="1"/>
      </w:tblPr>
      <w:tblGrid>
        <w:gridCol w:w="1909"/>
        <w:gridCol w:w="3109"/>
        <w:gridCol w:w="4604"/>
      </w:tblGrid>
      <w:tr w:rsidR="009F0122" w:rsidRPr="00717282" w14:paraId="6E82E9B0"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A632EDE" w14:textId="77777777" w:rsidR="009F0122" w:rsidRPr="00717282" w:rsidRDefault="009F0122" w:rsidP="0005079B">
            <w:pPr>
              <w:bidi/>
              <w:spacing w:after="120" w:line="288" w:lineRule="auto"/>
              <w:contextualSpacing/>
              <w:mirrorIndents/>
              <w:rPr>
                <w:lang w:val="tr-TR"/>
              </w:rPr>
            </w:pPr>
            <w:r w:rsidRPr="00717282">
              <w:rPr>
                <w:lang w:val="tr-TR"/>
              </w:rPr>
              <w:t>عنصر</w:t>
            </w:r>
          </w:p>
        </w:tc>
        <w:tc>
          <w:tcPr>
            <w:tcW w:w="0" w:type="auto"/>
            <w:hideMark/>
          </w:tcPr>
          <w:p w14:paraId="3A09D4B7"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تعريف</w:t>
            </w:r>
          </w:p>
        </w:tc>
        <w:tc>
          <w:tcPr>
            <w:tcW w:w="0" w:type="auto"/>
            <w:hideMark/>
          </w:tcPr>
          <w:p w14:paraId="263230B2"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مثال</w:t>
            </w:r>
          </w:p>
        </w:tc>
      </w:tr>
      <w:tr w:rsidR="009F0122" w:rsidRPr="00717282" w14:paraId="33E402CF"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F4BFAA7" w14:textId="77777777" w:rsidR="009F0122" w:rsidRPr="00717282" w:rsidRDefault="009F0122" w:rsidP="0005079B">
            <w:pPr>
              <w:bidi/>
              <w:spacing w:after="120" w:line="288" w:lineRule="auto"/>
              <w:contextualSpacing/>
              <w:mirrorIndents/>
              <w:rPr>
                <w:lang w:val="tr-TR"/>
              </w:rPr>
            </w:pPr>
            <w:r w:rsidRPr="00717282">
              <w:rPr>
                <w:lang w:val="tr-TR"/>
              </w:rPr>
              <w:t>أهداف</w:t>
            </w:r>
          </w:p>
        </w:tc>
        <w:tc>
          <w:tcPr>
            <w:tcW w:w="0" w:type="auto"/>
            <w:hideMark/>
          </w:tcPr>
          <w:p w14:paraId="10DB99EF"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الأهداف العامة لبرنامج التدريب</w:t>
            </w:r>
          </w:p>
        </w:tc>
        <w:tc>
          <w:tcPr>
            <w:tcW w:w="0" w:type="auto"/>
            <w:hideMark/>
          </w:tcPr>
          <w:p w14:paraId="53AD2151"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لتحسين الوعي بالسلامة المهنية</w:t>
            </w:r>
          </w:p>
        </w:tc>
      </w:tr>
      <w:tr w:rsidR="009F0122" w:rsidRPr="00717282" w14:paraId="7544E447"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D4C85A2" w14:textId="77777777" w:rsidR="009F0122" w:rsidRPr="00717282" w:rsidRDefault="009F0122" w:rsidP="0005079B">
            <w:pPr>
              <w:bidi/>
              <w:spacing w:after="120" w:line="288" w:lineRule="auto"/>
              <w:contextualSpacing/>
              <w:mirrorIndents/>
              <w:rPr>
                <w:lang w:val="tr-TR"/>
              </w:rPr>
            </w:pPr>
            <w:r w:rsidRPr="00717282">
              <w:rPr>
                <w:lang w:val="tr-TR"/>
              </w:rPr>
              <w:t>محتويات</w:t>
            </w:r>
          </w:p>
        </w:tc>
        <w:tc>
          <w:tcPr>
            <w:tcW w:w="0" w:type="auto"/>
            <w:hideMark/>
          </w:tcPr>
          <w:p w14:paraId="0BAF67CE"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المعرفة والمهارات والقيم التي يجب تدريسها</w:t>
            </w:r>
          </w:p>
        </w:tc>
        <w:tc>
          <w:tcPr>
            <w:tcW w:w="0" w:type="auto"/>
            <w:hideMark/>
          </w:tcPr>
          <w:p w14:paraId="632DF60B"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الدوائر الكهربائية وتقنيات اللحام</w:t>
            </w:r>
          </w:p>
        </w:tc>
      </w:tr>
      <w:tr w:rsidR="009F0122" w:rsidRPr="009942E7" w14:paraId="0299BE1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EF6614A" w14:textId="77777777" w:rsidR="009F0122" w:rsidRPr="00717282" w:rsidRDefault="009F0122" w:rsidP="0005079B">
            <w:pPr>
              <w:bidi/>
              <w:spacing w:after="120" w:line="288" w:lineRule="auto"/>
              <w:contextualSpacing/>
              <w:mirrorIndents/>
              <w:rPr>
                <w:lang w:val="tr-TR"/>
              </w:rPr>
            </w:pPr>
            <w:r w:rsidRPr="00717282">
              <w:rPr>
                <w:lang w:val="tr-TR"/>
              </w:rPr>
              <w:t>الأساليب والاستراتيجيات</w:t>
            </w:r>
          </w:p>
        </w:tc>
        <w:tc>
          <w:tcPr>
            <w:tcW w:w="0" w:type="auto"/>
            <w:hideMark/>
          </w:tcPr>
          <w:p w14:paraId="7CFF4A7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كيف سيتم التعلم</w:t>
            </w:r>
          </w:p>
        </w:tc>
        <w:tc>
          <w:tcPr>
            <w:tcW w:w="0" w:type="auto"/>
            <w:hideMark/>
          </w:tcPr>
          <w:p w14:paraId="68D9B24A"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العرض التوضيحي والمحاكاة والتعلم القائم على المشاريع</w:t>
            </w:r>
          </w:p>
        </w:tc>
      </w:tr>
      <w:tr w:rsidR="009F0122" w:rsidRPr="00717282" w14:paraId="549B9D32"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F1E3FD6" w14:textId="77777777" w:rsidR="009F0122" w:rsidRPr="00717282" w:rsidRDefault="009F0122" w:rsidP="0005079B">
            <w:pPr>
              <w:bidi/>
              <w:spacing w:after="120" w:line="288" w:lineRule="auto"/>
              <w:contextualSpacing/>
              <w:mirrorIndents/>
              <w:rPr>
                <w:lang w:val="tr-TR"/>
              </w:rPr>
            </w:pPr>
            <w:r w:rsidRPr="00717282">
              <w:rPr>
                <w:lang w:val="tr-TR"/>
              </w:rPr>
              <w:t>القياس والتقييم</w:t>
            </w:r>
          </w:p>
        </w:tc>
        <w:tc>
          <w:tcPr>
            <w:tcW w:w="0" w:type="auto"/>
            <w:hideMark/>
          </w:tcPr>
          <w:p w14:paraId="2683D986"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كيفية قياس التعلم</w:t>
            </w:r>
          </w:p>
        </w:tc>
        <w:tc>
          <w:tcPr>
            <w:tcW w:w="0" w:type="auto"/>
            <w:hideMark/>
          </w:tcPr>
          <w:p w14:paraId="2B3CBFEC"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مهمة الأداء، مقياس التقييم، اختبار سيناريو ما بعد الواقع الافتراضي</w:t>
            </w:r>
          </w:p>
        </w:tc>
      </w:tr>
      <w:tr w:rsidR="009F0122" w:rsidRPr="00717282" w14:paraId="1A6C17B4"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0EA668C" w14:textId="77777777" w:rsidR="009F0122" w:rsidRPr="00717282" w:rsidRDefault="009F0122" w:rsidP="0005079B">
            <w:pPr>
              <w:bidi/>
              <w:spacing w:after="120" w:line="288" w:lineRule="auto"/>
              <w:contextualSpacing/>
              <w:mirrorIndents/>
              <w:rPr>
                <w:lang w:val="tr-TR"/>
              </w:rPr>
            </w:pPr>
            <w:r w:rsidRPr="00717282">
              <w:rPr>
                <w:lang w:val="tr-TR"/>
              </w:rPr>
              <w:t>الملاحظات والمراجعة</w:t>
            </w:r>
          </w:p>
        </w:tc>
        <w:tc>
          <w:tcPr>
            <w:tcW w:w="0" w:type="auto"/>
            <w:hideMark/>
          </w:tcPr>
          <w:p w14:paraId="6B6CEB76"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ردود الفعل لتحسين البرنامج</w:t>
            </w:r>
          </w:p>
        </w:tc>
        <w:tc>
          <w:tcPr>
            <w:tcW w:w="0" w:type="auto"/>
            <w:hideMark/>
          </w:tcPr>
          <w:p w14:paraId="4C920F91"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استطلاعات رأي الطلاب وأصحاب العمل</w:t>
            </w:r>
          </w:p>
        </w:tc>
      </w:tr>
    </w:tbl>
    <w:p w14:paraId="11183FE7" w14:textId="27503A2C" w:rsidR="009F0122" w:rsidRPr="00717282" w:rsidRDefault="009F0122" w:rsidP="0005079B">
      <w:pPr>
        <w:bidi/>
        <w:spacing w:after="120" w:line="288" w:lineRule="auto"/>
        <w:contextualSpacing/>
        <w:mirrorIndents/>
        <w:rPr>
          <w:lang w:val="tr-TR"/>
        </w:rPr>
      </w:pPr>
      <w:r w:rsidRPr="00717282">
        <w:rPr>
          <w:lang w:val="tr-TR"/>
        </w:rPr>
        <w:br/>
        <w:t>في التدريب القائم على الواقع الافتراضي، يُعاد تعريف عنصر "المنهجية" من خلال التكنولوجيا. تُتيح البيئات الافتراضية للطلاب مشاركةً فعّالة، وتكرارًا، وتطبيقًا خاليًا من الأخطاء.</w:t>
      </w:r>
    </w:p>
    <w:p w14:paraId="52A8011B" w14:textId="77777777" w:rsidR="0005079B" w:rsidRPr="00717282" w:rsidRDefault="0005079B" w:rsidP="0005079B">
      <w:pPr>
        <w:spacing w:after="120" w:line="288" w:lineRule="auto"/>
        <w:contextualSpacing/>
        <w:mirrorIndents/>
        <w:rPr>
          <w:b/>
          <w:bCs/>
          <w:lang w:val="tr-TR"/>
        </w:rPr>
      </w:pPr>
    </w:p>
    <w:p w14:paraId="6A582CF9" w14:textId="0CA936CD" w:rsidR="009F0122" w:rsidRPr="00717282" w:rsidRDefault="009F0122" w:rsidP="0005079B">
      <w:pPr>
        <w:bidi/>
        <w:spacing w:after="120" w:line="288" w:lineRule="auto"/>
        <w:contextualSpacing/>
        <w:mirrorIndents/>
        <w:rPr>
          <w:b/>
          <w:bCs/>
          <w:lang w:val="tr-TR"/>
        </w:rPr>
      </w:pPr>
      <w:r w:rsidRPr="00717282">
        <w:rPr>
          <w:b/>
          <w:bCs/>
          <w:lang w:val="tr-TR"/>
        </w:rPr>
        <w:t>2.3 العلاقة بين الإطار الأوروبي للمؤهلات (EQF) والمناهج الدراسية</w:t>
      </w:r>
    </w:p>
    <w:p w14:paraId="53C2452A" w14:textId="77777777" w:rsidR="009F0122" w:rsidRPr="00717282" w:rsidRDefault="009F0122" w:rsidP="0005079B">
      <w:pPr>
        <w:bidi/>
        <w:spacing w:after="120" w:line="288" w:lineRule="auto"/>
        <w:contextualSpacing/>
        <w:mirrorIndents/>
        <w:rPr>
          <w:lang w:val="tr-TR"/>
        </w:rPr>
      </w:pPr>
      <w:r w:rsidRPr="00717282">
        <w:rPr>
          <w:lang w:val="tr-TR"/>
        </w:rPr>
        <w:t xml:space="preserve">الإطار الأوروبي للمؤهلات (EQF) هيكلًا من ثمانية مستويات، تُحددها </w:t>
      </w:r>
      <w:r w:rsidRPr="00717282">
        <w:rPr>
          <w:lang w:val="tr-TR"/>
        </w:rPr>
        <w:br/>
      </w:r>
      <w:r w:rsidRPr="00717282">
        <w:rPr>
          <w:b/>
          <w:bCs/>
          <w:lang w:val="tr-TR"/>
        </w:rPr>
        <w:t xml:space="preserve">نتائج التعلم الفردية. ويعتمد </w:t>
      </w:r>
      <w:r w:rsidRPr="00717282">
        <w:rPr>
          <w:lang w:val="tr-TR"/>
        </w:rPr>
        <w:t xml:space="preserve">هذا النظام على سؤال "ماذا يستطيع الطالب </w:t>
      </w:r>
      <w:r w:rsidRPr="00717282">
        <w:rPr>
          <w:b/>
          <w:bCs/>
          <w:lang w:val="tr-TR"/>
        </w:rPr>
        <w:t>فعله؟" بدلاً من "ماذا يعرف الطالب؟ "</w:t>
      </w:r>
    </w:p>
    <w:tbl>
      <w:tblPr>
        <w:tblStyle w:val="KlavuzTablo6-Renkli-Vurgu5"/>
        <w:tblW w:w="0" w:type="auto"/>
        <w:tblLook w:val="04A0" w:firstRow="1" w:lastRow="0" w:firstColumn="1" w:lastColumn="0" w:noHBand="0" w:noVBand="1"/>
      </w:tblPr>
      <w:tblGrid>
        <w:gridCol w:w="2598"/>
        <w:gridCol w:w="3247"/>
        <w:gridCol w:w="2781"/>
      </w:tblGrid>
      <w:tr w:rsidR="009F0122" w:rsidRPr="00717282" w14:paraId="5998C2C5"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EE44DFF" w14:textId="77777777" w:rsidR="009F0122" w:rsidRPr="00717282" w:rsidRDefault="009F0122" w:rsidP="0005079B">
            <w:pPr>
              <w:bidi/>
              <w:spacing w:after="120" w:line="288" w:lineRule="auto"/>
              <w:contextualSpacing/>
              <w:mirrorIndents/>
              <w:rPr>
                <w:lang w:val="tr-TR"/>
              </w:rPr>
            </w:pPr>
            <w:r w:rsidRPr="00717282">
              <w:rPr>
                <w:lang w:val="tr-TR"/>
              </w:rPr>
              <w:t>مستوى الإطار الأوروبي للمؤهلات</w:t>
            </w:r>
          </w:p>
        </w:tc>
        <w:tc>
          <w:tcPr>
            <w:tcW w:w="0" w:type="auto"/>
            <w:hideMark/>
          </w:tcPr>
          <w:p w14:paraId="7791257F"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تعريف</w:t>
            </w:r>
          </w:p>
        </w:tc>
        <w:tc>
          <w:tcPr>
            <w:tcW w:w="0" w:type="auto"/>
            <w:hideMark/>
          </w:tcPr>
          <w:p w14:paraId="16586EA1"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مثال</w:t>
            </w:r>
          </w:p>
        </w:tc>
      </w:tr>
      <w:tr w:rsidR="009F0122" w:rsidRPr="00717282" w14:paraId="2562CEEE"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74E6D1" w14:textId="77777777" w:rsidR="009F0122" w:rsidRPr="00717282" w:rsidRDefault="009F0122" w:rsidP="0005079B">
            <w:pPr>
              <w:bidi/>
              <w:spacing w:after="120" w:line="288" w:lineRule="auto"/>
              <w:contextualSpacing/>
              <w:mirrorIndents/>
              <w:rPr>
                <w:lang w:val="tr-TR"/>
              </w:rPr>
            </w:pPr>
            <w:r w:rsidRPr="00717282">
              <w:rPr>
                <w:lang w:val="tr-TR"/>
              </w:rPr>
              <w:t>المستوى 3-4</w:t>
            </w:r>
          </w:p>
        </w:tc>
        <w:tc>
          <w:tcPr>
            <w:tcW w:w="0" w:type="auto"/>
            <w:hideMark/>
          </w:tcPr>
          <w:p w14:paraId="23C7C54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المهارات التقنية لما بعد المرحلة الثانوية</w:t>
            </w:r>
          </w:p>
        </w:tc>
        <w:tc>
          <w:tcPr>
            <w:tcW w:w="0" w:type="auto"/>
            <w:hideMark/>
          </w:tcPr>
          <w:p w14:paraId="41E911F6"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فني حاصل على شهادة الثانوية المهنية</w:t>
            </w:r>
          </w:p>
        </w:tc>
      </w:tr>
      <w:tr w:rsidR="009F0122" w:rsidRPr="00717282" w14:paraId="2E93042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AA93BA7" w14:textId="77777777" w:rsidR="009F0122" w:rsidRPr="00717282" w:rsidRDefault="009F0122" w:rsidP="0005079B">
            <w:pPr>
              <w:bidi/>
              <w:spacing w:after="120" w:line="288" w:lineRule="auto"/>
              <w:contextualSpacing/>
              <w:mirrorIndents/>
              <w:rPr>
                <w:lang w:val="tr-TR"/>
              </w:rPr>
            </w:pPr>
            <w:r w:rsidRPr="00717282">
              <w:rPr>
                <w:lang w:val="tr-TR"/>
              </w:rPr>
              <w:t>المستوى 5</w:t>
            </w:r>
          </w:p>
        </w:tc>
        <w:tc>
          <w:tcPr>
            <w:tcW w:w="0" w:type="auto"/>
            <w:hideMark/>
          </w:tcPr>
          <w:p w14:paraId="2962628A"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التعليم العالي قصير المدى (المدرسة المهنية)</w:t>
            </w:r>
          </w:p>
        </w:tc>
        <w:tc>
          <w:tcPr>
            <w:tcW w:w="0" w:type="auto"/>
            <w:hideMark/>
          </w:tcPr>
          <w:p w14:paraId="3E6B1F0D"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فني تطبيقي</w:t>
            </w:r>
          </w:p>
        </w:tc>
      </w:tr>
      <w:tr w:rsidR="009F0122" w:rsidRPr="00717282" w14:paraId="1C27132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913ECA4" w14:textId="77777777" w:rsidR="009F0122" w:rsidRPr="00717282" w:rsidRDefault="009F0122" w:rsidP="0005079B">
            <w:pPr>
              <w:bidi/>
              <w:spacing w:after="120" w:line="288" w:lineRule="auto"/>
              <w:contextualSpacing/>
              <w:mirrorIndents/>
              <w:rPr>
                <w:lang w:val="tr-TR"/>
              </w:rPr>
            </w:pPr>
            <w:r w:rsidRPr="00717282">
              <w:rPr>
                <w:lang w:val="tr-TR"/>
              </w:rPr>
              <w:t>المستويات 6-8</w:t>
            </w:r>
          </w:p>
        </w:tc>
        <w:tc>
          <w:tcPr>
            <w:tcW w:w="0" w:type="auto"/>
            <w:hideMark/>
          </w:tcPr>
          <w:p w14:paraId="6C6A358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من درجة البكالوريوس إلى درجة الدكتوراه</w:t>
            </w:r>
          </w:p>
        </w:tc>
        <w:tc>
          <w:tcPr>
            <w:tcW w:w="0" w:type="auto"/>
            <w:hideMark/>
          </w:tcPr>
          <w:p w14:paraId="41956A98"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مهندس، خبير</w:t>
            </w:r>
          </w:p>
        </w:tc>
      </w:tr>
    </w:tbl>
    <w:p w14:paraId="6E4A441C" w14:textId="77777777" w:rsidR="009942E7" w:rsidRDefault="009942E7" w:rsidP="0005079B">
      <w:pPr>
        <w:spacing w:after="120" w:line="288" w:lineRule="auto"/>
        <w:contextualSpacing/>
        <w:mirrorIndents/>
        <w:rPr>
          <w:lang w:val="tr-TR"/>
        </w:rPr>
      </w:pPr>
    </w:p>
    <w:p w14:paraId="547F37E8" w14:textId="2DA6AD12" w:rsidR="009F0122" w:rsidRPr="00717282" w:rsidRDefault="009F0122" w:rsidP="009942E7">
      <w:pPr>
        <w:bidi/>
        <w:spacing w:after="120" w:line="288" w:lineRule="auto"/>
        <w:contextualSpacing/>
        <w:mirrorIndents/>
        <w:jc w:val="both"/>
        <w:rPr>
          <w:lang w:val="tr-TR"/>
        </w:rPr>
      </w:pPr>
      <w:r w:rsidRPr="00717282">
        <w:rPr>
          <w:lang w:val="tr-TR"/>
        </w:rPr>
        <w:t xml:space="preserve">المناهج المُطوّرة ضمن مشروع VRinVET على الكفاءات </w:t>
      </w:r>
      <w:r w:rsidRPr="00717282">
        <w:rPr>
          <w:b/>
          <w:bCs/>
          <w:lang w:val="tr-TR"/>
        </w:rPr>
        <w:t xml:space="preserve">في المستوى الرابع من إطار المؤهلات الأوروبي (EQF) </w:t>
      </w:r>
      <w:r w:rsidRPr="00717282">
        <w:rPr>
          <w:lang w:val="tr-TR"/>
        </w:rPr>
        <w:t xml:space="preserve">، أي مستوى المدرسة الثانوية المهنية. في هذا المستوى، يُتوقع من الطلاب الوصول إلى المعلومات، وفهم العمليات، وأداء </w:t>
      </w:r>
      <w:r w:rsidRPr="00717282">
        <w:rPr>
          <w:b/>
          <w:bCs/>
          <w:lang w:val="tr-TR"/>
        </w:rPr>
        <w:t xml:space="preserve">المهام بمسؤولية. </w:t>
      </w:r>
      <w:r w:rsidR="0022289C" w:rsidRPr="00717282">
        <w:rPr>
          <w:lang w:val="tr-TR"/>
        </w:rPr>
        <w:t xml:space="preserve">يجب كتابة نتائج التعلم لكل دورة وفقًا لمستوى إطار المؤهلات الأوروبي؛ على سبيل المثال، يُفضّل استخدام عبارات "يستطيع الطالب". </w:t>
      </w:r>
      <w:r w:rsidRPr="00717282">
        <w:rPr>
          <w:lang w:val="tr-TR"/>
        </w:rPr>
        <w:br/>
      </w:r>
      <w:r w:rsidRPr="00717282">
        <w:rPr>
          <w:i/>
          <w:iCs/>
          <w:lang w:val="tr-TR"/>
        </w:rPr>
        <w:t>(مثال: "يستطيع الطالب تشغيل آلة لحام بأمان باستخدام محاكاة الواقع الافتراضي").</w:t>
      </w:r>
    </w:p>
    <w:p w14:paraId="1CBFFF13" w14:textId="77777777" w:rsidR="0005079B" w:rsidRPr="00717282" w:rsidRDefault="0005079B" w:rsidP="009942E7">
      <w:pPr>
        <w:spacing w:after="120" w:line="288" w:lineRule="auto"/>
        <w:contextualSpacing/>
        <w:mirrorIndents/>
        <w:jc w:val="both"/>
        <w:rPr>
          <w:b/>
          <w:bCs/>
          <w:lang w:val="tr-TR"/>
        </w:rPr>
      </w:pPr>
    </w:p>
    <w:p w14:paraId="2F909CB8" w14:textId="338552A3" w:rsidR="009F0122" w:rsidRPr="00717282" w:rsidRDefault="009F0122" w:rsidP="0005079B">
      <w:pPr>
        <w:bidi/>
        <w:spacing w:after="120" w:line="288" w:lineRule="auto"/>
        <w:contextualSpacing/>
        <w:mirrorIndents/>
        <w:rPr>
          <w:b/>
          <w:bCs/>
          <w:lang w:val="tr-TR"/>
        </w:rPr>
      </w:pPr>
      <w:r w:rsidRPr="00717282">
        <w:rPr>
          <w:b/>
          <w:bCs/>
          <w:lang w:val="tr-TR"/>
        </w:rPr>
        <w:t>2.4 نهج المناهج الدراسية القائمة على الكفاءة</w:t>
      </w:r>
    </w:p>
    <w:p w14:paraId="59D905BA" w14:textId="77777777" w:rsidR="009F0122" w:rsidRPr="00717282" w:rsidRDefault="009F0122" w:rsidP="0005079B">
      <w:pPr>
        <w:bidi/>
        <w:spacing w:after="120" w:line="288" w:lineRule="auto"/>
        <w:contextualSpacing/>
        <w:mirrorIndents/>
        <w:rPr>
          <w:lang w:val="tr-TR"/>
        </w:rPr>
      </w:pPr>
      <w:r w:rsidRPr="00717282">
        <w:rPr>
          <w:lang w:val="tr-TR"/>
        </w:rPr>
        <w:t xml:space="preserve">التدريب المهني الحديث </w:t>
      </w:r>
      <w:r w:rsidRPr="00717282">
        <w:rPr>
          <w:b/>
          <w:bCs/>
          <w:lang w:val="tr-TR"/>
        </w:rPr>
        <w:t xml:space="preserve">إلى تطوير الكفاءة، لا مجرد حفظ المعلومات </w:t>
      </w:r>
      <w:r w:rsidRPr="00717282">
        <w:rPr>
          <w:lang w:val="tr-TR"/>
        </w:rPr>
        <w:t xml:space="preserve">. </w:t>
      </w:r>
      <w:r w:rsidRPr="00717282">
        <w:rPr>
          <w:lang w:val="tr-TR"/>
        </w:rPr>
        <w:br/>
        <w:t>الكفاءة هي مجموع عناصر المعرفة والمهارات والسلوك.</w:t>
      </w:r>
    </w:p>
    <w:tbl>
      <w:tblPr>
        <w:tblStyle w:val="KlavuzTablo6-Renkli-Vurgu5"/>
        <w:tblW w:w="0" w:type="auto"/>
        <w:tblLook w:val="04A0" w:firstRow="1" w:lastRow="0" w:firstColumn="1" w:lastColumn="0" w:noHBand="0" w:noVBand="1"/>
      </w:tblPr>
      <w:tblGrid>
        <w:gridCol w:w="660"/>
        <w:gridCol w:w="1808"/>
        <w:gridCol w:w="3268"/>
      </w:tblGrid>
      <w:tr w:rsidR="009F0122" w:rsidRPr="00717282" w14:paraId="1BEB0638"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BD83F6" w14:textId="77777777" w:rsidR="009F0122" w:rsidRPr="00717282" w:rsidRDefault="009F0122" w:rsidP="0005079B">
            <w:pPr>
              <w:bidi/>
              <w:spacing w:after="120" w:line="288" w:lineRule="auto"/>
              <w:contextualSpacing/>
              <w:mirrorIndents/>
              <w:rPr>
                <w:lang w:val="tr-TR"/>
              </w:rPr>
            </w:pPr>
            <w:r w:rsidRPr="00717282">
              <w:rPr>
                <w:lang w:val="tr-TR"/>
              </w:rPr>
              <w:t>عنصر</w:t>
            </w:r>
          </w:p>
        </w:tc>
        <w:tc>
          <w:tcPr>
            <w:tcW w:w="0" w:type="auto"/>
            <w:hideMark/>
          </w:tcPr>
          <w:p w14:paraId="027C7AF1"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توضيح</w:t>
            </w:r>
          </w:p>
        </w:tc>
        <w:tc>
          <w:tcPr>
            <w:tcW w:w="0" w:type="auto"/>
            <w:hideMark/>
          </w:tcPr>
          <w:p w14:paraId="7C852BB7"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مثال الواقع الافتراضي</w:t>
            </w:r>
          </w:p>
        </w:tc>
      </w:tr>
      <w:tr w:rsidR="009F0122" w:rsidRPr="00717282" w14:paraId="463F562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25A4AC4" w14:textId="77777777" w:rsidR="009F0122" w:rsidRPr="00717282" w:rsidRDefault="009F0122" w:rsidP="0005079B">
            <w:pPr>
              <w:bidi/>
              <w:spacing w:after="120" w:line="288" w:lineRule="auto"/>
              <w:contextualSpacing/>
              <w:mirrorIndents/>
              <w:rPr>
                <w:lang w:val="tr-TR"/>
              </w:rPr>
            </w:pPr>
            <w:r w:rsidRPr="00717282">
              <w:rPr>
                <w:lang w:val="tr-TR"/>
              </w:rPr>
              <w:t>معرفة</w:t>
            </w:r>
          </w:p>
        </w:tc>
        <w:tc>
          <w:tcPr>
            <w:tcW w:w="0" w:type="auto"/>
            <w:hideMark/>
          </w:tcPr>
          <w:p w14:paraId="7CF3126C"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يظهر ما تعرفه</w:t>
            </w:r>
          </w:p>
        </w:tc>
        <w:tc>
          <w:tcPr>
            <w:tcW w:w="0" w:type="auto"/>
            <w:hideMark/>
          </w:tcPr>
          <w:p w14:paraId="1416B58B"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تحديد أجزاء آلة اللحام</w:t>
            </w:r>
          </w:p>
        </w:tc>
      </w:tr>
      <w:tr w:rsidR="009F0122" w:rsidRPr="009942E7" w14:paraId="728F21E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6D9335F" w14:textId="77777777" w:rsidR="009F0122" w:rsidRPr="00717282" w:rsidRDefault="009F0122" w:rsidP="0005079B">
            <w:pPr>
              <w:bidi/>
              <w:spacing w:after="120" w:line="288" w:lineRule="auto"/>
              <w:contextualSpacing/>
              <w:mirrorIndents/>
              <w:rPr>
                <w:lang w:val="tr-TR"/>
              </w:rPr>
            </w:pPr>
            <w:r w:rsidRPr="00717282">
              <w:rPr>
                <w:lang w:val="tr-TR"/>
              </w:rPr>
              <w:t>مهارة</w:t>
            </w:r>
          </w:p>
        </w:tc>
        <w:tc>
          <w:tcPr>
            <w:tcW w:w="0" w:type="auto"/>
            <w:hideMark/>
          </w:tcPr>
          <w:p w14:paraId="55947A22"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يظهر ما يمكنك فعله</w:t>
            </w:r>
          </w:p>
        </w:tc>
        <w:tc>
          <w:tcPr>
            <w:tcW w:w="0" w:type="auto"/>
            <w:hideMark/>
          </w:tcPr>
          <w:p w14:paraId="3C1E5427"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يقوم بعمليات اللحام في بيئة الواقع الافتراضي</w:t>
            </w:r>
          </w:p>
        </w:tc>
      </w:tr>
      <w:tr w:rsidR="009F0122" w:rsidRPr="00717282" w14:paraId="2368711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8155F0E" w14:textId="77777777" w:rsidR="009F0122" w:rsidRPr="00717282" w:rsidRDefault="009F0122" w:rsidP="0005079B">
            <w:pPr>
              <w:bidi/>
              <w:spacing w:after="120" w:line="288" w:lineRule="auto"/>
              <w:contextualSpacing/>
              <w:mirrorIndents/>
              <w:rPr>
                <w:lang w:val="tr-TR"/>
              </w:rPr>
            </w:pPr>
            <w:r w:rsidRPr="00717282">
              <w:rPr>
                <w:lang w:val="tr-TR"/>
              </w:rPr>
              <w:t>سلوك</w:t>
            </w:r>
          </w:p>
        </w:tc>
        <w:tc>
          <w:tcPr>
            <w:tcW w:w="0" w:type="auto"/>
            <w:hideMark/>
          </w:tcPr>
          <w:p w14:paraId="66EC93E5"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إنه يظهر كيف تتصرف</w:t>
            </w:r>
          </w:p>
        </w:tc>
        <w:tc>
          <w:tcPr>
            <w:tcW w:w="0" w:type="auto"/>
            <w:hideMark/>
          </w:tcPr>
          <w:p w14:paraId="1CF2A31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يعمل وفقا لقواعد السلامة</w:t>
            </w:r>
          </w:p>
        </w:tc>
      </w:tr>
    </w:tbl>
    <w:p w14:paraId="6FE78495" w14:textId="77777777" w:rsidR="0005079B" w:rsidRPr="00717282" w:rsidRDefault="0005079B" w:rsidP="0005079B">
      <w:pPr>
        <w:spacing w:after="120" w:line="288" w:lineRule="auto"/>
        <w:contextualSpacing/>
        <w:mirrorIndents/>
        <w:rPr>
          <w:lang w:val="tr-TR"/>
        </w:rPr>
      </w:pPr>
    </w:p>
    <w:p w14:paraId="78C76C39" w14:textId="76158B13" w:rsidR="009F0122" w:rsidRPr="00717282" w:rsidRDefault="009F0122" w:rsidP="0005079B">
      <w:pPr>
        <w:bidi/>
        <w:spacing w:after="120" w:line="288" w:lineRule="auto"/>
        <w:contextualSpacing/>
        <w:mirrorIndents/>
        <w:rPr>
          <w:lang w:val="tr-TR"/>
        </w:rPr>
      </w:pPr>
      <w:r w:rsidRPr="00717282">
        <w:rPr>
          <w:lang w:val="tr-TR"/>
        </w:rPr>
        <w:t xml:space="preserve">في هذا النهج، لا يُقاس النجاح بالاختبارات النظرية فحسب، بل أيضًا </w:t>
      </w:r>
      <w:r w:rsidRPr="00717282">
        <w:rPr>
          <w:b/>
          <w:bCs/>
          <w:lang w:val="tr-TR"/>
        </w:rPr>
        <w:t xml:space="preserve">بأداء الطلاب في المهام </w:t>
      </w:r>
      <w:r w:rsidRPr="00717282">
        <w:rPr>
          <w:lang w:val="tr-TR"/>
        </w:rPr>
        <w:t>. لذا، تُعدّ السيناريوهات القائمة على الواقع الافتراضي من أقوى أدوات التعلم القائم على الكفاءة.</w:t>
      </w:r>
    </w:p>
    <w:p w14:paraId="158FC3FD" w14:textId="270BCAC4" w:rsidR="009F0122" w:rsidRPr="00717282" w:rsidRDefault="009F0122" w:rsidP="0005079B">
      <w:pPr>
        <w:spacing w:after="120" w:line="288" w:lineRule="auto"/>
        <w:contextualSpacing/>
        <w:mirrorIndents/>
        <w:rPr>
          <w:lang w:val="tr-TR"/>
        </w:rPr>
      </w:pPr>
    </w:p>
    <w:p w14:paraId="475E8F5C" w14:textId="4EF155AB" w:rsidR="009F0122" w:rsidRPr="00717282" w:rsidRDefault="009F0122" w:rsidP="0005079B">
      <w:pPr>
        <w:bidi/>
        <w:spacing w:after="120" w:line="288" w:lineRule="auto"/>
        <w:contextualSpacing/>
        <w:mirrorIndents/>
        <w:rPr>
          <w:b/>
          <w:bCs/>
          <w:lang w:val="tr-TR"/>
        </w:rPr>
      </w:pPr>
      <w:r w:rsidRPr="00717282">
        <w:rPr>
          <w:b/>
          <w:bCs/>
          <w:lang w:val="tr-TR"/>
        </w:rPr>
        <w:t>2.5 أنواع المناهج الدراسية ومجالات استخدامها</w:t>
      </w:r>
    </w:p>
    <w:tbl>
      <w:tblPr>
        <w:tblStyle w:val="KlavuzTablo6-Renkli-Vurgu5"/>
        <w:tblW w:w="0" w:type="auto"/>
        <w:tblLook w:val="04A0" w:firstRow="1" w:lastRow="0" w:firstColumn="1" w:lastColumn="0" w:noHBand="0" w:noVBand="1"/>
      </w:tblPr>
      <w:tblGrid>
        <w:gridCol w:w="1982"/>
        <w:gridCol w:w="2851"/>
        <w:gridCol w:w="2620"/>
      </w:tblGrid>
      <w:tr w:rsidR="009F0122" w:rsidRPr="00717282" w14:paraId="3D54055C"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1AE9D15" w14:textId="77777777" w:rsidR="009F0122" w:rsidRPr="00717282" w:rsidRDefault="009F0122" w:rsidP="0005079B">
            <w:pPr>
              <w:bidi/>
              <w:spacing w:after="120" w:line="288" w:lineRule="auto"/>
              <w:contextualSpacing/>
              <w:mirrorIndents/>
              <w:rPr>
                <w:lang w:val="tr-TR"/>
              </w:rPr>
            </w:pPr>
            <w:r w:rsidRPr="00717282">
              <w:rPr>
                <w:lang w:val="tr-TR"/>
              </w:rPr>
              <w:t>يكتب</w:t>
            </w:r>
          </w:p>
        </w:tc>
        <w:tc>
          <w:tcPr>
            <w:tcW w:w="0" w:type="auto"/>
            <w:hideMark/>
          </w:tcPr>
          <w:p w14:paraId="72CCEE3E"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ميزة</w:t>
            </w:r>
          </w:p>
        </w:tc>
        <w:tc>
          <w:tcPr>
            <w:tcW w:w="0" w:type="auto"/>
            <w:hideMark/>
          </w:tcPr>
          <w:p w14:paraId="3ADCA288"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مجال الاستخدام</w:t>
            </w:r>
          </w:p>
        </w:tc>
      </w:tr>
      <w:tr w:rsidR="009F0122" w:rsidRPr="00717282" w14:paraId="38B3A5E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B5E7EF9" w14:textId="77777777" w:rsidR="009F0122" w:rsidRPr="00717282" w:rsidRDefault="009F0122" w:rsidP="0005079B">
            <w:pPr>
              <w:bidi/>
              <w:spacing w:after="120" w:line="288" w:lineRule="auto"/>
              <w:contextualSpacing/>
              <w:mirrorIndents/>
              <w:rPr>
                <w:lang w:val="tr-TR"/>
              </w:rPr>
            </w:pPr>
            <w:r w:rsidRPr="00717282">
              <w:rPr>
                <w:lang w:val="tr-TR"/>
              </w:rPr>
              <w:t>المنهج الشامل</w:t>
            </w:r>
          </w:p>
        </w:tc>
        <w:tc>
          <w:tcPr>
            <w:tcW w:w="0" w:type="auto"/>
            <w:hideMark/>
          </w:tcPr>
          <w:p w14:paraId="533A0D84"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الإطار العام الذي يغطي جميع الوحدات</w:t>
            </w:r>
          </w:p>
        </w:tc>
        <w:tc>
          <w:tcPr>
            <w:tcW w:w="0" w:type="auto"/>
            <w:hideMark/>
          </w:tcPr>
          <w:p w14:paraId="752572D7"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التخطيط على المستوى المؤسسي</w:t>
            </w:r>
          </w:p>
        </w:tc>
      </w:tr>
      <w:tr w:rsidR="009F0122" w:rsidRPr="00717282" w14:paraId="4C1E4C1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EF07C3D" w14:textId="77777777" w:rsidR="009F0122" w:rsidRPr="00717282" w:rsidRDefault="009F0122" w:rsidP="0005079B">
            <w:pPr>
              <w:bidi/>
              <w:spacing w:after="120" w:line="288" w:lineRule="auto"/>
              <w:contextualSpacing/>
              <w:mirrorIndents/>
              <w:rPr>
                <w:lang w:val="tr-TR"/>
              </w:rPr>
            </w:pPr>
            <w:r w:rsidRPr="00717282">
              <w:rPr>
                <w:lang w:val="tr-TR"/>
              </w:rPr>
              <w:t>المنهج الدراسي المعياري</w:t>
            </w:r>
          </w:p>
        </w:tc>
        <w:tc>
          <w:tcPr>
            <w:tcW w:w="0" w:type="auto"/>
            <w:hideMark/>
          </w:tcPr>
          <w:p w14:paraId="4ADB0A86"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هيكل محدد لكل مهارة</w:t>
            </w:r>
          </w:p>
        </w:tc>
        <w:tc>
          <w:tcPr>
            <w:tcW w:w="0" w:type="auto"/>
            <w:hideMark/>
          </w:tcPr>
          <w:p w14:paraId="502F92C4"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الوحدات المهنية والدورات القصيرة</w:t>
            </w:r>
          </w:p>
        </w:tc>
      </w:tr>
      <w:tr w:rsidR="009F0122" w:rsidRPr="00717282" w14:paraId="02E8435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15A9F05" w14:textId="77777777" w:rsidR="009F0122" w:rsidRPr="00717282" w:rsidRDefault="009F0122" w:rsidP="0005079B">
            <w:pPr>
              <w:bidi/>
              <w:spacing w:after="120" w:line="288" w:lineRule="auto"/>
              <w:contextualSpacing/>
              <w:mirrorIndents/>
              <w:rPr>
                <w:lang w:val="tr-TR"/>
              </w:rPr>
            </w:pPr>
            <w:r w:rsidRPr="00717282">
              <w:rPr>
                <w:lang w:val="tr-TR"/>
              </w:rPr>
              <w:t>المنهج الدراسي المصغر</w:t>
            </w:r>
          </w:p>
        </w:tc>
        <w:tc>
          <w:tcPr>
            <w:tcW w:w="0" w:type="auto"/>
            <w:hideMark/>
          </w:tcPr>
          <w:p w14:paraId="4C935C48"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التركيز على نتيجة تعليمية واحدة</w:t>
            </w:r>
          </w:p>
        </w:tc>
        <w:tc>
          <w:tcPr>
            <w:tcW w:w="0" w:type="auto"/>
            <w:hideMark/>
          </w:tcPr>
          <w:p w14:paraId="4C480B59"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برامج الاعتماد الجزئي</w:t>
            </w:r>
          </w:p>
        </w:tc>
      </w:tr>
    </w:tbl>
    <w:p w14:paraId="132F81E4" w14:textId="77777777" w:rsidR="0005079B" w:rsidRPr="00717282" w:rsidRDefault="0005079B" w:rsidP="0005079B">
      <w:pPr>
        <w:spacing w:after="120" w:line="288" w:lineRule="auto"/>
        <w:contextualSpacing/>
        <w:mirrorIndents/>
        <w:rPr>
          <w:b/>
          <w:bCs/>
          <w:lang w:val="tr-TR"/>
        </w:rPr>
      </w:pPr>
    </w:p>
    <w:p w14:paraId="3204E502" w14:textId="2096B78F" w:rsidR="009F0122" w:rsidRPr="00717282" w:rsidRDefault="009F0122" w:rsidP="0005079B">
      <w:pPr>
        <w:bidi/>
        <w:spacing w:after="120" w:line="288" w:lineRule="auto"/>
        <w:contextualSpacing/>
        <w:mirrorIndents/>
        <w:rPr>
          <w:b/>
          <w:bCs/>
          <w:lang w:val="tr-TR"/>
        </w:rPr>
      </w:pPr>
      <w:r w:rsidRPr="00717282">
        <w:rPr>
          <w:b/>
          <w:bCs/>
          <w:lang w:val="tr-TR"/>
        </w:rPr>
        <w:t>2.6 المبادئ التي يجب مراعاتها في تصميم المناهج الدراسية</w:t>
      </w:r>
    </w:p>
    <w:p w14:paraId="00D24C2E" w14:textId="77777777" w:rsidR="009F0122" w:rsidRPr="00717282" w:rsidRDefault="009F0122" w:rsidP="0005079B">
      <w:pPr>
        <w:numPr>
          <w:ilvl w:val="0"/>
          <w:numId w:val="11"/>
        </w:numPr>
        <w:bidi/>
        <w:spacing w:after="120" w:line="288" w:lineRule="auto"/>
        <w:contextualSpacing/>
        <w:mirrorIndents/>
        <w:rPr>
          <w:lang w:val="tr-TR"/>
        </w:rPr>
      </w:pPr>
      <w:r w:rsidRPr="00717282">
        <w:rPr>
          <w:b/>
          <w:bCs/>
          <w:lang w:val="tr-TR"/>
        </w:rPr>
        <w:t xml:space="preserve">ينبغي أن يعتمد على الاحتياجات الحقيقية </w:t>
      </w:r>
      <w:r w:rsidRPr="00717282">
        <w:rPr>
          <w:lang w:val="tr-TR"/>
        </w:rPr>
        <w:t>- ينبغي تحليل المتطلبات الحالية والمستقبلية للصناعة.</w:t>
      </w:r>
    </w:p>
    <w:p w14:paraId="1EC13B02" w14:textId="77777777" w:rsidR="009F0122" w:rsidRPr="00717282" w:rsidRDefault="009F0122" w:rsidP="0005079B">
      <w:pPr>
        <w:numPr>
          <w:ilvl w:val="0"/>
          <w:numId w:val="11"/>
        </w:numPr>
        <w:bidi/>
        <w:spacing w:after="120" w:line="288" w:lineRule="auto"/>
        <w:contextualSpacing/>
        <w:mirrorIndents/>
        <w:rPr>
          <w:lang w:val="tr-TR"/>
        </w:rPr>
      </w:pPr>
      <w:r w:rsidRPr="00717282">
        <w:rPr>
          <w:b/>
          <w:bCs/>
          <w:lang w:val="tr-TR"/>
        </w:rPr>
        <w:t xml:space="preserve">ينبغي أن يكون التركيز على الطالب </w:t>
      </w:r>
      <w:r w:rsidRPr="00717282">
        <w:rPr>
          <w:lang w:val="tr-TR"/>
        </w:rPr>
        <w:t>- ينبغي تفضيل الأساليب التي تضمن المشاركة الفعالة للطالب.</w:t>
      </w:r>
    </w:p>
    <w:p w14:paraId="76017B57" w14:textId="77777777" w:rsidR="009F0122" w:rsidRPr="00717282" w:rsidRDefault="009F0122" w:rsidP="0005079B">
      <w:pPr>
        <w:numPr>
          <w:ilvl w:val="0"/>
          <w:numId w:val="11"/>
        </w:numPr>
        <w:bidi/>
        <w:spacing w:after="120" w:line="288" w:lineRule="auto"/>
        <w:contextualSpacing/>
        <w:mirrorIndents/>
        <w:rPr>
          <w:lang w:val="tr-TR"/>
        </w:rPr>
      </w:pPr>
      <w:r w:rsidRPr="00717282">
        <w:rPr>
          <w:b/>
          <w:bCs/>
          <w:lang w:val="tr-TR"/>
        </w:rPr>
        <w:t xml:space="preserve">ينبغي أن يكون موجهًا نحو الممارسة </w:t>
      </w:r>
      <w:r w:rsidRPr="00717282">
        <w:rPr>
          <w:lang w:val="tr-TR"/>
        </w:rPr>
        <w:t>- وينبغي أن يدعم الطلاب للتعلم من خلال الممارسة.</w:t>
      </w:r>
    </w:p>
    <w:p w14:paraId="31E5A61D" w14:textId="77777777" w:rsidR="009F0122" w:rsidRPr="00717282" w:rsidRDefault="009F0122" w:rsidP="0005079B">
      <w:pPr>
        <w:numPr>
          <w:ilvl w:val="0"/>
          <w:numId w:val="11"/>
        </w:numPr>
        <w:bidi/>
        <w:spacing w:after="120" w:line="288" w:lineRule="auto"/>
        <w:contextualSpacing/>
        <w:mirrorIndents/>
        <w:rPr>
          <w:lang w:val="tr-TR"/>
        </w:rPr>
      </w:pPr>
      <w:r w:rsidRPr="00717282">
        <w:rPr>
          <w:b/>
          <w:bCs/>
          <w:lang w:val="tr-TR"/>
        </w:rPr>
        <w:t xml:space="preserve">يجب أن يكون مرنا وقابلا للتحديث </w:t>
      </w:r>
      <w:r w:rsidRPr="00717282">
        <w:rPr>
          <w:lang w:val="tr-TR"/>
        </w:rPr>
        <w:t>- يجب أن يكون قادرا على التكيف بسرعة مع التغيرات التكنولوجية.</w:t>
      </w:r>
    </w:p>
    <w:p w14:paraId="52227F2D" w14:textId="77777777" w:rsidR="009F0122" w:rsidRPr="00717282" w:rsidRDefault="009F0122" w:rsidP="0005079B">
      <w:pPr>
        <w:numPr>
          <w:ilvl w:val="0"/>
          <w:numId w:val="11"/>
        </w:numPr>
        <w:bidi/>
        <w:spacing w:after="120" w:line="288" w:lineRule="auto"/>
        <w:contextualSpacing/>
        <w:mirrorIndents/>
        <w:rPr>
          <w:lang w:val="tr-TR"/>
        </w:rPr>
      </w:pPr>
      <w:r w:rsidRPr="00717282">
        <w:rPr>
          <w:b/>
          <w:bCs/>
          <w:lang w:val="tr-TR"/>
        </w:rPr>
        <w:t xml:space="preserve">يجب أن يكون مرتبطًا بالتقييم </w:t>
      </w:r>
      <w:r w:rsidRPr="00717282">
        <w:rPr>
          <w:lang w:val="tr-TR"/>
        </w:rPr>
        <w:t>- يجب أن يكون لكل هدف مؤشرات قابلة للقياس.</w:t>
      </w:r>
    </w:p>
    <w:p w14:paraId="1075B69F" w14:textId="018B3083" w:rsidR="009F0122" w:rsidRPr="00717282" w:rsidRDefault="009F0122" w:rsidP="0005079B">
      <w:pPr>
        <w:spacing w:after="120" w:line="288" w:lineRule="auto"/>
        <w:contextualSpacing/>
        <w:mirrorIndents/>
        <w:rPr>
          <w:lang w:val="tr-TR"/>
        </w:rPr>
      </w:pPr>
    </w:p>
    <w:p w14:paraId="0EEB9A00" w14:textId="53D0D2A0" w:rsidR="009F0122" w:rsidRPr="00717282" w:rsidRDefault="009F0122" w:rsidP="0005079B">
      <w:pPr>
        <w:bidi/>
        <w:spacing w:after="120" w:line="288" w:lineRule="auto"/>
        <w:contextualSpacing/>
        <w:mirrorIndents/>
        <w:rPr>
          <w:b/>
          <w:bCs/>
          <w:lang w:val="tr-TR"/>
        </w:rPr>
      </w:pPr>
      <w:r w:rsidRPr="00717282">
        <w:rPr>
          <w:b/>
          <w:bCs/>
          <w:lang w:val="tr-TR"/>
        </w:rPr>
        <w:t>2.7 تصميم المناهج الدراسية في سياق الواقع الافتراضي والتدريب المهني</w:t>
      </w:r>
    </w:p>
    <w:p w14:paraId="7F7FBA3A" w14:textId="77777777" w:rsidR="009F0122" w:rsidRPr="00717282" w:rsidRDefault="009F0122" w:rsidP="0005079B">
      <w:pPr>
        <w:bidi/>
        <w:spacing w:after="120" w:line="288" w:lineRule="auto"/>
        <w:contextualSpacing/>
        <w:mirrorIndents/>
        <w:rPr>
          <w:lang w:val="tr-TR"/>
        </w:rPr>
      </w:pPr>
      <w:r w:rsidRPr="00717282">
        <w:rPr>
          <w:lang w:val="tr-TR"/>
        </w:rPr>
        <w:t>يختلف المنهج الدراسي المعتمد على الواقع الافتراضي عن بيئة الفصل الدراسي التقليدية من خلال:</w:t>
      </w:r>
    </w:p>
    <w:p w14:paraId="6218472B" w14:textId="77777777" w:rsidR="009F0122" w:rsidRPr="00717282" w:rsidRDefault="009F0122" w:rsidP="0005079B">
      <w:pPr>
        <w:numPr>
          <w:ilvl w:val="0"/>
          <w:numId w:val="12"/>
        </w:numPr>
        <w:bidi/>
        <w:spacing w:after="120" w:line="288" w:lineRule="auto"/>
        <w:contextualSpacing/>
        <w:mirrorIndents/>
        <w:rPr>
          <w:lang w:val="tr-TR"/>
        </w:rPr>
      </w:pPr>
      <w:r w:rsidRPr="00717282">
        <w:rPr>
          <w:b/>
          <w:bCs/>
          <w:lang w:val="tr-TR"/>
        </w:rPr>
        <w:t xml:space="preserve">التعلم القائم على الفعل </w:t>
      </w:r>
      <w:r w:rsidRPr="00717282">
        <w:rPr>
          <w:lang w:val="tr-TR"/>
        </w:rPr>
        <w:t>(التعلم من خلال الممارسة)،</w:t>
      </w:r>
    </w:p>
    <w:p w14:paraId="586F1F73" w14:textId="77777777" w:rsidR="009F0122" w:rsidRPr="00717282" w:rsidRDefault="009F0122" w:rsidP="0005079B">
      <w:pPr>
        <w:numPr>
          <w:ilvl w:val="0"/>
          <w:numId w:val="12"/>
        </w:numPr>
        <w:bidi/>
        <w:spacing w:after="120" w:line="288" w:lineRule="auto"/>
        <w:contextualSpacing/>
        <w:mirrorIndents/>
        <w:rPr>
          <w:lang w:val="tr-TR"/>
        </w:rPr>
      </w:pPr>
      <w:r w:rsidRPr="00717282">
        <w:rPr>
          <w:b/>
          <w:bCs/>
          <w:lang w:val="tr-TR"/>
        </w:rPr>
        <w:t xml:space="preserve">الدورة التجريبية </w:t>
      </w:r>
      <w:r w:rsidRPr="00717282">
        <w:rPr>
          <w:lang w:val="tr-TR"/>
        </w:rPr>
        <w:t>(كولب)،</w:t>
      </w:r>
    </w:p>
    <w:p w14:paraId="3A166F05" w14:textId="77777777" w:rsidR="009F0122" w:rsidRPr="00717282" w:rsidRDefault="009F0122" w:rsidP="0005079B">
      <w:pPr>
        <w:numPr>
          <w:ilvl w:val="0"/>
          <w:numId w:val="12"/>
        </w:numPr>
        <w:bidi/>
        <w:spacing w:after="120" w:line="288" w:lineRule="auto"/>
        <w:contextualSpacing/>
        <w:mirrorIndents/>
        <w:rPr>
          <w:lang w:val="tr-TR"/>
        </w:rPr>
      </w:pPr>
      <w:r w:rsidRPr="00717282">
        <w:rPr>
          <w:lang w:val="tr-TR"/>
        </w:rPr>
        <w:t xml:space="preserve">يركز على </w:t>
      </w:r>
      <w:r w:rsidRPr="00717282">
        <w:rPr>
          <w:b/>
          <w:bCs/>
          <w:lang w:val="tr-TR"/>
        </w:rPr>
        <w:t xml:space="preserve">التعلم من الأخطاء </w:t>
      </w:r>
      <w:r w:rsidRPr="00717282">
        <w:rPr>
          <w:lang w:val="tr-TR"/>
        </w:rPr>
        <w:t>(أساليب المحاكاة الآمنة) .</w:t>
      </w:r>
      <w:r w:rsidRPr="00717282">
        <w:rPr>
          <w:lang w:val="tr-TR"/>
        </w:rPr>
        <w:br/>
      </w:r>
    </w:p>
    <w:p w14:paraId="32C34CB1" w14:textId="1668BCD9" w:rsidR="009F0122" w:rsidRPr="00717282" w:rsidRDefault="009F0122" w:rsidP="0005079B">
      <w:pPr>
        <w:bidi/>
        <w:spacing w:after="120" w:line="288" w:lineRule="auto"/>
        <w:contextualSpacing/>
        <w:mirrorIndents/>
        <w:rPr>
          <w:lang w:val="tr-TR"/>
        </w:rPr>
      </w:pPr>
      <w:r w:rsidRPr="00717282">
        <w:rPr>
          <w:lang w:val="tr-TR"/>
        </w:rPr>
        <w:t xml:space="preserve">يتيح هذا النموذج للمعلمين إعادة تعريف بيئة التعلم: </w:t>
      </w:r>
      <w:r w:rsidRPr="00717282">
        <w:rPr>
          <w:lang w:val="tr-TR"/>
        </w:rPr>
        <w:br/>
        <w:t>حيث أصبح الفصل الدراسي الآن خط إنتاج افتراضي؛ والمختبر هو مساحة المحاكاة؛ والتقييم هو تحليل الأداء الرقمي.</w:t>
      </w:r>
    </w:p>
    <w:p w14:paraId="0E71C9FF" w14:textId="5BF34DA5" w:rsidR="009F0122" w:rsidRPr="00717282" w:rsidRDefault="009F0122" w:rsidP="00CF1B39">
      <w:pPr>
        <w:pStyle w:val="Balk1"/>
        <w:bidi/>
        <w:rPr>
          <w:rFonts w:asciiTheme="minorHAnsi" w:hAnsiTheme="minorHAnsi"/>
          <w:sz w:val="22"/>
          <w:szCs w:val="22"/>
          <w:lang w:val="tr-TR"/>
        </w:rPr>
      </w:pPr>
      <w:bookmarkStart w:id="2" w:name="_Toc212992689"/>
      <w:r w:rsidRPr="00717282">
        <w:rPr>
          <w:rFonts w:asciiTheme="minorHAnsi" w:hAnsiTheme="minorHAnsi"/>
          <w:sz w:val="22"/>
          <w:szCs w:val="22"/>
          <w:lang w:val="tr-TR"/>
        </w:rPr>
        <w:t>3. عملية إعداد المنهج الدراسي</w:t>
      </w:r>
      <w:bookmarkEnd w:id="2"/>
    </w:p>
    <w:p w14:paraId="3E5EEF43" w14:textId="4FB9A5E7" w:rsidR="009F0122" w:rsidRPr="00717282" w:rsidRDefault="009F0122" w:rsidP="0005079B">
      <w:pPr>
        <w:bidi/>
        <w:spacing w:after="120" w:line="288" w:lineRule="auto"/>
        <w:contextualSpacing/>
        <w:mirrorIndents/>
        <w:rPr>
          <w:b/>
          <w:bCs/>
          <w:lang w:val="tr-TR"/>
        </w:rPr>
      </w:pPr>
      <w:r w:rsidRPr="00717282">
        <w:rPr>
          <w:b/>
          <w:bCs/>
          <w:lang w:val="tr-TR"/>
        </w:rPr>
        <w:t>3.1 الغرض ونطاق العملية</w:t>
      </w:r>
    </w:p>
    <w:p w14:paraId="5B0DBCF2" w14:textId="77777777" w:rsidR="009F0122" w:rsidRPr="009942E7" w:rsidRDefault="009F0122" w:rsidP="0005079B">
      <w:pPr>
        <w:bidi/>
        <w:spacing w:after="120" w:line="288" w:lineRule="auto"/>
        <w:contextualSpacing/>
        <w:mirrorIndents/>
        <w:rPr>
          <w:lang w:val="tr-TR"/>
        </w:rPr>
      </w:pPr>
      <w:r w:rsidRPr="009942E7">
        <w:rPr>
          <w:lang w:val="tr-TR"/>
        </w:rPr>
        <w:t xml:space="preserve">عملية تطوير المناهج الدراسية هي المرحلة التي تصمم فيها المؤسسات التعليمية برامج دراسية جديدة مصممة خصيصًا لتلبية احتياجات الجمهور المستهدف، ومتطلبات القطاعات المختلفة، والتطورات التكنولوجية. </w:t>
      </w:r>
      <w:r w:rsidRPr="009942E7">
        <w:rPr>
          <w:lang w:val="tr-TR"/>
        </w:rPr>
        <w:br/>
        <w:t>ولا تقتصر هذه العملية على إنتاج الوثائق فحسب، بل هي أيضًا دورة جودة تجمع البيانات وتُقيّمها وتُحدّثها باستمرار.</w:t>
      </w:r>
    </w:p>
    <w:p w14:paraId="3916876D" w14:textId="5C6AEB0E" w:rsidR="009F0122" w:rsidRDefault="009F0122" w:rsidP="0005079B">
      <w:pPr>
        <w:bidi/>
        <w:spacing w:after="120" w:line="288" w:lineRule="auto"/>
        <w:contextualSpacing/>
        <w:mirrorIndents/>
        <w:rPr>
          <w:lang w:val="tr-TR"/>
        </w:rPr>
      </w:pPr>
      <w:r w:rsidRPr="00717282">
        <w:rPr>
          <w:lang w:val="tr-TR"/>
        </w:rPr>
        <w:br/>
        <w:t>"المنهج الدراسي ليس خطة يتم إعدادها مرة واحدة ثم يتم التخلي عنها، بل هو كائن حي يتم تحديثه باستمرار."</w:t>
      </w:r>
    </w:p>
    <w:p w14:paraId="21561BBB" w14:textId="77777777" w:rsidR="009942E7" w:rsidRPr="00717282" w:rsidRDefault="009942E7" w:rsidP="0005079B">
      <w:pPr>
        <w:spacing w:after="120" w:line="288" w:lineRule="auto"/>
        <w:contextualSpacing/>
        <w:mirrorIndents/>
        <w:rPr>
          <w:lang w:val="tr-TR"/>
        </w:rPr>
      </w:pPr>
    </w:p>
    <w:p w14:paraId="756BDF1C" w14:textId="7C60753E" w:rsidR="009F0122" w:rsidRPr="00717282" w:rsidRDefault="009F0122" w:rsidP="0005079B">
      <w:pPr>
        <w:bidi/>
        <w:spacing w:after="120" w:line="288" w:lineRule="auto"/>
        <w:contextualSpacing/>
        <w:mirrorIndents/>
        <w:rPr>
          <w:b/>
          <w:bCs/>
          <w:lang w:val="tr-TR"/>
        </w:rPr>
      </w:pPr>
      <w:r w:rsidRPr="00717282">
        <w:rPr>
          <w:b/>
          <w:bCs/>
          <w:lang w:val="tr-TR"/>
        </w:rPr>
        <w:lastRenderedPageBreak/>
        <w:t>3.2 المرحلة 1 - تحليل الاحتياجات</w:t>
      </w:r>
    </w:p>
    <w:p w14:paraId="465B24AA" w14:textId="17C06AB5" w:rsidR="009F0122" w:rsidRPr="00717282" w:rsidRDefault="009F0122" w:rsidP="0005079B">
      <w:pPr>
        <w:bidi/>
        <w:spacing w:after="120" w:line="288" w:lineRule="auto"/>
        <w:contextualSpacing/>
        <w:mirrorIndents/>
        <w:rPr>
          <w:lang w:val="tr-TR"/>
        </w:rPr>
      </w:pPr>
      <w:r w:rsidRPr="00717282">
        <w:rPr>
          <w:lang w:val="tr-TR"/>
        </w:rPr>
        <w:t xml:space="preserve">الخطوة الأولى في تطوير المناهج الدراسية هي الإجابة على السؤال " </w:t>
      </w:r>
      <w:r w:rsidRPr="00717282">
        <w:rPr>
          <w:b/>
          <w:bCs/>
          <w:lang w:val="tr-TR"/>
        </w:rPr>
        <w:t>ما هي المعرفة والمهارات المطلوبة فعليًا؟ " يجب إجراء هذا التحليل في ثلاثة أبعاد:</w:t>
      </w:r>
    </w:p>
    <w:tbl>
      <w:tblPr>
        <w:tblStyle w:val="KlavuzTablo6-Renkli-Vurgu5"/>
        <w:tblW w:w="0" w:type="auto"/>
        <w:tblLook w:val="04A0" w:firstRow="1" w:lastRow="0" w:firstColumn="1" w:lastColumn="0" w:noHBand="0" w:noVBand="1"/>
      </w:tblPr>
      <w:tblGrid>
        <w:gridCol w:w="1623"/>
        <w:gridCol w:w="3592"/>
        <w:gridCol w:w="3367"/>
      </w:tblGrid>
      <w:tr w:rsidR="009F0122" w:rsidRPr="00717282" w14:paraId="5928E6C9"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9A7263" w14:textId="77777777" w:rsidR="009F0122" w:rsidRPr="00717282" w:rsidRDefault="009F0122" w:rsidP="0005079B">
            <w:pPr>
              <w:bidi/>
              <w:spacing w:after="120" w:line="288" w:lineRule="auto"/>
              <w:contextualSpacing/>
              <w:mirrorIndents/>
              <w:rPr>
                <w:lang w:val="tr-TR"/>
              </w:rPr>
            </w:pPr>
            <w:r w:rsidRPr="00717282">
              <w:rPr>
                <w:lang w:val="tr-TR"/>
              </w:rPr>
              <w:t>نوع التحليل</w:t>
            </w:r>
          </w:p>
        </w:tc>
        <w:tc>
          <w:tcPr>
            <w:tcW w:w="0" w:type="auto"/>
            <w:hideMark/>
          </w:tcPr>
          <w:p w14:paraId="0D2317A2"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هدف</w:t>
            </w:r>
          </w:p>
        </w:tc>
        <w:tc>
          <w:tcPr>
            <w:tcW w:w="0" w:type="auto"/>
            <w:hideMark/>
          </w:tcPr>
          <w:p w14:paraId="164E6943"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طريقة التطبيق</w:t>
            </w:r>
          </w:p>
        </w:tc>
      </w:tr>
      <w:tr w:rsidR="009F0122" w:rsidRPr="00717282" w14:paraId="17E428E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12A96BF" w14:textId="77777777" w:rsidR="009F0122" w:rsidRPr="00717282" w:rsidRDefault="009F0122" w:rsidP="0005079B">
            <w:pPr>
              <w:bidi/>
              <w:spacing w:after="120" w:line="288" w:lineRule="auto"/>
              <w:contextualSpacing/>
              <w:mirrorIndents/>
              <w:rPr>
                <w:lang w:val="tr-TR"/>
              </w:rPr>
            </w:pPr>
            <w:r w:rsidRPr="00717282">
              <w:rPr>
                <w:lang w:val="tr-TR"/>
              </w:rPr>
              <w:t>الاحتياجات التعليمية</w:t>
            </w:r>
          </w:p>
        </w:tc>
        <w:tc>
          <w:tcPr>
            <w:tcW w:w="0" w:type="auto"/>
            <w:hideMark/>
          </w:tcPr>
          <w:p w14:paraId="29E5DC2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ما هي المعرفة والمهارات التي يفتقر إليها الطالب؟</w:t>
            </w:r>
          </w:p>
        </w:tc>
        <w:tc>
          <w:tcPr>
            <w:tcW w:w="0" w:type="auto"/>
            <w:hideMark/>
          </w:tcPr>
          <w:p w14:paraId="723C8C6D"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الاختبار المسبق، الملاحظة، المسح</w:t>
            </w:r>
          </w:p>
        </w:tc>
      </w:tr>
      <w:tr w:rsidR="009F0122" w:rsidRPr="00717282" w14:paraId="3506553A"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7014689" w14:textId="77777777" w:rsidR="009F0122" w:rsidRPr="00717282" w:rsidRDefault="009F0122" w:rsidP="0005079B">
            <w:pPr>
              <w:bidi/>
              <w:spacing w:after="120" w:line="288" w:lineRule="auto"/>
              <w:contextualSpacing/>
              <w:mirrorIndents/>
              <w:rPr>
                <w:lang w:val="tr-TR"/>
              </w:rPr>
            </w:pPr>
            <w:r w:rsidRPr="00717282">
              <w:rPr>
                <w:lang w:val="tr-TR"/>
              </w:rPr>
              <w:t>الحاجة المؤسسية</w:t>
            </w:r>
          </w:p>
        </w:tc>
        <w:tc>
          <w:tcPr>
            <w:tcW w:w="0" w:type="auto"/>
            <w:hideMark/>
          </w:tcPr>
          <w:p w14:paraId="76FBC6D7"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هل المنهج الدراسي الحالي في المدرسة مناسب؟</w:t>
            </w:r>
          </w:p>
        </w:tc>
        <w:tc>
          <w:tcPr>
            <w:tcW w:w="0" w:type="auto"/>
            <w:hideMark/>
          </w:tcPr>
          <w:p w14:paraId="3408147A"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مراجعة البرنامج، اجتماعات المعلمين</w:t>
            </w:r>
          </w:p>
        </w:tc>
      </w:tr>
      <w:tr w:rsidR="009F0122" w:rsidRPr="009942E7" w14:paraId="554A13C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F0061CB" w14:textId="77777777" w:rsidR="009F0122" w:rsidRPr="00717282" w:rsidRDefault="009F0122" w:rsidP="0005079B">
            <w:pPr>
              <w:bidi/>
              <w:spacing w:after="120" w:line="288" w:lineRule="auto"/>
              <w:contextualSpacing/>
              <w:mirrorIndents/>
              <w:rPr>
                <w:lang w:val="tr-TR"/>
              </w:rPr>
            </w:pPr>
            <w:r w:rsidRPr="00717282">
              <w:rPr>
                <w:lang w:val="tr-TR"/>
              </w:rPr>
              <w:t>الاحتياجات القطاعية</w:t>
            </w:r>
          </w:p>
        </w:tc>
        <w:tc>
          <w:tcPr>
            <w:tcW w:w="0" w:type="auto"/>
            <w:hideMark/>
          </w:tcPr>
          <w:p w14:paraId="5CB48CC6"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ما هي توقعات عالم الأعمال؟</w:t>
            </w:r>
          </w:p>
        </w:tc>
        <w:tc>
          <w:tcPr>
            <w:tcW w:w="0" w:type="auto"/>
            <w:hideMark/>
          </w:tcPr>
          <w:p w14:paraId="15897494"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مقابلات أصحاب العمل وتقارير الغرف المهنية</w:t>
            </w:r>
          </w:p>
        </w:tc>
      </w:tr>
    </w:tbl>
    <w:p w14:paraId="2FF77EC8" w14:textId="77777777" w:rsidR="009942E7" w:rsidRDefault="009F0122" w:rsidP="009942E7">
      <w:pPr>
        <w:bidi/>
        <w:spacing w:after="120" w:line="288" w:lineRule="auto"/>
        <w:contextualSpacing/>
        <w:mirrorIndents/>
        <w:jc w:val="both"/>
        <w:rPr>
          <w:lang w:val="tr-TR"/>
        </w:rPr>
      </w:pPr>
      <w:r w:rsidRPr="00717282">
        <w:rPr>
          <w:lang w:val="tr-TR"/>
        </w:rPr>
        <w:br/>
        <w:t>وفي المقابلات مع ممثلي الصناعة، ينبغي أيضًا التساؤل عن "ما هي العمليات التجارية التي يمكن تدريسها باستخدام محاكاة الواقع الافتراضي".</w:t>
      </w:r>
    </w:p>
    <w:p w14:paraId="236FAF58" w14:textId="4BCA6E55" w:rsidR="009F0122" w:rsidRDefault="009F0122" w:rsidP="009942E7">
      <w:pPr>
        <w:bidi/>
        <w:spacing w:after="120" w:line="288" w:lineRule="auto"/>
        <w:contextualSpacing/>
        <w:mirrorIndents/>
        <w:jc w:val="both"/>
        <w:rPr>
          <w:lang w:val="tr-TR"/>
        </w:rPr>
      </w:pPr>
      <w:r w:rsidRPr="00717282">
        <w:rPr>
          <w:lang w:val="tr-TR"/>
        </w:rPr>
        <w:br/>
        <w:t>على سبيل المثال، يمكن نقل العمليات ذات المخاطر العالية مثل "سلامة اللحام" أو "معايرة الآلات" أو "اكتشاف الأعطال الكهربائية" إلى بيئة افتراضية.</w:t>
      </w:r>
    </w:p>
    <w:p w14:paraId="3834F1AE" w14:textId="77777777" w:rsidR="009942E7" w:rsidRPr="00717282" w:rsidRDefault="009942E7" w:rsidP="009942E7">
      <w:pPr>
        <w:spacing w:after="120" w:line="288" w:lineRule="auto"/>
        <w:contextualSpacing/>
        <w:mirrorIndents/>
        <w:jc w:val="both"/>
        <w:rPr>
          <w:lang w:val="tr-TR"/>
        </w:rPr>
      </w:pPr>
    </w:p>
    <w:p w14:paraId="0EA68D27" w14:textId="453DA180" w:rsidR="009F0122" w:rsidRPr="00717282" w:rsidRDefault="009F0122" w:rsidP="0005079B">
      <w:pPr>
        <w:bidi/>
        <w:spacing w:after="120" w:line="288" w:lineRule="auto"/>
        <w:contextualSpacing/>
        <w:mirrorIndents/>
        <w:rPr>
          <w:b/>
          <w:bCs/>
          <w:lang w:val="tr-TR"/>
        </w:rPr>
      </w:pPr>
      <w:r w:rsidRPr="00717282">
        <w:rPr>
          <w:b/>
          <w:bCs/>
          <w:lang w:val="tr-TR"/>
        </w:rPr>
        <w:t>3.3 المرحلة الثانية - تحليل ملف المتعلم</w:t>
      </w:r>
    </w:p>
    <w:p w14:paraId="2681BDE7" w14:textId="77EE8DBE" w:rsidR="009F0122" w:rsidRDefault="009F0122" w:rsidP="009942E7">
      <w:pPr>
        <w:bidi/>
        <w:spacing w:after="120" w:line="288" w:lineRule="auto"/>
        <w:contextualSpacing/>
        <w:mirrorIndents/>
        <w:jc w:val="both"/>
        <w:rPr>
          <w:lang w:val="tr-TR"/>
        </w:rPr>
      </w:pPr>
      <w:r w:rsidRPr="00717282">
        <w:rPr>
          <w:lang w:val="tr-TR"/>
        </w:rPr>
        <w:t>يبدأ المنهج الدراسي الفعال بمعرفة من هم الطلاب، وماذا يعرفون، وكيف يتعلمون، وما الذي يحفزهم على المشاركة في التعلم.</w:t>
      </w:r>
    </w:p>
    <w:p w14:paraId="452FBE49" w14:textId="77777777" w:rsidR="009942E7" w:rsidRPr="00717282" w:rsidRDefault="009942E7" w:rsidP="0005079B">
      <w:pPr>
        <w:spacing w:after="120" w:line="288" w:lineRule="auto"/>
        <w:contextualSpacing/>
        <w:mirrorIndents/>
        <w:rPr>
          <w:lang w:val="tr-TR"/>
        </w:rPr>
      </w:pPr>
    </w:p>
    <w:tbl>
      <w:tblPr>
        <w:tblStyle w:val="KlavuzTablo6-Renkli-Vurgu5"/>
        <w:tblW w:w="0" w:type="auto"/>
        <w:tblLook w:val="04A0" w:firstRow="1" w:lastRow="0" w:firstColumn="1" w:lastColumn="0" w:noHBand="0" w:noVBand="1"/>
      </w:tblPr>
      <w:tblGrid>
        <w:gridCol w:w="1876"/>
        <w:gridCol w:w="3695"/>
        <w:gridCol w:w="3803"/>
      </w:tblGrid>
      <w:tr w:rsidR="009F0122" w:rsidRPr="00717282" w14:paraId="50F88532"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A5F0B40" w14:textId="77777777" w:rsidR="009F0122" w:rsidRPr="00717282" w:rsidRDefault="009F0122" w:rsidP="0005079B">
            <w:pPr>
              <w:bidi/>
              <w:spacing w:after="120" w:line="288" w:lineRule="auto"/>
              <w:contextualSpacing/>
              <w:mirrorIndents/>
              <w:rPr>
                <w:lang w:val="tr-TR"/>
              </w:rPr>
            </w:pPr>
            <w:r w:rsidRPr="00717282">
              <w:rPr>
                <w:lang w:val="tr-TR"/>
              </w:rPr>
              <w:t>عامل</w:t>
            </w:r>
          </w:p>
        </w:tc>
        <w:tc>
          <w:tcPr>
            <w:tcW w:w="0" w:type="auto"/>
            <w:hideMark/>
          </w:tcPr>
          <w:p w14:paraId="0B3F8945"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سؤال لطرحه</w:t>
            </w:r>
          </w:p>
        </w:tc>
        <w:tc>
          <w:tcPr>
            <w:tcW w:w="0" w:type="auto"/>
            <w:hideMark/>
          </w:tcPr>
          <w:p w14:paraId="1F81C893"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مثال الواقع الافتراضي</w:t>
            </w:r>
          </w:p>
        </w:tc>
      </w:tr>
      <w:tr w:rsidR="009F0122" w:rsidRPr="00717282" w14:paraId="6B46DE6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91AA82D" w14:textId="77777777" w:rsidR="009F0122" w:rsidRPr="00717282" w:rsidRDefault="009F0122" w:rsidP="0005079B">
            <w:pPr>
              <w:bidi/>
              <w:spacing w:after="120" w:line="288" w:lineRule="auto"/>
              <w:contextualSpacing/>
              <w:mirrorIndents/>
              <w:rPr>
                <w:lang w:val="tr-TR"/>
              </w:rPr>
            </w:pPr>
            <w:r w:rsidRPr="00717282">
              <w:rPr>
                <w:lang w:val="tr-TR"/>
              </w:rPr>
              <w:t>الفئة العمرية</w:t>
            </w:r>
          </w:p>
        </w:tc>
        <w:tc>
          <w:tcPr>
            <w:tcW w:w="0" w:type="auto"/>
            <w:hideMark/>
          </w:tcPr>
          <w:p w14:paraId="3EB2BE75"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ما هو مستوى النضج المعرفي لدى الطلبة؟</w:t>
            </w:r>
          </w:p>
        </w:tc>
        <w:tc>
          <w:tcPr>
            <w:tcW w:w="0" w:type="auto"/>
            <w:hideMark/>
          </w:tcPr>
          <w:p w14:paraId="6A416EDC"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سيناريوهات تفاعلية للأعمار من 15 إلى 18 عامًا</w:t>
            </w:r>
          </w:p>
        </w:tc>
      </w:tr>
      <w:tr w:rsidR="009F0122" w:rsidRPr="00717282" w14:paraId="231AEB56"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8CE6E75" w14:textId="77777777" w:rsidR="009F0122" w:rsidRPr="00717282" w:rsidRDefault="009F0122" w:rsidP="0005079B">
            <w:pPr>
              <w:bidi/>
              <w:spacing w:after="120" w:line="288" w:lineRule="auto"/>
              <w:contextualSpacing/>
              <w:mirrorIndents/>
              <w:rPr>
                <w:lang w:val="tr-TR"/>
              </w:rPr>
            </w:pPr>
            <w:r w:rsidRPr="00717282">
              <w:rPr>
                <w:lang w:val="tr-TR"/>
              </w:rPr>
              <w:t>معلومات أولية</w:t>
            </w:r>
          </w:p>
        </w:tc>
        <w:tc>
          <w:tcPr>
            <w:tcW w:w="0" w:type="auto"/>
            <w:hideMark/>
          </w:tcPr>
          <w:p w14:paraId="427046F6"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ما هي المواضيع التي لديهم المعرفة الأساسية عنها؟</w:t>
            </w:r>
          </w:p>
        </w:tc>
        <w:tc>
          <w:tcPr>
            <w:tcW w:w="0" w:type="auto"/>
            <w:hideMark/>
          </w:tcPr>
          <w:p w14:paraId="685F17A4"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تم تحديدها من خلال الاختبارات الأولية</w:t>
            </w:r>
          </w:p>
        </w:tc>
      </w:tr>
      <w:tr w:rsidR="009F0122" w:rsidRPr="009942E7" w14:paraId="6B7D0501"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AC30647" w14:textId="77777777" w:rsidR="009F0122" w:rsidRPr="00717282" w:rsidRDefault="009F0122" w:rsidP="0005079B">
            <w:pPr>
              <w:bidi/>
              <w:spacing w:after="120" w:line="288" w:lineRule="auto"/>
              <w:contextualSpacing/>
              <w:mirrorIndents/>
              <w:rPr>
                <w:lang w:val="tr-TR"/>
              </w:rPr>
            </w:pPr>
            <w:r w:rsidRPr="00717282">
              <w:rPr>
                <w:lang w:val="tr-TR"/>
              </w:rPr>
              <w:t>أسلوب التعلم</w:t>
            </w:r>
          </w:p>
        </w:tc>
        <w:tc>
          <w:tcPr>
            <w:tcW w:w="0" w:type="auto"/>
            <w:hideMark/>
          </w:tcPr>
          <w:p w14:paraId="06D4A8F0"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هل هو متعلم بصري أم حركي؟</w:t>
            </w:r>
          </w:p>
        </w:tc>
        <w:tc>
          <w:tcPr>
            <w:tcW w:w="0" w:type="auto"/>
            <w:hideMark/>
          </w:tcPr>
          <w:p w14:paraId="2761BC2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بيئات الواقع الافتراضي مناسبة للتعلم المتعدد الحواس</w:t>
            </w:r>
          </w:p>
        </w:tc>
      </w:tr>
      <w:tr w:rsidR="009F0122" w:rsidRPr="00717282" w14:paraId="164A6582"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3635DE77" w14:textId="77777777" w:rsidR="009F0122" w:rsidRPr="00717282" w:rsidRDefault="009F0122" w:rsidP="0005079B">
            <w:pPr>
              <w:bidi/>
              <w:spacing w:after="120" w:line="288" w:lineRule="auto"/>
              <w:contextualSpacing/>
              <w:mirrorIndents/>
              <w:rPr>
                <w:lang w:val="tr-TR"/>
              </w:rPr>
            </w:pPr>
            <w:r w:rsidRPr="00717282">
              <w:rPr>
                <w:lang w:val="tr-TR"/>
              </w:rPr>
              <w:t>الوصول إلى التكنولوجيا</w:t>
            </w:r>
          </w:p>
        </w:tc>
        <w:tc>
          <w:tcPr>
            <w:tcW w:w="0" w:type="auto"/>
            <w:hideMark/>
          </w:tcPr>
          <w:p w14:paraId="4BA452AC"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كيف يمكنهم الوصول إلى أجهزة الواقع الافتراضي؟</w:t>
            </w:r>
          </w:p>
        </w:tc>
        <w:tc>
          <w:tcPr>
            <w:tcW w:w="0" w:type="auto"/>
            <w:hideMark/>
          </w:tcPr>
          <w:p w14:paraId="7A046959"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تم فحص البنية التحتية لمختبرات المدرسة</w:t>
            </w:r>
          </w:p>
        </w:tc>
      </w:tr>
    </w:tbl>
    <w:p w14:paraId="06D1D3E5" w14:textId="77777777" w:rsidR="0022289C" w:rsidRPr="00717282" w:rsidRDefault="0022289C" w:rsidP="0005079B">
      <w:pPr>
        <w:spacing w:after="120" w:line="288" w:lineRule="auto"/>
        <w:contextualSpacing/>
        <w:mirrorIndents/>
        <w:rPr>
          <w:b/>
          <w:bCs/>
          <w:lang w:val="tr-TR"/>
        </w:rPr>
      </w:pPr>
    </w:p>
    <w:p w14:paraId="58B1FB8D" w14:textId="43D96A5A" w:rsidR="009F0122" w:rsidRPr="00717282" w:rsidRDefault="009F0122" w:rsidP="0005079B">
      <w:pPr>
        <w:bidi/>
        <w:spacing w:after="120" w:line="288" w:lineRule="auto"/>
        <w:contextualSpacing/>
        <w:mirrorIndents/>
        <w:rPr>
          <w:b/>
          <w:bCs/>
          <w:lang w:val="tr-TR"/>
        </w:rPr>
      </w:pPr>
      <w:r w:rsidRPr="00717282">
        <w:rPr>
          <w:b/>
          <w:bCs/>
          <w:lang w:val="tr-TR"/>
        </w:rPr>
        <w:t>3.4 المرحلة 3 - تحليل سوق العمل</w:t>
      </w:r>
    </w:p>
    <w:p w14:paraId="3F0C4244" w14:textId="77777777" w:rsidR="009F0122" w:rsidRPr="00717282" w:rsidRDefault="009F0122" w:rsidP="0005079B">
      <w:pPr>
        <w:bidi/>
        <w:spacing w:after="120" w:line="288" w:lineRule="auto"/>
        <w:contextualSpacing/>
        <w:mirrorIndents/>
        <w:rPr>
          <w:lang w:val="tr-TR"/>
        </w:rPr>
      </w:pPr>
      <w:r w:rsidRPr="00717282">
        <w:rPr>
          <w:lang w:val="tr-TR"/>
        </w:rPr>
        <w:t xml:space="preserve">ينبغي إدراج </w:t>
      </w:r>
      <w:r w:rsidRPr="00717282">
        <w:rPr>
          <w:b/>
          <w:bCs/>
          <w:lang w:val="tr-TR"/>
        </w:rPr>
        <w:t xml:space="preserve">بيانات الأعمال </w:t>
      </w:r>
      <w:r w:rsidRPr="00717282">
        <w:rPr>
          <w:lang w:val="tr-TR"/>
        </w:rPr>
        <w:t>في عملية تطوير المناهج الدراسية .</w:t>
      </w:r>
    </w:p>
    <w:p w14:paraId="5456EFB6" w14:textId="77777777" w:rsidR="009F0122" w:rsidRPr="00717282" w:rsidRDefault="009F0122" w:rsidP="0005079B">
      <w:pPr>
        <w:bidi/>
        <w:spacing w:after="120" w:line="288" w:lineRule="auto"/>
        <w:contextualSpacing/>
        <w:mirrorIndents/>
        <w:rPr>
          <w:lang w:val="tr-TR"/>
        </w:rPr>
      </w:pPr>
      <w:r w:rsidRPr="00717282">
        <w:rPr>
          <w:b/>
          <w:bCs/>
          <w:lang w:val="tr-TR"/>
        </w:rPr>
        <w:t>المعلومات التي سيتم جمعها:</w:t>
      </w:r>
    </w:p>
    <w:p w14:paraId="2636FE1F" w14:textId="77777777" w:rsidR="009F0122" w:rsidRPr="00717282" w:rsidRDefault="009F0122" w:rsidP="0005079B">
      <w:pPr>
        <w:numPr>
          <w:ilvl w:val="0"/>
          <w:numId w:val="13"/>
        </w:numPr>
        <w:bidi/>
        <w:spacing w:after="120" w:line="288" w:lineRule="auto"/>
        <w:contextualSpacing/>
        <w:mirrorIndents/>
        <w:rPr>
          <w:lang w:val="tr-TR"/>
        </w:rPr>
      </w:pPr>
      <w:r w:rsidRPr="00717282">
        <w:rPr>
          <w:lang w:val="tr-TR"/>
        </w:rPr>
        <w:t>المهن والمهارات الأكثر طلبًا</w:t>
      </w:r>
    </w:p>
    <w:p w14:paraId="26BFBF68" w14:textId="77777777" w:rsidR="009F0122" w:rsidRPr="00717282" w:rsidRDefault="009F0122" w:rsidP="0005079B">
      <w:pPr>
        <w:numPr>
          <w:ilvl w:val="0"/>
          <w:numId w:val="13"/>
        </w:numPr>
        <w:bidi/>
        <w:spacing w:after="120" w:line="288" w:lineRule="auto"/>
        <w:contextualSpacing/>
        <w:mirrorIndents/>
        <w:rPr>
          <w:lang w:val="tr-TR"/>
        </w:rPr>
      </w:pPr>
      <w:r w:rsidRPr="00717282">
        <w:rPr>
          <w:lang w:val="tr-TR"/>
        </w:rPr>
        <w:t>الاتجاهات التكنولوجية الجديدة (على سبيل المثال الأتمتة، والذكاء الاصطناعي، والإنتاج الأخضر)</w:t>
      </w:r>
    </w:p>
    <w:p w14:paraId="251ED1F3" w14:textId="77777777" w:rsidR="009F0122" w:rsidRPr="00717282" w:rsidRDefault="009F0122" w:rsidP="0005079B">
      <w:pPr>
        <w:numPr>
          <w:ilvl w:val="0"/>
          <w:numId w:val="13"/>
        </w:numPr>
        <w:bidi/>
        <w:spacing w:after="120" w:line="288" w:lineRule="auto"/>
        <w:contextualSpacing/>
        <w:mirrorIndents/>
        <w:rPr>
          <w:lang w:val="tr-TR"/>
        </w:rPr>
      </w:pPr>
      <w:r w:rsidRPr="00717282">
        <w:rPr>
          <w:lang w:val="tr-TR"/>
        </w:rPr>
        <w:t>حوادث العمل والثغرات الأمنية</w:t>
      </w:r>
    </w:p>
    <w:p w14:paraId="2A691099" w14:textId="77777777" w:rsidR="009F0122" w:rsidRPr="00717282" w:rsidRDefault="009F0122" w:rsidP="0005079B">
      <w:pPr>
        <w:numPr>
          <w:ilvl w:val="0"/>
          <w:numId w:val="13"/>
        </w:numPr>
        <w:bidi/>
        <w:spacing w:after="120" w:line="288" w:lineRule="auto"/>
        <w:contextualSpacing/>
        <w:mirrorIndents/>
        <w:rPr>
          <w:lang w:val="tr-TR"/>
        </w:rPr>
      </w:pPr>
      <w:r w:rsidRPr="00717282">
        <w:rPr>
          <w:lang w:val="tr-TR"/>
        </w:rPr>
        <w:t>ما تتوقعه الشركات من المتدربين والخريجين الجدد</w:t>
      </w:r>
    </w:p>
    <w:p w14:paraId="13B1BEE2" w14:textId="42182004" w:rsidR="009F0122" w:rsidRPr="00717282" w:rsidRDefault="009F0122" w:rsidP="0005079B">
      <w:pPr>
        <w:bidi/>
        <w:spacing w:after="120" w:line="288" w:lineRule="auto"/>
        <w:contextualSpacing/>
        <w:mirrorIndents/>
        <w:rPr>
          <w:lang w:val="tr-TR"/>
        </w:rPr>
      </w:pPr>
      <w:r w:rsidRPr="00717282">
        <w:rPr>
          <w:lang w:val="tr-TR"/>
        </w:rPr>
        <w:t xml:space="preserve"> </w:t>
      </w:r>
      <w:r w:rsidRPr="00717282">
        <w:rPr>
          <w:b/>
          <w:bCs/>
          <w:lang w:val="tr-TR"/>
        </w:rPr>
        <w:t xml:space="preserve">مثال تطبيقي: </w:t>
      </w:r>
      <w:r w:rsidRPr="00717282">
        <w:rPr>
          <w:lang w:val="tr-TR"/>
        </w:rPr>
        <w:br/>
        <w:t>يمكن إنشاء وحدة تدريبية حول السلامة المهنية بتقنية الواقع الافتراضي بالتعاون مع غرفة الصناعة المحلية. بهذه الطريقة، يمكن للطلاب تجربة المخاطر التي قد يواجهونها في مكان العمل في بيئة افتراضية.</w:t>
      </w:r>
    </w:p>
    <w:p w14:paraId="1DB2DF1C" w14:textId="77777777" w:rsidR="009942E7" w:rsidRDefault="009942E7" w:rsidP="0005079B">
      <w:pPr>
        <w:spacing w:after="120" w:line="288" w:lineRule="auto"/>
        <w:contextualSpacing/>
        <w:mirrorIndents/>
        <w:rPr>
          <w:b/>
          <w:bCs/>
          <w:lang w:val="tr-TR"/>
        </w:rPr>
      </w:pPr>
    </w:p>
    <w:p w14:paraId="24F4A930" w14:textId="15C0BA2C" w:rsidR="009F0122" w:rsidRPr="00717282" w:rsidRDefault="009F0122" w:rsidP="0005079B">
      <w:pPr>
        <w:bidi/>
        <w:spacing w:after="120" w:line="288" w:lineRule="auto"/>
        <w:contextualSpacing/>
        <w:mirrorIndents/>
        <w:rPr>
          <w:b/>
          <w:bCs/>
          <w:lang w:val="tr-TR"/>
        </w:rPr>
      </w:pPr>
      <w:r w:rsidRPr="00717282">
        <w:rPr>
          <w:b/>
          <w:bCs/>
          <w:lang w:val="tr-TR"/>
        </w:rPr>
        <w:t>3.5 المرحلة الرابعة - تحديد نتائج التعلم</w:t>
      </w:r>
    </w:p>
    <w:p w14:paraId="590B5C0B" w14:textId="77777777" w:rsidR="009F0122" w:rsidRPr="00717282" w:rsidRDefault="009F0122" w:rsidP="0005079B">
      <w:pPr>
        <w:bidi/>
        <w:spacing w:after="120" w:line="288" w:lineRule="auto"/>
        <w:contextualSpacing/>
        <w:mirrorIndents/>
        <w:rPr>
          <w:lang w:val="tr-TR"/>
        </w:rPr>
      </w:pPr>
      <w:r w:rsidRPr="00717282">
        <w:rPr>
          <w:lang w:val="tr-TR"/>
        </w:rPr>
        <w:t xml:space="preserve">تشير </w:t>
      </w:r>
      <w:r w:rsidRPr="00717282">
        <w:rPr>
          <w:lang w:val="tr-TR"/>
        </w:rPr>
        <w:br/>
        <w:t xml:space="preserve">أهداف التعلم </w:t>
      </w:r>
      <w:r w:rsidRPr="00717282">
        <w:rPr>
          <w:b/>
          <w:bCs/>
          <w:lang w:val="tr-TR"/>
        </w:rPr>
        <w:t xml:space="preserve">إلى ما ينبغي أن يكون الطالب قادرًا على فعله بنهاية الدورة . </w:t>
      </w:r>
      <w:r w:rsidRPr="00717282">
        <w:rPr>
          <w:lang w:val="tr-TR"/>
        </w:rPr>
        <w:t>يجب أن تكون هذه الأهداف واضحة وقابلة للقياس ومكتوبة بأفعال سلوكية.</w:t>
      </w:r>
    </w:p>
    <w:p w14:paraId="23D70863" w14:textId="77777777" w:rsidR="009F0122" w:rsidRPr="00717282" w:rsidRDefault="009F0122" w:rsidP="0005079B">
      <w:pPr>
        <w:bidi/>
        <w:spacing w:after="120" w:line="288" w:lineRule="auto"/>
        <w:contextualSpacing/>
        <w:mirrorIndents/>
        <w:rPr>
          <w:lang w:val="tr-TR"/>
        </w:rPr>
      </w:pPr>
      <w:r w:rsidRPr="00717282">
        <w:rPr>
          <w:b/>
          <w:bCs/>
          <w:lang w:val="tr-TR"/>
        </w:rPr>
        <w:t>هدف تعليمي جيد:</w:t>
      </w:r>
    </w:p>
    <w:p w14:paraId="0B697125" w14:textId="77777777" w:rsidR="009F0122" w:rsidRPr="00717282" w:rsidRDefault="009F0122" w:rsidP="0005079B">
      <w:pPr>
        <w:numPr>
          <w:ilvl w:val="0"/>
          <w:numId w:val="14"/>
        </w:numPr>
        <w:bidi/>
        <w:spacing w:after="120" w:line="288" w:lineRule="auto"/>
        <w:contextualSpacing/>
        <w:mirrorIndents/>
        <w:rPr>
          <w:lang w:val="tr-TR"/>
        </w:rPr>
      </w:pPr>
      <w:r w:rsidRPr="00717282">
        <w:rPr>
          <w:b/>
          <w:bCs/>
          <w:lang w:val="tr-TR"/>
        </w:rPr>
        <w:t xml:space="preserve">السلوك </w:t>
      </w:r>
      <w:r w:rsidRPr="00717282">
        <w:rPr>
          <w:lang w:val="tr-TR"/>
        </w:rPr>
        <w:t>→ "يُعرّف"، "يشرح"، "يُطبّق"، "يُقيّم"</w:t>
      </w:r>
    </w:p>
    <w:p w14:paraId="67264E3D" w14:textId="77777777" w:rsidR="009F0122" w:rsidRPr="00717282" w:rsidRDefault="009F0122" w:rsidP="0005079B">
      <w:pPr>
        <w:numPr>
          <w:ilvl w:val="0"/>
          <w:numId w:val="14"/>
        </w:numPr>
        <w:bidi/>
        <w:spacing w:after="120" w:line="288" w:lineRule="auto"/>
        <w:contextualSpacing/>
        <w:mirrorIndents/>
        <w:rPr>
          <w:lang w:val="tr-TR"/>
        </w:rPr>
      </w:pPr>
      <w:r w:rsidRPr="00717282">
        <w:rPr>
          <w:lang w:val="tr-TR"/>
        </w:rPr>
        <w:t xml:space="preserve">يشير إلى </w:t>
      </w:r>
      <w:r w:rsidRPr="00717282">
        <w:rPr>
          <w:b/>
          <w:bCs/>
          <w:lang w:val="tr-TR"/>
        </w:rPr>
        <w:t>الحالة → "في بيئة الواقع الافتراضي"، "باستخدام المحاكاة"، "في السيناريو الحقيقي"</w:t>
      </w:r>
    </w:p>
    <w:p w14:paraId="37DBA61E" w14:textId="026EA9AE" w:rsidR="009942E7" w:rsidRDefault="009F0122" w:rsidP="009942E7">
      <w:pPr>
        <w:numPr>
          <w:ilvl w:val="0"/>
          <w:numId w:val="14"/>
        </w:numPr>
        <w:bidi/>
        <w:spacing w:after="120" w:line="288" w:lineRule="auto"/>
        <w:contextualSpacing/>
        <w:mirrorIndents/>
        <w:rPr>
          <w:lang w:val="tr-TR"/>
        </w:rPr>
      </w:pPr>
      <w:r w:rsidRPr="00717282">
        <w:rPr>
          <w:b/>
          <w:bCs/>
          <w:lang w:val="tr-TR"/>
        </w:rPr>
        <w:t xml:space="preserve">معايير النجاح </w:t>
      </w:r>
      <w:r w:rsidRPr="00717282">
        <w:rPr>
          <w:lang w:val="tr-TR"/>
        </w:rPr>
        <w:t>→ "دقة 80٪"، "أقل من 5 دقائق"</w:t>
      </w:r>
    </w:p>
    <w:p w14:paraId="6AE180C6" w14:textId="77777777" w:rsidR="009942E7" w:rsidRPr="009942E7" w:rsidRDefault="009942E7" w:rsidP="009942E7">
      <w:pPr>
        <w:spacing w:after="120" w:line="288" w:lineRule="auto"/>
        <w:ind w:left="720"/>
        <w:contextualSpacing/>
        <w:mirrorIndents/>
        <w:rPr>
          <w:lang w:val="tr-TR"/>
        </w:rPr>
      </w:pPr>
    </w:p>
    <w:tbl>
      <w:tblPr>
        <w:tblStyle w:val="KlavuzTablo6-Renkli-Vurgu5"/>
        <w:tblW w:w="0" w:type="auto"/>
        <w:tblLook w:val="04A0" w:firstRow="1" w:lastRow="0" w:firstColumn="1" w:lastColumn="0" w:noHBand="0" w:noVBand="1"/>
      </w:tblPr>
      <w:tblGrid>
        <w:gridCol w:w="1616"/>
        <w:gridCol w:w="1547"/>
        <w:gridCol w:w="5745"/>
      </w:tblGrid>
      <w:tr w:rsidR="009F0122" w:rsidRPr="00717282" w14:paraId="04ACEBAB"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ECE79FF" w14:textId="77777777" w:rsidR="009F0122" w:rsidRPr="00717282" w:rsidRDefault="009F0122" w:rsidP="0005079B">
            <w:pPr>
              <w:bidi/>
              <w:spacing w:after="120" w:line="288" w:lineRule="auto"/>
              <w:contextualSpacing/>
              <w:mirrorIndents/>
              <w:rPr>
                <w:lang w:val="tr-TR"/>
              </w:rPr>
            </w:pPr>
            <w:r w:rsidRPr="00717282">
              <w:rPr>
                <w:lang w:val="tr-TR"/>
              </w:rPr>
              <w:lastRenderedPageBreak/>
              <w:t>المستوى المستهدف</w:t>
            </w:r>
          </w:p>
        </w:tc>
        <w:tc>
          <w:tcPr>
            <w:tcW w:w="0" w:type="auto"/>
            <w:hideMark/>
          </w:tcPr>
          <w:p w14:paraId="422B057A"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تصنيف بلوم الفعلي</w:t>
            </w:r>
          </w:p>
        </w:tc>
        <w:tc>
          <w:tcPr>
            <w:tcW w:w="0" w:type="auto"/>
            <w:hideMark/>
          </w:tcPr>
          <w:p w14:paraId="077DEAFF"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مثال الواقع الافتراضي</w:t>
            </w:r>
          </w:p>
        </w:tc>
      </w:tr>
      <w:tr w:rsidR="009F0122" w:rsidRPr="009942E7" w14:paraId="26DE910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8D9A6FB" w14:textId="77777777" w:rsidR="009F0122" w:rsidRPr="00717282" w:rsidRDefault="009F0122" w:rsidP="0005079B">
            <w:pPr>
              <w:bidi/>
              <w:spacing w:after="120" w:line="288" w:lineRule="auto"/>
              <w:contextualSpacing/>
              <w:mirrorIndents/>
              <w:rPr>
                <w:lang w:val="tr-TR"/>
              </w:rPr>
            </w:pPr>
            <w:r w:rsidRPr="00717282">
              <w:rPr>
                <w:lang w:val="tr-TR"/>
              </w:rPr>
              <w:t>معلومة</w:t>
            </w:r>
          </w:p>
        </w:tc>
        <w:tc>
          <w:tcPr>
            <w:tcW w:w="0" w:type="auto"/>
            <w:hideMark/>
          </w:tcPr>
          <w:p w14:paraId="50E7DD4C"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التعاريف</w:t>
            </w:r>
          </w:p>
        </w:tc>
        <w:tc>
          <w:tcPr>
            <w:tcW w:w="0" w:type="auto"/>
            <w:hideMark/>
          </w:tcPr>
          <w:p w14:paraId="6A219F06"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تحديد مكونات آلة اللحام في مختبر الواقع الافتراضي.</w:t>
            </w:r>
          </w:p>
        </w:tc>
      </w:tr>
      <w:tr w:rsidR="009F0122" w:rsidRPr="009942E7" w14:paraId="15519AC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36EB04E" w14:textId="77777777" w:rsidR="009F0122" w:rsidRPr="00717282" w:rsidRDefault="009F0122" w:rsidP="0005079B">
            <w:pPr>
              <w:bidi/>
              <w:spacing w:after="120" w:line="288" w:lineRule="auto"/>
              <w:contextualSpacing/>
              <w:mirrorIndents/>
              <w:rPr>
                <w:lang w:val="tr-TR"/>
              </w:rPr>
            </w:pPr>
            <w:r w:rsidRPr="00717282">
              <w:rPr>
                <w:lang w:val="tr-TR"/>
              </w:rPr>
              <w:t>مهارة</w:t>
            </w:r>
          </w:p>
        </w:tc>
        <w:tc>
          <w:tcPr>
            <w:tcW w:w="0" w:type="auto"/>
            <w:hideMark/>
          </w:tcPr>
          <w:p w14:paraId="086E765B"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ينطبق</w:t>
            </w:r>
          </w:p>
        </w:tc>
        <w:tc>
          <w:tcPr>
            <w:tcW w:w="0" w:type="auto"/>
            <w:hideMark/>
          </w:tcPr>
          <w:p w14:paraId="10BF489E"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يطبق عملية اللحام بالترتيب الصحيح في البيئة الافتراضية.</w:t>
            </w:r>
          </w:p>
        </w:tc>
      </w:tr>
      <w:tr w:rsidR="009F0122" w:rsidRPr="009942E7" w14:paraId="12203EC4"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6ABCC23" w14:textId="77777777" w:rsidR="009F0122" w:rsidRPr="00717282" w:rsidRDefault="009F0122" w:rsidP="0005079B">
            <w:pPr>
              <w:bidi/>
              <w:spacing w:after="120" w:line="288" w:lineRule="auto"/>
              <w:contextualSpacing/>
              <w:mirrorIndents/>
              <w:rPr>
                <w:lang w:val="tr-TR"/>
              </w:rPr>
            </w:pPr>
            <w:r w:rsidRPr="00717282">
              <w:rPr>
                <w:lang w:val="tr-TR"/>
              </w:rPr>
              <w:t>سلوك</w:t>
            </w:r>
          </w:p>
        </w:tc>
        <w:tc>
          <w:tcPr>
            <w:tcW w:w="0" w:type="auto"/>
            <w:hideMark/>
          </w:tcPr>
          <w:p w14:paraId="37C3409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تحذير</w:t>
            </w:r>
          </w:p>
        </w:tc>
        <w:tc>
          <w:tcPr>
            <w:tcW w:w="0" w:type="auto"/>
            <w:hideMark/>
          </w:tcPr>
          <w:p w14:paraId="5892C86F"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يكتشف سيناريو الواقع الافتراضي في النهاية انتهاك قاعدة الأمان ويقوم بتصحيحه.</w:t>
            </w:r>
          </w:p>
        </w:tc>
      </w:tr>
    </w:tbl>
    <w:p w14:paraId="04BECB0A" w14:textId="0D473F53" w:rsidR="009F0122" w:rsidRPr="00717282" w:rsidRDefault="009F0122" w:rsidP="0005079B">
      <w:pPr>
        <w:spacing w:after="120" w:line="288" w:lineRule="auto"/>
        <w:contextualSpacing/>
        <w:mirrorIndents/>
        <w:rPr>
          <w:lang w:val="tr-TR"/>
        </w:rPr>
      </w:pPr>
    </w:p>
    <w:p w14:paraId="267FF868" w14:textId="34877D18" w:rsidR="009F0122" w:rsidRPr="00717282" w:rsidRDefault="009F0122" w:rsidP="0005079B">
      <w:pPr>
        <w:bidi/>
        <w:spacing w:after="120" w:line="288" w:lineRule="auto"/>
        <w:contextualSpacing/>
        <w:mirrorIndents/>
        <w:rPr>
          <w:b/>
          <w:bCs/>
          <w:lang w:val="tr-TR"/>
        </w:rPr>
      </w:pPr>
      <w:r w:rsidRPr="00717282">
        <w:rPr>
          <w:b/>
          <w:bCs/>
          <w:lang w:val="tr-TR"/>
        </w:rPr>
        <w:t>3.6 المرحلة 5 - اختيار المحتوى وترتيبه</w:t>
      </w:r>
    </w:p>
    <w:p w14:paraId="166962FC"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البسيط إلى المعقد </w:t>
      </w:r>
      <w:r w:rsidRPr="00717282">
        <w:rPr>
          <w:lang w:val="tr-TR"/>
        </w:rPr>
        <w:t>بطريقة تخدم أهداف التعلم .</w:t>
      </w:r>
    </w:p>
    <w:tbl>
      <w:tblPr>
        <w:tblStyle w:val="KlavuzTablo6-Renkli-Vurgu5"/>
        <w:tblW w:w="0" w:type="auto"/>
        <w:tblLook w:val="04A0" w:firstRow="1" w:lastRow="0" w:firstColumn="1" w:lastColumn="0" w:noHBand="0" w:noVBand="1"/>
      </w:tblPr>
      <w:tblGrid>
        <w:gridCol w:w="1389"/>
        <w:gridCol w:w="2926"/>
        <w:gridCol w:w="3139"/>
      </w:tblGrid>
      <w:tr w:rsidR="009F0122" w:rsidRPr="00717282" w14:paraId="64319D24"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4070FAC" w14:textId="77777777" w:rsidR="009F0122" w:rsidRPr="00717282" w:rsidRDefault="009F0122" w:rsidP="0005079B">
            <w:pPr>
              <w:bidi/>
              <w:spacing w:after="120" w:line="288" w:lineRule="auto"/>
              <w:contextualSpacing/>
              <w:mirrorIndents/>
              <w:rPr>
                <w:lang w:val="tr-TR"/>
              </w:rPr>
            </w:pPr>
            <w:r w:rsidRPr="00717282">
              <w:rPr>
                <w:lang w:val="tr-TR"/>
              </w:rPr>
              <w:t>معايير الفرز</w:t>
            </w:r>
          </w:p>
        </w:tc>
        <w:tc>
          <w:tcPr>
            <w:tcW w:w="0" w:type="auto"/>
            <w:hideMark/>
          </w:tcPr>
          <w:p w14:paraId="7DF1272D"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توضيح</w:t>
            </w:r>
          </w:p>
        </w:tc>
        <w:tc>
          <w:tcPr>
            <w:tcW w:w="0" w:type="auto"/>
            <w:hideMark/>
          </w:tcPr>
          <w:p w14:paraId="2778E68E"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مثال الواقع الافتراضي</w:t>
            </w:r>
          </w:p>
        </w:tc>
      </w:tr>
      <w:tr w:rsidR="009F0122" w:rsidRPr="00717282" w14:paraId="754C1BA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E6659D3" w14:textId="77777777" w:rsidR="009F0122" w:rsidRPr="00717282" w:rsidRDefault="009F0122" w:rsidP="0005079B">
            <w:pPr>
              <w:bidi/>
              <w:spacing w:after="120" w:line="288" w:lineRule="auto"/>
              <w:contextualSpacing/>
              <w:mirrorIndents/>
              <w:rPr>
                <w:lang w:val="tr-TR"/>
              </w:rPr>
            </w:pPr>
            <w:r w:rsidRPr="00717282">
              <w:rPr>
                <w:lang w:val="tr-TR"/>
              </w:rPr>
              <w:t>مستوى الصعوبة</w:t>
            </w:r>
          </w:p>
        </w:tc>
        <w:tc>
          <w:tcPr>
            <w:tcW w:w="0" w:type="auto"/>
            <w:hideMark/>
          </w:tcPr>
          <w:p w14:paraId="1790D523"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أولاً المعرفة الأساسية، ثم التشغيل المعقد</w:t>
            </w:r>
          </w:p>
        </w:tc>
        <w:tc>
          <w:tcPr>
            <w:tcW w:w="0" w:type="auto"/>
            <w:hideMark/>
          </w:tcPr>
          <w:p w14:paraId="2A4D5F41"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"التعرف على المواد" → "محاكاة التجميع"</w:t>
            </w:r>
          </w:p>
        </w:tc>
      </w:tr>
      <w:tr w:rsidR="009F0122" w:rsidRPr="00717282" w14:paraId="3134DD17"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3CDA3BF" w14:textId="77777777" w:rsidR="009F0122" w:rsidRPr="00717282" w:rsidRDefault="009F0122" w:rsidP="0005079B">
            <w:pPr>
              <w:bidi/>
              <w:spacing w:after="120" w:line="288" w:lineRule="auto"/>
              <w:contextualSpacing/>
              <w:mirrorIndents/>
              <w:rPr>
                <w:lang w:val="tr-TR"/>
              </w:rPr>
            </w:pPr>
            <w:r w:rsidRPr="00717282">
              <w:rPr>
                <w:lang w:val="tr-TR"/>
              </w:rPr>
              <w:t>العلاقة المتطلبة</w:t>
            </w:r>
          </w:p>
        </w:tc>
        <w:tc>
          <w:tcPr>
            <w:tcW w:w="0" w:type="auto"/>
            <w:hideMark/>
          </w:tcPr>
          <w:p w14:paraId="030F945B"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موضوع يبني على موضوع سابق</w:t>
            </w:r>
          </w:p>
        </w:tc>
        <w:tc>
          <w:tcPr>
            <w:tcW w:w="0" w:type="auto"/>
            <w:hideMark/>
          </w:tcPr>
          <w:p w14:paraId="07BB22DB"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"السلامة الكهربائية" → "الأسلاك"</w:t>
            </w:r>
          </w:p>
        </w:tc>
      </w:tr>
      <w:tr w:rsidR="009F0122" w:rsidRPr="00717282" w14:paraId="556A05D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12884C" w14:textId="77777777" w:rsidR="009F0122" w:rsidRPr="00717282" w:rsidRDefault="009F0122" w:rsidP="0005079B">
            <w:pPr>
              <w:bidi/>
              <w:spacing w:after="120" w:line="288" w:lineRule="auto"/>
              <w:contextualSpacing/>
              <w:mirrorIndents/>
              <w:rPr>
                <w:lang w:val="tr-TR"/>
              </w:rPr>
            </w:pPr>
            <w:r w:rsidRPr="00717282">
              <w:rPr>
                <w:lang w:val="tr-TR"/>
              </w:rPr>
              <w:t>ترتيب التقديم</w:t>
            </w:r>
          </w:p>
        </w:tc>
        <w:tc>
          <w:tcPr>
            <w:tcW w:w="0" w:type="auto"/>
            <w:hideMark/>
          </w:tcPr>
          <w:p w14:paraId="6603AB1A"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التدفق الموازي لعملية الأعمال الفعلية</w:t>
            </w:r>
          </w:p>
        </w:tc>
        <w:tc>
          <w:tcPr>
            <w:tcW w:w="0" w:type="auto"/>
            <w:hideMark/>
          </w:tcPr>
          <w:p w14:paraId="35C804B9"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"التحضير" → "التطبيق" → "التحكم"</w:t>
            </w:r>
          </w:p>
        </w:tc>
      </w:tr>
    </w:tbl>
    <w:p w14:paraId="46D5530C" w14:textId="65733F81" w:rsidR="009F0122" w:rsidRPr="00717282" w:rsidRDefault="009F0122" w:rsidP="0005079B">
      <w:pPr>
        <w:bidi/>
        <w:spacing w:after="120" w:line="288" w:lineRule="auto"/>
        <w:contextualSpacing/>
        <w:mirrorIndents/>
        <w:rPr>
          <w:lang w:val="tr-TR"/>
        </w:rPr>
      </w:pPr>
      <w:r w:rsidRPr="00717282">
        <w:rPr>
          <w:lang w:val="tr-TR"/>
        </w:rPr>
        <w:br/>
        <w:t>تُعزز السيناريوهات الافتراضية مهارات الطلاب التطبيقية أثناء انتقالهم بين المواضيع. لذلك، ينبغي تضمين جلسات الواقع الافتراضي في نهاية كل وحدة.</w:t>
      </w:r>
    </w:p>
    <w:p w14:paraId="00DFBB98" w14:textId="1578DD94" w:rsidR="009F0122" w:rsidRPr="00717282" w:rsidRDefault="009F0122" w:rsidP="0005079B">
      <w:pPr>
        <w:bidi/>
        <w:spacing w:after="120" w:line="288" w:lineRule="auto"/>
        <w:contextualSpacing/>
        <w:mirrorIndents/>
        <w:rPr>
          <w:b/>
          <w:bCs/>
          <w:lang w:val="tr-TR"/>
        </w:rPr>
      </w:pPr>
      <w:r w:rsidRPr="00717282">
        <w:rPr>
          <w:b/>
          <w:bCs/>
          <w:lang w:val="tr-TR"/>
        </w:rPr>
        <w:t>3.7 المرحلة 6 - خطة التقييم</w:t>
      </w:r>
    </w:p>
    <w:p w14:paraId="222C6D98" w14:textId="77777777" w:rsidR="009F0122" w:rsidRPr="00717282" w:rsidRDefault="009F0122" w:rsidP="0005079B">
      <w:pPr>
        <w:bidi/>
        <w:spacing w:after="120" w:line="288" w:lineRule="auto"/>
        <w:contextualSpacing/>
        <w:mirrorIndents/>
        <w:rPr>
          <w:lang w:val="tr-TR"/>
        </w:rPr>
      </w:pPr>
      <w:r w:rsidRPr="00717282">
        <w:rPr>
          <w:lang w:val="tr-TR"/>
        </w:rPr>
        <w:t xml:space="preserve">يُحدد التقييم مدى تحقيق التعلم لأهدافه. </w:t>
      </w:r>
      <w:r w:rsidRPr="00717282">
        <w:rPr>
          <w:lang w:val="tr-TR"/>
        </w:rPr>
        <w:br/>
        <w:t xml:space="preserve">في المناهج القائمة على الواقع الافتراضي، ينبغي أن يكون التقييم والتقويم </w:t>
      </w:r>
      <w:r w:rsidRPr="00717282">
        <w:rPr>
          <w:b/>
          <w:bCs/>
          <w:lang w:val="tr-TR"/>
        </w:rPr>
        <w:t xml:space="preserve">قائمين على الأداء </w:t>
      </w:r>
      <w:r w:rsidRPr="00717282">
        <w:rPr>
          <w:lang w:val="tr-TR"/>
        </w:rPr>
        <w:t>.</w:t>
      </w:r>
    </w:p>
    <w:tbl>
      <w:tblPr>
        <w:tblStyle w:val="KlavuzTablo6-Renkli-Vurgu5"/>
        <w:tblW w:w="0" w:type="auto"/>
        <w:tblLook w:val="04A0" w:firstRow="1" w:lastRow="0" w:firstColumn="1" w:lastColumn="0" w:noHBand="0" w:noVBand="1"/>
      </w:tblPr>
      <w:tblGrid>
        <w:gridCol w:w="1492"/>
        <w:gridCol w:w="2774"/>
        <w:gridCol w:w="4574"/>
      </w:tblGrid>
      <w:tr w:rsidR="009F0122" w:rsidRPr="00717282" w14:paraId="1C41746D"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D751C9D" w14:textId="77777777" w:rsidR="009F0122" w:rsidRPr="00717282" w:rsidRDefault="009F0122" w:rsidP="0005079B">
            <w:pPr>
              <w:bidi/>
              <w:spacing w:after="120" w:line="288" w:lineRule="auto"/>
              <w:contextualSpacing/>
              <w:mirrorIndents/>
              <w:rPr>
                <w:lang w:val="tr-TR"/>
              </w:rPr>
            </w:pPr>
            <w:r w:rsidRPr="00717282">
              <w:rPr>
                <w:lang w:val="tr-TR"/>
              </w:rPr>
              <w:t>نوع التقييم</w:t>
            </w:r>
          </w:p>
        </w:tc>
        <w:tc>
          <w:tcPr>
            <w:tcW w:w="0" w:type="auto"/>
            <w:hideMark/>
          </w:tcPr>
          <w:p w14:paraId="30D78173"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هدف</w:t>
            </w:r>
          </w:p>
        </w:tc>
        <w:tc>
          <w:tcPr>
            <w:tcW w:w="0" w:type="auto"/>
            <w:hideMark/>
          </w:tcPr>
          <w:p w14:paraId="568DE2C5"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مثال</w:t>
            </w:r>
          </w:p>
        </w:tc>
      </w:tr>
      <w:tr w:rsidR="009F0122" w:rsidRPr="00717282" w14:paraId="337F7AA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1C3518" w14:textId="77777777" w:rsidR="009F0122" w:rsidRPr="00717282" w:rsidRDefault="009F0122" w:rsidP="0005079B">
            <w:pPr>
              <w:bidi/>
              <w:spacing w:after="120" w:line="288" w:lineRule="auto"/>
              <w:contextualSpacing/>
              <w:mirrorIndents/>
              <w:rPr>
                <w:lang w:val="tr-TR"/>
              </w:rPr>
            </w:pPr>
            <w:r w:rsidRPr="00717282">
              <w:rPr>
                <w:lang w:val="tr-TR"/>
              </w:rPr>
              <w:t>تكويني</w:t>
            </w:r>
          </w:p>
        </w:tc>
        <w:tc>
          <w:tcPr>
            <w:tcW w:w="0" w:type="auto"/>
            <w:hideMark/>
          </w:tcPr>
          <w:p w14:paraId="532D95BC"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تقديم التغذية الراجعة أثناء عملية التعلم</w:t>
            </w:r>
          </w:p>
        </w:tc>
        <w:tc>
          <w:tcPr>
            <w:tcW w:w="0" w:type="auto"/>
            <w:hideMark/>
          </w:tcPr>
          <w:p w14:paraId="16D63A18"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التسجيل التلقائي بعد سيناريو الواقع الافتراضي</w:t>
            </w:r>
          </w:p>
        </w:tc>
      </w:tr>
      <w:tr w:rsidR="009F0122" w:rsidRPr="00717282" w14:paraId="503603B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3C91C4B1" w14:textId="77777777" w:rsidR="009F0122" w:rsidRPr="00717282" w:rsidRDefault="009F0122" w:rsidP="0005079B">
            <w:pPr>
              <w:bidi/>
              <w:spacing w:after="120" w:line="288" w:lineRule="auto"/>
              <w:contextualSpacing/>
              <w:mirrorIndents/>
              <w:rPr>
                <w:lang w:val="tr-TR"/>
              </w:rPr>
            </w:pPr>
            <w:r w:rsidRPr="00717282">
              <w:rPr>
                <w:lang w:val="tr-TR"/>
              </w:rPr>
              <w:t>ملخص</w:t>
            </w:r>
          </w:p>
        </w:tc>
        <w:tc>
          <w:tcPr>
            <w:tcW w:w="0" w:type="auto"/>
            <w:hideMark/>
          </w:tcPr>
          <w:p w14:paraId="3F339A96"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قياس النجاح في نهاية الوحدة</w:t>
            </w:r>
          </w:p>
        </w:tc>
        <w:tc>
          <w:tcPr>
            <w:tcW w:w="0" w:type="auto"/>
            <w:hideMark/>
          </w:tcPr>
          <w:p w14:paraId="39BE2FA1"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مهمة الأداء + الاختبار</w:t>
            </w:r>
          </w:p>
        </w:tc>
      </w:tr>
      <w:tr w:rsidR="009F0122" w:rsidRPr="009942E7" w14:paraId="3FE64D0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33A31BE" w14:textId="77777777" w:rsidR="009F0122" w:rsidRPr="00717282" w:rsidRDefault="009F0122" w:rsidP="0005079B">
            <w:pPr>
              <w:bidi/>
              <w:spacing w:after="120" w:line="288" w:lineRule="auto"/>
              <w:contextualSpacing/>
              <w:mirrorIndents/>
              <w:rPr>
                <w:lang w:val="tr-TR"/>
              </w:rPr>
            </w:pPr>
            <w:r w:rsidRPr="00717282">
              <w:rPr>
                <w:lang w:val="tr-TR"/>
              </w:rPr>
              <w:t>التقييم الذاتي</w:t>
            </w:r>
          </w:p>
        </w:tc>
        <w:tc>
          <w:tcPr>
            <w:tcW w:w="0" w:type="auto"/>
            <w:hideMark/>
          </w:tcPr>
          <w:p w14:paraId="2A9315D3"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وعي الطالب بتعلمه الخاص</w:t>
            </w:r>
          </w:p>
        </w:tc>
        <w:tc>
          <w:tcPr>
            <w:tcW w:w="0" w:type="auto"/>
            <w:hideMark/>
          </w:tcPr>
          <w:p w14:paraId="67B90449"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"ما الذي قمت به بشكل جيد؟" نموذج بعد مهمة الواقع الافتراضي</w:t>
            </w:r>
          </w:p>
        </w:tc>
      </w:tr>
      <w:tr w:rsidR="009F0122" w:rsidRPr="009942E7" w14:paraId="1B092B9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12687C0" w14:textId="77777777" w:rsidR="009F0122" w:rsidRPr="00717282" w:rsidRDefault="009F0122" w:rsidP="0005079B">
            <w:pPr>
              <w:bidi/>
              <w:spacing w:after="120" w:line="288" w:lineRule="auto"/>
              <w:contextualSpacing/>
              <w:mirrorIndents/>
              <w:rPr>
                <w:lang w:val="tr-TR"/>
              </w:rPr>
            </w:pPr>
            <w:r w:rsidRPr="00717282">
              <w:rPr>
                <w:lang w:val="tr-TR"/>
              </w:rPr>
              <w:t>تقييم صاحب العمل</w:t>
            </w:r>
          </w:p>
        </w:tc>
        <w:tc>
          <w:tcPr>
            <w:tcW w:w="0" w:type="auto"/>
            <w:hideMark/>
          </w:tcPr>
          <w:p w14:paraId="3E3281AE"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الملاحظة في بيئة العمل الحقيقية</w:t>
            </w:r>
          </w:p>
        </w:tc>
        <w:tc>
          <w:tcPr>
            <w:tcW w:w="0" w:type="auto"/>
            <w:hideMark/>
          </w:tcPr>
          <w:p w14:paraId="32A5BB24"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نموذج ملاحظات ما بعد التدريب</w:t>
            </w:r>
          </w:p>
        </w:tc>
      </w:tr>
    </w:tbl>
    <w:p w14:paraId="55BE46C6" w14:textId="64813465" w:rsidR="009F0122" w:rsidRDefault="009F0122" w:rsidP="0005079B">
      <w:pPr>
        <w:bidi/>
        <w:spacing w:after="120" w:line="288" w:lineRule="auto"/>
        <w:contextualSpacing/>
        <w:mirrorIndents/>
        <w:rPr>
          <w:lang w:val="tr-TR"/>
        </w:rPr>
      </w:pPr>
      <w:r w:rsidRPr="00717282">
        <w:rPr>
          <w:lang w:val="tr-TR"/>
        </w:rPr>
        <w:br/>
        <w:t>"لا يمكننا تحسين ما لا نستطيع قياسه. بيانات الواقع الافتراضي تجعل الجوانب غير المرئية للتعلم مرئية."</w:t>
      </w:r>
    </w:p>
    <w:p w14:paraId="35BEE511" w14:textId="77777777" w:rsidR="009942E7" w:rsidRPr="00717282" w:rsidRDefault="009942E7" w:rsidP="0005079B">
      <w:pPr>
        <w:spacing w:after="120" w:line="288" w:lineRule="auto"/>
        <w:contextualSpacing/>
        <w:mirrorIndents/>
        <w:rPr>
          <w:lang w:val="tr-TR"/>
        </w:rPr>
      </w:pPr>
    </w:p>
    <w:p w14:paraId="7FAE02E7" w14:textId="77667C90" w:rsidR="009F0122" w:rsidRPr="00717282" w:rsidRDefault="009F0122" w:rsidP="0005079B">
      <w:pPr>
        <w:bidi/>
        <w:spacing w:after="120" w:line="288" w:lineRule="auto"/>
        <w:contextualSpacing/>
        <w:mirrorIndents/>
        <w:rPr>
          <w:b/>
          <w:bCs/>
          <w:lang w:val="tr-TR"/>
        </w:rPr>
      </w:pPr>
      <w:r w:rsidRPr="00717282">
        <w:rPr>
          <w:b/>
          <w:bCs/>
          <w:lang w:val="tr-TR"/>
        </w:rPr>
        <w:t>3.8 دورة جودة العملية</w:t>
      </w:r>
    </w:p>
    <w:p w14:paraId="51B2441D" w14:textId="77777777" w:rsidR="009F0122" w:rsidRPr="00717282" w:rsidRDefault="009F0122" w:rsidP="0005079B">
      <w:pPr>
        <w:bidi/>
        <w:spacing w:after="120" w:line="288" w:lineRule="auto"/>
        <w:contextualSpacing/>
        <w:mirrorIndents/>
        <w:rPr>
          <w:lang w:val="tr-TR"/>
        </w:rPr>
      </w:pPr>
      <w:r w:rsidRPr="00717282">
        <w:rPr>
          <w:lang w:val="tr-TR"/>
        </w:rPr>
        <w:t>بمجرد الانتهاء من عملية إعداد المناهج الدراسية، ينبغي تحقيق التحسين المستمر من خلال دورة الجودة التالية:</w:t>
      </w:r>
    </w:p>
    <w:p w14:paraId="6CB571D4" w14:textId="77777777" w:rsidR="0022289C" w:rsidRPr="00717282" w:rsidRDefault="009F0122" w:rsidP="0005079B">
      <w:pPr>
        <w:bidi/>
        <w:spacing w:after="120" w:line="288" w:lineRule="auto"/>
        <w:contextualSpacing/>
        <w:mirrorIndents/>
        <w:rPr>
          <w:lang w:val="tr-TR"/>
        </w:rPr>
      </w:pPr>
      <w:r w:rsidRPr="00717282">
        <w:rPr>
          <w:b/>
          <w:bCs/>
          <w:lang w:val="tr-TR"/>
        </w:rPr>
        <w:t>التخطيط → التنفيذ → التقييم → المراجعة</w:t>
      </w:r>
      <w:r w:rsidRPr="00717282">
        <w:rPr>
          <w:lang w:val="tr-TR"/>
        </w:rPr>
        <w:br/>
      </w:r>
    </w:p>
    <w:p w14:paraId="4A88F6B2" w14:textId="51A8DFBC" w:rsidR="00CF1B39" w:rsidRPr="00717282" w:rsidRDefault="009F0122" w:rsidP="00CF1B39">
      <w:pPr>
        <w:bidi/>
        <w:spacing w:after="120" w:line="288" w:lineRule="auto"/>
        <w:contextualSpacing/>
        <w:mirrorIndents/>
        <w:rPr>
          <w:lang w:val="tr-TR"/>
        </w:rPr>
      </w:pPr>
      <w:r w:rsidRPr="00717282">
        <w:rPr>
          <w:lang w:val="tr-TR"/>
        </w:rPr>
        <w:t xml:space="preserve">تتطلب عملية تطوير المناهج الدراسية تحليلًا علميًا وتصميمًا إبداعيًا. </w:t>
      </w:r>
      <w:r w:rsidRPr="00717282">
        <w:rPr>
          <w:lang w:val="tr-TR"/>
        </w:rPr>
        <w:br/>
        <w:t>ويضيف التعلم القائم على الواقع الافتراضي ديناميكيةً وواقعيةً إلى هذه العملية، مما يُمكّن المعلمين من أن يصبحوا قادةً مُبتكرين في التعليم.</w:t>
      </w:r>
    </w:p>
    <w:p w14:paraId="1A0954F2" w14:textId="0FEB2221" w:rsidR="009F0122" w:rsidRPr="00717282" w:rsidRDefault="0005079B" w:rsidP="00CF1B39">
      <w:pPr>
        <w:pStyle w:val="Balk1"/>
        <w:bidi/>
        <w:rPr>
          <w:rFonts w:asciiTheme="minorHAnsi" w:hAnsiTheme="minorHAnsi"/>
          <w:sz w:val="22"/>
          <w:szCs w:val="22"/>
          <w:lang w:val="tr-TR"/>
        </w:rPr>
      </w:pPr>
      <w:bookmarkStart w:id="3" w:name="_Toc212992690"/>
      <w:r w:rsidRPr="00717282">
        <w:rPr>
          <w:rFonts w:asciiTheme="minorHAnsi" w:hAnsiTheme="minorHAnsi"/>
          <w:sz w:val="22"/>
          <w:szCs w:val="22"/>
          <w:lang w:val="tr-TR"/>
        </w:rPr>
        <w:t>4. تطوير المناهج وتنفيذها</w:t>
      </w:r>
      <w:bookmarkEnd w:id="3"/>
    </w:p>
    <w:p w14:paraId="730C95B0" w14:textId="2EA43129" w:rsidR="009F0122" w:rsidRPr="00717282" w:rsidRDefault="009F0122" w:rsidP="0005079B">
      <w:pPr>
        <w:bidi/>
        <w:spacing w:after="120" w:line="288" w:lineRule="auto"/>
        <w:contextualSpacing/>
        <w:mirrorIndents/>
        <w:rPr>
          <w:b/>
          <w:bCs/>
          <w:lang w:val="tr-TR"/>
        </w:rPr>
      </w:pPr>
      <w:r w:rsidRPr="00717282">
        <w:rPr>
          <w:b/>
          <w:bCs/>
          <w:lang w:val="tr-TR"/>
        </w:rPr>
        <w:t>4.1 الغرض والنطاق</w:t>
      </w:r>
    </w:p>
    <w:p w14:paraId="3EE29B98" w14:textId="34B5C6D2" w:rsidR="009F0122" w:rsidRDefault="009F0122" w:rsidP="0005079B">
      <w:pPr>
        <w:bidi/>
        <w:spacing w:after="120" w:line="288" w:lineRule="auto"/>
        <w:contextualSpacing/>
        <w:mirrorIndents/>
        <w:rPr>
          <w:lang w:val="tr-TR"/>
        </w:rPr>
      </w:pPr>
      <w:r w:rsidRPr="00717282">
        <w:rPr>
          <w:lang w:val="tr-TR"/>
        </w:rPr>
        <w:t xml:space="preserve">تطوير المنهج الدراسي هو عملية </w:t>
      </w:r>
      <w:r w:rsidRPr="00717282">
        <w:rPr>
          <w:b/>
          <w:bCs/>
          <w:lang w:val="tr-TR"/>
        </w:rPr>
        <w:t xml:space="preserve">تحويل مخطط مُعدّ إلى عملية تعليمية </w:t>
      </w:r>
      <w:r w:rsidRPr="00717282">
        <w:rPr>
          <w:lang w:val="tr-TR"/>
        </w:rPr>
        <w:t xml:space="preserve">. </w:t>
      </w:r>
      <w:r w:rsidRPr="00717282">
        <w:rPr>
          <w:lang w:val="tr-TR"/>
        </w:rPr>
        <w:br/>
        <w:t>الهدف من هذه العملية هو تزويد الطلاب بالمعارف والمهارات المحددة في الأهداف من خلال أساليب ومواد تعليمية مناسبة. "تطوير المنهج الدراسي هو تحويل خطة ورقية إلى تجربة تعليمية حية في الفصل الدراسي وفي بيئة الواقع الافتراضي."</w:t>
      </w:r>
    </w:p>
    <w:p w14:paraId="3A39FF58" w14:textId="77777777" w:rsidR="009942E7" w:rsidRPr="00717282" w:rsidRDefault="009942E7" w:rsidP="0005079B">
      <w:pPr>
        <w:spacing w:after="120" w:line="288" w:lineRule="auto"/>
        <w:contextualSpacing/>
        <w:mirrorIndents/>
        <w:rPr>
          <w:lang w:val="tr-TR"/>
        </w:rPr>
      </w:pPr>
    </w:p>
    <w:p w14:paraId="1677FBC0" w14:textId="128C1249" w:rsidR="009F0122" w:rsidRPr="00717282" w:rsidRDefault="009F0122" w:rsidP="0005079B">
      <w:pPr>
        <w:bidi/>
        <w:spacing w:after="120" w:line="288" w:lineRule="auto"/>
        <w:contextualSpacing/>
        <w:mirrorIndents/>
        <w:rPr>
          <w:b/>
          <w:bCs/>
          <w:lang w:val="tr-TR"/>
        </w:rPr>
      </w:pPr>
      <w:r w:rsidRPr="00717282">
        <w:rPr>
          <w:b/>
          <w:bCs/>
          <w:lang w:val="tr-TR"/>
        </w:rPr>
        <w:t>4.2 الأسس التربوية</w:t>
      </w:r>
    </w:p>
    <w:p w14:paraId="1401ACF3" w14:textId="77777777" w:rsidR="009F0122" w:rsidRPr="00717282" w:rsidRDefault="009F0122" w:rsidP="0005079B">
      <w:pPr>
        <w:bidi/>
        <w:spacing w:after="120" w:line="288" w:lineRule="auto"/>
        <w:contextualSpacing/>
        <w:mirrorIndents/>
        <w:rPr>
          <w:lang w:val="tr-TR"/>
        </w:rPr>
      </w:pPr>
      <w:r w:rsidRPr="00717282">
        <w:rPr>
          <w:lang w:val="tr-TR"/>
        </w:rPr>
        <w:t>يتشكل التنفيذ الفعال للمناهج الدراسية عند تقاطع ثلاثة محاور تربوية:</w:t>
      </w:r>
    </w:p>
    <w:tbl>
      <w:tblPr>
        <w:tblStyle w:val="KlavuzTablo6-Renkli-Vurgu5"/>
        <w:tblW w:w="0" w:type="auto"/>
        <w:tblLook w:val="04A0" w:firstRow="1" w:lastRow="0" w:firstColumn="1" w:lastColumn="0" w:noHBand="0" w:noVBand="1"/>
      </w:tblPr>
      <w:tblGrid>
        <w:gridCol w:w="1073"/>
        <w:gridCol w:w="1405"/>
        <w:gridCol w:w="2742"/>
      </w:tblGrid>
      <w:tr w:rsidR="009F0122" w:rsidRPr="00717282" w14:paraId="5632FC4C"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F54A299" w14:textId="77777777" w:rsidR="009F0122" w:rsidRPr="00717282" w:rsidRDefault="009F0122" w:rsidP="0005079B">
            <w:pPr>
              <w:bidi/>
              <w:spacing w:after="120" w:line="288" w:lineRule="auto"/>
              <w:contextualSpacing/>
              <w:mirrorIndents/>
              <w:rPr>
                <w:lang w:val="tr-TR"/>
              </w:rPr>
            </w:pPr>
            <w:r w:rsidRPr="00717282">
              <w:rPr>
                <w:lang w:val="tr-TR"/>
              </w:rPr>
              <w:t>المحور</w:t>
            </w:r>
          </w:p>
        </w:tc>
        <w:tc>
          <w:tcPr>
            <w:tcW w:w="0" w:type="auto"/>
            <w:hideMark/>
          </w:tcPr>
          <w:p w14:paraId="0CEE8387"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ركز</w:t>
            </w:r>
          </w:p>
        </w:tc>
        <w:tc>
          <w:tcPr>
            <w:tcW w:w="0" w:type="auto"/>
            <w:hideMark/>
          </w:tcPr>
          <w:p w14:paraId="35389182"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الدور في التطبيق</w:t>
            </w:r>
          </w:p>
        </w:tc>
      </w:tr>
      <w:tr w:rsidR="009F0122" w:rsidRPr="00717282" w14:paraId="6A0D0E2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D05C1CD" w14:textId="77777777" w:rsidR="009F0122" w:rsidRPr="00717282" w:rsidRDefault="009F0122" w:rsidP="0005079B">
            <w:pPr>
              <w:bidi/>
              <w:spacing w:after="120" w:line="288" w:lineRule="auto"/>
              <w:contextualSpacing/>
              <w:mirrorIndents/>
              <w:rPr>
                <w:lang w:val="tr-TR"/>
              </w:rPr>
            </w:pPr>
            <w:r w:rsidRPr="00717282">
              <w:rPr>
                <w:lang w:val="tr-TR"/>
              </w:rPr>
              <w:t>ذهني</w:t>
            </w:r>
          </w:p>
        </w:tc>
        <w:tc>
          <w:tcPr>
            <w:tcW w:w="0" w:type="auto"/>
            <w:hideMark/>
          </w:tcPr>
          <w:p w14:paraId="60E8DFA4"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هيكلة المعلومات</w:t>
            </w:r>
          </w:p>
        </w:tc>
        <w:tc>
          <w:tcPr>
            <w:tcW w:w="0" w:type="auto"/>
            <w:hideMark/>
          </w:tcPr>
          <w:p w14:paraId="60D86E51"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تعلم الطالب من خلال الفهم</w:t>
            </w:r>
          </w:p>
        </w:tc>
      </w:tr>
      <w:tr w:rsidR="009F0122" w:rsidRPr="009942E7" w14:paraId="20D54AAF"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1E53AF3" w14:textId="77777777" w:rsidR="009F0122" w:rsidRPr="00717282" w:rsidRDefault="009F0122" w:rsidP="0005079B">
            <w:pPr>
              <w:bidi/>
              <w:spacing w:after="120" w:line="288" w:lineRule="auto"/>
              <w:contextualSpacing/>
              <w:mirrorIndents/>
              <w:rPr>
                <w:lang w:val="tr-TR"/>
              </w:rPr>
            </w:pPr>
            <w:r w:rsidRPr="00717282">
              <w:rPr>
                <w:lang w:val="tr-TR"/>
              </w:rPr>
              <w:lastRenderedPageBreak/>
              <w:t>عاطفي</w:t>
            </w:r>
          </w:p>
        </w:tc>
        <w:tc>
          <w:tcPr>
            <w:tcW w:w="0" w:type="auto"/>
            <w:hideMark/>
          </w:tcPr>
          <w:p w14:paraId="22134004"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الموقف والدافع</w:t>
            </w:r>
          </w:p>
        </w:tc>
        <w:tc>
          <w:tcPr>
            <w:tcW w:w="0" w:type="auto"/>
            <w:hideMark/>
          </w:tcPr>
          <w:p w14:paraId="578B94B8"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الوعي المهني والانضباط الذاتي</w:t>
            </w:r>
          </w:p>
        </w:tc>
      </w:tr>
      <w:tr w:rsidR="009F0122" w:rsidRPr="009942E7" w14:paraId="065B639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9EEE5F" w14:textId="77777777" w:rsidR="009F0122" w:rsidRPr="00717282" w:rsidRDefault="009F0122" w:rsidP="0005079B">
            <w:pPr>
              <w:bidi/>
              <w:spacing w:after="120" w:line="288" w:lineRule="auto"/>
              <w:contextualSpacing/>
              <w:mirrorIndents/>
              <w:rPr>
                <w:lang w:val="tr-TR"/>
              </w:rPr>
            </w:pPr>
            <w:r w:rsidRPr="00717282">
              <w:rPr>
                <w:lang w:val="tr-TR"/>
              </w:rPr>
              <w:t>نفسي حركي</w:t>
            </w:r>
          </w:p>
        </w:tc>
        <w:tc>
          <w:tcPr>
            <w:tcW w:w="0" w:type="auto"/>
            <w:hideMark/>
          </w:tcPr>
          <w:p w14:paraId="392B8156"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ممارسات المهارة</w:t>
            </w:r>
          </w:p>
        </w:tc>
        <w:tc>
          <w:tcPr>
            <w:tcW w:w="0" w:type="auto"/>
            <w:hideMark/>
          </w:tcPr>
          <w:p w14:paraId="550D9D61"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البراعة اليدوية وردود الفعل والتنسيق</w:t>
            </w:r>
          </w:p>
        </w:tc>
      </w:tr>
    </w:tbl>
    <w:p w14:paraId="11CB2FC9" w14:textId="77777777" w:rsidR="0005079B" w:rsidRPr="00717282" w:rsidRDefault="009F0122" w:rsidP="0005079B">
      <w:pPr>
        <w:bidi/>
        <w:spacing w:after="120" w:line="288" w:lineRule="auto"/>
        <w:contextualSpacing/>
        <w:mirrorIndents/>
        <w:rPr>
          <w:lang w:val="tr-TR"/>
        </w:rPr>
      </w:pPr>
      <w:r w:rsidRPr="00717282">
        <w:rPr>
          <w:lang w:val="tr-TR"/>
        </w:rPr>
        <w:br/>
        <w:t>تعمل تقنية الواقع الافتراضي على تنشيط هذه المحاور الثلاثة في وقت واحد: الطالب يفكر، ويشعر، ويفعل.</w:t>
      </w:r>
    </w:p>
    <w:p w14:paraId="5F5D1315" w14:textId="77777777" w:rsidR="0005079B" w:rsidRPr="00717282" w:rsidRDefault="0005079B" w:rsidP="0005079B">
      <w:pPr>
        <w:spacing w:after="120" w:line="288" w:lineRule="auto"/>
        <w:contextualSpacing/>
        <w:mirrorIndents/>
        <w:rPr>
          <w:lang w:val="tr-TR"/>
        </w:rPr>
      </w:pPr>
    </w:p>
    <w:p w14:paraId="72329113" w14:textId="3AF4E0B3" w:rsidR="009F0122" w:rsidRPr="00717282" w:rsidRDefault="009F0122" w:rsidP="0005079B">
      <w:pPr>
        <w:bidi/>
        <w:spacing w:after="120" w:line="288" w:lineRule="auto"/>
        <w:contextualSpacing/>
        <w:mirrorIndents/>
        <w:rPr>
          <w:lang w:val="tr-TR"/>
        </w:rPr>
      </w:pPr>
      <w:r w:rsidRPr="00717282">
        <w:rPr>
          <w:b/>
          <w:bCs/>
          <w:lang w:val="tr-TR"/>
        </w:rPr>
        <w:t>4.3 استراتيجيات وأساليب التدريس</w:t>
      </w:r>
    </w:p>
    <w:p w14:paraId="18F48655" w14:textId="77777777" w:rsidR="009F0122" w:rsidRPr="00717282" w:rsidRDefault="009F0122" w:rsidP="0005079B">
      <w:pPr>
        <w:bidi/>
        <w:spacing w:after="120" w:line="288" w:lineRule="auto"/>
        <w:contextualSpacing/>
        <w:mirrorIndents/>
        <w:rPr>
          <w:lang w:val="tr-TR"/>
        </w:rPr>
      </w:pPr>
      <w:r w:rsidRPr="00717282">
        <w:rPr>
          <w:lang w:val="tr-TR"/>
        </w:rPr>
        <w:t>ينبغي اختيار الأساليب المستخدمة في تنفيذ المنهج وفقا لمستوى أهداف التعلم.</w:t>
      </w:r>
    </w:p>
    <w:tbl>
      <w:tblPr>
        <w:tblStyle w:val="KlavuzTablo6-Renkli-Vurgu5"/>
        <w:tblW w:w="0" w:type="auto"/>
        <w:tblLook w:val="04A0" w:firstRow="1" w:lastRow="0" w:firstColumn="1" w:lastColumn="0" w:noHBand="0" w:noVBand="1"/>
      </w:tblPr>
      <w:tblGrid>
        <w:gridCol w:w="2313"/>
        <w:gridCol w:w="2755"/>
        <w:gridCol w:w="3664"/>
      </w:tblGrid>
      <w:tr w:rsidR="009F0122" w:rsidRPr="00717282" w14:paraId="554B8DF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7D22B3D" w14:textId="77777777" w:rsidR="009F0122" w:rsidRPr="00717282" w:rsidRDefault="009F0122" w:rsidP="0005079B">
            <w:pPr>
              <w:bidi/>
              <w:spacing w:after="120" w:line="288" w:lineRule="auto"/>
              <w:contextualSpacing/>
              <w:mirrorIndents/>
              <w:rPr>
                <w:lang w:val="tr-TR"/>
              </w:rPr>
            </w:pPr>
            <w:r w:rsidRPr="00717282">
              <w:rPr>
                <w:lang w:val="tr-TR"/>
              </w:rPr>
              <w:t>طريقة</w:t>
            </w:r>
          </w:p>
        </w:tc>
        <w:tc>
          <w:tcPr>
            <w:tcW w:w="0" w:type="auto"/>
            <w:hideMark/>
          </w:tcPr>
          <w:p w14:paraId="54D1C47C"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تعريف</w:t>
            </w:r>
          </w:p>
        </w:tc>
        <w:tc>
          <w:tcPr>
            <w:tcW w:w="0" w:type="auto"/>
            <w:hideMark/>
          </w:tcPr>
          <w:p w14:paraId="0E6BB6AC"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تطبيق الواقع الافتراضي</w:t>
            </w:r>
          </w:p>
        </w:tc>
      </w:tr>
      <w:tr w:rsidR="009F0122" w:rsidRPr="00717282" w14:paraId="455F747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933B3D" w14:textId="77777777" w:rsidR="009F0122" w:rsidRPr="00717282" w:rsidRDefault="009F0122" w:rsidP="0005079B">
            <w:pPr>
              <w:bidi/>
              <w:spacing w:after="120" w:line="288" w:lineRule="auto"/>
              <w:contextualSpacing/>
              <w:mirrorIndents/>
              <w:rPr>
                <w:lang w:val="tr-TR"/>
              </w:rPr>
            </w:pPr>
            <w:r w:rsidRPr="00717282">
              <w:rPr>
                <w:lang w:val="tr-TR"/>
              </w:rPr>
              <w:t>عرض وصنع</w:t>
            </w:r>
          </w:p>
        </w:tc>
        <w:tc>
          <w:tcPr>
            <w:tcW w:w="0" w:type="auto"/>
            <w:hideMark/>
          </w:tcPr>
          <w:p w14:paraId="01547791"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المعلم يوضح النموذج والطالب يكرره</w:t>
            </w:r>
          </w:p>
        </w:tc>
        <w:tc>
          <w:tcPr>
            <w:tcW w:w="0" w:type="auto"/>
            <w:hideMark/>
          </w:tcPr>
          <w:p w14:paraId="207BB870"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محاكاة اللحام – النمذجة</w:t>
            </w:r>
          </w:p>
        </w:tc>
      </w:tr>
      <w:tr w:rsidR="009F0122" w:rsidRPr="00717282" w14:paraId="4274CF2B"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A0394B0" w14:textId="77777777" w:rsidR="009F0122" w:rsidRPr="00717282" w:rsidRDefault="009F0122" w:rsidP="0005079B">
            <w:pPr>
              <w:bidi/>
              <w:spacing w:after="120" w:line="288" w:lineRule="auto"/>
              <w:contextualSpacing/>
              <w:mirrorIndents/>
              <w:rPr>
                <w:lang w:val="tr-TR"/>
              </w:rPr>
            </w:pPr>
            <w:r w:rsidRPr="00717282">
              <w:rPr>
                <w:lang w:val="tr-TR"/>
              </w:rPr>
              <w:t>التعلم القائم على حل المشكلات</w:t>
            </w:r>
          </w:p>
        </w:tc>
        <w:tc>
          <w:tcPr>
            <w:tcW w:w="0" w:type="auto"/>
            <w:hideMark/>
          </w:tcPr>
          <w:p w14:paraId="766C26E9"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يتم البحث عن حل لمشكلة حقيقية</w:t>
            </w:r>
          </w:p>
        </w:tc>
        <w:tc>
          <w:tcPr>
            <w:tcW w:w="0" w:type="auto"/>
            <w:hideMark/>
          </w:tcPr>
          <w:p w14:paraId="2E1DA5F7"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"سيناريو اكتشاف الخطأ"</w:t>
            </w:r>
          </w:p>
        </w:tc>
      </w:tr>
      <w:tr w:rsidR="009F0122" w:rsidRPr="009942E7" w14:paraId="61146CD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3C87AE" w14:textId="77777777" w:rsidR="009F0122" w:rsidRPr="00717282" w:rsidRDefault="009F0122" w:rsidP="0005079B">
            <w:pPr>
              <w:bidi/>
              <w:spacing w:after="120" w:line="288" w:lineRule="auto"/>
              <w:contextualSpacing/>
              <w:mirrorIndents/>
              <w:rPr>
                <w:lang w:val="tr-TR"/>
              </w:rPr>
            </w:pPr>
            <w:r w:rsidRPr="00717282">
              <w:rPr>
                <w:lang w:val="tr-TR"/>
              </w:rPr>
              <w:t>التعلم القائم على المشاريع</w:t>
            </w:r>
          </w:p>
        </w:tc>
        <w:tc>
          <w:tcPr>
            <w:tcW w:w="0" w:type="auto"/>
            <w:hideMark/>
          </w:tcPr>
          <w:p w14:paraId="2B2DD6A2"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الطالب يطور المنتجات</w:t>
            </w:r>
          </w:p>
        </w:tc>
        <w:tc>
          <w:tcPr>
            <w:tcW w:w="0" w:type="auto"/>
            <w:hideMark/>
          </w:tcPr>
          <w:p w14:paraId="188FD614"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مشروع تصميم صغير في مختبر الواقع الافتراضي</w:t>
            </w:r>
          </w:p>
        </w:tc>
      </w:tr>
      <w:tr w:rsidR="009F0122" w:rsidRPr="009942E7" w14:paraId="09750CA2"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7A0816B" w14:textId="77777777" w:rsidR="009F0122" w:rsidRPr="00717282" w:rsidRDefault="009F0122" w:rsidP="0005079B">
            <w:pPr>
              <w:bidi/>
              <w:spacing w:after="120" w:line="288" w:lineRule="auto"/>
              <w:contextualSpacing/>
              <w:mirrorIndents/>
              <w:rPr>
                <w:lang w:val="tr-TR"/>
              </w:rPr>
            </w:pPr>
            <w:r w:rsidRPr="00717282">
              <w:rPr>
                <w:lang w:val="tr-TR"/>
              </w:rPr>
              <w:t>التعلم أثناء العمل</w:t>
            </w:r>
          </w:p>
        </w:tc>
        <w:tc>
          <w:tcPr>
            <w:tcW w:w="0" w:type="auto"/>
            <w:hideMark/>
          </w:tcPr>
          <w:p w14:paraId="1391D5BE"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التطبيق في بيئة حقيقية/محاكاة</w:t>
            </w:r>
          </w:p>
        </w:tc>
        <w:tc>
          <w:tcPr>
            <w:tcW w:w="0" w:type="auto"/>
            <w:hideMark/>
          </w:tcPr>
          <w:p w14:paraId="5CC194C4"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إكمال مهمة عمل في ورشة عمل افتراضية</w:t>
            </w:r>
          </w:p>
        </w:tc>
      </w:tr>
      <w:tr w:rsidR="009F0122" w:rsidRPr="00717282" w14:paraId="7C354E6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A7245C4" w14:textId="77777777" w:rsidR="009F0122" w:rsidRPr="00717282" w:rsidRDefault="009F0122" w:rsidP="0005079B">
            <w:pPr>
              <w:bidi/>
              <w:spacing w:after="120" w:line="288" w:lineRule="auto"/>
              <w:contextualSpacing/>
              <w:mirrorIndents/>
              <w:rPr>
                <w:lang w:val="tr-TR"/>
              </w:rPr>
            </w:pPr>
            <w:r w:rsidRPr="00717282">
              <w:rPr>
                <w:lang w:val="tr-TR"/>
              </w:rPr>
              <w:t>التعلم المزدوج</w:t>
            </w:r>
          </w:p>
        </w:tc>
        <w:tc>
          <w:tcPr>
            <w:tcW w:w="0" w:type="auto"/>
            <w:hideMark/>
          </w:tcPr>
          <w:p w14:paraId="3CEB62C5"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التعلم التعاوني</w:t>
            </w:r>
          </w:p>
        </w:tc>
        <w:tc>
          <w:tcPr>
            <w:tcW w:w="0" w:type="auto"/>
            <w:hideMark/>
          </w:tcPr>
          <w:p w14:paraId="2D38EEF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جلسات الواقع الافتراضي متعددة المستخدمين</w:t>
            </w:r>
          </w:p>
        </w:tc>
      </w:tr>
    </w:tbl>
    <w:p w14:paraId="240EA8BB" w14:textId="5C515187" w:rsidR="009F0122" w:rsidRPr="00717282" w:rsidRDefault="009F0122" w:rsidP="0005079B">
      <w:pPr>
        <w:bidi/>
        <w:spacing w:after="120" w:line="288" w:lineRule="auto"/>
        <w:contextualSpacing/>
        <w:mirrorIndents/>
        <w:rPr>
          <w:lang w:val="tr-TR"/>
        </w:rPr>
      </w:pPr>
      <w:r w:rsidRPr="00717282">
        <w:rPr>
          <w:lang w:val="tr-TR"/>
        </w:rPr>
        <w:br/>
        <w:t>يجب أن تتضمن خطة الدرس طريقة واحدة على الأقل من "طرق التعلم النشط" (على سبيل المثال، حل المشكلات، المناقشة، المحاكاة).</w:t>
      </w:r>
    </w:p>
    <w:p w14:paraId="616BCE98" w14:textId="36B19A76" w:rsidR="009F0122" w:rsidRPr="00717282" w:rsidRDefault="009F0122" w:rsidP="0005079B">
      <w:pPr>
        <w:spacing w:after="120" w:line="288" w:lineRule="auto"/>
        <w:contextualSpacing/>
        <w:mirrorIndents/>
        <w:rPr>
          <w:lang w:val="tr-TR"/>
        </w:rPr>
      </w:pPr>
    </w:p>
    <w:p w14:paraId="7FE1940D" w14:textId="6FED0D74" w:rsidR="009F0122" w:rsidRPr="00717282" w:rsidRDefault="009F0122" w:rsidP="0005079B">
      <w:pPr>
        <w:bidi/>
        <w:spacing w:after="120" w:line="288" w:lineRule="auto"/>
        <w:contextualSpacing/>
        <w:mirrorIndents/>
        <w:rPr>
          <w:b/>
          <w:bCs/>
          <w:lang w:val="tr-TR"/>
        </w:rPr>
      </w:pPr>
      <w:r w:rsidRPr="00717282">
        <w:rPr>
          <w:b/>
          <w:bCs/>
          <w:lang w:val="tr-TR"/>
        </w:rPr>
        <w:t>4.4 دمج بيئات التعلم القائمة على الواقع الافتراضي</w:t>
      </w:r>
    </w:p>
    <w:p w14:paraId="0BF9BA13" w14:textId="77777777" w:rsidR="009F0122" w:rsidRPr="00717282" w:rsidRDefault="009F0122" w:rsidP="0005079B">
      <w:pPr>
        <w:bidi/>
        <w:spacing w:after="120" w:line="288" w:lineRule="auto"/>
        <w:contextualSpacing/>
        <w:mirrorIndents/>
        <w:rPr>
          <w:lang w:val="tr-TR"/>
        </w:rPr>
      </w:pPr>
      <w:r w:rsidRPr="00717282">
        <w:rPr>
          <w:lang w:val="tr-TR"/>
        </w:rPr>
        <w:t>لا يقتصر دمج الواقع الافتراضي على إضافة التكنولوجيا فحسب؛ بل يشمل أيضًا إعادة تصميم تجربة التعلم.</w:t>
      </w:r>
    </w:p>
    <w:p w14:paraId="15DAB2DE" w14:textId="77777777" w:rsidR="0022289C" w:rsidRPr="00717282" w:rsidRDefault="0022289C" w:rsidP="0005079B">
      <w:pPr>
        <w:bidi/>
        <w:spacing w:after="120" w:line="288" w:lineRule="auto"/>
        <w:contextualSpacing/>
        <w:mirrorIndents/>
        <w:rPr>
          <w:lang w:val="tr-TR"/>
        </w:rPr>
      </w:pPr>
      <w:r w:rsidRPr="00717282">
        <w:rPr>
          <w:b/>
          <w:bCs/>
          <w:lang w:val="tr-TR"/>
        </w:rPr>
        <w:t xml:space="preserve">الخطوة 1 - اختيار </w:t>
      </w:r>
      <w:r w:rsidR="009F0122" w:rsidRPr="00717282">
        <w:rPr>
          <w:lang w:val="tr-TR"/>
        </w:rPr>
        <w:t>المحتوى المناسب</w:t>
      </w:r>
    </w:p>
    <w:p w14:paraId="020CB948" w14:textId="77777777" w:rsidR="0022289C" w:rsidRPr="00717282" w:rsidRDefault="0022289C" w:rsidP="0005079B">
      <w:pPr>
        <w:numPr>
          <w:ilvl w:val="0"/>
          <w:numId w:val="15"/>
        </w:numPr>
        <w:bidi/>
        <w:spacing w:after="120" w:line="288" w:lineRule="auto"/>
        <w:contextualSpacing/>
        <w:mirrorIndents/>
        <w:rPr>
          <w:lang w:val="tr-TR"/>
        </w:rPr>
      </w:pPr>
      <w:r w:rsidRPr="00717282">
        <w:rPr>
          <w:lang w:val="tr-TR"/>
        </w:rPr>
        <w:t>يتم تحديد المواضيع التي من شأنها تحويل المعرفة النظرية إلى ممارسة.</w:t>
      </w:r>
    </w:p>
    <w:p w14:paraId="3D2CAF56" w14:textId="77777777" w:rsidR="0022289C" w:rsidRPr="00717282" w:rsidRDefault="0022289C" w:rsidP="0005079B">
      <w:pPr>
        <w:numPr>
          <w:ilvl w:val="0"/>
          <w:numId w:val="15"/>
        </w:numPr>
        <w:bidi/>
        <w:spacing w:after="120" w:line="288" w:lineRule="auto"/>
        <w:contextualSpacing/>
        <w:mirrorIndents/>
        <w:rPr>
          <w:lang w:val="tr-TR"/>
        </w:rPr>
      </w:pPr>
      <w:r w:rsidRPr="00717282">
        <w:rPr>
          <w:lang w:val="tr-TR"/>
        </w:rPr>
        <w:t>يتم إعطاء الأولوية للعمليات التي تنطوي على مخاطر أو تكاليف عالية بالنسبة للواقع الافتراضي.</w:t>
      </w:r>
    </w:p>
    <w:p w14:paraId="764F4837" w14:textId="77777777" w:rsidR="0022289C" w:rsidRPr="00717282" w:rsidRDefault="0022289C" w:rsidP="0005079B">
      <w:pPr>
        <w:bidi/>
        <w:spacing w:after="120" w:line="288" w:lineRule="auto"/>
        <w:contextualSpacing/>
        <w:mirrorIndents/>
        <w:rPr>
          <w:lang w:val="tr-TR"/>
        </w:rPr>
      </w:pPr>
      <w:r w:rsidRPr="00717282">
        <w:rPr>
          <w:b/>
          <w:bCs/>
          <w:lang w:val="tr-TR"/>
        </w:rPr>
        <w:t>الخطوة الثانية – كتابة السيناريو</w:t>
      </w:r>
    </w:p>
    <w:p w14:paraId="5A924BE2" w14:textId="77777777" w:rsidR="0022289C" w:rsidRPr="00717282" w:rsidRDefault="0022289C" w:rsidP="0005079B">
      <w:pPr>
        <w:numPr>
          <w:ilvl w:val="0"/>
          <w:numId w:val="16"/>
        </w:numPr>
        <w:bidi/>
        <w:spacing w:after="120" w:line="288" w:lineRule="auto"/>
        <w:contextualSpacing/>
        <w:mirrorIndents/>
        <w:rPr>
          <w:lang w:val="tr-TR"/>
        </w:rPr>
      </w:pPr>
      <w:r w:rsidRPr="00717282">
        <w:rPr>
          <w:lang w:val="tr-TR"/>
        </w:rPr>
        <w:t>يتم تحديد خطوات عملية الأعمال الفعلية.</w:t>
      </w:r>
    </w:p>
    <w:p w14:paraId="3975F824" w14:textId="77777777" w:rsidR="0022289C" w:rsidRPr="00717282" w:rsidRDefault="0022289C" w:rsidP="0005079B">
      <w:pPr>
        <w:numPr>
          <w:ilvl w:val="0"/>
          <w:numId w:val="16"/>
        </w:numPr>
        <w:bidi/>
        <w:spacing w:after="120" w:line="288" w:lineRule="auto"/>
        <w:contextualSpacing/>
        <w:mirrorIndents/>
        <w:rPr>
          <w:lang w:val="tr-TR"/>
        </w:rPr>
      </w:pPr>
      <w:r w:rsidRPr="00717282">
        <w:rPr>
          <w:lang w:val="tr-TR"/>
        </w:rPr>
        <w:t>تم تصميم الهدف والمدخلات والنتائج المتوقعة وردود الفعل.</w:t>
      </w:r>
    </w:p>
    <w:p w14:paraId="7DBD4B26" w14:textId="77777777" w:rsidR="0022289C" w:rsidRPr="00717282" w:rsidRDefault="0022289C" w:rsidP="0005079B">
      <w:pPr>
        <w:bidi/>
        <w:spacing w:after="120" w:line="288" w:lineRule="auto"/>
        <w:contextualSpacing/>
        <w:mirrorIndents/>
        <w:rPr>
          <w:lang w:val="tr-TR"/>
        </w:rPr>
      </w:pPr>
      <w:r w:rsidRPr="00717282">
        <w:rPr>
          <w:b/>
          <w:bCs/>
          <w:lang w:val="tr-TR"/>
        </w:rPr>
        <w:t>الخطوة 3 – تنفيذ المشروع التجريبي وتحسينه</w:t>
      </w:r>
    </w:p>
    <w:p w14:paraId="61F8FB58" w14:textId="77777777" w:rsidR="0022289C" w:rsidRPr="00717282" w:rsidRDefault="0022289C" w:rsidP="0005079B">
      <w:pPr>
        <w:numPr>
          <w:ilvl w:val="0"/>
          <w:numId w:val="17"/>
        </w:numPr>
        <w:bidi/>
        <w:spacing w:after="120" w:line="288" w:lineRule="auto"/>
        <w:contextualSpacing/>
        <w:mirrorIndents/>
        <w:rPr>
          <w:lang w:val="tr-TR"/>
        </w:rPr>
      </w:pPr>
      <w:r w:rsidRPr="00717282">
        <w:rPr>
          <w:lang w:val="tr-TR"/>
        </w:rPr>
        <w:t>يتم اختباره مع مجموعة صغيرة من الطلاب.</w:t>
      </w:r>
    </w:p>
    <w:p w14:paraId="13C50CAE" w14:textId="27CF59A1" w:rsidR="009F0122" w:rsidRPr="00717282" w:rsidRDefault="0022289C" w:rsidP="0005079B">
      <w:pPr>
        <w:numPr>
          <w:ilvl w:val="0"/>
          <w:numId w:val="17"/>
        </w:numPr>
        <w:bidi/>
        <w:spacing w:after="120" w:line="288" w:lineRule="auto"/>
        <w:ind w:left="714" w:hanging="357"/>
        <w:contextualSpacing/>
        <w:mirrorIndents/>
        <w:rPr>
          <w:lang w:val="tr-TR"/>
        </w:rPr>
      </w:pPr>
      <w:r w:rsidRPr="00717282">
        <w:rPr>
          <w:lang w:val="tr-TR"/>
        </w:rPr>
        <w:t>يتم تطوير السيناريو من خلال الملاحظات وردود الفعل.</w:t>
      </w:r>
    </w:p>
    <w:p w14:paraId="6744667B" w14:textId="77777777" w:rsidR="0022289C" w:rsidRPr="00717282" w:rsidRDefault="0022289C" w:rsidP="0005079B">
      <w:pPr>
        <w:spacing w:after="120" w:line="288" w:lineRule="auto"/>
        <w:ind w:left="714"/>
        <w:contextualSpacing/>
        <w:mirrorIndents/>
        <w:rPr>
          <w:lang w:val="tr-TR"/>
        </w:rPr>
      </w:pPr>
    </w:p>
    <w:tbl>
      <w:tblPr>
        <w:tblStyle w:val="KlavuzTablo6-Renkli-Vurgu5"/>
        <w:tblW w:w="0" w:type="auto"/>
        <w:tblLook w:val="04A0" w:firstRow="1" w:lastRow="0" w:firstColumn="1" w:lastColumn="0" w:noHBand="0" w:noVBand="1"/>
      </w:tblPr>
      <w:tblGrid>
        <w:gridCol w:w="2309"/>
        <w:gridCol w:w="1957"/>
        <w:gridCol w:w="222"/>
        <w:gridCol w:w="3215"/>
      </w:tblGrid>
      <w:tr w:rsidR="0022289C" w:rsidRPr="00717282" w14:paraId="20D9B06A" w14:textId="77777777" w:rsidTr="002228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9843D11" w14:textId="77777777" w:rsidR="0022289C" w:rsidRPr="00717282" w:rsidRDefault="0022289C" w:rsidP="0005079B">
            <w:pPr>
              <w:bidi/>
              <w:spacing w:after="120" w:line="288" w:lineRule="auto"/>
              <w:contextualSpacing/>
              <w:mirrorIndents/>
              <w:rPr>
                <w:lang w:val="tr-TR"/>
              </w:rPr>
            </w:pPr>
            <w:r w:rsidRPr="00717282">
              <w:rPr>
                <w:lang w:val="tr-TR"/>
              </w:rPr>
              <w:t>منطقة تكامل الواقع الافتراضي</w:t>
            </w:r>
          </w:p>
        </w:tc>
        <w:tc>
          <w:tcPr>
            <w:tcW w:w="0" w:type="auto"/>
            <w:hideMark/>
          </w:tcPr>
          <w:p w14:paraId="31275E16" w14:textId="77777777" w:rsidR="0022289C" w:rsidRPr="00717282" w:rsidRDefault="0022289C"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هدف</w:t>
            </w:r>
          </w:p>
        </w:tc>
        <w:tc>
          <w:tcPr>
            <w:tcW w:w="0" w:type="auto"/>
          </w:tcPr>
          <w:p w14:paraId="1D1F6AC5" w14:textId="77777777" w:rsidR="0022289C" w:rsidRPr="00717282" w:rsidRDefault="0022289C"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b w:val="0"/>
                <w:bCs w:val="0"/>
                <w:lang w:val="tr-TR"/>
              </w:rPr>
            </w:pPr>
          </w:p>
        </w:tc>
        <w:tc>
          <w:tcPr>
            <w:tcW w:w="0" w:type="auto"/>
            <w:hideMark/>
          </w:tcPr>
          <w:p w14:paraId="4E515293" w14:textId="2337575E" w:rsidR="0022289C" w:rsidRPr="00717282" w:rsidRDefault="0022289C"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مثال</w:t>
            </w:r>
          </w:p>
        </w:tc>
      </w:tr>
      <w:tr w:rsidR="0022289C" w:rsidRPr="00717282" w14:paraId="26091AC7" w14:textId="77777777" w:rsidTr="002228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A519245" w14:textId="77777777" w:rsidR="0022289C" w:rsidRPr="00717282" w:rsidRDefault="0022289C" w:rsidP="0005079B">
            <w:pPr>
              <w:bidi/>
              <w:spacing w:after="120" w:line="288" w:lineRule="auto"/>
              <w:contextualSpacing/>
              <w:mirrorIndents/>
              <w:rPr>
                <w:lang w:val="tr-TR"/>
              </w:rPr>
            </w:pPr>
            <w:r w:rsidRPr="00717282">
              <w:rPr>
                <w:lang w:val="tr-TR"/>
              </w:rPr>
              <w:t>محاكاة ورشة العمل</w:t>
            </w:r>
          </w:p>
        </w:tc>
        <w:tc>
          <w:tcPr>
            <w:tcW w:w="0" w:type="auto"/>
            <w:hideMark/>
          </w:tcPr>
          <w:p w14:paraId="06655103" w14:textId="77777777" w:rsidR="0022289C" w:rsidRPr="00717282" w:rsidRDefault="0022289C"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اكتساب المهارات</w:t>
            </w:r>
          </w:p>
        </w:tc>
        <w:tc>
          <w:tcPr>
            <w:tcW w:w="0" w:type="auto"/>
          </w:tcPr>
          <w:p w14:paraId="66B29988" w14:textId="77777777" w:rsidR="0022289C" w:rsidRPr="00717282"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p>
        </w:tc>
        <w:tc>
          <w:tcPr>
            <w:tcW w:w="0" w:type="auto"/>
            <w:hideMark/>
          </w:tcPr>
          <w:p w14:paraId="77E1A1CD" w14:textId="594FD531" w:rsidR="0022289C" w:rsidRPr="00717282" w:rsidRDefault="0022289C"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ورشة عمل اللحام الافتراضية</w:t>
            </w:r>
          </w:p>
        </w:tc>
      </w:tr>
      <w:tr w:rsidR="0022289C" w:rsidRPr="00717282" w14:paraId="5B03B677" w14:textId="77777777" w:rsidTr="0022289C">
        <w:tc>
          <w:tcPr>
            <w:cnfStyle w:val="001000000000" w:firstRow="0" w:lastRow="0" w:firstColumn="1" w:lastColumn="0" w:oddVBand="0" w:evenVBand="0" w:oddHBand="0" w:evenHBand="0" w:firstRowFirstColumn="0" w:firstRowLastColumn="0" w:lastRowFirstColumn="0" w:lastRowLastColumn="0"/>
            <w:tcW w:w="0" w:type="auto"/>
            <w:hideMark/>
          </w:tcPr>
          <w:p w14:paraId="46550DF3" w14:textId="77777777" w:rsidR="0022289C" w:rsidRPr="00717282" w:rsidRDefault="0022289C" w:rsidP="0005079B">
            <w:pPr>
              <w:bidi/>
              <w:spacing w:after="120" w:line="288" w:lineRule="auto"/>
              <w:contextualSpacing/>
              <w:mirrorIndents/>
              <w:rPr>
                <w:lang w:val="tr-TR"/>
              </w:rPr>
            </w:pPr>
            <w:r w:rsidRPr="00717282">
              <w:rPr>
                <w:lang w:val="tr-TR"/>
              </w:rPr>
              <w:t>التدريب الأمني</w:t>
            </w:r>
          </w:p>
        </w:tc>
        <w:tc>
          <w:tcPr>
            <w:tcW w:w="0" w:type="auto"/>
            <w:hideMark/>
          </w:tcPr>
          <w:p w14:paraId="4804EBF5" w14:textId="77777777" w:rsidR="0022289C" w:rsidRPr="00717282" w:rsidRDefault="0022289C"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تقليل المخاطر</w:t>
            </w:r>
          </w:p>
        </w:tc>
        <w:tc>
          <w:tcPr>
            <w:tcW w:w="0" w:type="auto"/>
          </w:tcPr>
          <w:p w14:paraId="0BF6D195" w14:textId="77777777" w:rsidR="0022289C" w:rsidRPr="00717282"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p>
        </w:tc>
        <w:tc>
          <w:tcPr>
            <w:tcW w:w="0" w:type="auto"/>
            <w:hideMark/>
          </w:tcPr>
          <w:p w14:paraId="7FDCF72F" w14:textId="6CB8E359" w:rsidR="0022289C" w:rsidRPr="00717282" w:rsidRDefault="0022289C"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سيناريو الصدمة الكهربائية</w:t>
            </w:r>
          </w:p>
        </w:tc>
      </w:tr>
      <w:tr w:rsidR="0022289C" w:rsidRPr="00717282" w14:paraId="10FE3CCF" w14:textId="77777777" w:rsidTr="002228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87BDEC1" w14:textId="77777777" w:rsidR="0022289C" w:rsidRPr="00717282" w:rsidRDefault="0022289C" w:rsidP="0005079B">
            <w:pPr>
              <w:bidi/>
              <w:spacing w:after="120" w:line="288" w:lineRule="auto"/>
              <w:contextualSpacing/>
              <w:mirrorIndents/>
              <w:rPr>
                <w:lang w:val="tr-TR"/>
              </w:rPr>
            </w:pPr>
            <w:r w:rsidRPr="00717282">
              <w:rPr>
                <w:lang w:val="tr-TR"/>
              </w:rPr>
              <w:t>الصيانة والإصلاح</w:t>
            </w:r>
          </w:p>
        </w:tc>
        <w:tc>
          <w:tcPr>
            <w:tcW w:w="0" w:type="auto"/>
            <w:hideMark/>
          </w:tcPr>
          <w:p w14:paraId="031D5EB2" w14:textId="77777777" w:rsidR="0022289C" w:rsidRPr="00717282" w:rsidRDefault="0022289C"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تعليم ترتيب الخطوات</w:t>
            </w:r>
          </w:p>
        </w:tc>
        <w:tc>
          <w:tcPr>
            <w:tcW w:w="0" w:type="auto"/>
          </w:tcPr>
          <w:p w14:paraId="396E4868" w14:textId="77777777" w:rsidR="0022289C" w:rsidRPr="00717282"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p>
        </w:tc>
        <w:tc>
          <w:tcPr>
            <w:tcW w:w="0" w:type="auto"/>
            <w:hideMark/>
          </w:tcPr>
          <w:p w14:paraId="18C67835" w14:textId="16D30B89" w:rsidR="0022289C" w:rsidRPr="00717282" w:rsidRDefault="0022289C"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إجراء إزالة المحرك</w:t>
            </w:r>
          </w:p>
        </w:tc>
      </w:tr>
      <w:tr w:rsidR="0022289C" w:rsidRPr="009942E7" w14:paraId="425825FC" w14:textId="77777777" w:rsidTr="0022289C">
        <w:tc>
          <w:tcPr>
            <w:cnfStyle w:val="001000000000" w:firstRow="0" w:lastRow="0" w:firstColumn="1" w:lastColumn="0" w:oddVBand="0" w:evenVBand="0" w:oddHBand="0" w:evenHBand="0" w:firstRowFirstColumn="0" w:firstRowLastColumn="0" w:lastRowFirstColumn="0" w:lastRowLastColumn="0"/>
            <w:tcW w:w="0" w:type="auto"/>
            <w:hideMark/>
          </w:tcPr>
          <w:p w14:paraId="046F9A7C" w14:textId="77777777" w:rsidR="0022289C" w:rsidRPr="00717282" w:rsidRDefault="0022289C" w:rsidP="0005079B">
            <w:pPr>
              <w:bidi/>
              <w:spacing w:after="120" w:line="288" w:lineRule="auto"/>
              <w:contextualSpacing/>
              <w:mirrorIndents/>
              <w:rPr>
                <w:lang w:val="tr-TR"/>
              </w:rPr>
            </w:pPr>
            <w:r w:rsidRPr="00717282">
              <w:rPr>
                <w:lang w:val="tr-TR"/>
              </w:rPr>
              <w:t>تدريب المهارات الاجتماعية</w:t>
            </w:r>
          </w:p>
        </w:tc>
        <w:tc>
          <w:tcPr>
            <w:tcW w:w="0" w:type="auto"/>
            <w:hideMark/>
          </w:tcPr>
          <w:p w14:paraId="48862CE3" w14:textId="77777777" w:rsidR="0022289C" w:rsidRPr="00717282" w:rsidRDefault="0022289C"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التواصل والعمل الجماعي</w:t>
            </w:r>
          </w:p>
        </w:tc>
        <w:tc>
          <w:tcPr>
            <w:tcW w:w="0" w:type="auto"/>
          </w:tcPr>
          <w:p w14:paraId="685DF8AC" w14:textId="77777777" w:rsidR="0022289C" w:rsidRPr="00717282"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p>
        </w:tc>
        <w:tc>
          <w:tcPr>
            <w:tcW w:w="0" w:type="auto"/>
            <w:hideMark/>
          </w:tcPr>
          <w:p w14:paraId="5E74CFE3" w14:textId="56DC9C1D" w:rsidR="0022289C" w:rsidRPr="00717282" w:rsidRDefault="0022289C"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دراما الواقع الافتراضي للتواصل مع العملاء</w:t>
            </w:r>
          </w:p>
        </w:tc>
      </w:tr>
    </w:tbl>
    <w:p w14:paraId="4AB60B50" w14:textId="641CDA2D" w:rsidR="009F0122" w:rsidRPr="00717282" w:rsidRDefault="009F0122" w:rsidP="0005079B">
      <w:pPr>
        <w:spacing w:after="120" w:line="288" w:lineRule="auto"/>
        <w:contextualSpacing/>
        <w:mirrorIndents/>
        <w:rPr>
          <w:lang w:val="tr-TR"/>
        </w:rPr>
      </w:pPr>
    </w:p>
    <w:p w14:paraId="44DCE2F0" w14:textId="38A66FD4" w:rsidR="009F0122" w:rsidRPr="00717282" w:rsidRDefault="009F0122" w:rsidP="0005079B">
      <w:pPr>
        <w:bidi/>
        <w:spacing w:after="120" w:line="288" w:lineRule="auto"/>
        <w:contextualSpacing/>
        <w:mirrorIndents/>
        <w:rPr>
          <w:b/>
          <w:bCs/>
          <w:lang w:val="tr-TR"/>
        </w:rPr>
      </w:pPr>
      <w:r w:rsidRPr="00717282">
        <w:rPr>
          <w:b/>
          <w:bCs/>
          <w:lang w:val="tr-TR"/>
        </w:rPr>
        <w:t>4.5 أدوار المعلم وكفاءاته</w:t>
      </w:r>
    </w:p>
    <w:p w14:paraId="68FAFA16" w14:textId="77777777" w:rsidR="009F0122" w:rsidRPr="00717282" w:rsidRDefault="009F0122" w:rsidP="0005079B">
      <w:pPr>
        <w:bidi/>
        <w:spacing w:after="120" w:line="288" w:lineRule="auto"/>
        <w:contextualSpacing/>
        <w:mirrorIndents/>
        <w:rPr>
          <w:lang w:val="tr-TR"/>
        </w:rPr>
      </w:pPr>
      <w:r w:rsidRPr="00717282">
        <w:rPr>
          <w:lang w:val="tr-TR"/>
        </w:rPr>
        <w:t xml:space="preserve">لم يعد المعلم الحديث مجرد ناقل للمعرفة، بل </w:t>
      </w:r>
      <w:r w:rsidRPr="00717282">
        <w:rPr>
          <w:b/>
          <w:bCs/>
          <w:lang w:val="tr-TR"/>
        </w:rPr>
        <w:t>أصبح مصممًا وميسرًا للتعلم.</w:t>
      </w:r>
    </w:p>
    <w:tbl>
      <w:tblPr>
        <w:tblStyle w:val="KlavuzTablo6-Renkli-Vurgu5"/>
        <w:tblW w:w="0" w:type="auto"/>
        <w:tblLook w:val="04A0" w:firstRow="1" w:lastRow="0" w:firstColumn="1" w:lastColumn="0" w:noHBand="0" w:noVBand="1"/>
      </w:tblPr>
      <w:tblGrid>
        <w:gridCol w:w="1403"/>
        <w:gridCol w:w="1983"/>
        <w:gridCol w:w="2364"/>
      </w:tblGrid>
      <w:tr w:rsidR="009F0122" w:rsidRPr="00717282" w14:paraId="0A6CD953"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F590337" w14:textId="77777777" w:rsidR="009F0122" w:rsidRPr="00717282" w:rsidRDefault="009F0122" w:rsidP="0005079B">
            <w:pPr>
              <w:bidi/>
              <w:spacing w:after="120" w:line="288" w:lineRule="auto"/>
              <w:contextualSpacing/>
              <w:mirrorIndents/>
              <w:rPr>
                <w:lang w:val="tr-TR"/>
              </w:rPr>
            </w:pPr>
            <w:r w:rsidRPr="00717282">
              <w:rPr>
                <w:lang w:val="tr-TR"/>
              </w:rPr>
              <w:t>الدور التقليدي</w:t>
            </w:r>
          </w:p>
        </w:tc>
        <w:tc>
          <w:tcPr>
            <w:tcW w:w="0" w:type="auto"/>
            <w:hideMark/>
          </w:tcPr>
          <w:p w14:paraId="14DD6465"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دور جديد (VRinVET)</w:t>
            </w:r>
          </w:p>
        </w:tc>
        <w:tc>
          <w:tcPr>
            <w:tcW w:w="0" w:type="auto"/>
            <w:hideMark/>
          </w:tcPr>
          <w:p w14:paraId="0C6143A5"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توضيح</w:t>
            </w:r>
          </w:p>
        </w:tc>
      </w:tr>
      <w:tr w:rsidR="009F0122" w:rsidRPr="00717282" w14:paraId="6A526F00"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CDA0A77" w14:textId="77777777" w:rsidR="009F0122" w:rsidRPr="00717282" w:rsidRDefault="009F0122" w:rsidP="0005079B">
            <w:pPr>
              <w:bidi/>
              <w:spacing w:after="120" w:line="288" w:lineRule="auto"/>
              <w:contextualSpacing/>
              <w:mirrorIndents/>
              <w:rPr>
                <w:lang w:val="tr-TR"/>
              </w:rPr>
            </w:pPr>
            <w:r w:rsidRPr="00717282">
              <w:rPr>
                <w:lang w:val="tr-TR"/>
              </w:rPr>
              <w:t>مصدر المعلومات</w:t>
            </w:r>
          </w:p>
        </w:tc>
        <w:tc>
          <w:tcPr>
            <w:tcW w:w="0" w:type="auto"/>
            <w:hideMark/>
          </w:tcPr>
          <w:p w14:paraId="23D02B62"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المرشد والمنسق</w:t>
            </w:r>
          </w:p>
        </w:tc>
        <w:tc>
          <w:tcPr>
            <w:tcW w:w="0" w:type="auto"/>
            <w:hideMark/>
          </w:tcPr>
          <w:p w14:paraId="041D1244"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يرشد الطالب</w:t>
            </w:r>
          </w:p>
        </w:tc>
      </w:tr>
      <w:tr w:rsidR="009F0122" w:rsidRPr="00717282" w14:paraId="0D9E0551"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7794AF5" w14:textId="77777777" w:rsidR="009F0122" w:rsidRPr="00717282" w:rsidRDefault="009F0122" w:rsidP="0005079B">
            <w:pPr>
              <w:bidi/>
              <w:spacing w:after="120" w:line="288" w:lineRule="auto"/>
              <w:contextualSpacing/>
              <w:mirrorIndents/>
              <w:rPr>
                <w:lang w:val="tr-TR"/>
              </w:rPr>
            </w:pPr>
            <w:r w:rsidRPr="00717282">
              <w:rPr>
                <w:lang w:val="tr-TR"/>
              </w:rPr>
              <w:t>مدرّج</w:t>
            </w:r>
          </w:p>
        </w:tc>
        <w:tc>
          <w:tcPr>
            <w:tcW w:w="0" w:type="auto"/>
            <w:hideMark/>
          </w:tcPr>
          <w:p w14:paraId="033D91CB"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مصمم التقييم</w:t>
            </w:r>
          </w:p>
        </w:tc>
        <w:tc>
          <w:tcPr>
            <w:tcW w:w="0" w:type="auto"/>
            <w:hideMark/>
          </w:tcPr>
          <w:p w14:paraId="6C0EC4BA"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إنشاء معايير الأداء</w:t>
            </w:r>
          </w:p>
        </w:tc>
      </w:tr>
      <w:tr w:rsidR="009F0122" w:rsidRPr="00717282" w14:paraId="3CA5549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23EB4A5" w14:textId="77777777" w:rsidR="009F0122" w:rsidRPr="00717282" w:rsidRDefault="009F0122" w:rsidP="0005079B">
            <w:pPr>
              <w:bidi/>
              <w:spacing w:after="120" w:line="288" w:lineRule="auto"/>
              <w:contextualSpacing/>
              <w:mirrorIndents/>
              <w:rPr>
                <w:lang w:val="tr-TR"/>
              </w:rPr>
            </w:pPr>
            <w:r w:rsidRPr="00717282">
              <w:rPr>
                <w:lang w:val="tr-TR"/>
              </w:rPr>
              <w:t>الراوي</w:t>
            </w:r>
          </w:p>
        </w:tc>
        <w:tc>
          <w:tcPr>
            <w:tcW w:w="0" w:type="auto"/>
            <w:hideMark/>
          </w:tcPr>
          <w:p w14:paraId="3AA4C49B"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مصمم التفاعل</w:t>
            </w:r>
          </w:p>
        </w:tc>
        <w:tc>
          <w:tcPr>
            <w:tcW w:w="0" w:type="auto"/>
            <w:hideMark/>
          </w:tcPr>
          <w:p w14:paraId="5E173DA9"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إدارة سيناريو الواقع الافتراضي</w:t>
            </w:r>
          </w:p>
        </w:tc>
      </w:tr>
      <w:tr w:rsidR="009F0122" w:rsidRPr="00717282" w14:paraId="1CAF5791"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DAAD051" w14:textId="77777777" w:rsidR="009F0122" w:rsidRPr="00717282" w:rsidRDefault="009F0122" w:rsidP="0005079B">
            <w:pPr>
              <w:bidi/>
              <w:spacing w:after="120" w:line="288" w:lineRule="auto"/>
              <w:contextualSpacing/>
              <w:mirrorIndents/>
              <w:rPr>
                <w:lang w:val="tr-TR"/>
              </w:rPr>
            </w:pPr>
            <w:r w:rsidRPr="00717282">
              <w:rPr>
                <w:lang w:val="tr-TR"/>
              </w:rPr>
              <w:t>وحدة التحكم</w:t>
            </w:r>
          </w:p>
        </w:tc>
        <w:tc>
          <w:tcPr>
            <w:tcW w:w="0" w:type="auto"/>
            <w:hideMark/>
          </w:tcPr>
          <w:p w14:paraId="0D067464"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مدرب ردود الفعل</w:t>
            </w:r>
          </w:p>
        </w:tc>
        <w:tc>
          <w:tcPr>
            <w:tcW w:w="0" w:type="auto"/>
            <w:hideMark/>
          </w:tcPr>
          <w:p w14:paraId="4BABE650"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يفسر بيانات تعلم الطلاب</w:t>
            </w:r>
          </w:p>
        </w:tc>
      </w:tr>
    </w:tbl>
    <w:p w14:paraId="776CB0B4" w14:textId="6411A858" w:rsidR="009F0122" w:rsidRPr="00717282" w:rsidRDefault="009F0122" w:rsidP="0005079B">
      <w:pPr>
        <w:bidi/>
        <w:spacing w:after="120" w:line="288" w:lineRule="auto"/>
        <w:contextualSpacing/>
        <w:mirrorIndents/>
        <w:rPr>
          <w:lang w:val="tr-TR"/>
        </w:rPr>
      </w:pPr>
      <w:r w:rsidRPr="00717282">
        <w:rPr>
          <w:lang w:val="tr-TR"/>
        </w:rPr>
        <w:lastRenderedPageBreak/>
        <w:br/>
        <w:t>مهارات المعلم في تدريس الواقع الافتراضي أهم من معرفته بالأجهزة. تصميم التعلم، وليس التكنولوجيا، هو ما يحدد النجاح.</w:t>
      </w:r>
    </w:p>
    <w:p w14:paraId="1C41A1AC" w14:textId="77777777" w:rsidR="009942E7" w:rsidRDefault="009942E7" w:rsidP="0005079B">
      <w:pPr>
        <w:spacing w:after="120" w:line="288" w:lineRule="auto"/>
        <w:contextualSpacing/>
        <w:mirrorIndents/>
        <w:rPr>
          <w:b/>
          <w:bCs/>
          <w:lang w:val="tr-TR"/>
        </w:rPr>
      </w:pPr>
    </w:p>
    <w:p w14:paraId="1FC3E806" w14:textId="5E05B6C6" w:rsidR="009F0122" w:rsidRPr="00717282" w:rsidRDefault="009F0122" w:rsidP="0005079B">
      <w:pPr>
        <w:bidi/>
        <w:spacing w:after="120" w:line="288" w:lineRule="auto"/>
        <w:contextualSpacing/>
        <w:mirrorIndents/>
        <w:rPr>
          <w:b/>
          <w:bCs/>
          <w:lang w:val="tr-TR"/>
        </w:rPr>
      </w:pPr>
      <w:r w:rsidRPr="00717282">
        <w:rPr>
          <w:b/>
          <w:bCs/>
          <w:lang w:val="tr-TR"/>
        </w:rPr>
        <w:t>4.6 استراتيجيات لزيادة مشاركة الطلاب</w:t>
      </w:r>
    </w:p>
    <w:p w14:paraId="39A8E0C2" w14:textId="77777777" w:rsidR="009F0122" w:rsidRPr="00717282" w:rsidRDefault="009F0122" w:rsidP="0005079B">
      <w:pPr>
        <w:numPr>
          <w:ilvl w:val="0"/>
          <w:numId w:val="18"/>
        </w:numPr>
        <w:bidi/>
        <w:spacing w:after="120" w:line="288" w:lineRule="auto"/>
        <w:contextualSpacing/>
        <w:mirrorIndents/>
        <w:rPr>
          <w:lang w:val="tr-TR"/>
        </w:rPr>
      </w:pPr>
      <w:r w:rsidRPr="00717282">
        <w:rPr>
          <w:b/>
          <w:bCs/>
          <w:lang w:val="tr-TR"/>
        </w:rPr>
        <w:t xml:space="preserve">التعلم المبني على المهام: </w:t>
      </w:r>
      <w:r w:rsidRPr="00717282">
        <w:rPr>
          <w:lang w:val="tr-TR"/>
        </w:rPr>
        <w:t>أعط لكل طالب مهمة قابلة للقياس.</w:t>
      </w:r>
    </w:p>
    <w:p w14:paraId="1EC33D42" w14:textId="77777777" w:rsidR="009F0122" w:rsidRPr="00717282" w:rsidRDefault="009F0122" w:rsidP="0005079B">
      <w:pPr>
        <w:numPr>
          <w:ilvl w:val="0"/>
          <w:numId w:val="18"/>
        </w:numPr>
        <w:bidi/>
        <w:spacing w:after="120" w:line="288" w:lineRule="auto"/>
        <w:contextualSpacing/>
        <w:mirrorIndents/>
        <w:rPr>
          <w:lang w:val="tr-TR"/>
        </w:rPr>
      </w:pPr>
      <w:r w:rsidRPr="00717282">
        <w:rPr>
          <w:b/>
          <w:bCs/>
          <w:lang w:val="tr-TR"/>
        </w:rPr>
        <w:t xml:space="preserve">اللعبيّة: </w:t>
      </w:r>
      <w:r w:rsidRPr="00717282">
        <w:rPr>
          <w:lang w:val="tr-TR"/>
        </w:rPr>
        <w:t>إضافة نقاط، وشعارات، وأنظمة مستويات.</w:t>
      </w:r>
    </w:p>
    <w:p w14:paraId="4311CB18" w14:textId="77777777" w:rsidR="009F0122" w:rsidRPr="00717282" w:rsidRDefault="009F0122" w:rsidP="0005079B">
      <w:pPr>
        <w:numPr>
          <w:ilvl w:val="0"/>
          <w:numId w:val="18"/>
        </w:numPr>
        <w:bidi/>
        <w:spacing w:after="120" w:line="288" w:lineRule="auto"/>
        <w:contextualSpacing/>
        <w:mirrorIndents/>
        <w:rPr>
          <w:lang w:val="tr-TR"/>
        </w:rPr>
      </w:pPr>
      <w:r w:rsidRPr="00717282">
        <w:rPr>
          <w:b/>
          <w:bCs/>
          <w:lang w:val="tr-TR"/>
        </w:rPr>
        <w:t xml:space="preserve">العمل الثنائي: </w:t>
      </w:r>
      <w:r w:rsidRPr="00717282">
        <w:rPr>
          <w:lang w:val="tr-TR"/>
        </w:rPr>
        <w:t>إنشاء مهام جماعية في مجموعات الواقع الافتراضي.</w:t>
      </w:r>
    </w:p>
    <w:p w14:paraId="1CA92173" w14:textId="77777777" w:rsidR="009F0122" w:rsidRPr="00717282" w:rsidRDefault="009F0122" w:rsidP="0005079B">
      <w:pPr>
        <w:numPr>
          <w:ilvl w:val="0"/>
          <w:numId w:val="18"/>
        </w:numPr>
        <w:bidi/>
        <w:spacing w:after="120" w:line="288" w:lineRule="auto"/>
        <w:contextualSpacing/>
        <w:mirrorIndents/>
        <w:rPr>
          <w:lang w:val="tr-TR"/>
        </w:rPr>
      </w:pPr>
      <w:r w:rsidRPr="00717282">
        <w:rPr>
          <w:b/>
          <w:bCs/>
          <w:lang w:val="tr-TR"/>
        </w:rPr>
        <w:t xml:space="preserve">ملاحظات حقيقية: </w:t>
      </w:r>
      <w:r w:rsidRPr="00717282">
        <w:rPr>
          <w:lang w:val="tr-TR"/>
        </w:rPr>
        <w:t>أظهر نجاح الطالب على الفور.</w:t>
      </w:r>
    </w:p>
    <w:p w14:paraId="67D11AA8" w14:textId="213FA56C" w:rsidR="009F0122" w:rsidRPr="00717282" w:rsidRDefault="009F0122" w:rsidP="0005079B">
      <w:pPr>
        <w:numPr>
          <w:ilvl w:val="0"/>
          <w:numId w:val="18"/>
        </w:numPr>
        <w:bidi/>
        <w:spacing w:after="120" w:line="288" w:lineRule="auto"/>
        <w:contextualSpacing/>
        <w:mirrorIndents/>
        <w:rPr>
          <w:lang w:val="tr-TR"/>
        </w:rPr>
      </w:pPr>
      <w:r w:rsidRPr="00717282">
        <w:rPr>
          <w:b/>
          <w:bCs/>
          <w:lang w:val="tr-TR"/>
        </w:rPr>
        <w:t xml:space="preserve">التأمل: </w:t>
      </w:r>
      <w:r w:rsidRPr="00717282">
        <w:rPr>
          <w:lang w:val="tr-TR"/>
        </w:rPr>
        <w:t>اطلب منهم ملء نموذج "ماذا تعلمت؟" في نهاية كل جلسة.</w:t>
      </w:r>
    </w:p>
    <w:p w14:paraId="748DFE9C" w14:textId="77777777" w:rsidR="009942E7" w:rsidRDefault="009942E7" w:rsidP="0005079B">
      <w:pPr>
        <w:spacing w:after="120" w:line="288" w:lineRule="auto"/>
        <w:contextualSpacing/>
        <w:mirrorIndents/>
        <w:rPr>
          <w:b/>
          <w:bCs/>
          <w:lang w:val="tr-TR"/>
        </w:rPr>
      </w:pPr>
    </w:p>
    <w:p w14:paraId="5BF88FCC" w14:textId="1CE411DD" w:rsidR="009F0122" w:rsidRPr="00717282" w:rsidRDefault="009F0122" w:rsidP="0005079B">
      <w:pPr>
        <w:bidi/>
        <w:spacing w:after="120" w:line="288" w:lineRule="auto"/>
        <w:contextualSpacing/>
        <w:mirrorIndents/>
        <w:rPr>
          <w:b/>
          <w:bCs/>
          <w:lang w:val="tr-TR"/>
        </w:rPr>
      </w:pPr>
      <w:r w:rsidRPr="00717282">
        <w:rPr>
          <w:b/>
          <w:bCs/>
          <w:lang w:val="tr-TR"/>
        </w:rPr>
        <w:t>4.7 خطة التنفيذ والتوجيه</w:t>
      </w:r>
    </w:p>
    <w:p w14:paraId="69B16D1C" w14:textId="77777777" w:rsidR="009F0122" w:rsidRPr="00717282" w:rsidRDefault="009F0122" w:rsidP="0005079B">
      <w:pPr>
        <w:bidi/>
        <w:spacing w:after="120" w:line="288" w:lineRule="auto"/>
        <w:contextualSpacing/>
        <w:mirrorIndents/>
        <w:rPr>
          <w:lang w:val="tr-TR"/>
        </w:rPr>
      </w:pPr>
      <w:r w:rsidRPr="00717282">
        <w:rPr>
          <w:lang w:val="tr-TR"/>
        </w:rPr>
        <w:t>ينبغي إجراء تجربة أولية على كل منهج دراسي قبل تنفيذه بالكامل.</w:t>
      </w:r>
    </w:p>
    <w:tbl>
      <w:tblPr>
        <w:tblStyle w:val="KlavuzTablo6-Renkli-Vurgu5"/>
        <w:tblW w:w="0" w:type="auto"/>
        <w:tblLook w:val="04A0" w:firstRow="1" w:lastRow="0" w:firstColumn="1" w:lastColumn="0" w:noHBand="0" w:noVBand="1"/>
      </w:tblPr>
      <w:tblGrid>
        <w:gridCol w:w="1210"/>
        <w:gridCol w:w="1027"/>
        <w:gridCol w:w="1923"/>
        <w:gridCol w:w="1524"/>
      </w:tblGrid>
      <w:tr w:rsidR="009F0122" w:rsidRPr="00717282" w14:paraId="27F4B54A"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6B3A981" w14:textId="77777777" w:rsidR="009F0122" w:rsidRPr="00717282" w:rsidRDefault="009F0122" w:rsidP="0005079B">
            <w:pPr>
              <w:bidi/>
              <w:spacing w:after="120" w:line="288" w:lineRule="auto"/>
              <w:contextualSpacing/>
              <w:mirrorIndents/>
              <w:rPr>
                <w:lang w:val="tr-TR"/>
              </w:rPr>
            </w:pPr>
            <w:r w:rsidRPr="00717282">
              <w:rPr>
                <w:lang w:val="tr-TR"/>
              </w:rPr>
              <w:t>منصة</w:t>
            </w:r>
          </w:p>
        </w:tc>
        <w:tc>
          <w:tcPr>
            <w:tcW w:w="0" w:type="auto"/>
            <w:hideMark/>
          </w:tcPr>
          <w:p w14:paraId="457AAE01"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مدة</w:t>
            </w:r>
          </w:p>
        </w:tc>
        <w:tc>
          <w:tcPr>
            <w:tcW w:w="0" w:type="auto"/>
            <w:hideMark/>
          </w:tcPr>
          <w:p w14:paraId="0E7224AC"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مسؤول</w:t>
            </w:r>
          </w:p>
        </w:tc>
        <w:tc>
          <w:tcPr>
            <w:tcW w:w="0" w:type="auto"/>
            <w:hideMark/>
          </w:tcPr>
          <w:p w14:paraId="4BF598D3"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الناتج</w:t>
            </w:r>
          </w:p>
        </w:tc>
      </w:tr>
      <w:tr w:rsidR="009F0122" w:rsidRPr="00717282" w14:paraId="07FB058F"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1DB9B2A" w14:textId="77777777" w:rsidR="009F0122" w:rsidRPr="00717282" w:rsidRDefault="009F0122" w:rsidP="0005079B">
            <w:pPr>
              <w:bidi/>
              <w:spacing w:after="120" w:line="288" w:lineRule="auto"/>
              <w:contextualSpacing/>
              <w:mirrorIndents/>
              <w:rPr>
                <w:lang w:val="tr-TR"/>
              </w:rPr>
            </w:pPr>
            <w:r w:rsidRPr="00717282">
              <w:rPr>
                <w:lang w:val="tr-TR"/>
              </w:rPr>
              <w:t>تخطيط</w:t>
            </w:r>
          </w:p>
        </w:tc>
        <w:tc>
          <w:tcPr>
            <w:tcW w:w="0" w:type="auto"/>
            <w:hideMark/>
          </w:tcPr>
          <w:p w14:paraId="10DC9ECF"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اسبوعين</w:t>
            </w:r>
          </w:p>
        </w:tc>
        <w:tc>
          <w:tcPr>
            <w:tcW w:w="0" w:type="auto"/>
            <w:hideMark/>
          </w:tcPr>
          <w:p w14:paraId="7AC52B1C"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فريق المعلمين</w:t>
            </w:r>
          </w:p>
        </w:tc>
        <w:tc>
          <w:tcPr>
            <w:tcW w:w="0" w:type="auto"/>
            <w:hideMark/>
          </w:tcPr>
          <w:p w14:paraId="7913CF0C"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خطة درس تجريبية</w:t>
            </w:r>
          </w:p>
        </w:tc>
      </w:tr>
      <w:tr w:rsidR="009F0122" w:rsidRPr="00717282" w14:paraId="7EDE0D33"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410FEB7" w14:textId="77777777" w:rsidR="009F0122" w:rsidRPr="00717282" w:rsidRDefault="009F0122" w:rsidP="0005079B">
            <w:pPr>
              <w:bidi/>
              <w:spacing w:after="120" w:line="288" w:lineRule="auto"/>
              <w:contextualSpacing/>
              <w:mirrorIndents/>
              <w:rPr>
                <w:lang w:val="tr-TR"/>
              </w:rPr>
            </w:pPr>
            <w:r w:rsidRPr="00717282">
              <w:rPr>
                <w:lang w:val="tr-TR"/>
              </w:rPr>
              <w:t>تطبيق تجريبي</w:t>
            </w:r>
          </w:p>
        </w:tc>
        <w:tc>
          <w:tcPr>
            <w:tcW w:w="0" w:type="auto"/>
            <w:hideMark/>
          </w:tcPr>
          <w:p w14:paraId="5B087C0F"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3 أسابيع</w:t>
            </w:r>
          </w:p>
        </w:tc>
        <w:tc>
          <w:tcPr>
            <w:tcW w:w="0" w:type="auto"/>
            <w:hideMark/>
          </w:tcPr>
          <w:p w14:paraId="6F8C3386"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مجموعة المعلم + الطالب</w:t>
            </w:r>
          </w:p>
        </w:tc>
        <w:tc>
          <w:tcPr>
            <w:tcW w:w="0" w:type="auto"/>
            <w:hideMark/>
          </w:tcPr>
          <w:p w14:paraId="70A180FB"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تقرير المراقبة</w:t>
            </w:r>
          </w:p>
        </w:tc>
      </w:tr>
      <w:tr w:rsidR="009F0122" w:rsidRPr="00717282" w14:paraId="7E80916F"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7AD4CA6" w14:textId="77777777" w:rsidR="009F0122" w:rsidRPr="00717282" w:rsidRDefault="009F0122" w:rsidP="0005079B">
            <w:pPr>
              <w:bidi/>
              <w:spacing w:after="120" w:line="288" w:lineRule="auto"/>
              <w:contextualSpacing/>
              <w:mirrorIndents/>
              <w:rPr>
                <w:lang w:val="tr-TR"/>
              </w:rPr>
            </w:pPr>
            <w:r w:rsidRPr="00717282">
              <w:rPr>
                <w:lang w:val="tr-TR"/>
              </w:rPr>
              <w:t>تقييم</w:t>
            </w:r>
          </w:p>
        </w:tc>
        <w:tc>
          <w:tcPr>
            <w:tcW w:w="0" w:type="auto"/>
            <w:hideMark/>
          </w:tcPr>
          <w:p w14:paraId="3E623E2B"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أسبوع واحد</w:t>
            </w:r>
          </w:p>
        </w:tc>
        <w:tc>
          <w:tcPr>
            <w:tcW w:w="0" w:type="auto"/>
            <w:hideMark/>
          </w:tcPr>
          <w:p w14:paraId="59F7C47F"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منسق</w:t>
            </w:r>
          </w:p>
        </w:tc>
        <w:tc>
          <w:tcPr>
            <w:tcW w:w="0" w:type="auto"/>
            <w:hideMark/>
          </w:tcPr>
          <w:p w14:paraId="113A23EA"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اقتراحات المراجعة</w:t>
            </w:r>
          </w:p>
        </w:tc>
      </w:tr>
      <w:tr w:rsidR="009F0122" w:rsidRPr="00717282" w14:paraId="1F9C3A9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5584FD4" w14:textId="77777777" w:rsidR="009F0122" w:rsidRPr="00717282" w:rsidRDefault="009F0122" w:rsidP="0005079B">
            <w:pPr>
              <w:bidi/>
              <w:spacing w:after="120" w:line="288" w:lineRule="auto"/>
              <w:contextualSpacing/>
              <w:mirrorIndents/>
              <w:rPr>
                <w:lang w:val="tr-TR"/>
              </w:rPr>
            </w:pPr>
            <w:r w:rsidRPr="00717282">
              <w:rPr>
                <w:lang w:val="tr-TR"/>
              </w:rPr>
              <w:t>الانتشار</w:t>
            </w:r>
          </w:p>
        </w:tc>
        <w:tc>
          <w:tcPr>
            <w:tcW w:w="0" w:type="auto"/>
            <w:hideMark/>
          </w:tcPr>
          <w:p w14:paraId="47FB3F46"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باستمرار</w:t>
            </w:r>
          </w:p>
        </w:tc>
        <w:tc>
          <w:tcPr>
            <w:tcW w:w="0" w:type="auto"/>
            <w:hideMark/>
          </w:tcPr>
          <w:p w14:paraId="0CB7304F"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إدارة المدرسة</w:t>
            </w:r>
          </w:p>
        </w:tc>
        <w:tc>
          <w:tcPr>
            <w:tcW w:w="0" w:type="auto"/>
            <w:hideMark/>
          </w:tcPr>
          <w:p w14:paraId="6AC4EBF0"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المنهج النهائي</w:t>
            </w:r>
          </w:p>
        </w:tc>
      </w:tr>
    </w:tbl>
    <w:p w14:paraId="47809BFB" w14:textId="233328BF" w:rsidR="009F0122" w:rsidRPr="00717282" w:rsidRDefault="009F0122" w:rsidP="0005079B">
      <w:pPr>
        <w:bidi/>
        <w:spacing w:after="120" w:line="288" w:lineRule="auto"/>
        <w:contextualSpacing/>
        <w:mirrorIndents/>
        <w:rPr>
          <w:lang w:val="tr-TR"/>
        </w:rPr>
      </w:pPr>
      <w:r w:rsidRPr="00717282">
        <w:rPr>
          <w:lang w:val="tr-TR"/>
        </w:rPr>
        <w:br/>
        <w:t>في الدراسات التجريبية لمشروع VRinVET، تم اختبار وحدة "ورشة العمل الافتراضية للسلامة" لأول مرة مع 20 طالبًا، وتمت إعادة تصميم السيناريوهات بناءً على نتائج التعليقات.</w:t>
      </w:r>
    </w:p>
    <w:p w14:paraId="3457B733" w14:textId="77777777" w:rsidR="009942E7" w:rsidRDefault="009942E7" w:rsidP="0005079B">
      <w:pPr>
        <w:spacing w:after="120" w:line="288" w:lineRule="auto"/>
        <w:contextualSpacing/>
        <w:mirrorIndents/>
        <w:rPr>
          <w:b/>
          <w:bCs/>
          <w:lang w:val="tr-TR"/>
        </w:rPr>
      </w:pPr>
    </w:p>
    <w:p w14:paraId="348CD054" w14:textId="066D90C6" w:rsidR="009F0122" w:rsidRPr="00717282" w:rsidRDefault="009F0122" w:rsidP="0005079B">
      <w:pPr>
        <w:bidi/>
        <w:spacing w:after="120" w:line="288" w:lineRule="auto"/>
        <w:contextualSpacing/>
        <w:mirrorIndents/>
        <w:rPr>
          <w:b/>
          <w:bCs/>
          <w:lang w:val="tr-TR"/>
        </w:rPr>
      </w:pPr>
      <w:r w:rsidRPr="00717282">
        <w:rPr>
          <w:b/>
          <w:bCs/>
          <w:lang w:val="tr-TR"/>
        </w:rPr>
        <w:t>4.8 الخاتمة</w:t>
      </w:r>
    </w:p>
    <w:p w14:paraId="7B2A3EB4" w14:textId="72DAF57F" w:rsidR="009F0122" w:rsidRPr="00717282" w:rsidRDefault="009F0122" w:rsidP="0005079B">
      <w:pPr>
        <w:bidi/>
        <w:spacing w:after="120" w:line="288" w:lineRule="auto"/>
        <w:contextualSpacing/>
        <w:mirrorIndents/>
        <w:rPr>
          <w:lang w:val="tr-TR"/>
        </w:rPr>
      </w:pPr>
      <w:r w:rsidRPr="00717282">
        <w:rPr>
          <w:lang w:val="tr-TR"/>
        </w:rPr>
        <w:t xml:space="preserve">تُحوّل عملية تطوير المناهج وتطبيقها النظرية إلى ممارسة، والتخطيط إلى خبرة، والتعليم إلى إنتاج. </w:t>
      </w:r>
      <w:r w:rsidRPr="00717282">
        <w:rPr>
          <w:lang w:val="tr-TR"/>
        </w:rPr>
        <w:br/>
        <w:t xml:space="preserve">تُعدّ تقنية الواقع الافتراضي أداةً تُسرّع هذه العملية وتُصوّرها وتُحسّنها بشكل ملموس. </w:t>
      </w:r>
      <w:r w:rsidRPr="00717282">
        <w:rPr>
          <w:lang w:val="tr-TR"/>
        </w:rPr>
        <w:br/>
        <w:t>ويُمكن تطبيق VRinVET بنجاح بقيادة المعلم ومشاركة الطلاب الفاعلة. "تُقاس قيمة المنهج المُطوّر بما يُمكن للطالب فعله في الحياة الواقعية".</w:t>
      </w:r>
    </w:p>
    <w:p w14:paraId="5EC1FC52" w14:textId="77777777" w:rsidR="00CF1B39" w:rsidRPr="00717282" w:rsidRDefault="00CF1B39" w:rsidP="00CF1B39">
      <w:pPr>
        <w:pStyle w:val="Balk1"/>
        <w:bidi/>
        <w:rPr>
          <w:rFonts w:asciiTheme="minorHAnsi" w:hAnsiTheme="minorHAnsi"/>
          <w:sz w:val="22"/>
          <w:szCs w:val="22"/>
          <w:lang w:val="tr-TR" w:eastAsia="tr-TR"/>
        </w:rPr>
      </w:pPr>
      <w:bookmarkStart w:id="4" w:name="_Toc212992691"/>
      <w:r w:rsidRPr="00717282">
        <w:rPr>
          <w:rFonts w:asciiTheme="minorHAnsi" w:hAnsiTheme="minorHAnsi"/>
          <w:sz w:val="22"/>
          <w:szCs w:val="22"/>
          <w:lang w:val="tr-TR" w:eastAsia="tr-TR"/>
        </w:rPr>
        <w:t>5. التوافق بين التعليم والتوظيف: الجسر بين توقعات المدرسة ومكان العمل</w:t>
      </w:r>
      <w:bookmarkEnd w:id="4"/>
    </w:p>
    <w:p w14:paraId="11D6769A" w14:textId="6ADA9639" w:rsidR="00CF1B39" w:rsidRPr="009942E7" w:rsidRDefault="00CF1B39" w:rsidP="00CF1B39">
      <w:pPr>
        <w:bidi/>
        <w:rPr>
          <w:b/>
          <w:bCs/>
          <w:lang w:val="tr-TR" w:eastAsia="tr-TR"/>
        </w:rPr>
      </w:pPr>
      <w:r w:rsidRPr="009942E7">
        <w:rPr>
          <w:b/>
          <w:bCs/>
          <w:lang w:val="tr-TR" w:eastAsia="tr-TR"/>
        </w:rPr>
        <w:t>5.1 أهمية الامتثال</w:t>
      </w:r>
    </w:p>
    <w:p w14:paraId="6B90B035" w14:textId="77777777" w:rsidR="00CF1B39" w:rsidRPr="00CF1B39" w:rsidRDefault="00CF1B39" w:rsidP="00CF1B39">
      <w:pPr>
        <w:bidi/>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من الأهداف الأساسية للتعليم المهني والتقني تزويد </w:t>
      </w:r>
      <w:r w:rsidRPr="00CF1B39">
        <w:rPr>
          <w:rFonts w:eastAsia="Times New Roman" w:cs="Times New Roman"/>
          <w:b/>
          <w:bCs/>
          <w:lang w:val="tr-TR" w:eastAsia="tr-TR"/>
        </w:rPr>
        <w:t xml:space="preserve">الطلاب بالمعارف والمهارات والسلوكيات التي يتطلبها سوق العمل </w:t>
      </w:r>
      <w:r w:rsidRPr="00CF1B39">
        <w:rPr>
          <w:rFonts w:eastAsia="Times New Roman" w:cs="Times New Roman"/>
          <w:lang w:val="tr-TR" w:eastAsia="tr-TR"/>
        </w:rPr>
        <w:t>. ومع ذلك، قد يحدث أحيانًا تفاوت بين المعارف التي تُدرّس في المدرسة والمؤهلات المطلوبة في سوق العمل، مما يُقلل من فرص توظيف الخريجين ويُصعّب على أصحاب العمل العثور على موظفين مؤهلين.</w:t>
      </w:r>
    </w:p>
    <w:p w14:paraId="3433B3A6" w14:textId="45DAC95D" w:rsidR="00CF1B39" w:rsidRPr="00CF1B39" w:rsidRDefault="00CF1B39" w:rsidP="00CF1B39">
      <w:pPr>
        <w:bidi/>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يُعدّ التوافق بين التعليم والتوظيف أمرًا بالغ الأهمية، </w:t>
      </w:r>
      <w:r w:rsidRPr="00CF1B39">
        <w:rPr>
          <w:rFonts w:eastAsia="Times New Roman" w:cs="Times New Roman"/>
          <w:lang w:val="tr-TR" w:eastAsia="tr-TR"/>
        </w:rPr>
        <w:br/>
        <w:t xml:space="preserve">ليس فقط لنجاح الأفراد في التوظيف، بل أيضًا لتعزيز </w:t>
      </w:r>
      <w:r w:rsidRPr="00CF1B39">
        <w:rPr>
          <w:rFonts w:eastAsia="Times New Roman" w:cs="Times New Roman"/>
          <w:b/>
          <w:bCs/>
          <w:lang w:val="tr-TR" w:eastAsia="tr-TR"/>
        </w:rPr>
        <w:t xml:space="preserve">الكفاءة الاقتصادية للبلد، وقدرته على الابتكار، وتحقيق أهداف التنمية المستدامة . </w:t>
      </w:r>
      <w:r w:rsidRPr="00CF1B39">
        <w:rPr>
          <w:rFonts w:eastAsia="Times New Roman" w:cs="Times New Roman"/>
          <w:lang w:val="tr-TR" w:eastAsia="tr-TR"/>
        </w:rPr>
        <w:t xml:space="preserve">لذلك، ينبغي أن يكون مبدأ " </w:t>
      </w:r>
      <w:r w:rsidRPr="00CF1B39">
        <w:rPr>
          <w:rFonts w:eastAsia="Times New Roman" w:cs="Times New Roman"/>
          <w:b/>
          <w:bCs/>
          <w:lang w:val="tr-TR" w:eastAsia="tr-TR"/>
        </w:rPr>
        <w:t xml:space="preserve">الاستجابة لاحتياجات عالم الأعمال </w:t>
      </w:r>
      <w:r w:rsidRPr="00CF1B39">
        <w:rPr>
          <w:rFonts w:eastAsia="Times New Roman" w:cs="Times New Roman"/>
          <w:lang w:val="tr-TR" w:eastAsia="tr-TR"/>
        </w:rPr>
        <w:t xml:space="preserve">" جوهر عمليات تطوير المناهج الدراسية. </w:t>
      </w:r>
      <w:r w:rsidRPr="00CF1B39">
        <w:rPr>
          <w:rFonts w:eastAsia="Times New Roman" w:cs="Times New Roman"/>
          <w:lang w:val="tr-TR" w:eastAsia="tr-TR"/>
        </w:rPr>
        <w:br/>
        <w:t xml:space="preserve">لا يُقاس نجاح أي نظام تعليمي بمدى جودة تعلم الطلاب، بل </w:t>
      </w:r>
      <w:r w:rsidRPr="00CF1B39">
        <w:rPr>
          <w:rFonts w:eastAsia="Times New Roman" w:cs="Times New Roman"/>
          <w:b/>
          <w:bCs/>
          <w:lang w:val="tr-TR" w:eastAsia="tr-TR"/>
        </w:rPr>
        <w:t xml:space="preserve">بمدى قدرتهم على تطبيق ما تعلموه في بيئة العمل </w:t>
      </w:r>
      <w:r w:rsidRPr="00CF1B39">
        <w:rPr>
          <w:rFonts w:eastAsia="Times New Roman" w:cs="Times New Roman"/>
          <w:lang w:val="tr-TR" w:eastAsia="tr-TR"/>
        </w:rPr>
        <w:t>.</w:t>
      </w:r>
    </w:p>
    <w:p w14:paraId="3E7FC8C9" w14:textId="41C07A5E" w:rsidR="00CF1B39" w:rsidRPr="009942E7" w:rsidRDefault="00CF1B39" w:rsidP="00CF1B39">
      <w:pPr>
        <w:bidi/>
        <w:rPr>
          <w:b/>
          <w:bCs/>
          <w:lang w:val="tr-TR" w:eastAsia="tr-TR"/>
        </w:rPr>
      </w:pPr>
      <w:r w:rsidRPr="009942E7">
        <w:rPr>
          <w:b/>
          <w:bCs/>
          <w:lang w:val="tr-TR" w:eastAsia="tr-TR"/>
        </w:rPr>
        <w:t>5.2 إشارات سوق العمل</w:t>
      </w:r>
    </w:p>
    <w:p w14:paraId="4746ACEC" w14:textId="77777777" w:rsidR="00CF1B39" w:rsidRPr="00CF1B39" w:rsidRDefault="00CF1B39" w:rsidP="00CF1B39">
      <w:pPr>
        <w:bidi/>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قدرة أنظمة التعليم على الحفاظ على مرونتها وتحديثها على </w:t>
      </w:r>
      <w:r w:rsidRPr="00CF1B39">
        <w:rPr>
          <w:rFonts w:eastAsia="Times New Roman" w:cs="Times New Roman"/>
          <w:b/>
          <w:bCs/>
          <w:lang w:val="tr-TR" w:eastAsia="tr-TR"/>
        </w:rPr>
        <w:t xml:space="preserve">جمع إشارات سوق العمل بانتظام </w:t>
      </w:r>
      <w:r w:rsidRPr="00CF1B39">
        <w:rPr>
          <w:rFonts w:eastAsia="Times New Roman" w:cs="Times New Roman"/>
          <w:lang w:val="tr-TR" w:eastAsia="tr-TR"/>
        </w:rPr>
        <w:t>. تُبرز هذه الإشارات المهارات التي ستبرز في المستقبل، والتقنيات التي ستحظى بالأولوية، والمجالات التي تتطلب تطوير كفاءات جديدة.</w:t>
      </w:r>
    </w:p>
    <w:tbl>
      <w:tblPr>
        <w:tblStyle w:val="KlavuzTablo6-Renkli-Vurgu5"/>
        <w:tblW w:w="0" w:type="auto"/>
        <w:tblLook w:val="04A0" w:firstRow="1" w:lastRow="0" w:firstColumn="1" w:lastColumn="0" w:noHBand="0" w:noVBand="1"/>
      </w:tblPr>
      <w:tblGrid>
        <w:gridCol w:w="2988"/>
        <w:gridCol w:w="3525"/>
        <w:gridCol w:w="3109"/>
      </w:tblGrid>
      <w:tr w:rsidR="00CF1B39" w:rsidRPr="00CF1B39" w14:paraId="10635876" w14:textId="77777777" w:rsidTr="00CF1B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D64B4C5" w14:textId="77777777" w:rsidR="00CF1B39" w:rsidRPr="00CF1B39" w:rsidRDefault="00CF1B39" w:rsidP="00CF1B39">
            <w:pPr>
              <w:bidi/>
              <w:jc w:val="center"/>
              <w:rPr>
                <w:rFonts w:eastAsia="Times New Roman" w:cs="Times New Roman"/>
                <w:lang w:val="tr-TR" w:eastAsia="tr-TR"/>
              </w:rPr>
            </w:pPr>
            <w:r w:rsidRPr="00CF1B39">
              <w:rPr>
                <w:rFonts w:eastAsia="Times New Roman" w:cs="Times New Roman"/>
                <w:lang w:val="tr-TR" w:eastAsia="tr-TR"/>
              </w:rPr>
              <w:lastRenderedPageBreak/>
              <w:t>مصدر المعلومات</w:t>
            </w:r>
          </w:p>
        </w:tc>
        <w:tc>
          <w:tcPr>
            <w:tcW w:w="0" w:type="auto"/>
            <w:hideMark/>
          </w:tcPr>
          <w:p w14:paraId="1B77DE02" w14:textId="77777777" w:rsidR="00CF1B39" w:rsidRPr="00CF1B39" w:rsidRDefault="00CF1B39" w:rsidP="00CF1B39">
            <w:pPr>
              <w:bidi/>
              <w:jc w:val="center"/>
              <w:cnfStyle w:val="100000000000" w:firstRow="1"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البيانات المقدمة</w:t>
            </w:r>
          </w:p>
        </w:tc>
        <w:tc>
          <w:tcPr>
            <w:tcW w:w="0" w:type="auto"/>
            <w:hideMark/>
          </w:tcPr>
          <w:p w14:paraId="608CB0B1" w14:textId="77777777" w:rsidR="00CF1B39" w:rsidRPr="00CF1B39" w:rsidRDefault="00CF1B39" w:rsidP="00CF1B39">
            <w:pPr>
              <w:bidi/>
              <w:jc w:val="center"/>
              <w:cnfStyle w:val="100000000000" w:firstRow="1"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الاستخدام في المنهج الدراسي</w:t>
            </w:r>
          </w:p>
        </w:tc>
      </w:tr>
      <w:tr w:rsidR="00CF1B39" w:rsidRPr="009942E7" w14:paraId="4CE49A0C" w14:textId="77777777" w:rsidTr="00CF1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455865" w14:textId="77777777" w:rsidR="00CF1B39" w:rsidRPr="00CF1B39" w:rsidRDefault="00CF1B39" w:rsidP="00CF1B39">
            <w:pPr>
              <w:bidi/>
              <w:rPr>
                <w:rFonts w:eastAsia="Times New Roman" w:cs="Times New Roman"/>
                <w:lang w:val="tr-TR" w:eastAsia="tr-TR"/>
              </w:rPr>
            </w:pPr>
            <w:r w:rsidRPr="00CF1B39">
              <w:rPr>
                <w:rFonts w:eastAsia="Times New Roman" w:cs="Times New Roman"/>
                <w:lang w:val="tr-TR" w:eastAsia="tr-TR"/>
              </w:rPr>
              <w:t>غرف الصناعة والتجارة</w:t>
            </w:r>
          </w:p>
        </w:tc>
        <w:tc>
          <w:tcPr>
            <w:tcW w:w="0" w:type="auto"/>
            <w:hideMark/>
          </w:tcPr>
          <w:p w14:paraId="555CF701" w14:textId="77777777" w:rsidR="00CF1B39" w:rsidRPr="00CF1B39" w:rsidRDefault="00CF1B39" w:rsidP="00CF1B39">
            <w:pPr>
              <w:bidi/>
              <w:cnfStyle w:val="000000100000" w:firstRow="0" w:lastRow="0" w:firstColumn="0" w:lastColumn="0" w:oddVBand="0" w:evenVBand="0" w:oddHBand="1"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احتياجات المهارات القطاعية والاتجاهات التكنولوجية</w:t>
            </w:r>
          </w:p>
        </w:tc>
        <w:tc>
          <w:tcPr>
            <w:tcW w:w="0" w:type="auto"/>
            <w:hideMark/>
          </w:tcPr>
          <w:p w14:paraId="6A7CB2CF" w14:textId="77777777" w:rsidR="00CF1B39" w:rsidRPr="00CF1B39" w:rsidRDefault="00CF1B39" w:rsidP="00CF1B39">
            <w:pPr>
              <w:bidi/>
              <w:cnfStyle w:val="000000100000" w:firstRow="0" w:lastRow="0" w:firstColumn="0" w:lastColumn="0" w:oddVBand="0" w:evenVBand="0" w:oddHBand="1"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إضافة وحدة جديدة أو تحديثها</w:t>
            </w:r>
          </w:p>
        </w:tc>
      </w:tr>
      <w:tr w:rsidR="00CF1B39" w:rsidRPr="00CF1B39" w14:paraId="50EA2EA0" w14:textId="77777777" w:rsidTr="00CF1B39">
        <w:tc>
          <w:tcPr>
            <w:cnfStyle w:val="001000000000" w:firstRow="0" w:lastRow="0" w:firstColumn="1" w:lastColumn="0" w:oddVBand="0" w:evenVBand="0" w:oddHBand="0" w:evenHBand="0" w:firstRowFirstColumn="0" w:firstRowLastColumn="0" w:lastRowFirstColumn="0" w:lastRowLastColumn="0"/>
            <w:tcW w:w="0" w:type="auto"/>
            <w:hideMark/>
          </w:tcPr>
          <w:p w14:paraId="78F698F2" w14:textId="17838702" w:rsidR="00CF1B39" w:rsidRPr="00CF1B39" w:rsidRDefault="00CF1B39" w:rsidP="00CF1B39">
            <w:pPr>
              <w:bidi/>
              <w:rPr>
                <w:rFonts w:eastAsia="Times New Roman" w:cs="Times New Roman"/>
                <w:lang w:val="tr-TR" w:eastAsia="tr-TR"/>
              </w:rPr>
            </w:pPr>
            <w:r w:rsidRPr="00CF1B39">
              <w:rPr>
                <w:rFonts w:eastAsia="Times New Roman" w:cs="Times New Roman"/>
                <w:lang w:val="tr-TR" w:eastAsia="tr-TR"/>
              </w:rPr>
              <w:t>تقارير İŞKUR / TÜIK / CEDEFOP</w:t>
            </w:r>
          </w:p>
        </w:tc>
        <w:tc>
          <w:tcPr>
            <w:tcW w:w="0" w:type="auto"/>
            <w:hideMark/>
          </w:tcPr>
          <w:p w14:paraId="27566CE8" w14:textId="77777777" w:rsidR="00CF1B39" w:rsidRPr="00CF1B39" w:rsidRDefault="00CF1B39" w:rsidP="00CF1B39">
            <w:pPr>
              <w:bidi/>
              <w:cnfStyle w:val="000000000000" w:firstRow="0"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بيانات التوظيف، الإحصاءات القائمة على المهنة</w:t>
            </w:r>
          </w:p>
        </w:tc>
        <w:tc>
          <w:tcPr>
            <w:tcW w:w="0" w:type="auto"/>
            <w:hideMark/>
          </w:tcPr>
          <w:p w14:paraId="399CD6D3" w14:textId="77777777" w:rsidR="00CF1B39" w:rsidRPr="00CF1B39" w:rsidRDefault="00CF1B39" w:rsidP="00CF1B39">
            <w:pPr>
              <w:bidi/>
              <w:cnfStyle w:val="000000000000" w:firstRow="0"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تصميم المناهج الدراسية بناءً على تحليل الطلب</w:t>
            </w:r>
          </w:p>
        </w:tc>
      </w:tr>
      <w:tr w:rsidR="00CF1B39" w:rsidRPr="00CF1B39" w14:paraId="123F27D3" w14:textId="77777777" w:rsidTr="00CF1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30B7F06" w14:textId="77777777" w:rsidR="00CF1B39" w:rsidRPr="00CF1B39" w:rsidRDefault="00CF1B39" w:rsidP="00CF1B39">
            <w:pPr>
              <w:bidi/>
              <w:rPr>
                <w:rFonts w:eastAsia="Times New Roman" w:cs="Times New Roman"/>
                <w:lang w:val="tr-TR" w:eastAsia="tr-TR"/>
              </w:rPr>
            </w:pPr>
            <w:r w:rsidRPr="00CF1B39">
              <w:rPr>
                <w:rFonts w:eastAsia="Times New Roman" w:cs="Times New Roman"/>
                <w:lang w:val="tr-TR" w:eastAsia="tr-TR"/>
              </w:rPr>
              <w:t>مقابلات صاحب العمل</w:t>
            </w:r>
          </w:p>
        </w:tc>
        <w:tc>
          <w:tcPr>
            <w:tcW w:w="0" w:type="auto"/>
            <w:hideMark/>
          </w:tcPr>
          <w:p w14:paraId="2B14ED49" w14:textId="77777777" w:rsidR="00CF1B39" w:rsidRPr="00CF1B39" w:rsidRDefault="00CF1B39" w:rsidP="00CF1B39">
            <w:pPr>
              <w:bidi/>
              <w:cnfStyle w:val="000000100000" w:firstRow="0" w:lastRow="0" w:firstColumn="0" w:lastColumn="0" w:oddVBand="0" w:evenVBand="0" w:oddHBand="1"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التوقعات المهنية الحالية</w:t>
            </w:r>
          </w:p>
        </w:tc>
        <w:tc>
          <w:tcPr>
            <w:tcW w:w="0" w:type="auto"/>
            <w:hideMark/>
          </w:tcPr>
          <w:p w14:paraId="5CDFD6C5" w14:textId="77777777" w:rsidR="00CF1B39" w:rsidRPr="00CF1B39" w:rsidRDefault="00CF1B39" w:rsidP="00CF1B39">
            <w:pPr>
              <w:bidi/>
              <w:cnfStyle w:val="000000100000" w:firstRow="0" w:lastRow="0" w:firstColumn="0" w:lastColumn="0" w:oddVBand="0" w:evenVBand="0" w:oddHBand="1"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إعادة كتابة نتائج التعلم</w:t>
            </w:r>
          </w:p>
        </w:tc>
      </w:tr>
      <w:tr w:rsidR="00CF1B39" w:rsidRPr="00CF1B39" w14:paraId="250518E5" w14:textId="77777777" w:rsidTr="00CF1B39">
        <w:tc>
          <w:tcPr>
            <w:cnfStyle w:val="001000000000" w:firstRow="0" w:lastRow="0" w:firstColumn="1" w:lastColumn="0" w:oddVBand="0" w:evenVBand="0" w:oddHBand="0" w:evenHBand="0" w:firstRowFirstColumn="0" w:firstRowLastColumn="0" w:lastRowFirstColumn="0" w:lastRowLastColumn="0"/>
            <w:tcW w:w="0" w:type="auto"/>
            <w:hideMark/>
          </w:tcPr>
          <w:p w14:paraId="1BE77E7B" w14:textId="77777777" w:rsidR="00CF1B39" w:rsidRPr="00CF1B39" w:rsidRDefault="00CF1B39" w:rsidP="00CF1B39">
            <w:pPr>
              <w:bidi/>
              <w:rPr>
                <w:rFonts w:eastAsia="Times New Roman" w:cs="Times New Roman"/>
                <w:lang w:val="tr-TR" w:eastAsia="tr-TR"/>
              </w:rPr>
            </w:pPr>
            <w:r w:rsidRPr="00CF1B39">
              <w:rPr>
                <w:rFonts w:eastAsia="Times New Roman" w:cs="Times New Roman"/>
                <w:lang w:val="tr-TR" w:eastAsia="tr-TR"/>
              </w:rPr>
              <w:t>نظام تتبع الخريجين</w:t>
            </w:r>
          </w:p>
        </w:tc>
        <w:tc>
          <w:tcPr>
            <w:tcW w:w="0" w:type="auto"/>
            <w:hideMark/>
          </w:tcPr>
          <w:p w14:paraId="1AEBEA56" w14:textId="77777777" w:rsidR="00CF1B39" w:rsidRPr="00CF1B39" w:rsidRDefault="00CF1B39" w:rsidP="00CF1B39">
            <w:pPr>
              <w:bidi/>
              <w:cnfStyle w:val="000000000000" w:firstRow="0"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معدل توظيف الخريجين وتوافقهم الوظيفي</w:t>
            </w:r>
          </w:p>
        </w:tc>
        <w:tc>
          <w:tcPr>
            <w:tcW w:w="0" w:type="auto"/>
            <w:hideMark/>
          </w:tcPr>
          <w:p w14:paraId="67899AD0" w14:textId="77777777" w:rsidR="00CF1B39" w:rsidRPr="00CF1B39" w:rsidRDefault="00CF1B39" w:rsidP="00CF1B39">
            <w:pPr>
              <w:bidi/>
              <w:cnfStyle w:val="000000000000" w:firstRow="0"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تقييم فعالية البرنامج</w:t>
            </w:r>
          </w:p>
        </w:tc>
      </w:tr>
    </w:tbl>
    <w:p w14:paraId="372DBCDF" w14:textId="05462188" w:rsidR="00CF1B39" w:rsidRPr="00CF1B39" w:rsidRDefault="00CF1B39" w:rsidP="00CF1B39">
      <w:pPr>
        <w:bidi/>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إن إجراء مناقشات جماعية مركزة مع ممثلي الصناعة مرة واحدة على الأقل في السنة أثناء مرحلة تطوير المناهج الدراسية يضمن بقاء إشارات القوى العاملة محدثة.</w:t>
      </w:r>
    </w:p>
    <w:p w14:paraId="70B3933F" w14:textId="44E5B950" w:rsidR="00CF1B39" w:rsidRPr="00717282" w:rsidRDefault="00CF1B39" w:rsidP="00CF1B39">
      <w:pPr>
        <w:bidi/>
        <w:rPr>
          <w:b/>
          <w:bCs/>
          <w:lang w:val="tr-TR" w:eastAsia="tr-TR"/>
        </w:rPr>
      </w:pPr>
      <w:r w:rsidRPr="00717282">
        <w:rPr>
          <w:b/>
          <w:bCs/>
          <w:lang w:val="tr-TR" w:eastAsia="tr-TR"/>
        </w:rPr>
        <w:t>5.3 أشكال التعاون بين المدرسة ومكان العمل</w:t>
      </w:r>
    </w:p>
    <w:p w14:paraId="3424C8BB" w14:textId="77777777" w:rsidR="00CF1B39" w:rsidRPr="00CF1B39" w:rsidRDefault="00CF1B39" w:rsidP="00CF1B39">
      <w:pPr>
        <w:bidi/>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لضمان استدامة التوافق بين التعليم والتوظيف، لا بد من إرساء </w:t>
      </w:r>
      <w:r w:rsidRPr="00CF1B39">
        <w:rPr>
          <w:rFonts w:eastAsia="Times New Roman" w:cs="Times New Roman"/>
          <w:b/>
          <w:bCs/>
          <w:lang w:val="tr-TR" w:eastAsia="tr-TR"/>
        </w:rPr>
        <w:t xml:space="preserve">آليات تواصل مؤسسية ومتواصلة </w:t>
      </w:r>
      <w:r w:rsidRPr="00CF1B39">
        <w:rPr>
          <w:rFonts w:eastAsia="Times New Roman" w:cs="Times New Roman"/>
          <w:lang w:val="tr-TR" w:eastAsia="tr-TR"/>
        </w:rPr>
        <w:t>بين المدارس وقطاع الأعمال. ولا ينبغي أن تقتصر هذه الآليات على التدريب العملي، بل ينبغي أن تمتد لتشمل عملية التعلم بأكملها.</w:t>
      </w:r>
    </w:p>
    <w:p w14:paraId="023576B1" w14:textId="77777777" w:rsidR="00CF1B39" w:rsidRPr="00CF1B39" w:rsidRDefault="00CF1B39" w:rsidP="00CF1B39">
      <w:pPr>
        <w:bidi/>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الأشكال الرئيسية للتعاون:</w:t>
      </w:r>
    </w:p>
    <w:p w14:paraId="58172616" w14:textId="77777777" w:rsidR="00CF1B39" w:rsidRPr="00CF1B39" w:rsidRDefault="00CF1B39" w:rsidP="00CF1B39">
      <w:pPr>
        <w:numPr>
          <w:ilvl w:val="0"/>
          <w:numId w:val="42"/>
        </w:numPr>
        <w:bidi/>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 xml:space="preserve">التدريب والتعلم أثناء العمل: </w:t>
      </w:r>
      <w:r w:rsidRPr="00CF1B39">
        <w:rPr>
          <w:rFonts w:eastAsia="Times New Roman" w:cs="Times New Roman"/>
          <w:lang w:val="tr-TR" w:eastAsia="tr-TR"/>
        </w:rPr>
        <w:t>تتاح للطلاب الفرصة لممارسة مهاراتهم من خلال العمل في بيئة إنتاج حقيقية.</w:t>
      </w:r>
    </w:p>
    <w:p w14:paraId="0B1D0645" w14:textId="77777777" w:rsidR="00CF1B39" w:rsidRPr="00CF1B39" w:rsidRDefault="00CF1B39" w:rsidP="00CF1B39">
      <w:pPr>
        <w:numPr>
          <w:ilvl w:val="0"/>
          <w:numId w:val="42"/>
        </w:numPr>
        <w:bidi/>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 xml:space="preserve">مجالس استشارية للصناعة: </w:t>
      </w:r>
      <w:r w:rsidRPr="00CF1B39">
        <w:rPr>
          <w:rFonts w:eastAsia="Times New Roman" w:cs="Times New Roman"/>
          <w:lang w:val="tr-TR" w:eastAsia="tr-TR"/>
        </w:rPr>
        <w:t>يشارك ممثلو الأعمال بشكل نشط في لجان المناهج الدراسية.</w:t>
      </w:r>
    </w:p>
    <w:p w14:paraId="73863B3D" w14:textId="77777777" w:rsidR="00CF1B39" w:rsidRPr="00CF1B39" w:rsidRDefault="00CF1B39" w:rsidP="00CF1B39">
      <w:pPr>
        <w:numPr>
          <w:ilvl w:val="0"/>
          <w:numId w:val="42"/>
        </w:numPr>
        <w:bidi/>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 xml:space="preserve">شراكات المشاريع الافتراضية والحقيقية: </w:t>
      </w:r>
      <w:r w:rsidRPr="00CF1B39">
        <w:rPr>
          <w:rFonts w:eastAsia="Times New Roman" w:cs="Times New Roman"/>
          <w:lang w:val="tr-TR" w:eastAsia="tr-TR"/>
        </w:rPr>
        <w:t>تقوم المدارس والشركات بإنتاج سيناريوهات الواقع الافتراضي أو الحلول القائمة على المحاكاة بشكل مشترك.</w:t>
      </w:r>
    </w:p>
    <w:p w14:paraId="7F9B7982" w14:textId="77777777" w:rsidR="00CF1B39" w:rsidRPr="00CF1B39" w:rsidRDefault="00CF1B39" w:rsidP="00CF1B39">
      <w:pPr>
        <w:numPr>
          <w:ilvl w:val="0"/>
          <w:numId w:val="42"/>
        </w:numPr>
        <w:bidi/>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 xml:space="preserve">نموذج التدريس التجاري: </w:t>
      </w:r>
      <w:r w:rsidRPr="00CF1B39">
        <w:rPr>
          <w:rFonts w:eastAsia="Times New Roman" w:cs="Times New Roman"/>
          <w:lang w:val="tr-TR" w:eastAsia="tr-TR"/>
        </w:rPr>
        <w:t>حيث يختبر المعلمون الابتكارات التكنولوجية بشكل مباشر من خلال العمل في أماكن العمل لفترات معينة.</w:t>
      </w:r>
    </w:p>
    <w:p w14:paraId="094AF56F" w14:textId="22DE5E3E" w:rsidR="00CF1B39" w:rsidRPr="00717282" w:rsidRDefault="00CF1B39" w:rsidP="00CF1B39">
      <w:pPr>
        <w:bidi/>
        <w:rPr>
          <w:b/>
          <w:bCs/>
          <w:lang w:val="tr-TR" w:eastAsia="tr-TR"/>
        </w:rPr>
      </w:pPr>
      <w:r w:rsidRPr="00717282">
        <w:rPr>
          <w:b/>
          <w:bCs/>
          <w:lang w:val="tr-TR" w:eastAsia="tr-TR"/>
        </w:rPr>
        <w:t>5.4 تعزيز التكيف في سياق VRinVET</w:t>
      </w:r>
    </w:p>
    <w:p w14:paraId="1BB6621E" w14:textId="77777777" w:rsidR="00CF1B39" w:rsidRPr="00CF1B39" w:rsidRDefault="00CF1B39" w:rsidP="00CF1B39">
      <w:pPr>
        <w:bidi/>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يُعدّ </w:t>
      </w:r>
      <w:r w:rsidRPr="00CF1B39">
        <w:rPr>
          <w:rFonts w:eastAsia="Times New Roman" w:cs="Times New Roman"/>
          <w:lang w:val="tr-TR" w:eastAsia="tr-TR"/>
        </w:rPr>
        <w:br/>
        <w:t xml:space="preserve">مشروع الواقع الافتراضي (VRinVET ) </w:t>
      </w:r>
      <w:r w:rsidRPr="00CF1B39">
        <w:rPr>
          <w:rFonts w:eastAsia="Times New Roman" w:cs="Times New Roman"/>
          <w:b/>
          <w:bCs/>
          <w:lang w:val="tr-TR" w:eastAsia="tr-TR"/>
        </w:rPr>
        <w:t xml:space="preserve">جسرًا مبتكرًا لتعزيز العلاقة بين التعليم والتوظيف. </w:t>
      </w:r>
      <w:r w:rsidRPr="00CF1B39">
        <w:rPr>
          <w:rFonts w:eastAsia="Times New Roman" w:cs="Times New Roman"/>
          <w:lang w:val="tr-TR" w:eastAsia="tr-TR"/>
        </w:rPr>
        <w:t xml:space="preserve">تُوفّر تقنية الواقع الافتراضي (VR) للطلاب </w:t>
      </w:r>
      <w:r w:rsidRPr="00CF1B39">
        <w:rPr>
          <w:rFonts w:eastAsia="Times New Roman" w:cs="Times New Roman"/>
          <w:b/>
          <w:bCs/>
          <w:lang w:val="tr-TR" w:eastAsia="tr-TR"/>
        </w:rPr>
        <w:t xml:space="preserve">تجارب تعليمية آمنة وقابلة للتكرار، تُحاكي بيئات العمل الواقعية </w:t>
      </w:r>
      <w:r w:rsidRPr="00CF1B39">
        <w:rPr>
          <w:rFonts w:eastAsia="Times New Roman" w:cs="Times New Roman"/>
          <w:lang w:val="tr-TR" w:eastAsia="tr-TR"/>
        </w:rPr>
        <w:t>.</w:t>
      </w:r>
    </w:p>
    <w:p w14:paraId="3EDED49E" w14:textId="77777777" w:rsidR="00CF1B39" w:rsidRPr="00CF1B39" w:rsidRDefault="00CF1B39" w:rsidP="00CF1B39">
      <w:pPr>
        <w:bidi/>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بهذه الطريقة، سوف يتمكن الطلاب من:</w:t>
      </w:r>
    </w:p>
    <w:p w14:paraId="058F8253" w14:textId="77777777" w:rsidR="00CF1B39" w:rsidRPr="00CF1B39" w:rsidRDefault="00CF1B39" w:rsidP="00CF1B39">
      <w:pPr>
        <w:numPr>
          <w:ilvl w:val="0"/>
          <w:numId w:val="43"/>
        </w:numPr>
        <w:bidi/>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يمكن ملاحظة عمليات الإنتاج المعقدة،</w:t>
      </w:r>
    </w:p>
    <w:p w14:paraId="6D876438" w14:textId="77777777" w:rsidR="00CF1B39" w:rsidRPr="00CF1B39" w:rsidRDefault="00CF1B39" w:rsidP="00CF1B39">
      <w:pPr>
        <w:numPr>
          <w:ilvl w:val="0"/>
          <w:numId w:val="43"/>
        </w:numPr>
        <w:bidi/>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يمكنك تعلم بروتوكولات السلامة المهنية عمليًا،</w:t>
      </w:r>
    </w:p>
    <w:p w14:paraId="7E1CAFC7" w14:textId="77777777" w:rsidR="00CF1B39" w:rsidRPr="00CF1B39" w:rsidRDefault="00CF1B39" w:rsidP="00CF1B39">
      <w:pPr>
        <w:numPr>
          <w:ilvl w:val="0"/>
          <w:numId w:val="43"/>
        </w:numPr>
        <w:bidi/>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القدرة على تجربة مبادئ عمل الآلات وعمليات الصيانة الخاصة بها.</w:t>
      </w:r>
    </w:p>
    <w:p w14:paraId="2D9053D0" w14:textId="77777777" w:rsidR="00CF1B39" w:rsidRPr="00CF1B39" w:rsidRDefault="00CF1B39" w:rsidP="00CF1B39">
      <w:pPr>
        <w:bidi/>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بالنسبة للمعلمين، توفر بيئات الواقع الافتراضي </w:t>
      </w:r>
      <w:r w:rsidRPr="00CF1B39">
        <w:rPr>
          <w:rFonts w:eastAsia="Times New Roman" w:cs="Times New Roman"/>
          <w:b/>
          <w:bCs/>
          <w:lang w:val="tr-TR" w:eastAsia="tr-TR"/>
        </w:rPr>
        <w:t xml:space="preserve">أداة عملية لدمج ابتكارات التكنولوجيا التجارية في دروسهم </w:t>
      </w:r>
      <w:r w:rsidRPr="00CF1B39">
        <w:rPr>
          <w:rFonts w:eastAsia="Times New Roman" w:cs="Times New Roman"/>
          <w:lang w:val="tr-TR" w:eastAsia="tr-TR"/>
        </w:rPr>
        <w:t>، ومواءمة التعليم النظري مع متطلبات العالم الحقيقي للصناعة.</w:t>
      </w:r>
    </w:p>
    <w:p w14:paraId="42FD4243" w14:textId="7270C173" w:rsidR="00CF1B39" w:rsidRPr="00CF1B39" w:rsidRDefault="00CF1B39" w:rsidP="00CF1B39">
      <w:pPr>
        <w:bidi/>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 xml:space="preserve">مثال تطبيقي: </w:t>
      </w:r>
      <w:r w:rsidRPr="00CF1B39">
        <w:rPr>
          <w:rFonts w:eastAsia="Times New Roman" w:cs="Times New Roman"/>
          <w:lang w:val="tr-TR" w:eastAsia="tr-TR"/>
        </w:rPr>
        <w:br/>
        <w:t>من خلال "وحدة تدريب اللحام بالواقع الافتراضي"، يكتسب الطلاب المهارات اليدوية المطلوبة في مكان العمل أثناء وجودهم في المدرسة من خلال ممارسة عملية اللحام بشكل متكرر في بيئة افتراضية.</w:t>
      </w:r>
    </w:p>
    <w:p w14:paraId="08E3E91F" w14:textId="0A9B1F6F" w:rsidR="00CF1B39" w:rsidRPr="00717282" w:rsidRDefault="00CF1B39" w:rsidP="00CF1B39">
      <w:pPr>
        <w:bidi/>
        <w:rPr>
          <w:b/>
          <w:bCs/>
          <w:lang w:val="tr-TR" w:eastAsia="tr-TR"/>
        </w:rPr>
      </w:pPr>
      <w:r w:rsidRPr="00717282">
        <w:rPr>
          <w:b/>
          <w:bCs/>
          <w:lang w:val="tr-TR" w:eastAsia="tr-TR"/>
        </w:rPr>
        <w:t>5.5 الخاتمة ورسالة السياسة</w:t>
      </w:r>
    </w:p>
    <w:p w14:paraId="2A730981" w14:textId="77777777" w:rsidR="00CF1B39" w:rsidRPr="00CF1B39" w:rsidRDefault="00CF1B39" w:rsidP="00CF1B39">
      <w:pPr>
        <w:bidi/>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إن التوافق بين التعليم والتوظيف لا يُحدد جودة التعليم فحسب، بل يُحدد أيضًا </w:t>
      </w:r>
      <w:r w:rsidRPr="00CF1B39">
        <w:rPr>
          <w:rFonts w:eastAsia="Times New Roman" w:cs="Times New Roman"/>
          <w:b/>
          <w:bCs/>
          <w:lang w:val="tr-TR" w:eastAsia="tr-TR"/>
        </w:rPr>
        <w:t xml:space="preserve">القدرة التنافسية للدول </w:t>
      </w:r>
      <w:r w:rsidRPr="00CF1B39">
        <w:rPr>
          <w:rFonts w:eastAsia="Times New Roman" w:cs="Times New Roman"/>
          <w:lang w:val="tr-TR" w:eastAsia="tr-TR"/>
        </w:rPr>
        <w:t xml:space="preserve">. يستخدم مشروع VRinVET بيئات التعلم الافتراضية لإنشاء </w:t>
      </w:r>
      <w:r w:rsidRPr="00CF1B39">
        <w:rPr>
          <w:rFonts w:eastAsia="Times New Roman" w:cs="Times New Roman"/>
          <w:lang w:val="tr-TR" w:eastAsia="tr-TR"/>
        </w:rPr>
        <w:br/>
      </w:r>
      <w:r w:rsidRPr="00CF1B39">
        <w:rPr>
          <w:rFonts w:eastAsia="Times New Roman" w:cs="Times New Roman"/>
          <w:b/>
          <w:bCs/>
          <w:lang w:val="tr-TR" w:eastAsia="tr-TR"/>
        </w:rPr>
        <w:t xml:space="preserve">رابط قابل للقياس، قائم على البيانات، ومستدام </w:t>
      </w:r>
      <w:r w:rsidRPr="00CF1B39">
        <w:rPr>
          <w:rFonts w:eastAsia="Times New Roman" w:cs="Times New Roman"/>
          <w:lang w:val="tr-TR" w:eastAsia="tr-TR"/>
        </w:rPr>
        <w:t>بين المدارس والشركات .</w:t>
      </w:r>
    </w:p>
    <w:p w14:paraId="1A405908" w14:textId="77777777" w:rsidR="00CF1B39" w:rsidRPr="00CF1B39" w:rsidRDefault="00CF1B39" w:rsidP="00CF1B39">
      <w:pPr>
        <w:bidi/>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lastRenderedPageBreak/>
        <w:t>وفي هذا السياق:</w:t>
      </w:r>
    </w:p>
    <w:p w14:paraId="31A4401B" w14:textId="77777777" w:rsidR="00CF1B39" w:rsidRPr="00CF1B39" w:rsidRDefault="00CF1B39" w:rsidP="00CF1B39">
      <w:pPr>
        <w:numPr>
          <w:ilvl w:val="0"/>
          <w:numId w:val="44"/>
        </w:numPr>
        <w:bidi/>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ينبغي للمعلمين التفاعل باستمرار مع ممثلي القطاع في تصميم المناهج الدراسية،</w:t>
      </w:r>
    </w:p>
    <w:p w14:paraId="053C0821" w14:textId="77777777" w:rsidR="00CF1B39" w:rsidRPr="00CF1B39" w:rsidRDefault="00CF1B39" w:rsidP="00CF1B39">
      <w:pPr>
        <w:numPr>
          <w:ilvl w:val="0"/>
          <w:numId w:val="44"/>
        </w:numPr>
        <w:bidi/>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عكس عمليات التحول الرقمي في عالم الأعمال في محتوى الدورة،</w:t>
      </w:r>
    </w:p>
    <w:p w14:paraId="681BAF43" w14:textId="77777777" w:rsidR="00CF1B39" w:rsidRPr="00717282" w:rsidRDefault="00CF1B39" w:rsidP="00CF1B39">
      <w:pPr>
        <w:numPr>
          <w:ilvl w:val="0"/>
          <w:numId w:val="44"/>
        </w:numPr>
        <w:bidi/>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يشكل مواءمة سيناريوهات التعلم القائمة على الواقع الافتراضي مع مهام مكان العمل الحقيقية </w:t>
      </w:r>
      <w:r w:rsidRPr="00CF1B39">
        <w:rPr>
          <w:rFonts w:eastAsia="Times New Roman" w:cs="Times New Roman"/>
          <w:lang w:val="tr-TR" w:eastAsia="tr-TR"/>
        </w:rPr>
        <w:br/>
        <w:t>الأساس لمستقبل التعليم المهني.</w:t>
      </w:r>
    </w:p>
    <w:p w14:paraId="3F82EA3F" w14:textId="77777777" w:rsidR="00CF1B39" w:rsidRPr="00717282" w:rsidRDefault="00CF1B39" w:rsidP="00CF1B39">
      <w:pPr>
        <w:bidi/>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مهما بلغ حداثة التعليم، إذا لم يتمكن الخريجون من إيجاد وظائف، فلا بد من التشكيك في نجاح النظام. يبدأ الانسجام الحقيقي عند بناء الجسر بين الفصل الدراسي والمصنع.</w:t>
      </w:r>
    </w:p>
    <w:p w14:paraId="0817BA51" w14:textId="67A1A6A5" w:rsidR="009F0122" w:rsidRPr="00717282" w:rsidRDefault="009F0122" w:rsidP="00CF1B39">
      <w:pPr>
        <w:pStyle w:val="Balk1"/>
        <w:bidi/>
        <w:rPr>
          <w:rFonts w:asciiTheme="minorHAnsi" w:eastAsia="Times New Roman" w:hAnsiTheme="minorHAnsi" w:cs="Times New Roman"/>
          <w:sz w:val="22"/>
          <w:szCs w:val="22"/>
          <w:lang w:val="tr-TR" w:eastAsia="tr-TR"/>
        </w:rPr>
      </w:pPr>
      <w:bookmarkStart w:id="5" w:name="_Toc212992692"/>
      <w:r w:rsidRPr="00717282">
        <w:rPr>
          <w:rFonts w:asciiTheme="minorHAnsi" w:hAnsiTheme="minorHAnsi"/>
          <w:sz w:val="22"/>
          <w:szCs w:val="22"/>
          <w:lang w:val="tr-TR"/>
        </w:rPr>
        <w:t>6. قياس وتقييم التعلم</w:t>
      </w:r>
      <w:bookmarkEnd w:id="5"/>
    </w:p>
    <w:p w14:paraId="115361DD" w14:textId="3375AE80" w:rsidR="009F0122" w:rsidRPr="00717282" w:rsidRDefault="009F0122" w:rsidP="0005079B">
      <w:pPr>
        <w:bidi/>
        <w:spacing w:after="120" w:line="288" w:lineRule="auto"/>
        <w:contextualSpacing/>
        <w:mirrorIndents/>
        <w:rPr>
          <w:b/>
          <w:bCs/>
          <w:lang w:val="tr-TR"/>
        </w:rPr>
      </w:pPr>
      <w:r w:rsidRPr="00717282">
        <w:rPr>
          <w:b/>
          <w:bCs/>
          <w:lang w:val="tr-TR"/>
        </w:rPr>
        <w:t>6.1 مفهوم القياس والتقييم</w:t>
      </w:r>
    </w:p>
    <w:p w14:paraId="46DE03BF" w14:textId="77777777" w:rsidR="009F0122" w:rsidRPr="00717282" w:rsidRDefault="009F0122" w:rsidP="0005079B">
      <w:pPr>
        <w:bidi/>
        <w:spacing w:after="120" w:line="288" w:lineRule="auto"/>
        <w:contextualSpacing/>
        <w:mirrorIndents/>
        <w:rPr>
          <w:lang w:val="tr-TR"/>
        </w:rPr>
      </w:pPr>
      <w:r w:rsidRPr="00717282">
        <w:rPr>
          <w:lang w:val="tr-TR"/>
        </w:rPr>
        <w:t xml:space="preserve">القياس هو عملية </w:t>
      </w:r>
      <w:r w:rsidRPr="00717282">
        <w:rPr>
          <w:b/>
          <w:bCs/>
          <w:lang w:val="tr-TR"/>
        </w:rPr>
        <w:t xml:space="preserve">تحديد أداء الطالب باستخدام بيانات رقمية أو نوعية </w:t>
      </w:r>
      <w:r w:rsidRPr="00717282">
        <w:rPr>
          <w:lang w:val="tr-TR"/>
        </w:rPr>
        <w:t xml:space="preserve">؛ أما التقييم فهو مقارنة نتائج هذه القياسات </w:t>
      </w:r>
      <w:r w:rsidRPr="00717282">
        <w:rPr>
          <w:b/>
          <w:bCs/>
          <w:lang w:val="tr-TR"/>
        </w:rPr>
        <w:t>بالأهداف المحددة.</w:t>
      </w:r>
    </w:p>
    <w:p w14:paraId="6FCA083D" w14:textId="77777777" w:rsidR="00B57CB5" w:rsidRPr="00717282" w:rsidRDefault="009F0122" w:rsidP="0005079B">
      <w:pPr>
        <w:bidi/>
        <w:spacing w:after="120" w:line="288" w:lineRule="auto"/>
        <w:contextualSpacing/>
        <w:mirrorIndents/>
        <w:rPr>
          <w:lang w:val="tr-TR"/>
        </w:rPr>
      </w:pPr>
      <w:r w:rsidRPr="00717282">
        <w:rPr>
          <w:lang w:val="tr-TR"/>
        </w:rPr>
        <w:t xml:space="preserve">في برنامج التدريب المهني الفعال، يتم إجراء القياس والتقييم ليس فقط "لاختبار المعرفة" ولكن أيضًا </w:t>
      </w:r>
      <w:r w:rsidRPr="00717282">
        <w:rPr>
          <w:b/>
          <w:bCs/>
          <w:lang w:val="tr-TR"/>
        </w:rPr>
        <w:t xml:space="preserve">لفهم وتحسين جودة التعلم </w:t>
      </w:r>
      <w:r w:rsidRPr="00717282">
        <w:rPr>
          <w:lang w:val="tr-TR"/>
        </w:rPr>
        <w:t>.</w:t>
      </w:r>
    </w:p>
    <w:p w14:paraId="6B224D0D" w14:textId="7BB527EF" w:rsidR="009F0122" w:rsidRDefault="009F0122" w:rsidP="0005079B">
      <w:pPr>
        <w:bidi/>
        <w:spacing w:after="120" w:line="288" w:lineRule="auto"/>
        <w:contextualSpacing/>
        <w:mirrorIndents/>
        <w:rPr>
          <w:lang w:val="tr-TR"/>
        </w:rPr>
      </w:pPr>
      <w:r w:rsidRPr="00717282">
        <w:rPr>
          <w:lang w:val="tr-TR"/>
        </w:rPr>
        <w:br/>
        <w:t>"التقييم ليس نهاية التعلم، بل هو بداية التحسين."</w:t>
      </w:r>
    </w:p>
    <w:p w14:paraId="28432CF3" w14:textId="77777777" w:rsidR="009942E7" w:rsidRPr="00717282" w:rsidRDefault="009942E7" w:rsidP="0005079B">
      <w:pPr>
        <w:spacing w:after="120" w:line="288" w:lineRule="auto"/>
        <w:contextualSpacing/>
        <w:mirrorIndents/>
        <w:rPr>
          <w:lang w:val="tr-TR"/>
        </w:rPr>
      </w:pPr>
    </w:p>
    <w:p w14:paraId="071325BC" w14:textId="21C01AA9" w:rsidR="009F0122" w:rsidRPr="00717282" w:rsidRDefault="009F0122" w:rsidP="0005079B">
      <w:pPr>
        <w:bidi/>
        <w:spacing w:after="120" w:line="288" w:lineRule="auto"/>
        <w:contextualSpacing/>
        <w:mirrorIndents/>
        <w:rPr>
          <w:b/>
          <w:bCs/>
          <w:lang w:val="tr-TR"/>
        </w:rPr>
      </w:pPr>
      <w:r w:rsidRPr="00717282">
        <w:rPr>
          <w:b/>
          <w:bCs/>
          <w:lang w:val="tr-TR"/>
        </w:rPr>
        <w:t>6.2 أنواع القياس</w:t>
      </w:r>
    </w:p>
    <w:tbl>
      <w:tblPr>
        <w:tblStyle w:val="KlavuzTablo6-Renkli-Vurgu5"/>
        <w:tblW w:w="0" w:type="auto"/>
        <w:tblLook w:val="04A0" w:firstRow="1" w:lastRow="0" w:firstColumn="1" w:lastColumn="0" w:noHBand="0" w:noVBand="1"/>
      </w:tblPr>
      <w:tblGrid>
        <w:gridCol w:w="1268"/>
        <w:gridCol w:w="2193"/>
        <w:gridCol w:w="2565"/>
        <w:gridCol w:w="3474"/>
      </w:tblGrid>
      <w:tr w:rsidR="009F0122" w:rsidRPr="00717282" w14:paraId="72202AE9"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49B4829" w14:textId="77777777" w:rsidR="009F0122" w:rsidRPr="00717282" w:rsidRDefault="009F0122" w:rsidP="0005079B">
            <w:pPr>
              <w:bidi/>
              <w:spacing w:after="120" w:line="288" w:lineRule="auto"/>
              <w:contextualSpacing/>
              <w:mirrorIndents/>
              <w:rPr>
                <w:lang w:val="tr-TR"/>
              </w:rPr>
            </w:pPr>
            <w:r w:rsidRPr="00717282">
              <w:rPr>
                <w:lang w:val="tr-TR"/>
              </w:rPr>
              <w:t>يكتب</w:t>
            </w:r>
          </w:p>
        </w:tc>
        <w:tc>
          <w:tcPr>
            <w:tcW w:w="0" w:type="auto"/>
            <w:hideMark/>
          </w:tcPr>
          <w:p w14:paraId="542BFC79"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هدف</w:t>
            </w:r>
          </w:p>
        </w:tc>
        <w:tc>
          <w:tcPr>
            <w:tcW w:w="0" w:type="auto"/>
            <w:hideMark/>
          </w:tcPr>
          <w:p w14:paraId="368194E9"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وقت الاستخدام</w:t>
            </w:r>
          </w:p>
        </w:tc>
        <w:tc>
          <w:tcPr>
            <w:tcW w:w="0" w:type="auto"/>
            <w:hideMark/>
          </w:tcPr>
          <w:p w14:paraId="243A7827"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تطبيق VRinVET</w:t>
            </w:r>
          </w:p>
        </w:tc>
      </w:tr>
      <w:tr w:rsidR="009F0122" w:rsidRPr="009942E7" w14:paraId="307BCAE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1B1611" w14:textId="77777777" w:rsidR="009F0122" w:rsidRPr="00717282" w:rsidRDefault="009F0122" w:rsidP="0005079B">
            <w:pPr>
              <w:bidi/>
              <w:spacing w:after="120" w:line="288" w:lineRule="auto"/>
              <w:contextualSpacing/>
              <w:mirrorIndents/>
              <w:rPr>
                <w:lang w:val="tr-TR"/>
              </w:rPr>
            </w:pPr>
            <w:r w:rsidRPr="00717282">
              <w:rPr>
                <w:lang w:val="tr-TR"/>
              </w:rPr>
              <w:t>تكويني</w:t>
            </w:r>
          </w:p>
        </w:tc>
        <w:tc>
          <w:tcPr>
            <w:tcW w:w="0" w:type="auto"/>
            <w:hideMark/>
          </w:tcPr>
          <w:p w14:paraId="452A79E5"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توجيه الطالب طوال العملية</w:t>
            </w:r>
          </w:p>
        </w:tc>
        <w:tc>
          <w:tcPr>
            <w:tcW w:w="0" w:type="auto"/>
            <w:hideMark/>
          </w:tcPr>
          <w:p w14:paraId="0993195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خلال الدورة</w:t>
            </w:r>
          </w:p>
        </w:tc>
        <w:tc>
          <w:tcPr>
            <w:tcW w:w="0" w:type="auto"/>
            <w:hideMark/>
          </w:tcPr>
          <w:p w14:paraId="6B40D016"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ردود فعل فورية أثناء سيناريو الواقع الافتراضي</w:t>
            </w:r>
          </w:p>
        </w:tc>
      </w:tr>
      <w:tr w:rsidR="009F0122" w:rsidRPr="00717282" w14:paraId="3D7127E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82339B7" w14:textId="77777777" w:rsidR="009F0122" w:rsidRPr="00717282" w:rsidRDefault="009F0122" w:rsidP="0005079B">
            <w:pPr>
              <w:bidi/>
              <w:spacing w:after="120" w:line="288" w:lineRule="auto"/>
              <w:contextualSpacing/>
              <w:mirrorIndents/>
              <w:rPr>
                <w:lang w:val="tr-TR"/>
              </w:rPr>
            </w:pPr>
            <w:r w:rsidRPr="00717282">
              <w:rPr>
                <w:lang w:val="tr-TR"/>
              </w:rPr>
              <w:t>ملخص</w:t>
            </w:r>
          </w:p>
        </w:tc>
        <w:tc>
          <w:tcPr>
            <w:tcW w:w="0" w:type="auto"/>
            <w:hideMark/>
          </w:tcPr>
          <w:p w14:paraId="1A69CD64"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قياس مستوى النجاح</w:t>
            </w:r>
          </w:p>
        </w:tc>
        <w:tc>
          <w:tcPr>
            <w:tcW w:w="0" w:type="auto"/>
            <w:hideMark/>
          </w:tcPr>
          <w:p w14:paraId="67F939BC"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في نهاية الوحدة أو الفصل الدراسي</w:t>
            </w:r>
          </w:p>
        </w:tc>
        <w:tc>
          <w:tcPr>
            <w:tcW w:w="0" w:type="auto"/>
            <w:hideMark/>
          </w:tcPr>
          <w:p w14:paraId="5F28DB47"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اختبار الأداء أو عرض المشروع</w:t>
            </w:r>
          </w:p>
        </w:tc>
      </w:tr>
      <w:tr w:rsidR="009F0122" w:rsidRPr="00717282" w14:paraId="6DCEC0E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914C573" w14:textId="77777777" w:rsidR="009F0122" w:rsidRPr="00717282" w:rsidRDefault="009F0122" w:rsidP="0005079B">
            <w:pPr>
              <w:bidi/>
              <w:spacing w:after="120" w:line="288" w:lineRule="auto"/>
              <w:contextualSpacing/>
              <w:mirrorIndents/>
              <w:rPr>
                <w:lang w:val="tr-TR"/>
              </w:rPr>
            </w:pPr>
            <w:r w:rsidRPr="00717282">
              <w:rPr>
                <w:lang w:val="tr-TR"/>
              </w:rPr>
              <w:t>التشخيص</w:t>
            </w:r>
          </w:p>
        </w:tc>
        <w:tc>
          <w:tcPr>
            <w:tcW w:w="0" w:type="auto"/>
            <w:hideMark/>
          </w:tcPr>
          <w:p w14:paraId="6CE7A245"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تحديد مستوى المعرفة السابقة</w:t>
            </w:r>
          </w:p>
        </w:tc>
        <w:tc>
          <w:tcPr>
            <w:tcW w:w="0" w:type="auto"/>
            <w:hideMark/>
          </w:tcPr>
          <w:p w14:paraId="0D491493"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في بداية التدريب</w:t>
            </w:r>
          </w:p>
        </w:tc>
        <w:tc>
          <w:tcPr>
            <w:tcW w:w="0" w:type="auto"/>
            <w:hideMark/>
          </w:tcPr>
          <w:p w14:paraId="47A70745"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اختبار أولي لوحدة الواقع الافتراضي</w:t>
            </w:r>
          </w:p>
        </w:tc>
      </w:tr>
      <w:tr w:rsidR="009F0122" w:rsidRPr="00717282" w14:paraId="6D7E1DB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FCC1C4A" w14:textId="77777777" w:rsidR="009F0122" w:rsidRPr="00717282" w:rsidRDefault="009F0122" w:rsidP="0005079B">
            <w:pPr>
              <w:bidi/>
              <w:spacing w:after="120" w:line="288" w:lineRule="auto"/>
              <w:contextualSpacing/>
              <w:mirrorIndents/>
              <w:rPr>
                <w:lang w:val="tr-TR"/>
              </w:rPr>
            </w:pPr>
            <w:r w:rsidRPr="00717282">
              <w:rPr>
                <w:lang w:val="tr-TR"/>
              </w:rPr>
              <w:t>التقييم الذاتي</w:t>
            </w:r>
          </w:p>
        </w:tc>
        <w:tc>
          <w:tcPr>
            <w:tcW w:w="0" w:type="auto"/>
            <w:hideMark/>
          </w:tcPr>
          <w:p w14:paraId="446614C8"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مراقبة الطلاب لتعلمهم</w:t>
            </w:r>
          </w:p>
        </w:tc>
        <w:tc>
          <w:tcPr>
            <w:tcW w:w="0" w:type="auto"/>
            <w:hideMark/>
          </w:tcPr>
          <w:p w14:paraId="1B380497"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في نهاية كل جلسة VR</w:t>
            </w:r>
          </w:p>
        </w:tc>
        <w:tc>
          <w:tcPr>
            <w:tcW w:w="0" w:type="auto"/>
            <w:hideMark/>
          </w:tcPr>
          <w:p w14:paraId="4F14D6B8"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نموذج الاستبيان أو التأمل الرقمي</w:t>
            </w:r>
          </w:p>
        </w:tc>
      </w:tr>
      <w:tr w:rsidR="009F0122" w:rsidRPr="009942E7" w14:paraId="6AA5166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A47039F" w14:textId="77777777" w:rsidR="009F0122" w:rsidRPr="00717282" w:rsidRDefault="009F0122" w:rsidP="0005079B">
            <w:pPr>
              <w:bidi/>
              <w:spacing w:after="120" w:line="288" w:lineRule="auto"/>
              <w:contextualSpacing/>
              <w:mirrorIndents/>
              <w:rPr>
                <w:lang w:val="tr-TR"/>
              </w:rPr>
            </w:pPr>
            <w:r w:rsidRPr="00717282">
              <w:rPr>
                <w:lang w:val="tr-TR"/>
              </w:rPr>
              <w:t>مراجعة الأقران</w:t>
            </w:r>
          </w:p>
        </w:tc>
        <w:tc>
          <w:tcPr>
            <w:tcW w:w="0" w:type="auto"/>
            <w:hideMark/>
          </w:tcPr>
          <w:p w14:paraId="3162B445"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التغذية الراجعة بين الطلاب</w:t>
            </w:r>
          </w:p>
        </w:tc>
        <w:tc>
          <w:tcPr>
            <w:tcW w:w="0" w:type="auto"/>
            <w:hideMark/>
          </w:tcPr>
          <w:p w14:paraId="32AA75D0"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العمل الجماعي</w:t>
            </w:r>
          </w:p>
        </w:tc>
        <w:tc>
          <w:tcPr>
            <w:tcW w:w="0" w:type="auto"/>
            <w:hideMark/>
          </w:tcPr>
          <w:p w14:paraId="50766F9F"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التسجيل بعد مهام فريق الواقع الافتراضي</w:t>
            </w:r>
          </w:p>
        </w:tc>
      </w:tr>
    </w:tbl>
    <w:p w14:paraId="5A595FFB" w14:textId="7B378CBA" w:rsidR="009F0122" w:rsidRDefault="009F0122" w:rsidP="0005079B">
      <w:pPr>
        <w:bidi/>
        <w:spacing w:after="120" w:line="288" w:lineRule="auto"/>
        <w:contextualSpacing/>
        <w:mirrorIndents/>
        <w:rPr>
          <w:lang w:val="tr-TR"/>
        </w:rPr>
      </w:pPr>
      <w:r w:rsidRPr="00717282">
        <w:rPr>
          <w:lang w:val="tr-TR"/>
        </w:rPr>
        <w:br/>
        <w:t>يتم تنفيذ التقييم التكويني بشكل أكثر فعالية في بيئة الواقع الافتراضي؛ حيث يشير النظام على الفور إلى أخطاء الطلاب ويعزز التعلم.</w:t>
      </w:r>
    </w:p>
    <w:p w14:paraId="53D8759D" w14:textId="77777777" w:rsidR="009942E7" w:rsidRPr="00717282" w:rsidRDefault="009942E7" w:rsidP="0005079B">
      <w:pPr>
        <w:spacing w:after="120" w:line="288" w:lineRule="auto"/>
        <w:contextualSpacing/>
        <w:mirrorIndents/>
        <w:rPr>
          <w:lang w:val="tr-TR"/>
        </w:rPr>
      </w:pPr>
    </w:p>
    <w:p w14:paraId="4A8BB99D" w14:textId="3EE86EBF" w:rsidR="009F0122" w:rsidRPr="00717282" w:rsidRDefault="009F0122" w:rsidP="0005079B">
      <w:pPr>
        <w:bidi/>
        <w:spacing w:after="120" w:line="288" w:lineRule="auto"/>
        <w:contextualSpacing/>
        <w:mirrorIndents/>
        <w:rPr>
          <w:b/>
          <w:bCs/>
          <w:lang w:val="tr-TR"/>
        </w:rPr>
      </w:pPr>
      <w:r w:rsidRPr="00717282">
        <w:rPr>
          <w:b/>
          <w:bCs/>
          <w:lang w:val="tr-TR"/>
        </w:rPr>
        <w:t>6.3 خطوات عملية التقييم</w:t>
      </w:r>
    </w:p>
    <w:p w14:paraId="6D5C92CD" w14:textId="77777777" w:rsidR="009F0122" w:rsidRPr="00717282" w:rsidRDefault="009F0122" w:rsidP="0005079B">
      <w:pPr>
        <w:numPr>
          <w:ilvl w:val="0"/>
          <w:numId w:val="19"/>
        </w:numPr>
        <w:bidi/>
        <w:spacing w:after="120" w:line="288" w:lineRule="auto"/>
        <w:contextualSpacing/>
        <w:mirrorIndents/>
        <w:rPr>
          <w:lang w:val="tr-TR"/>
        </w:rPr>
      </w:pPr>
      <w:r w:rsidRPr="00717282">
        <w:rPr>
          <w:b/>
          <w:bCs/>
          <w:lang w:val="tr-TR"/>
        </w:rPr>
        <w:t xml:space="preserve">تحديد الهدف </w:t>
      </w:r>
      <w:r w:rsidRPr="00717282">
        <w:rPr>
          <w:lang w:val="tr-TR"/>
        </w:rPr>
        <w:t>→ ما الذي سيتم قياسه؟ (المعرفة، المهارات، السلوك)</w:t>
      </w:r>
    </w:p>
    <w:p w14:paraId="1378A95A" w14:textId="77777777" w:rsidR="009F0122" w:rsidRPr="00717282" w:rsidRDefault="009F0122" w:rsidP="0005079B">
      <w:pPr>
        <w:numPr>
          <w:ilvl w:val="0"/>
          <w:numId w:val="19"/>
        </w:numPr>
        <w:bidi/>
        <w:spacing w:after="120" w:line="288" w:lineRule="auto"/>
        <w:contextualSpacing/>
        <w:mirrorIndents/>
        <w:rPr>
          <w:lang w:val="tr-TR"/>
        </w:rPr>
      </w:pPr>
      <w:r w:rsidRPr="00717282">
        <w:rPr>
          <w:b/>
          <w:bCs/>
          <w:lang w:val="tr-TR"/>
        </w:rPr>
        <w:t xml:space="preserve">اختيار أداة القياس </w:t>
      </w:r>
      <w:r w:rsidRPr="00717282">
        <w:rPr>
          <w:lang w:val="tr-TR"/>
        </w:rPr>
        <w:t>→ الاختبار، نموذج الملاحظة، نظام تسجيل الواقع الافتراضي</w:t>
      </w:r>
    </w:p>
    <w:p w14:paraId="1705A44F" w14:textId="77777777" w:rsidR="009F0122" w:rsidRPr="00717282" w:rsidRDefault="009F0122" w:rsidP="0005079B">
      <w:pPr>
        <w:numPr>
          <w:ilvl w:val="0"/>
          <w:numId w:val="19"/>
        </w:numPr>
        <w:bidi/>
        <w:spacing w:after="120" w:line="288" w:lineRule="auto"/>
        <w:contextualSpacing/>
        <w:mirrorIndents/>
        <w:rPr>
          <w:lang w:val="tr-TR"/>
        </w:rPr>
      </w:pPr>
      <w:r w:rsidRPr="00717282">
        <w:rPr>
          <w:b/>
          <w:bCs/>
          <w:lang w:val="tr-TR"/>
        </w:rPr>
        <w:t xml:space="preserve">جمع البيانات </w:t>
      </w:r>
      <w:r w:rsidRPr="00717282">
        <w:rPr>
          <w:lang w:val="tr-TR"/>
        </w:rPr>
        <w:t>→ أداء الطلاب وتسجيلات الجلسات</w:t>
      </w:r>
    </w:p>
    <w:p w14:paraId="4E7D3088" w14:textId="77777777" w:rsidR="009F0122" w:rsidRPr="00717282" w:rsidRDefault="009F0122" w:rsidP="0005079B">
      <w:pPr>
        <w:numPr>
          <w:ilvl w:val="0"/>
          <w:numId w:val="19"/>
        </w:numPr>
        <w:bidi/>
        <w:spacing w:after="120" w:line="288" w:lineRule="auto"/>
        <w:contextualSpacing/>
        <w:mirrorIndents/>
        <w:rPr>
          <w:lang w:val="tr-TR"/>
        </w:rPr>
      </w:pPr>
      <w:r w:rsidRPr="00717282">
        <w:rPr>
          <w:b/>
          <w:bCs/>
          <w:lang w:val="tr-TR"/>
        </w:rPr>
        <w:t xml:space="preserve">تحليل البيانات </w:t>
      </w:r>
      <w:r w:rsidRPr="00717282">
        <w:rPr>
          <w:lang w:val="tr-TR"/>
        </w:rPr>
        <w:t>→ معدل النجاح، نوع الخطأ، المدة، عدد المحاولات</w:t>
      </w:r>
    </w:p>
    <w:p w14:paraId="33BBB656" w14:textId="77777777" w:rsidR="009F0122" w:rsidRPr="00717282" w:rsidRDefault="009F0122" w:rsidP="0005079B">
      <w:pPr>
        <w:numPr>
          <w:ilvl w:val="0"/>
          <w:numId w:val="19"/>
        </w:numPr>
        <w:bidi/>
        <w:spacing w:after="120" w:line="288" w:lineRule="auto"/>
        <w:contextualSpacing/>
        <w:mirrorIndents/>
        <w:rPr>
          <w:lang w:val="tr-TR"/>
        </w:rPr>
      </w:pPr>
      <w:r w:rsidRPr="00717282">
        <w:rPr>
          <w:b/>
          <w:bCs/>
          <w:lang w:val="tr-TR"/>
        </w:rPr>
        <w:t xml:space="preserve">الملاحظات </w:t>
      </w:r>
      <w:r w:rsidRPr="00717282">
        <w:rPr>
          <w:lang w:val="tr-TR"/>
        </w:rPr>
        <w:t>→ اقتراحات تطوير خاصة بالطالب</w:t>
      </w:r>
    </w:p>
    <w:p w14:paraId="434ECE6B" w14:textId="77777777" w:rsidR="009F0122" w:rsidRPr="00717282" w:rsidRDefault="009F0122" w:rsidP="0005079B">
      <w:pPr>
        <w:numPr>
          <w:ilvl w:val="0"/>
          <w:numId w:val="19"/>
        </w:numPr>
        <w:bidi/>
        <w:spacing w:after="120" w:line="288" w:lineRule="auto"/>
        <w:contextualSpacing/>
        <w:mirrorIndents/>
        <w:rPr>
          <w:lang w:val="tr-TR"/>
        </w:rPr>
      </w:pPr>
      <w:r w:rsidRPr="00717282">
        <w:rPr>
          <w:b/>
          <w:bCs/>
          <w:lang w:val="tr-TR"/>
        </w:rPr>
        <w:t xml:space="preserve">التحسين </w:t>
      </w:r>
      <w:r w:rsidRPr="00717282">
        <w:rPr>
          <w:lang w:val="tr-TR"/>
        </w:rPr>
        <w:t>→ تحديث المناهج واستراتيجيات التدريس</w:t>
      </w:r>
    </w:p>
    <w:p w14:paraId="77AC29D6" w14:textId="3F4B1F2B" w:rsidR="009F0122" w:rsidRPr="00717282" w:rsidRDefault="009F0122" w:rsidP="0005079B">
      <w:pPr>
        <w:bidi/>
        <w:spacing w:after="120" w:line="288" w:lineRule="auto"/>
        <w:contextualSpacing/>
        <w:mirrorIndents/>
        <w:rPr>
          <w:lang w:val="tr-TR"/>
        </w:rPr>
      </w:pPr>
      <w:r w:rsidRPr="00717282">
        <w:rPr>
          <w:lang w:val="tr-TR"/>
        </w:rPr>
        <w:t xml:space="preserve"> </w:t>
      </w:r>
      <w:r w:rsidRPr="00717282">
        <w:rPr>
          <w:b/>
          <w:bCs/>
          <w:lang w:val="tr-TR"/>
        </w:rPr>
        <w:t xml:space="preserve">اقتراح للمعلمين: </w:t>
      </w:r>
      <w:r w:rsidRPr="00717282">
        <w:rPr>
          <w:lang w:val="tr-TR"/>
        </w:rPr>
        <w:br/>
        <w:t>يجب طباعة تقرير تلقائي في نهاية كل وحدة من وحدات الواقع الافتراضي؛ ويجب أن يتضمن التقرير معدل نجاح الطالب، وعدد الأخطاء التي ارتكبها، واقتراحات التحسين.</w:t>
      </w:r>
    </w:p>
    <w:p w14:paraId="08F7F409" w14:textId="77777777" w:rsidR="0005079B" w:rsidRPr="00717282" w:rsidRDefault="0005079B" w:rsidP="0005079B">
      <w:pPr>
        <w:spacing w:after="120" w:line="288" w:lineRule="auto"/>
        <w:contextualSpacing/>
        <w:mirrorIndents/>
        <w:rPr>
          <w:b/>
          <w:bCs/>
          <w:lang w:val="tr-TR"/>
        </w:rPr>
      </w:pPr>
    </w:p>
    <w:p w14:paraId="22CDF8BF" w14:textId="01933F81" w:rsidR="009F0122" w:rsidRPr="00717282" w:rsidRDefault="009F0122" w:rsidP="0005079B">
      <w:pPr>
        <w:bidi/>
        <w:spacing w:after="120" w:line="288" w:lineRule="auto"/>
        <w:contextualSpacing/>
        <w:mirrorIndents/>
        <w:rPr>
          <w:b/>
          <w:bCs/>
          <w:lang w:val="tr-TR"/>
        </w:rPr>
      </w:pPr>
      <w:r w:rsidRPr="00717282">
        <w:rPr>
          <w:b/>
          <w:bCs/>
          <w:lang w:val="tr-TR"/>
        </w:rPr>
        <w:t>6.4 أدوات وطرق القياس</w:t>
      </w:r>
    </w:p>
    <w:tbl>
      <w:tblPr>
        <w:tblStyle w:val="KlavuzTablo6-Renkli-Vurgu5"/>
        <w:tblW w:w="0" w:type="auto"/>
        <w:tblLook w:val="04A0" w:firstRow="1" w:lastRow="0" w:firstColumn="1" w:lastColumn="0" w:noHBand="0" w:noVBand="1"/>
      </w:tblPr>
      <w:tblGrid>
        <w:gridCol w:w="2221"/>
        <w:gridCol w:w="2809"/>
        <w:gridCol w:w="1460"/>
        <w:gridCol w:w="3132"/>
      </w:tblGrid>
      <w:tr w:rsidR="009F0122" w:rsidRPr="00717282" w14:paraId="7216682A"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2CC708E" w14:textId="77777777" w:rsidR="009F0122" w:rsidRPr="00717282" w:rsidRDefault="009F0122" w:rsidP="0005079B">
            <w:pPr>
              <w:bidi/>
              <w:spacing w:after="120" w:line="288" w:lineRule="auto"/>
              <w:contextualSpacing/>
              <w:mirrorIndents/>
              <w:rPr>
                <w:lang w:val="tr-TR"/>
              </w:rPr>
            </w:pPr>
            <w:r w:rsidRPr="00717282">
              <w:rPr>
                <w:lang w:val="tr-TR"/>
              </w:rPr>
              <w:t>عربة</w:t>
            </w:r>
          </w:p>
        </w:tc>
        <w:tc>
          <w:tcPr>
            <w:tcW w:w="0" w:type="auto"/>
            <w:hideMark/>
          </w:tcPr>
          <w:p w14:paraId="0806E822"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توضيح</w:t>
            </w:r>
          </w:p>
        </w:tc>
        <w:tc>
          <w:tcPr>
            <w:tcW w:w="0" w:type="auto"/>
            <w:hideMark/>
          </w:tcPr>
          <w:p w14:paraId="0C040D16"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ميزة</w:t>
            </w:r>
          </w:p>
        </w:tc>
        <w:tc>
          <w:tcPr>
            <w:tcW w:w="0" w:type="auto"/>
            <w:hideMark/>
          </w:tcPr>
          <w:p w14:paraId="1276C954"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مثال الواقع الافتراضي</w:t>
            </w:r>
          </w:p>
        </w:tc>
      </w:tr>
      <w:tr w:rsidR="009F0122" w:rsidRPr="009942E7" w14:paraId="197A0F20"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0A70C7D" w14:textId="77777777" w:rsidR="009F0122" w:rsidRPr="00717282" w:rsidRDefault="009F0122" w:rsidP="0005079B">
            <w:pPr>
              <w:bidi/>
              <w:spacing w:after="120" w:line="288" w:lineRule="auto"/>
              <w:contextualSpacing/>
              <w:mirrorIndents/>
              <w:rPr>
                <w:lang w:val="tr-TR"/>
              </w:rPr>
            </w:pPr>
            <w:r w:rsidRPr="00717282">
              <w:rPr>
                <w:lang w:val="tr-TR"/>
              </w:rPr>
              <w:t>معيار التقييم (مفتاح التقييم المتدرج)</w:t>
            </w:r>
          </w:p>
        </w:tc>
        <w:tc>
          <w:tcPr>
            <w:tcW w:w="0" w:type="auto"/>
            <w:hideMark/>
          </w:tcPr>
          <w:p w14:paraId="039713B8"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تقييم الأداء وفقًا لمعايير محددة</w:t>
            </w:r>
          </w:p>
        </w:tc>
        <w:tc>
          <w:tcPr>
            <w:tcW w:w="0" w:type="auto"/>
            <w:hideMark/>
          </w:tcPr>
          <w:p w14:paraId="55DC3A6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يوفر الموضوعية</w:t>
            </w:r>
          </w:p>
        </w:tc>
        <w:tc>
          <w:tcPr>
            <w:tcW w:w="0" w:type="auto"/>
            <w:hideMark/>
          </w:tcPr>
          <w:p w14:paraId="7CBA7DD3"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"هل اتبع قواعد السلامة أثناء اللحام؟"</w:t>
            </w:r>
          </w:p>
        </w:tc>
      </w:tr>
      <w:tr w:rsidR="009F0122" w:rsidRPr="009942E7" w14:paraId="4E403C75"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AA301AF" w14:textId="77777777" w:rsidR="009F0122" w:rsidRPr="00717282" w:rsidRDefault="009F0122" w:rsidP="0005079B">
            <w:pPr>
              <w:bidi/>
              <w:spacing w:after="120" w:line="288" w:lineRule="auto"/>
              <w:contextualSpacing/>
              <w:mirrorIndents/>
              <w:rPr>
                <w:lang w:val="tr-TR"/>
              </w:rPr>
            </w:pPr>
            <w:r w:rsidRPr="00717282">
              <w:rPr>
                <w:lang w:val="tr-TR"/>
              </w:rPr>
              <w:t>قائمة التحقق</w:t>
            </w:r>
          </w:p>
        </w:tc>
        <w:tc>
          <w:tcPr>
            <w:tcW w:w="0" w:type="auto"/>
            <w:hideMark/>
          </w:tcPr>
          <w:p w14:paraId="5A848637"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يحدد ما إذا كانت المهام مكتملة</w:t>
            </w:r>
          </w:p>
        </w:tc>
        <w:tc>
          <w:tcPr>
            <w:tcW w:w="0" w:type="auto"/>
            <w:hideMark/>
          </w:tcPr>
          <w:p w14:paraId="291DDEB3"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سهل التطبيق</w:t>
            </w:r>
          </w:p>
        </w:tc>
        <w:tc>
          <w:tcPr>
            <w:tcW w:w="0" w:type="auto"/>
            <w:hideMark/>
          </w:tcPr>
          <w:p w14:paraId="79F53006"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التحكم في التقدم خطوة بخطوة في جلسة الواقع الافتراضي</w:t>
            </w:r>
          </w:p>
        </w:tc>
      </w:tr>
      <w:tr w:rsidR="009F0122" w:rsidRPr="009942E7" w14:paraId="53624F7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15C2C19" w14:textId="77777777" w:rsidR="009F0122" w:rsidRPr="00717282" w:rsidRDefault="009F0122" w:rsidP="0005079B">
            <w:pPr>
              <w:bidi/>
              <w:spacing w:after="120" w:line="288" w:lineRule="auto"/>
              <w:contextualSpacing/>
              <w:mirrorIndents/>
              <w:rPr>
                <w:lang w:val="tr-TR"/>
              </w:rPr>
            </w:pPr>
            <w:r w:rsidRPr="00717282">
              <w:rPr>
                <w:lang w:val="tr-TR"/>
              </w:rPr>
              <w:lastRenderedPageBreak/>
              <w:t>مهمة الأداء</w:t>
            </w:r>
          </w:p>
        </w:tc>
        <w:tc>
          <w:tcPr>
            <w:tcW w:w="0" w:type="auto"/>
            <w:hideMark/>
          </w:tcPr>
          <w:p w14:paraId="18147B86"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من المتوقع أن يحصل الطالب على المنتج أو التطبيق</w:t>
            </w:r>
          </w:p>
        </w:tc>
        <w:tc>
          <w:tcPr>
            <w:tcW w:w="0" w:type="auto"/>
            <w:hideMark/>
          </w:tcPr>
          <w:p w14:paraId="64D37F3F"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يقيس المهارة الحقيقية</w:t>
            </w:r>
          </w:p>
        </w:tc>
        <w:tc>
          <w:tcPr>
            <w:tcW w:w="0" w:type="auto"/>
            <w:hideMark/>
          </w:tcPr>
          <w:p w14:paraId="20C57D3D"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مهمة "تجميع الدائرة" في بيئة الواقع الافتراضي</w:t>
            </w:r>
          </w:p>
        </w:tc>
      </w:tr>
      <w:tr w:rsidR="009F0122" w:rsidRPr="009942E7" w14:paraId="75F1A945"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D8FA547" w14:textId="77777777" w:rsidR="009F0122" w:rsidRPr="00717282" w:rsidRDefault="009F0122" w:rsidP="0005079B">
            <w:pPr>
              <w:bidi/>
              <w:spacing w:after="120" w:line="288" w:lineRule="auto"/>
              <w:contextualSpacing/>
              <w:mirrorIndents/>
              <w:rPr>
                <w:lang w:val="tr-TR"/>
              </w:rPr>
            </w:pPr>
            <w:r w:rsidRPr="00717282">
              <w:rPr>
                <w:lang w:val="tr-TR"/>
              </w:rPr>
              <w:t>الاختبارات الرقمية</w:t>
            </w:r>
          </w:p>
        </w:tc>
        <w:tc>
          <w:tcPr>
            <w:tcW w:w="0" w:type="auto"/>
            <w:hideMark/>
          </w:tcPr>
          <w:p w14:paraId="0AC48A36"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يقيس مستوى المعرفة</w:t>
            </w:r>
          </w:p>
        </w:tc>
        <w:tc>
          <w:tcPr>
            <w:tcW w:w="0" w:type="auto"/>
            <w:hideMark/>
          </w:tcPr>
          <w:p w14:paraId="30F6DF02"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التسجيل التلقائي</w:t>
            </w:r>
          </w:p>
        </w:tc>
        <w:tc>
          <w:tcPr>
            <w:tcW w:w="0" w:type="auto"/>
            <w:hideMark/>
          </w:tcPr>
          <w:p w14:paraId="09D61BB5"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اختبار صغير بعد وحدة الواقع الافتراضي</w:t>
            </w:r>
          </w:p>
        </w:tc>
      </w:tr>
      <w:tr w:rsidR="009F0122" w:rsidRPr="00717282" w14:paraId="55D90AD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2F7B6F3" w14:textId="77777777" w:rsidR="009F0122" w:rsidRPr="00717282" w:rsidRDefault="009F0122" w:rsidP="0005079B">
            <w:pPr>
              <w:bidi/>
              <w:spacing w:after="120" w:line="288" w:lineRule="auto"/>
              <w:contextualSpacing/>
              <w:mirrorIndents/>
              <w:rPr>
                <w:lang w:val="tr-TR"/>
              </w:rPr>
            </w:pPr>
            <w:r w:rsidRPr="00717282">
              <w:rPr>
                <w:lang w:val="tr-TR"/>
              </w:rPr>
              <w:t>مَلَفّ</w:t>
            </w:r>
          </w:p>
        </w:tc>
        <w:tc>
          <w:tcPr>
            <w:tcW w:w="0" w:type="auto"/>
            <w:hideMark/>
          </w:tcPr>
          <w:p w14:paraId="04325DED"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ملف توثيق تطور الطالب</w:t>
            </w:r>
          </w:p>
        </w:tc>
        <w:tc>
          <w:tcPr>
            <w:tcW w:w="0" w:type="auto"/>
            <w:hideMark/>
          </w:tcPr>
          <w:p w14:paraId="1B49F1D1"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يوفر تقييم العملية</w:t>
            </w:r>
          </w:p>
        </w:tc>
        <w:tc>
          <w:tcPr>
            <w:tcW w:w="0" w:type="auto"/>
            <w:hideMark/>
          </w:tcPr>
          <w:p w14:paraId="7ECE928C"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ملفات الطلاب تقارير الواقع الافتراضي</w:t>
            </w:r>
          </w:p>
        </w:tc>
      </w:tr>
    </w:tbl>
    <w:p w14:paraId="38143005" w14:textId="3FD25286" w:rsidR="009F0122" w:rsidRPr="00717282" w:rsidRDefault="009F0122" w:rsidP="0005079B">
      <w:pPr>
        <w:bidi/>
        <w:spacing w:after="120" w:line="288" w:lineRule="auto"/>
        <w:contextualSpacing/>
        <w:mirrorIndents/>
        <w:rPr>
          <w:lang w:val="tr-TR"/>
        </w:rPr>
      </w:pPr>
      <w:r w:rsidRPr="00717282">
        <w:rPr>
          <w:lang w:val="tr-TR"/>
        </w:rPr>
        <w:br/>
        <w:t>ينبغي أن تكون أدوات التقييم مُتنوعة، لا مُوحدة. فاختبارات المعرفة تُكمّل المهارات، ومهام الأداء تُكمّل التطبيق.</w:t>
      </w:r>
    </w:p>
    <w:p w14:paraId="29804AA5" w14:textId="77777777" w:rsidR="0005079B" w:rsidRPr="00717282" w:rsidRDefault="0005079B" w:rsidP="0005079B">
      <w:pPr>
        <w:spacing w:after="120" w:line="288" w:lineRule="auto"/>
        <w:contextualSpacing/>
        <w:mirrorIndents/>
        <w:rPr>
          <w:b/>
          <w:bCs/>
          <w:lang w:val="tr-TR"/>
        </w:rPr>
      </w:pPr>
    </w:p>
    <w:p w14:paraId="7982F486" w14:textId="287B9E9A" w:rsidR="009F0122" w:rsidRPr="00717282" w:rsidRDefault="009F0122" w:rsidP="0005079B">
      <w:pPr>
        <w:bidi/>
        <w:spacing w:after="120" w:line="288" w:lineRule="auto"/>
        <w:contextualSpacing/>
        <w:mirrorIndents/>
        <w:rPr>
          <w:b/>
          <w:bCs/>
          <w:lang w:val="tr-TR"/>
        </w:rPr>
      </w:pPr>
      <w:r w:rsidRPr="00717282">
        <w:rPr>
          <w:b/>
          <w:bCs/>
          <w:lang w:val="tr-TR"/>
        </w:rPr>
        <w:t>6.5 تصميم معايير التقييم (معايير تقييم الأداء)</w:t>
      </w:r>
    </w:p>
    <w:tbl>
      <w:tblPr>
        <w:tblStyle w:val="KlavuzTablo6-Renkli-Vurgu5"/>
        <w:tblW w:w="0" w:type="auto"/>
        <w:tblLook w:val="04A0" w:firstRow="1" w:lastRow="0" w:firstColumn="1" w:lastColumn="0" w:noHBand="0" w:noVBand="1"/>
      </w:tblPr>
      <w:tblGrid>
        <w:gridCol w:w="971"/>
        <w:gridCol w:w="2183"/>
        <w:gridCol w:w="1763"/>
        <w:gridCol w:w="2682"/>
        <w:gridCol w:w="2023"/>
      </w:tblGrid>
      <w:tr w:rsidR="009F0122" w:rsidRPr="00717282" w14:paraId="2D98FE1A"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FEBBF2D" w14:textId="77777777" w:rsidR="009F0122" w:rsidRPr="00717282" w:rsidRDefault="009F0122" w:rsidP="0005079B">
            <w:pPr>
              <w:bidi/>
              <w:spacing w:after="120" w:line="288" w:lineRule="auto"/>
              <w:contextualSpacing/>
              <w:mirrorIndents/>
              <w:rPr>
                <w:lang w:val="tr-TR"/>
              </w:rPr>
            </w:pPr>
            <w:r w:rsidRPr="00717282">
              <w:rPr>
                <w:lang w:val="tr-TR"/>
              </w:rPr>
              <w:t>معيار</w:t>
            </w:r>
          </w:p>
        </w:tc>
        <w:tc>
          <w:tcPr>
            <w:tcW w:w="0" w:type="auto"/>
            <w:hideMark/>
          </w:tcPr>
          <w:p w14:paraId="0211FCFD"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4 – مثالي</w:t>
            </w:r>
          </w:p>
        </w:tc>
        <w:tc>
          <w:tcPr>
            <w:tcW w:w="0" w:type="auto"/>
            <w:hideMark/>
          </w:tcPr>
          <w:p w14:paraId="07232F02"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3 – جيد</w:t>
            </w:r>
          </w:p>
        </w:tc>
        <w:tc>
          <w:tcPr>
            <w:tcW w:w="0" w:type="auto"/>
            <w:hideMark/>
          </w:tcPr>
          <w:p w14:paraId="6BCF22F0"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2- يحتاج إلى تحسين</w:t>
            </w:r>
          </w:p>
        </w:tc>
        <w:tc>
          <w:tcPr>
            <w:tcW w:w="0" w:type="auto"/>
            <w:hideMark/>
          </w:tcPr>
          <w:p w14:paraId="047C3F67"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1- ضعيف</w:t>
            </w:r>
          </w:p>
        </w:tc>
      </w:tr>
      <w:tr w:rsidR="009F0122" w:rsidRPr="00717282" w14:paraId="00199B8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1590150" w14:textId="77777777" w:rsidR="009F0122" w:rsidRPr="00717282" w:rsidRDefault="009F0122" w:rsidP="0005079B">
            <w:pPr>
              <w:bidi/>
              <w:spacing w:after="120" w:line="288" w:lineRule="auto"/>
              <w:contextualSpacing/>
              <w:mirrorIndents/>
              <w:rPr>
                <w:lang w:val="tr-TR"/>
              </w:rPr>
            </w:pPr>
            <w:r w:rsidRPr="00717282">
              <w:rPr>
                <w:lang w:val="tr-TR"/>
              </w:rPr>
              <w:t>تحضير</w:t>
            </w:r>
          </w:p>
        </w:tc>
        <w:tc>
          <w:tcPr>
            <w:tcW w:w="0" w:type="auto"/>
            <w:hideMark/>
          </w:tcPr>
          <w:p w14:paraId="2E943A0C"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جميع المعدات اللازمة جاهزة</w:t>
            </w:r>
          </w:p>
        </w:tc>
        <w:tc>
          <w:tcPr>
            <w:tcW w:w="0" w:type="auto"/>
            <w:hideMark/>
          </w:tcPr>
          <w:p w14:paraId="0783ABFD"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هناك عيوب بسيطة</w:t>
            </w:r>
          </w:p>
        </w:tc>
        <w:tc>
          <w:tcPr>
            <w:tcW w:w="0" w:type="auto"/>
            <w:hideMark/>
          </w:tcPr>
          <w:p w14:paraId="6169C347"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هناك بعض النواقص تم اكمالها بالمساعدة</w:t>
            </w:r>
          </w:p>
        </w:tc>
        <w:tc>
          <w:tcPr>
            <w:tcW w:w="0" w:type="auto"/>
            <w:hideMark/>
          </w:tcPr>
          <w:p w14:paraId="317567BD"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غير مستعد</w:t>
            </w:r>
          </w:p>
        </w:tc>
      </w:tr>
      <w:tr w:rsidR="009F0122" w:rsidRPr="00717282" w14:paraId="00D8B132"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1711430" w14:textId="77777777" w:rsidR="009F0122" w:rsidRPr="00717282" w:rsidRDefault="009F0122" w:rsidP="0005079B">
            <w:pPr>
              <w:bidi/>
              <w:spacing w:after="120" w:line="288" w:lineRule="auto"/>
              <w:contextualSpacing/>
              <w:mirrorIndents/>
              <w:rPr>
                <w:lang w:val="tr-TR"/>
              </w:rPr>
            </w:pPr>
            <w:r w:rsidRPr="00717282">
              <w:rPr>
                <w:lang w:val="tr-TR"/>
              </w:rPr>
              <w:t>طلب</w:t>
            </w:r>
          </w:p>
        </w:tc>
        <w:tc>
          <w:tcPr>
            <w:tcW w:w="0" w:type="auto"/>
            <w:hideMark/>
          </w:tcPr>
          <w:p w14:paraId="1A205679"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تم تنفيذ العملية بالترتيب الصحيح</w:t>
            </w:r>
          </w:p>
        </w:tc>
        <w:tc>
          <w:tcPr>
            <w:tcW w:w="0" w:type="auto"/>
            <w:hideMark/>
          </w:tcPr>
          <w:p w14:paraId="65A229C2"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لقد ارتكب أخطاء صغيرة</w:t>
            </w:r>
          </w:p>
        </w:tc>
        <w:tc>
          <w:tcPr>
            <w:tcW w:w="0" w:type="auto"/>
            <w:hideMark/>
          </w:tcPr>
          <w:p w14:paraId="1928F476"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تم الانتهاء بمساعدة</w:t>
            </w:r>
          </w:p>
        </w:tc>
        <w:tc>
          <w:tcPr>
            <w:tcW w:w="0" w:type="auto"/>
            <w:hideMark/>
          </w:tcPr>
          <w:p w14:paraId="53370571"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لقد ارتكب خطأ في هذه العملية</w:t>
            </w:r>
          </w:p>
        </w:tc>
      </w:tr>
      <w:tr w:rsidR="009F0122" w:rsidRPr="00717282" w14:paraId="21EED6A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4128948" w14:textId="77777777" w:rsidR="009F0122" w:rsidRPr="00717282" w:rsidRDefault="009F0122" w:rsidP="0005079B">
            <w:pPr>
              <w:bidi/>
              <w:spacing w:after="120" w:line="288" w:lineRule="auto"/>
              <w:contextualSpacing/>
              <w:mirrorIndents/>
              <w:rPr>
                <w:lang w:val="tr-TR"/>
              </w:rPr>
            </w:pPr>
            <w:r w:rsidRPr="00717282">
              <w:rPr>
                <w:lang w:val="tr-TR"/>
              </w:rPr>
              <w:t>حماية</w:t>
            </w:r>
          </w:p>
        </w:tc>
        <w:tc>
          <w:tcPr>
            <w:tcW w:w="0" w:type="auto"/>
            <w:hideMark/>
          </w:tcPr>
          <w:p w14:paraId="262958E4"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لقد اتبع جميع القواعد</w:t>
            </w:r>
          </w:p>
        </w:tc>
        <w:tc>
          <w:tcPr>
            <w:tcW w:w="0" w:type="auto"/>
            <w:hideMark/>
          </w:tcPr>
          <w:p w14:paraId="1B43D79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تم التصحيح مع التحذير</w:t>
            </w:r>
          </w:p>
        </w:tc>
        <w:tc>
          <w:tcPr>
            <w:tcW w:w="0" w:type="auto"/>
            <w:hideMark/>
          </w:tcPr>
          <w:p w14:paraId="14B38DBF"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لقد كسر بعض القواعد</w:t>
            </w:r>
          </w:p>
        </w:tc>
        <w:tc>
          <w:tcPr>
            <w:tcW w:w="0" w:type="auto"/>
            <w:hideMark/>
          </w:tcPr>
          <w:p w14:paraId="4751A334"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لقد ارتكب مخالفة خطيرة</w:t>
            </w:r>
          </w:p>
        </w:tc>
      </w:tr>
      <w:tr w:rsidR="009F0122" w:rsidRPr="00717282" w14:paraId="22A9A1A1"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2AE5F4C" w14:textId="77777777" w:rsidR="009F0122" w:rsidRPr="00717282" w:rsidRDefault="009F0122" w:rsidP="0005079B">
            <w:pPr>
              <w:bidi/>
              <w:spacing w:after="120" w:line="288" w:lineRule="auto"/>
              <w:contextualSpacing/>
              <w:mirrorIndents/>
              <w:rPr>
                <w:lang w:val="tr-TR"/>
              </w:rPr>
            </w:pPr>
            <w:r w:rsidRPr="00717282">
              <w:rPr>
                <w:lang w:val="tr-TR"/>
              </w:rPr>
              <w:t>إدارة الوقت</w:t>
            </w:r>
          </w:p>
        </w:tc>
        <w:tc>
          <w:tcPr>
            <w:tcW w:w="0" w:type="auto"/>
            <w:hideMark/>
          </w:tcPr>
          <w:p w14:paraId="568AC624"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فعالة ومخططة</w:t>
            </w:r>
          </w:p>
        </w:tc>
        <w:tc>
          <w:tcPr>
            <w:tcW w:w="0" w:type="auto"/>
            <w:hideMark/>
          </w:tcPr>
          <w:p w14:paraId="24E0439F"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تأخير بسيط</w:t>
            </w:r>
          </w:p>
        </w:tc>
        <w:tc>
          <w:tcPr>
            <w:tcW w:w="0" w:type="auto"/>
            <w:hideMark/>
          </w:tcPr>
          <w:p w14:paraId="4A8EFDDB"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لقد استهلك الكثير من الوقت</w:t>
            </w:r>
          </w:p>
        </w:tc>
        <w:tc>
          <w:tcPr>
            <w:tcW w:w="0" w:type="auto"/>
            <w:hideMark/>
          </w:tcPr>
          <w:p w14:paraId="6AADA541"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نفذ الوقت</w:t>
            </w:r>
          </w:p>
        </w:tc>
      </w:tr>
    </w:tbl>
    <w:p w14:paraId="28A9F569" w14:textId="77777777" w:rsidR="009F0122" w:rsidRPr="00717282" w:rsidRDefault="009F0122" w:rsidP="0005079B">
      <w:pPr>
        <w:spacing w:after="120" w:line="288" w:lineRule="auto"/>
        <w:contextualSpacing/>
        <w:mirrorIndents/>
        <w:rPr>
          <w:rFonts w:cs="Segoe UI Emoji"/>
          <w:lang w:val="tr-TR"/>
        </w:rPr>
      </w:pPr>
    </w:p>
    <w:p w14:paraId="0BDA4408" w14:textId="77777777" w:rsidR="0005079B" w:rsidRPr="00717282" w:rsidRDefault="009F0122" w:rsidP="0005079B">
      <w:pPr>
        <w:bidi/>
        <w:spacing w:after="120" w:line="288" w:lineRule="auto"/>
        <w:contextualSpacing/>
        <w:mirrorIndents/>
        <w:rPr>
          <w:b/>
          <w:bCs/>
          <w:lang w:val="tr-TR"/>
        </w:rPr>
      </w:pPr>
      <w:r w:rsidRPr="00717282">
        <w:rPr>
          <w:b/>
          <w:bCs/>
          <w:lang w:val="tr-TR"/>
        </w:rPr>
        <w:t xml:space="preserve">مثال الواقع الافتراضي: </w:t>
      </w:r>
      <w:r w:rsidRPr="00717282">
        <w:rPr>
          <w:lang w:val="tr-TR"/>
        </w:rPr>
        <w:br/>
        <w:t>في سيناريو "تركيب لوحة كهربائية افتراضية"، يتم تقييم الطالب باستخدام هذا المعيار؛ ويقوم النظام تلقائيًا بحساب النتيجة.</w:t>
      </w:r>
      <w:r w:rsidRPr="00717282">
        <w:rPr>
          <w:b/>
          <w:bCs/>
          <w:lang w:val="tr-TR"/>
        </w:rPr>
        <w:t xml:space="preserve"> </w:t>
      </w:r>
    </w:p>
    <w:p w14:paraId="30C7F1C7" w14:textId="77777777" w:rsidR="0005079B" w:rsidRPr="00717282" w:rsidRDefault="0005079B" w:rsidP="0005079B">
      <w:pPr>
        <w:spacing w:after="120" w:line="288" w:lineRule="auto"/>
        <w:contextualSpacing/>
        <w:mirrorIndents/>
        <w:rPr>
          <w:b/>
          <w:bCs/>
          <w:lang w:val="tr-TR"/>
        </w:rPr>
      </w:pPr>
    </w:p>
    <w:p w14:paraId="31DCC9FF" w14:textId="4F70ADCA" w:rsidR="009F0122" w:rsidRPr="00717282" w:rsidRDefault="009F0122" w:rsidP="0005079B">
      <w:pPr>
        <w:bidi/>
        <w:spacing w:after="120" w:line="288" w:lineRule="auto"/>
        <w:contextualSpacing/>
        <w:mirrorIndents/>
        <w:rPr>
          <w:lang w:val="tr-TR"/>
        </w:rPr>
      </w:pPr>
      <w:r w:rsidRPr="00717282">
        <w:rPr>
          <w:b/>
          <w:bCs/>
          <w:lang w:val="tr-TR"/>
        </w:rPr>
        <w:t>6.6 تعلم تحليل البيانات في بيئات الواقع الافتراضي (تحليلات التعلم)</w:t>
      </w:r>
    </w:p>
    <w:p w14:paraId="7E3E0D61" w14:textId="77777777" w:rsidR="009F0122" w:rsidRPr="00717282" w:rsidRDefault="009F0122" w:rsidP="0005079B">
      <w:pPr>
        <w:bidi/>
        <w:spacing w:after="120" w:line="288" w:lineRule="auto"/>
        <w:contextualSpacing/>
        <w:mirrorIndents/>
        <w:rPr>
          <w:lang w:val="tr-TR"/>
        </w:rPr>
      </w:pPr>
      <w:r w:rsidRPr="00717282">
        <w:rPr>
          <w:lang w:val="tr-TR"/>
        </w:rPr>
        <w:t xml:space="preserve">تتيح تطبيقات الواقع الافتراضي تتبعًا رقميًا لتقدم التعلم. </w:t>
      </w:r>
      <w:r w:rsidRPr="00717282">
        <w:rPr>
          <w:lang w:val="tr-TR"/>
        </w:rPr>
        <w:br/>
        <w:t>تُتيح البيانات المُجمعة للمعلمين منظورًا جديدًا لتقدم الطلاب.</w:t>
      </w:r>
    </w:p>
    <w:p w14:paraId="2D9448F6" w14:textId="77777777" w:rsidR="009F0122" w:rsidRPr="00717282" w:rsidRDefault="009F0122" w:rsidP="0005079B">
      <w:pPr>
        <w:bidi/>
        <w:spacing w:after="120" w:line="288" w:lineRule="auto"/>
        <w:contextualSpacing/>
        <w:mirrorIndents/>
        <w:rPr>
          <w:lang w:val="tr-TR"/>
        </w:rPr>
      </w:pPr>
      <w:r w:rsidRPr="00717282">
        <w:rPr>
          <w:b/>
          <w:bCs/>
          <w:lang w:val="tr-TR"/>
        </w:rPr>
        <w:t>البيانات التي يمكن جمعها:</w:t>
      </w:r>
    </w:p>
    <w:p w14:paraId="2CBFCF9F" w14:textId="77777777" w:rsidR="009F0122" w:rsidRPr="00717282" w:rsidRDefault="009F0122" w:rsidP="0005079B">
      <w:pPr>
        <w:numPr>
          <w:ilvl w:val="0"/>
          <w:numId w:val="20"/>
        </w:numPr>
        <w:bidi/>
        <w:spacing w:after="120" w:line="288" w:lineRule="auto"/>
        <w:contextualSpacing/>
        <w:mirrorIndents/>
        <w:rPr>
          <w:lang w:val="tr-TR"/>
        </w:rPr>
      </w:pPr>
      <w:r w:rsidRPr="00717282">
        <w:rPr>
          <w:lang w:val="tr-TR"/>
        </w:rPr>
        <w:t>وقت إكمال المهمة</w:t>
      </w:r>
    </w:p>
    <w:p w14:paraId="558CE0D3" w14:textId="77777777" w:rsidR="009F0122" w:rsidRPr="00717282" w:rsidRDefault="009F0122" w:rsidP="0005079B">
      <w:pPr>
        <w:numPr>
          <w:ilvl w:val="0"/>
          <w:numId w:val="20"/>
        </w:numPr>
        <w:bidi/>
        <w:spacing w:after="120" w:line="288" w:lineRule="auto"/>
        <w:contextualSpacing/>
        <w:mirrorIndents/>
        <w:rPr>
          <w:lang w:val="tr-TR"/>
        </w:rPr>
      </w:pPr>
      <w:r w:rsidRPr="00717282">
        <w:rPr>
          <w:lang w:val="tr-TR"/>
        </w:rPr>
        <w:t>عدد المحاولات الناجحة</w:t>
      </w:r>
    </w:p>
    <w:p w14:paraId="1899E53B" w14:textId="77777777" w:rsidR="009F0122" w:rsidRPr="00717282" w:rsidRDefault="009F0122" w:rsidP="0005079B">
      <w:pPr>
        <w:numPr>
          <w:ilvl w:val="0"/>
          <w:numId w:val="20"/>
        </w:numPr>
        <w:bidi/>
        <w:spacing w:after="120" w:line="288" w:lineRule="auto"/>
        <w:contextualSpacing/>
        <w:mirrorIndents/>
        <w:rPr>
          <w:lang w:val="tr-TR"/>
        </w:rPr>
      </w:pPr>
      <w:r w:rsidRPr="00717282">
        <w:rPr>
          <w:lang w:val="tr-TR"/>
        </w:rPr>
        <w:t>أنواع الأخطاء وتكرارها</w:t>
      </w:r>
    </w:p>
    <w:p w14:paraId="62FBD575" w14:textId="77777777" w:rsidR="009F0122" w:rsidRPr="00717282" w:rsidRDefault="009F0122" w:rsidP="0005079B">
      <w:pPr>
        <w:numPr>
          <w:ilvl w:val="0"/>
          <w:numId w:val="20"/>
        </w:numPr>
        <w:bidi/>
        <w:spacing w:after="120" w:line="288" w:lineRule="auto"/>
        <w:contextualSpacing/>
        <w:mirrorIndents/>
        <w:rPr>
          <w:lang w:val="tr-TR"/>
        </w:rPr>
      </w:pPr>
      <w:r w:rsidRPr="00717282">
        <w:rPr>
          <w:lang w:val="tr-TR"/>
        </w:rPr>
        <w:t>سلوكيات التنقل لدى الطلاب في الواقع الافتراضي</w:t>
      </w:r>
    </w:p>
    <w:p w14:paraId="7238DF37" w14:textId="77777777" w:rsidR="009F0122" w:rsidRPr="00717282" w:rsidRDefault="009F0122" w:rsidP="0005079B">
      <w:pPr>
        <w:bidi/>
        <w:spacing w:after="120" w:line="288" w:lineRule="auto"/>
        <w:contextualSpacing/>
        <w:mirrorIndents/>
        <w:rPr>
          <w:lang w:val="tr-TR"/>
        </w:rPr>
      </w:pPr>
      <w:r w:rsidRPr="00717282">
        <w:rPr>
          <w:b/>
          <w:bCs/>
          <w:lang w:val="tr-TR"/>
        </w:rPr>
        <w:t>مجالات الاستخدام:</w:t>
      </w:r>
    </w:p>
    <w:p w14:paraId="0AD82889" w14:textId="77777777" w:rsidR="009F0122" w:rsidRPr="00717282" w:rsidRDefault="009F0122" w:rsidP="0005079B">
      <w:pPr>
        <w:numPr>
          <w:ilvl w:val="0"/>
          <w:numId w:val="21"/>
        </w:numPr>
        <w:bidi/>
        <w:spacing w:after="120" w:line="288" w:lineRule="auto"/>
        <w:contextualSpacing/>
        <w:mirrorIndents/>
        <w:rPr>
          <w:lang w:val="tr-TR"/>
        </w:rPr>
      </w:pPr>
      <w:r w:rsidRPr="00717282">
        <w:rPr>
          <w:lang w:val="tr-TR"/>
        </w:rPr>
        <w:t>ردود الفعل الفردية للطالب</w:t>
      </w:r>
    </w:p>
    <w:p w14:paraId="2197C472" w14:textId="77777777" w:rsidR="009F0122" w:rsidRPr="00717282" w:rsidRDefault="009F0122" w:rsidP="0005079B">
      <w:pPr>
        <w:numPr>
          <w:ilvl w:val="0"/>
          <w:numId w:val="21"/>
        </w:numPr>
        <w:bidi/>
        <w:spacing w:after="120" w:line="288" w:lineRule="auto"/>
        <w:contextualSpacing/>
        <w:mirrorIndents/>
        <w:rPr>
          <w:lang w:val="tr-TR"/>
        </w:rPr>
      </w:pPr>
      <w:r w:rsidRPr="00717282">
        <w:rPr>
          <w:lang w:val="tr-TR"/>
        </w:rPr>
        <w:t>تعديل مستوى صعوبة المنهج</w:t>
      </w:r>
    </w:p>
    <w:p w14:paraId="5658177D" w14:textId="77777777" w:rsidR="009F0122" w:rsidRPr="00717282" w:rsidRDefault="009F0122" w:rsidP="0005079B">
      <w:pPr>
        <w:numPr>
          <w:ilvl w:val="0"/>
          <w:numId w:val="21"/>
        </w:numPr>
        <w:bidi/>
        <w:spacing w:after="120" w:line="288" w:lineRule="auto"/>
        <w:contextualSpacing/>
        <w:mirrorIndents/>
        <w:rPr>
          <w:lang w:val="tr-TR"/>
        </w:rPr>
      </w:pPr>
      <w:r w:rsidRPr="00717282">
        <w:rPr>
          <w:lang w:val="tr-TR"/>
        </w:rPr>
        <w:t>إعادة تصميم استراتيجيات التدريس</w:t>
      </w:r>
    </w:p>
    <w:p w14:paraId="0C89FA98" w14:textId="08B3E9CE" w:rsidR="009F0122" w:rsidRPr="00717282" w:rsidRDefault="009F0122" w:rsidP="0005079B">
      <w:pPr>
        <w:bidi/>
        <w:spacing w:after="120" w:line="288" w:lineRule="auto"/>
        <w:contextualSpacing/>
        <w:mirrorIndents/>
        <w:rPr>
          <w:lang w:val="tr-TR"/>
        </w:rPr>
      </w:pPr>
      <w:r w:rsidRPr="00717282">
        <w:rPr>
          <w:lang w:val="tr-TR"/>
        </w:rPr>
        <w:t xml:space="preserve"> </w:t>
      </w:r>
      <w:r w:rsidRPr="00717282">
        <w:rPr>
          <w:b/>
          <w:bCs/>
          <w:lang w:val="tr-TR"/>
        </w:rPr>
        <w:t xml:space="preserve">مثال: </w:t>
      </w:r>
      <w:r w:rsidR="009942E7">
        <w:rPr>
          <w:lang w:val="tr-TR"/>
        </w:rPr>
        <w:t>إذا ارتكب 60% من الطلاب في جلسة "التدريب على سلامة الواقع الافتراضي" أخطاء في نفس خطوة السلامة، فهذا يشير إلى وجود فجوة مفاهيمية في المحتوى.</w:t>
      </w:r>
    </w:p>
    <w:p w14:paraId="5A20697C" w14:textId="77777777" w:rsidR="0005079B" w:rsidRPr="00717282" w:rsidRDefault="0005079B" w:rsidP="0005079B">
      <w:pPr>
        <w:spacing w:after="120" w:line="288" w:lineRule="auto"/>
        <w:contextualSpacing/>
        <w:mirrorIndents/>
        <w:rPr>
          <w:b/>
          <w:bCs/>
          <w:lang w:val="tr-TR"/>
        </w:rPr>
      </w:pPr>
    </w:p>
    <w:p w14:paraId="76368408" w14:textId="1D081528" w:rsidR="009F0122" w:rsidRPr="00717282" w:rsidRDefault="009F0122" w:rsidP="0005079B">
      <w:pPr>
        <w:bidi/>
        <w:spacing w:after="120" w:line="288" w:lineRule="auto"/>
        <w:contextualSpacing/>
        <w:mirrorIndents/>
        <w:rPr>
          <w:b/>
          <w:bCs/>
          <w:lang w:val="tr-TR"/>
        </w:rPr>
      </w:pPr>
      <w:r w:rsidRPr="00717282">
        <w:rPr>
          <w:b/>
          <w:bCs/>
          <w:lang w:val="tr-TR"/>
        </w:rPr>
        <w:t>6.7 حلقة التغذية الراجعة</w:t>
      </w:r>
    </w:p>
    <w:p w14:paraId="247428D5" w14:textId="77777777" w:rsidR="009F0122" w:rsidRPr="00717282" w:rsidRDefault="009F0122" w:rsidP="0005079B">
      <w:pPr>
        <w:bidi/>
        <w:spacing w:after="120" w:line="288" w:lineRule="auto"/>
        <w:contextualSpacing/>
        <w:mirrorIndents/>
        <w:rPr>
          <w:lang w:val="tr-TR"/>
        </w:rPr>
      </w:pPr>
      <w:r w:rsidRPr="00717282">
        <w:rPr>
          <w:b/>
          <w:bCs/>
          <w:lang w:val="tr-TR"/>
        </w:rPr>
        <w:t xml:space="preserve">ويتم استكمال </w:t>
      </w:r>
      <w:r w:rsidRPr="00717282">
        <w:rPr>
          <w:lang w:val="tr-TR"/>
        </w:rPr>
        <w:t>التقييم الفعال من خلال التغذية الراجعة.</w:t>
      </w:r>
    </w:p>
    <w:tbl>
      <w:tblPr>
        <w:tblStyle w:val="KlavuzTablo6-Renkli-Vurgu5"/>
        <w:tblW w:w="0" w:type="auto"/>
        <w:tblLook w:val="04A0" w:firstRow="1" w:lastRow="0" w:firstColumn="1" w:lastColumn="0" w:noHBand="0" w:noVBand="1"/>
      </w:tblPr>
      <w:tblGrid>
        <w:gridCol w:w="2502"/>
        <w:gridCol w:w="2323"/>
        <w:gridCol w:w="2436"/>
      </w:tblGrid>
      <w:tr w:rsidR="009F0122" w:rsidRPr="00717282" w14:paraId="4F707A73"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74F4C06" w14:textId="77777777" w:rsidR="009F0122" w:rsidRPr="00717282" w:rsidRDefault="009F0122" w:rsidP="0005079B">
            <w:pPr>
              <w:bidi/>
              <w:spacing w:after="120" w:line="288" w:lineRule="auto"/>
              <w:contextualSpacing/>
              <w:mirrorIndents/>
              <w:rPr>
                <w:lang w:val="tr-TR"/>
              </w:rPr>
            </w:pPr>
            <w:r w:rsidRPr="00717282">
              <w:rPr>
                <w:lang w:val="tr-TR"/>
              </w:rPr>
              <w:t>نوع التعليقات</w:t>
            </w:r>
          </w:p>
        </w:tc>
        <w:tc>
          <w:tcPr>
            <w:tcW w:w="0" w:type="auto"/>
            <w:hideMark/>
          </w:tcPr>
          <w:p w14:paraId="58243115"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الوقت</w:t>
            </w:r>
          </w:p>
        </w:tc>
        <w:tc>
          <w:tcPr>
            <w:tcW w:w="0" w:type="auto"/>
            <w:hideMark/>
          </w:tcPr>
          <w:p w14:paraId="7F7BE797"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تأثير</w:t>
            </w:r>
          </w:p>
        </w:tc>
      </w:tr>
      <w:tr w:rsidR="009F0122" w:rsidRPr="00717282" w14:paraId="1F4AFC3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9166B84" w14:textId="77777777" w:rsidR="009F0122" w:rsidRPr="00717282" w:rsidRDefault="009F0122" w:rsidP="0005079B">
            <w:pPr>
              <w:bidi/>
              <w:spacing w:after="120" w:line="288" w:lineRule="auto"/>
              <w:contextualSpacing/>
              <w:mirrorIndents/>
              <w:rPr>
                <w:lang w:val="tr-TR"/>
              </w:rPr>
            </w:pPr>
            <w:r w:rsidRPr="00717282">
              <w:rPr>
                <w:lang w:val="tr-TR"/>
              </w:rPr>
              <w:t>مباشر</w:t>
            </w:r>
          </w:p>
        </w:tc>
        <w:tc>
          <w:tcPr>
            <w:tcW w:w="0" w:type="auto"/>
            <w:hideMark/>
          </w:tcPr>
          <w:p w14:paraId="5C276358"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أثناء سيناريو الواقع الافتراضي</w:t>
            </w:r>
          </w:p>
        </w:tc>
        <w:tc>
          <w:tcPr>
            <w:tcW w:w="0" w:type="auto"/>
            <w:hideMark/>
          </w:tcPr>
          <w:p w14:paraId="6E1B103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يقوم الطالب بتصحيح الخطأ فورًا</w:t>
            </w:r>
          </w:p>
        </w:tc>
      </w:tr>
      <w:tr w:rsidR="009F0122" w:rsidRPr="00717282" w14:paraId="7EEF8F5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ABB37E1" w14:textId="77777777" w:rsidR="009F0122" w:rsidRPr="00717282" w:rsidRDefault="009F0122" w:rsidP="0005079B">
            <w:pPr>
              <w:bidi/>
              <w:spacing w:after="120" w:line="288" w:lineRule="auto"/>
              <w:contextualSpacing/>
              <w:mirrorIndents/>
              <w:rPr>
                <w:lang w:val="tr-TR"/>
              </w:rPr>
            </w:pPr>
            <w:r w:rsidRPr="00717282">
              <w:rPr>
                <w:lang w:val="tr-TR"/>
              </w:rPr>
              <w:t>نهاية العملية (ملاحظات الجلسة)</w:t>
            </w:r>
          </w:p>
        </w:tc>
        <w:tc>
          <w:tcPr>
            <w:tcW w:w="0" w:type="auto"/>
            <w:hideMark/>
          </w:tcPr>
          <w:p w14:paraId="1B5B816A"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في نهاية الجلسة</w:t>
            </w:r>
          </w:p>
        </w:tc>
        <w:tc>
          <w:tcPr>
            <w:tcW w:w="0" w:type="auto"/>
            <w:hideMark/>
          </w:tcPr>
          <w:p w14:paraId="20808EB6"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يرى الأداء العام للطالب</w:t>
            </w:r>
          </w:p>
        </w:tc>
      </w:tr>
      <w:tr w:rsidR="009F0122" w:rsidRPr="00717282" w14:paraId="7E129592"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75BEC47" w14:textId="77777777" w:rsidR="009F0122" w:rsidRPr="00717282" w:rsidRDefault="009F0122" w:rsidP="0005079B">
            <w:pPr>
              <w:bidi/>
              <w:spacing w:after="120" w:line="288" w:lineRule="auto"/>
              <w:contextualSpacing/>
              <w:mirrorIndents/>
              <w:rPr>
                <w:lang w:val="tr-TR"/>
              </w:rPr>
            </w:pPr>
            <w:r w:rsidRPr="00717282">
              <w:rPr>
                <w:lang w:val="tr-TR"/>
              </w:rPr>
              <w:t>نهاية الفصل الدراسي (التقييمي)</w:t>
            </w:r>
          </w:p>
        </w:tc>
        <w:tc>
          <w:tcPr>
            <w:tcW w:w="0" w:type="auto"/>
            <w:hideMark/>
          </w:tcPr>
          <w:p w14:paraId="2C84459F"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في نهاية الوحدة</w:t>
            </w:r>
          </w:p>
        </w:tc>
        <w:tc>
          <w:tcPr>
            <w:tcW w:w="0" w:type="auto"/>
            <w:hideMark/>
          </w:tcPr>
          <w:p w14:paraId="696FB8D4"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يتم تقييم التطور العام</w:t>
            </w:r>
          </w:p>
        </w:tc>
      </w:tr>
      <w:tr w:rsidR="009F0122" w:rsidRPr="009942E7" w14:paraId="69B261C7"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A010C35" w14:textId="77777777" w:rsidR="009F0122" w:rsidRPr="00717282" w:rsidRDefault="009F0122" w:rsidP="0005079B">
            <w:pPr>
              <w:bidi/>
              <w:spacing w:after="120" w:line="288" w:lineRule="auto"/>
              <w:contextualSpacing/>
              <w:mirrorIndents/>
              <w:rPr>
                <w:lang w:val="tr-TR"/>
              </w:rPr>
            </w:pPr>
            <w:r w:rsidRPr="00717282">
              <w:rPr>
                <w:lang w:val="tr-TR"/>
              </w:rPr>
              <w:t>تعليقات الأقران</w:t>
            </w:r>
          </w:p>
        </w:tc>
        <w:tc>
          <w:tcPr>
            <w:tcW w:w="0" w:type="auto"/>
            <w:hideMark/>
          </w:tcPr>
          <w:p w14:paraId="053E2500"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في العمل الجماعي</w:t>
            </w:r>
          </w:p>
        </w:tc>
        <w:tc>
          <w:tcPr>
            <w:tcW w:w="0" w:type="auto"/>
            <w:hideMark/>
          </w:tcPr>
          <w:p w14:paraId="3C1E1903"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تنمية التعاون والوعي الذاتي</w:t>
            </w:r>
          </w:p>
        </w:tc>
      </w:tr>
    </w:tbl>
    <w:p w14:paraId="7B5DF963" w14:textId="6D2DF886" w:rsidR="009F0122" w:rsidRPr="00717282" w:rsidRDefault="009F0122" w:rsidP="0005079B">
      <w:pPr>
        <w:bidi/>
        <w:spacing w:after="120" w:line="288" w:lineRule="auto"/>
        <w:contextualSpacing/>
        <w:mirrorIndents/>
        <w:rPr>
          <w:lang w:val="tr-TR"/>
        </w:rPr>
      </w:pPr>
      <w:r w:rsidRPr="00717282">
        <w:rPr>
          <w:lang w:val="tr-TR"/>
        </w:rPr>
        <w:lastRenderedPageBreak/>
        <w:br/>
        <w:t>إن الملاحظات ليست مجرد نتيجة، بل هي "أداة توجيه" لتوجيه التعلم.</w:t>
      </w:r>
    </w:p>
    <w:p w14:paraId="1BBC74EC" w14:textId="2378E34E" w:rsidR="009F0122" w:rsidRPr="00717282" w:rsidRDefault="009F0122" w:rsidP="0005079B">
      <w:pPr>
        <w:bidi/>
        <w:spacing w:after="120" w:line="288" w:lineRule="auto"/>
        <w:contextualSpacing/>
        <w:mirrorIndents/>
        <w:rPr>
          <w:b/>
          <w:bCs/>
          <w:lang w:val="tr-TR"/>
        </w:rPr>
      </w:pPr>
      <w:r w:rsidRPr="00717282">
        <w:rPr>
          <w:b/>
          <w:bCs/>
          <w:lang w:val="tr-TR"/>
        </w:rPr>
        <w:t>6.8 دورة التحسين المستمر</w:t>
      </w:r>
    </w:p>
    <w:p w14:paraId="27DE3523" w14:textId="77777777" w:rsidR="009F0122" w:rsidRPr="00717282" w:rsidRDefault="009F0122" w:rsidP="0005079B">
      <w:pPr>
        <w:bidi/>
        <w:spacing w:after="120" w:line="288" w:lineRule="auto"/>
        <w:contextualSpacing/>
        <w:mirrorIndents/>
        <w:rPr>
          <w:lang w:val="tr-TR"/>
        </w:rPr>
      </w:pPr>
      <w:r w:rsidRPr="00717282">
        <w:rPr>
          <w:lang w:val="tr-TR"/>
        </w:rPr>
        <w:t xml:space="preserve">نهج تقييم VRinVET مع منطق </w:t>
      </w:r>
      <w:r w:rsidRPr="00717282">
        <w:rPr>
          <w:b/>
          <w:bCs/>
          <w:lang w:val="tr-TR"/>
        </w:rPr>
        <w:t xml:space="preserve">التخطيط - التنفيذ - القياس - التحسين (PDCA) </w:t>
      </w:r>
      <w:r w:rsidRPr="00717282">
        <w:rPr>
          <w:lang w:val="tr-TR"/>
        </w:rPr>
        <w:t>.</w:t>
      </w:r>
    </w:p>
    <w:p w14:paraId="12A94A6C" w14:textId="77777777" w:rsidR="009F0122" w:rsidRPr="00717282" w:rsidRDefault="009F0122" w:rsidP="0005079B">
      <w:pPr>
        <w:numPr>
          <w:ilvl w:val="0"/>
          <w:numId w:val="22"/>
        </w:numPr>
        <w:bidi/>
        <w:spacing w:after="120" w:line="288" w:lineRule="auto"/>
        <w:contextualSpacing/>
        <w:mirrorIndents/>
        <w:rPr>
          <w:lang w:val="tr-TR"/>
        </w:rPr>
      </w:pPr>
      <w:r w:rsidRPr="00717282">
        <w:rPr>
          <w:lang w:val="tr-TR"/>
        </w:rPr>
        <w:t>الخطة: تحديد معايير القياس</w:t>
      </w:r>
    </w:p>
    <w:p w14:paraId="0398C863" w14:textId="77777777" w:rsidR="009F0122" w:rsidRPr="00717282" w:rsidRDefault="009F0122" w:rsidP="0005079B">
      <w:pPr>
        <w:numPr>
          <w:ilvl w:val="0"/>
          <w:numId w:val="22"/>
        </w:numPr>
        <w:bidi/>
        <w:spacing w:after="120" w:line="288" w:lineRule="auto"/>
        <w:contextualSpacing/>
        <w:mirrorIndents/>
        <w:rPr>
          <w:lang w:val="tr-TR"/>
        </w:rPr>
      </w:pPr>
      <w:r w:rsidRPr="00717282">
        <w:rPr>
          <w:lang w:val="tr-TR"/>
        </w:rPr>
        <w:t>تطبيق: تدريب الطالب في بيئة الواقع الافتراضي</w:t>
      </w:r>
    </w:p>
    <w:p w14:paraId="174C2574" w14:textId="77777777" w:rsidR="009F0122" w:rsidRPr="00717282" w:rsidRDefault="009F0122" w:rsidP="0005079B">
      <w:pPr>
        <w:numPr>
          <w:ilvl w:val="0"/>
          <w:numId w:val="22"/>
        </w:numPr>
        <w:bidi/>
        <w:spacing w:after="120" w:line="288" w:lineRule="auto"/>
        <w:contextualSpacing/>
        <w:mirrorIndents/>
        <w:rPr>
          <w:lang w:val="tr-TR"/>
        </w:rPr>
      </w:pPr>
      <w:r w:rsidRPr="00717282">
        <w:rPr>
          <w:lang w:val="tr-TR"/>
        </w:rPr>
        <w:t>القياس: جمع البيانات وتقييم الأداء</w:t>
      </w:r>
    </w:p>
    <w:p w14:paraId="5F45A26A" w14:textId="77777777" w:rsidR="009F0122" w:rsidRPr="00717282" w:rsidRDefault="009F0122" w:rsidP="0005079B">
      <w:pPr>
        <w:numPr>
          <w:ilvl w:val="0"/>
          <w:numId w:val="22"/>
        </w:numPr>
        <w:bidi/>
        <w:spacing w:after="120" w:line="288" w:lineRule="auto"/>
        <w:contextualSpacing/>
        <w:mirrorIndents/>
        <w:rPr>
          <w:lang w:val="tr-TR"/>
        </w:rPr>
      </w:pPr>
      <w:r w:rsidRPr="00717282">
        <w:rPr>
          <w:lang w:val="tr-TR"/>
        </w:rPr>
        <w:t>تحسين: تحديث المناهج الدراسية، وإغلاق حلقة التغذية الراجعة</w:t>
      </w:r>
    </w:p>
    <w:p w14:paraId="253D18E7" w14:textId="791D276C" w:rsidR="0005079B" w:rsidRPr="009942E7" w:rsidRDefault="009F0122" w:rsidP="0005079B">
      <w:pPr>
        <w:bidi/>
        <w:spacing w:after="120" w:line="288" w:lineRule="auto"/>
        <w:contextualSpacing/>
        <w:mirrorIndents/>
        <w:rPr>
          <w:lang w:val="tr-TR"/>
        </w:rPr>
      </w:pPr>
      <w:r w:rsidRPr="00717282">
        <w:rPr>
          <w:lang w:val="tr-TR"/>
        </w:rPr>
        <w:br/>
        <w:t>"إن القياس في التعليم لا يعني مجرد إعطاء الدرجات؛ بل يعني جعل التعلم مرئيًا والتطوير ممكنًا."</w:t>
      </w:r>
    </w:p>
    <w:p w14:paraId="2DA0316D" w14:textId="5E7B4EA1" w:rsidR="009F0122" w:rsidRPr="00717282" w:rsidRDefault="009F0122" w:rsidP="00CF1B39">
      <w:pPr>
        <w:pStyle w:val="Balk1"/>
        <w:bidi/>
        <w:rPr>
          <w:rFonts w:asciiTheme="minorHAnsi" w:hAnsiTheme="minorHAnsi"/>
          <w:sz w:val="22"/>
          <w:szCs w:val="22"/>
          <w:lang w:val="tr-TR"/>
        </w:rPr>
      </w:pPr>
      <w:bookmarkStart w:id="6" w:name="_Toc212992693"/>
      <w:r w:rsidRPr="00717282">
        <w:rPr>
          <w:rFonts w:asciiTheme="minorHAnsi" w:hAnsiTheme="minorHAnsi"/>
          <w:sz w:val="22"/>
          <w:szCs w:val="22"/>
          <w:lang w:val="tr-TR"/>
        </w:rPr>
        <w:t>7. استخدام التكنولوجيا في التعليم</w:t>
      </w:r>
      <w:bookmarkEnd w:id="6"/>
    </w:p>
    <w:p w14:paraId="6FE46383" w14:textId="1B2398C5" w:rsidR="009F0122" w:rsidRPr="00717282" w:rsidRDefault="009F0122" w:rsidP="0005079B">
      <w:pPr>
        <w:bidi/>
        <w:spacing w:after="120" w:line="288" w:lineRule="auto"/>
        <w:contextualSpacing/>
        <w:mirrorIndents/>
        <w:rPr>
          <w:b/>
          <w:bCs/>
          <w:lang w:val="tr-TR"/>
        </w:rPr>
      </w:pPr>
      <w:r w:rsidRPr="00717282">
        <w:rPr>
          <w:b/>
          <w:bCs/>
          <w:lang w:val="tr-TR"/>
        </w:rPr>
        <w:t>7.1 أهمية دمج التكنولوجيا في التعليم</w:t>
      </w:r>
    </w:p>
    <w:p w14:paraId="27CA8A68" w14:textId="68EC2B6C" w:rsidR="009F0122" w:rsidRPr="00717282" w:rsidRDefault="009F0122" w:rsidP="0005079B">
      <w:pPr>
        <w:bidi/>
        <w:spacing w:after="120" w:line="288" w:lineRule="auto"/>
        <w:contextualSpacing/>
        <w:mirrorIndents/>
        <w:rPr>
          <w:lang w:val="tr-TR"/>
        </w:rPr>
      </w:pPr>
      <w:r w:rsidRPr="00717282">
        <w:rPr>
          <w:lang w:val="tr-TR"/>
        </w:rPr>
        <w:t xml:space="preserve">لا يعتمد نجاح المؤسسات التعليمية اليوم على المحتوى نفسه فحسب، بل يعتمد أيضًا </w:t>
      </w:r>
      <w:r w:rsidRPr="00717282">
        <w:rPr>
          <w:b/>
          <w:bCs/>
          <w:lang w:val="tr-TR"/>
        </w:rPr>
        <w:t xml:space="preserve">على كيفية تقديمه عبر التكنولوجيا </w:t>
      </w:r>
      <w:r w:rsidRPr="00717282">
        <w:rPr>
          <w:lang w:val="tr-TR"/>
        </w:rPr>
        <w:t xml:space="preserve">. </w:t>
      </w:r>
      <w:r w:rsidRPr="00717282">
        <w:rPr>
          <w:lang w:val="tr-TR"/>
        </w:rPr>
        <w:br/>
        <w:t xml:space="preserve">فاستخدام التكنولوجيا في التعليم يُمكّن الطلاب ليس فقط من سماع المعلومات، بل أيضًا </w:t>
      </w:r>
      <w:r w:rsidRPr="00717282">
        <w:rPr>
          <w:b/>
          <w:bCs/>
          <w:lang w:val="tr-TR"/>
        </w:rPr>
        <w:t xml:space="preserve">من تحليلها وإعادة إنتاجها </w:t>
      </w:r>
      <w:r w:rsidRPr="00717282">
        <w:rPr>
          <w:lang w:val="tr-TR"/>
        </w:rPr>
        <w:t>.</w:t>
      </w:r>
    </w:p>
    <w:p w14:paraId="685CD81F" w14:textId="449F3927" w:rsidR="009F0122" w:rsidRPr="00717282" w:rsidRDefault="009F0122" w:rsidP="0005079B">
      <w:pPr>
        <w:bidi/>
        <w:spacing w:after="120" w:line="288" w:lineRule="auto"/>
        <w:contextualSpacing/>
        <w:mirrorIndents/>
        <w:rPr>
          <w:lang w:val="tr-TR"/>
        </w:rPr>
      </w:pPr>
      <w:r w:rsidRPr="00717282">
        <w:rPr>
          <w:lang w:val="tr-TR"/>
        </w:rPr>
        <w:t xml:space="preserve"> </w:t>
      </w:r>
      <w:r w:rsidRPr="00717282">
        <w:rPr>
          <w:lang w:val="tr-TR"/>
        </w:rPr>
        <w:br/>
        <w:t>"التكنولوجيا لا تحل محل المعلم، ولكنها تجعل المعلم الجيد أكثر فعالية."</w:t>
      </w:r>
    </w:p>
    <w:p w14:paraId="01FB5A05" w14:textId="77777777" w:rsidR="009942E7" w:rsidRDefault="009942E7" w:rsidP="0005079B">
      <w:pPr>
        <w:spacing w:after="120" w:line="288" w:lineRule="auto"/>
        <w:contextualSpacing/>
        <w:mirrorIndents/>
        <w:rPr>
          <w:b/>
          <w:bCs/>
          <w:lang w:val="tr-TR"/>
        </w:rPr>
      </w:pPr>
    </w:p>
    <w:p w14:paraId="4CDC1286" w14:textId="6E7E6526" w:rsidR="009F0122" w:rsidRPr="00717282" w:rsidRDefault="009F0122" w:rsidP="0005079B">
      <w:pPr>
        <w:bidi/>
        <w:spacing w:after="120" w:line="288" w:lineRule="auto"/>
        <w:contextualSpacing/>
        <w:mirrorIndents/>
        <w:rPr>
          <w:b/>
          <w:bCs/>
          <w:lang w:val="tr-TR"/>
        </w:rPr>
      </w:pPr>
      <w:r w:rsidRPr="00717282">
        <w:rPr>
          <w:b/>
          <w:bCs/>
          <w:lang w:val="tr-TR"/>
        </w:rPr>
        <w:t>7.2 تطور التقنيات التعليمية</w:t>
      </w:r>
    </w:p>
    <w:tbl>
      <w:tblPr>
        <w:tblStyle w:val="KlavuzTablo6-Renkli-Vurgu5"/>
        <w:tblW w:w="0" w:type="auto"/>
        <w:tblLook w:val="04A0" w:firstRow="1" w:lastRow="0" w:firstColumn="1" w:lastColumn="0" w:noHBand="0" w:noVBand="1"/>
      </w:tblPr>
      <w:tblGrid>
        <w:gridCol w:w="2371"/>
        <w:gridCol w:w="4853"/>
        <w:gridCol w:w="2398"/>
      </w:tblGrid>
      <w:tr w:rsidR="009F0122" w:rsidRPr="00717282" w14:paraId="3A8869FA"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BF82C9" w14:textId="77777777" w:rsidR="009F0122" w:rsidRPr="00717282" w:rsidRDefault="009F0122" w:rsidP="0005079B">
            <w:pPr>
              <w:bidi/>
              <w:spacing w:after="120" w:line="288" w:lineRule="auto"/>
              <w:contextualSpacing/>
              <w:mirrorIndents/>
              <w:rPr>
                <w:lang w:val="tr-TR"/>
              </w:rPr>
            </w:pPr>
            <w:r w:rsidRPr="00717282">
              <w:rPr>
                <w:lang w:val="tr-TR"/>
              </w:rPr>
              <w:t>فترة</w:t>
            </w:r>
          </w:p>
        </w:tc>
        <w:tc>
          <w:tcPr>
            <w:tcW w:w="0" w:type="auto"/>
            <w:hideMark/>
          </w:tcPr>
          <w:p w14:paraId="1B092646"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التحول التكنولوجي</w:t>
            </w:r>
          </w:p>
        </w:tc>
        <w:tc>
          <w:tcPr>
            <w:tcW w:w="0" w:type="auto"/>
            <w:hideMark/>
          </w:tcPr>
          <w:p w14:paraId="490E0952"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التأثير على التعليم</w:t>
            </w:r>
          </w:p>
        </w:tc>
      </w:tr>
      <w:tr w:rsidR="009F0122" w:rsidRPr="00717282" w14:paraId="3FB9A5EE"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5677D6" w14:textId="77777777" w:rsidR="009F0122" w:rsidRPr="00717282" w:rsidRDefault="009F0122" w:rsidP="0005079B">
            <w:pPr>
              <w:bidi/>
              <w:spacing w:after="120" w:line="288" w:lineRule="auto"/>
              <w:contextualSpacing/>
              <w:mirrorIndents/>
              <w:rPr>
                <w:lang w:val="tr-TR"/>
              </w:rPr>
            </w:pPr>
            <w:r w:rsidRPr="00717282">
              <w:rPr>
                <w:lang w:val="tr-TR"/>
              </w:rPr>
              <w:t>الجيل الأول (1970–1990)</w:t>
            </w:r>
          </w:p>
        </w:tc>
        <w:tc>
          <w:tcPr>
            <w:tcW w:w="0" w:type="auto"/>
            <w:hideMark/>
          </w:tcPr>
          <w:p w14:paraId="76400250"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التلفزيون والفيديو وجهاز العرض العلوي</w:t>
            </w:r>
          </w:p>
        </w:tc>
        <w:tc>
          <w:tcPr>
            <w:tcW w:w="0" w:type="auto"/>
            <w:hideMark/>
          </w:tcPr>
          <w:p w14:paraId="10A5B266"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التدريس المدعوم بصريًا</w:t>
            </w:r>
          </w:p>
        </w:tc>
      </w:tr>
      <w:tr w:rsidR="009F0122" w:rsidRPr="00717282" w14:paraId="78DF40C6"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01F821D" w14:textId="77777777" w:rsidR="009F0122" w:rsidRPr="00717282" w:rsidRDefault="009F0122" w:rsidP="0005079B">
            <w:pPr>
              <w:bidi/>
              <w:spacing w:after="120" w:line="288" w:lineRule="auto"/>
              <w:contextualSpacing/>
              <w:mirrorIndents/>
              <w:rPr>
                <w:lang w:val="tr-TR"/>
              </w:rPr>
            </w:pPr>
            <w:r w:rsidRPr="00717282">
              <w:rPr>
                <w:lang w:val="tr-TR"/>
              </w:rPr>
              <w:t>الجيل الثاني (1990–2010)</w:t>
            </w:r>
          </w:p>
        </w:tc>
        <w:tc>
          <w:tcPr>
            <w:tcW w:w="0" w:type="auto"/>
            <w:hideMark/>
          </w:tcPr>
          <w:p w14:paraId="63CF6687"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الكمبيوتر والانترنت</w:t>
            </w:r>
          </w:p>
        </w:tc>
        <w:tc>
          <w:tcPr>
            <w:tcW w:w="0" w:type="auto"/>
            <w:hideMark/>
          </w:tcPr>
          <w:p w14:paraId="269D3AA3"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التعلم الإلكتروني والتعليم عن بعد</w:t>
            </w:r>
          </w:p>
        </w:tc>
      </w:tr>
      <w:tr w:rsidR="009F0122" w:rsidRPr="00717282" w14:paraId="1D3CE55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7C4E9A9" w14:textId="77777777" w:rsidR="009F0122" w:rsidRPr="00717282" w:rsidRDefault="009F0122" w:rsidP="0005079B">
            <w:pPr>
              <w:bidi/>
              <w:spacing w:after="120" w:line="288" w:lineRule="auto"/>
              <w:contextualSpacing/>
              <w:mirrorIndents/>
              <w:rPr>
                <w:lang w:val="tr-TR"/>
              </w:rPr>
            </w:pPr>
            <w:r w:rsidRPr="00717282">
              <w:rPr>
                <w:lang w:val="tr-TR"/>
              </w:rPr>
              <w:t>الجيل الثالث (2010–2020)</w:t>
            </w:r>
          </w:p>
        </w:tc>
        <w:tc>
          <w:tcPr>
            <w:tcW w:w="0" w:type="auto"/>
            <w:hideMark/>
          </w:tcPr>
          <w:p w14:paraId="4844CA71"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الأجهزة المحمولة وأنظمة إدارة التعلم</w:t>
            </w:r>
          </w:p>
        </w:tc>
        <w:tc>
          <w:tcPr>
            <w:tcW w:w="0" w:type="auto"/>
            <w:hideMark/>
          </w:tcPr>
          <w:p w14:paraId="121726EC"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التعلم المدمج</w:t>
            </w:r>
          </w:p>
        </w:tc>
      </w:tr>
      <w:tr w:rsidR="009F0122" w:rsidRPr="00717282" w14:paraId="2E1A400B"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437A1AF" w14:textId="77777777" w:rsidR="009F0122" w:rsidRPr="00717282" w:rsidRDefault="009F0122" w:rsidP="0005079B">
            <w:pPr>
              <w:bidi/>
              <w:spacing w:after="120" w:line="288" w:lineRule="auto"/>
              <w:contextualSpacing/>
              <w:mirrorIndents/>
              <w:rPr>
                <w:lang w:val="tr-TR"/>
              </w:rPr>
            </w:pPr>
            <w:r w:rsidRPr="00717282">
              <w:rPr>
                <w:lang w:val="tr-TR"/>
              </w:rPr>
              <w:t>الجيل الرابع (2020 حتى الآن)</w:t>
            </w:r>
          </w:p>
        </w:tc>
        <w:tc>
          <w:tcPr>
            <w:tcW w:w="0" w:type="auto"/>
            <w:hideMark/>
          </w:tcPr>
          <w:p w14:paraId="2542974F"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الواقع الافتراضي، والواقع المعزز، والذكاء الاصطناعي، والتوأم الرقمي</w:t>
            </w:r>
          </w:p>
        </w:tc>
        <w:tc>
          <w:tcPr>
            <w:tcW w:w="0" w:type="auto"/>
            <w:hideMark/>
          </w:tcPr>
          <w:p w14:paraId="06B37849"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التعلم التجريبي القائم على البيانات</w:t>
            </w:r>
          </w:p>
        </w:tc>
      </w:tr>
    </w:tbl>
    <w:p w14:paraId="68B389D3" w14:textId="77777777" w:rsidR="00B936AA" w:rsidRPr="00717282" w:rsidRDefault="00B936AA" w:rsidP="0005079B">
      <w:pPr>
        <w:spacing w:after="120" w:line="288" w:lineRule="auto"/>
        <w:contextualSpacing/>
        <w:mirrorIndents/>
        <w:rPr>
          <w:b/>
          <w:bCs/>
          <w:lang w:val="tr-TR"/>
        </w:rPr>
      </w:pPr>
    </w:p>
    <w:p w14:paraId="67D4412F" w14:textId="7B0EDEE3" w:rsidR="009F0122" w:rsidRPr="00717282" w:rsidRDefault="009942E7" w:rsidP="0005079B">
      <w:pPr>
        <w:bidi/>
        <w:spacing w:after="120" w:line="288" w:lineRule="auto"/>
        <w:contextualSpacing/>
        <w:mirrorIndents/>
        <w:rPr>
          <w:lang w:val="tr-TR"/>
        </w:rPr>
      </w:pPr>
      <w:r>
        <w:rPr>
          <w:lang w:val="tr-TR"/>
        </w:rPr>
        <w:t xml:space="preserve">تُمكّن تقنيات الجيل الرابع الطلاب من أن يصبحوا </w:t>
      </w:r>
      <w:r w:rsidR="009F0122" w:rsidRPr="00717282">
        <w:rPr>
          <w:b/>
          <w:bCs/>
          <w:lang w:val="tr-TR"/>
        </w:rPr>
        <w:t xml:space="preserve">مشاركين فاعلين ، لا مجرد مُشاهدين </w:t>
      </w:r>
      <w:r w:rsidR="009F0122" w:rsidRPr="00717282">
        <w:rPr>
          <w:lang w:val="tr-TR"/>
        </w:rPr>
        <w:t xml:space="preserve">. </w:t>
      </w:r>
      <w:r w:rsidR="009F0122" w:rsidRPr="00717282">
        <w:rPr>
          <w:lang w:val="tr-TR"/>
        </w:rPr>
        <w:br/>
        <w:t>عند دمج التعلم عبر محاكاة الواقع الافتراضي مع التحليلات المُدعّمة بالذكاء الاصطناعي، يصبح التعليم أكثر تخصيصًا.</w:t>
      </w:r>
    </w:p>
    <w:p w14:paraId="1040D865" w14:textId="77777777" w:rsidR="0005079B" w:rsidRPr="00717282" w:rsidRDefault="0005079B" w:rsidP="0005079B">
      <w:pPr>
        <w:spacing w:after="120" w:line="288" w:lineRule="auto"/>
        <w:contextualSpacing/>
        <w:mirrorIndents/>
        <w:rPr>
          <w:b/>
          <w:bCs/>
          <w:lang w:val="tr-TR"/>
        </w:rPr>
      </w:pPr>
    </w:p>
    <w:p w14:paraId="54D58A87" w14:textId="4D42A1AA" w:rsidR="009F0122" w:rsidRPr="00717282" w:rsidRDefault="009F0122" w:rsidP="0005079B">
      <w:pPr>
        <w:bidi/>
        <w:spacing w:after="120" w:line="288" w:lineRule="auto"/>
        <w:contextualSpacing/>
        <w:mirrorIndents/>
        <w:rPr>
          <w:b/>
          <w:bCs/>
          <w:lang w:val="tr-TR"/>
        </w:rPr>
      </w:pPr>
      <w:r w:rsidRPr="00717282">
        <w:rPr>
          <w:b/>
          <w:bCs/>
          <w:lang w:val="tr-TR"/>
        </w:rPr>
        <w:t>7.3 الواقع الافتراضي (VR)</w:t>
      </w:r>
    </w:p>
    <w:p w14:paraId="1F3050CF"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التعريف: </w:t>
      </w:r>
      <w:r w:rsidRPr="00717282">
        <w:rPr>
          <w:lang w:val="tr-TR"/>
        </w:rPr>
        <w:t>الواقع الافتراضي هو بيئة تعليمية يتفاعل فيها الطلاب بنشاط مع بعضهم البعض في بيئة ثلاثية الأبعاد يتم إنشاؤها بواسطة الكمبيوتر، وهي تشبه تجربة العالم الحقيقي.</w:t>
      </w:r>
    </w:p>
    <w:p w14:paraId="1B98E107" w14:textId="77777777" w:rsidR="009F0122" w:rsidRPr="00717282" w:rsidRDefault="009F0122" w:rsidP="0005079B">
      <w:pPr>
        <w:bidi/>
        <w:spacing w:after="120" w:line="288" w:lineRule="auto"/>
        <w:contextualSpacing/>
        <w:mirrorIndents/>
        <w:rPr>
          <w:lang w:val="tr-TR"/>
        </w:rPr>
      </w:pPr>
      <w:r w:rsidRPr="00717282">
        <w:rPr>
          <w:b/>
          <w:bCs/>
          <w:lang w:val="tr-TR"/>
        </w:rPr>
        <w:t>المزايا:</w:t>
      </w:r>
    </w:p>
    <w:p w14:paraId="52FD9C7D" w14:textId="77777777" w:rsidR="009F0122" w:rsidRPr="00717282" w:rsidRDefault="009F0122" w:rsidP="0005079B">
      <w:pPr>
        <w:numPr>
          <w:ilvl w:val="0"/>
          <w:numId w:val="23"/>
        </w:numPr>
        <w:bidi/>
        <w:spacing w:after="120" w:line="288" w:lineRule="auto"/>
        <w:contextualSpacing/>
        <w:mirrorIndents/>
        <w:rPr>
          <w:lang w:val="tr-TR"/>
        </w:rPr>
      </w:pPr>
      <w:r w:rsidRPr="00717282">
        <w:rPr>
          <w:lang w:val="tr-TR"/>
        </w:rPr>
        <w:t>يعلم المعاملات عالية المخاطر بأمان</w:t>
      </w:r>
    </w:p>
    <w:p w14:paraId="6669442B" w14:textId="77777777" w:rsidR="009F0122" w:rsidRPr="00717282" w:rsidRDefault="009F0122" w:rsidP="0005079B">
      <w:pPr>
        <w:numPr>
          <w:ilvl w:val="0"/>
          <w:numId w:val="23"/>
        </w:numPr>
        <w:bidi/>
        <w:spacing w:after="120" w:line="288" w:lineRule="auto"/>
        <w:contextualSpacing/>
        <w:mirrorIndents/>
        <w:rPr>
          <w:lang w:val="tr-TR"/>
        </w:rPr>
      </w:pPr>
      <w:r w:rsidRPr="00717282">
        <w:rPr>
          <w:lang w:val="tr-TR"/>
        </w:rPr>
        <w:t>يزيد من دافعية الطلاب واهتمامهم</w:t>
      </w:r>
    </w:p>
    <w:p w14:paraId="6F6920E0" w14:textId="77777777" w:rsidR="009F0122" w:rsidRPr="00717282" w:rsidRDefault="009F0122" w:rsidP="0005079B">
      <w:pPr>
        <w:numPr>
          <w:ilvl w:val="0"/>
          <w:numId w:val="23"/>
        </w:numPr>
        <w:bidi/>
        <w:spacing w:after="120" w:line="288" w:lineRule="auto"/>
        <w:contextualSpacing/>
        <w:mirrorIndents/>
        <w:rPr>
          <w:lang w:val="tr-TR"/>
        </w:rPr>
      </w:pPr>
      <w:r w:rsidRPr="00717282">
        <w:rPr>
          <w:lang w:val="tr-TR"/>
        </w:rPr>
        <w:t>يُجسّد المفاهيم المعقدة</w:t>
      </w:r>
    </w:p>
    <w:p w14:paraId="2F1F29DC" w14:textId="77777777" w:rsidR="009F0122" w:rsidRPr="00717282" w:rsidRDefault="009F0122" w:rsidP="0005079B">
      <w:pPr>
        <w:numPr>
          <w:ilvl w:val="0"/>
          <w:numId w:val="23"/>
        </w:numPr>
        <w:bidi/>
        <w:spacing w:after="120" w:line="288" w:lineRule="auto"/>
        <w:contextualSpacing/>
        <w:mirrorIndents/>
        <w:rPr>
          <w:lang w:val="tr-TR"/>
        </w:rPr>
      </w:pPr>
      <w:r w:rsidRPr="00717282">
        <w:rPr>
          <w:lang w:val="tr-TR"/>
        </w:rPr>
        <w:t>يوفر "التعلم التجريبي"</w:t>
      </w:r>
    </w:p>
    <w:tbl>
      <w:tblPr>
        <w:tblStyle w:val="KlavuzTablo6-Renkli-Vurgu5"/>
        <w:tblW w:w="0" w:type="auto"/>
        <w:tblLook w:val="04A0" w:firstRow="1" w:lastRow="0" w:firstColumn="1" w:lastColumn="0" w:noHBand="0" w:noVBand="1"/>
      </w:tblPr>
      <w:tblGrid>
        <w:gridCol w:w="1805"/>
        <w:gridCol w:w="2665"/>
      </w:tblGrid>
      <w:tr w:rsidR="009F0122" w:rsidRPr="00717282" w14:paraId="19CC8E9C"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995B9C2" w14:textId="77777777" w:rsidR="009F0122" w:rsidRPr="00717282" w:rsidRDefault="009F0122" w:rsidP="0005079B">
            <w:pPr>
              <w:bidi/>
              <w:spacing w:after="120" w:line="288" w:lineRule="auto"/>
              <w:contextualSpacing/>
              <w:mirrorIndents/>
              <w:rPr>
                <w:lang w:val="tr-TR"/>
              </w:rPr>
            </w:pPr>
            <w:r w:rsidRPr="00717282">
              <w:rPr>
                <w:lang w:val="tr-TR"/>
              </w:rPr>
              <w:t>مجال التطبيق</w:t>
            </w:r>
          </w:p>
        </w:tc>
        <w:tc>
          <w:tcPr>
            <w:tcW w:w="0" w:type="auto"/>
            <w:hideMark/>
          </w:tcPr>
          <w:p w14:paraId="60042356"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مثال VRinVET</w:t>
            </w:r>
          </w:p>
        </w:tc>
      </w:tr>
      <w:tr w:rsidR="009F0122" w:rsidRPr="00717282" w14:paraId="4AB1CFCA"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87AD85" w14:textId="77777777" w:rsidR="009F0122" w:rsidRPr="00717282" w:rsidRDefault="009F0122" w:rsidP="0005079B">
            <w:pPr>
              <w:bidi/>
              <w:spacing w:after="120" w:line="288" w:lineRule="auto"/>
              <w:contextualSpacing/>
              <w:mirrorIndents/>
              <w:rPr>
                <w:lang w:val="tr-TR"/>
              </w:rPr>
            </w:pPr>
            <w:r w:rsidRPr="00717282">
              <w:rPr>
                <w:lang w:val="tr-TR"/>
              </w:rPr>
              <w:t>التدريب الفني</w:t>
            </w:r>
          </w:p>
        </w:tc>
        <w:tc>
          <w:tcPr>
            <w:tcW w:w="0" w:type="auto"/>
            <w:hideMark/>
          </w:tcPr>
          <w:p w14:paraId="0B189FA9"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محاكاة تجميع المحرك</w:t>
            </w:r>
          </w:p>
        </w:tc>
      </w:tr>
      <w:tr w:rsidR="009F0122" w:rsidRPr="009942E7" w14:paraId="0CB624FA"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27D5778" w14:textId="77777777" w:rsidR="009F0122" w:rsidRPr="00717282" w:rsidRDefault="009F0122" w:rsidP="0005079B">
            <w:pPr>
              <w:bidi/>
              <w:spacing w:after="120" w:line="288" w:lineRule="auto"/>
              <w:contextualSpacing/>
              <w:mirrorIndents/>
              <w:rPr>
                <w:lang w:val="tr-TR"/>
              </w:rPr>
            </w:pPr>
            <w:r w:rsidRPr="00717282">
              <w:rPr>
                <w:lang w:val="tr-TR"/>
              </w:rPr>
              <w:lastRenderedPageBreak/>
              <w:t>الأمن الوظيفي</w:t>
            </w:r>
          </w:p>
        </w:tc>
        <w:tc>
          <w:tcPr>
            <w:tcW w:w="0" w:type="auto"/>
            <w:hideMark/>
          </w:tcPr>
          <w:p w14:paraId="3D915D54"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اختبار الأمان في بيئة عالية المخاطر</w:t>
            </w:r>
          </w:p>
        </w:tc>
      </w:tr>
      <w:tr w:rsidR="009F0122" w:rsidRPr="00717282" w14:paraId="7B773B3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2B54CE8" w14:textId="77777777" w:rsidR="009F0122" w:rsidRPr="00717282" w:rsidRDefault="009F0122" w:rsidP="0005079B">
            <w:pPr>
              <w:bidi/>
              <w:spacing w:after="120" w:line="288" w:lineRule="auto"/>
              <w:contextualSpacing/>
              <w:mirrorIndents/>
              <w:rPr>
                <w:lang w:val="tr-TR"/>
              </w:rPr>
            </w:pPr>
            <w:r w:rsidRPr="00717282">
              <w:rPr>
                <w:lang w:val="tr-TR"/>
              </w:rPr>
              <w:t>الكهرباء والإلكترونيات</w:t>
            </w:r>
          </w:p>
        </w:tc>
        <w:tc>
          <w:tcPr>
            <w:tcW w:w="0" w:type="auto"/>
            <w:hideMark/>
          </w:tcPr>
          <w:p w14:paraId="40544210"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ممارسة توصيل الدوائر</w:t>
            </w:r>
          </w:p>
        </w:tc>
      </w:tr>
      <w:tr w:rsidR="009F0122" w:rsidRPr="00717282" w14:paraId="027647FF"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827EAA0" w14:textId="77777777" w:rsidR="009F0122" w:rsidRPr="00717282" w:rsidRDefault="009F0122" w:rsidP="0005079B">
            <w:pPr>
              <w:bidi/>
              <w:spacing w:after="120" w:line="288" w:lineRule="auto"/>
              <w:contextualSpacing/>
              <w:mirrorIndents/>
              <w:rPr>
                <w:lang w:val="tr-TR"/>
              </w:rPr>
            </w:pPr>
            <w:r w:rsidRPr="00717282">
              <w:rPr>
                <w:lang w:val="tr-TR"/>
              </w:rPr>
              <w:t>الصحة والرعاية</w:t>
            </w:r>
          </w:p>
        </w:tc>
        <w:tc>
          <w:tcPr>
            <w:tcW w:w="0" w:type="auto"/>
            <w:hideMark/>
          </w:tcPr>
          <w:p w14:paraId="1E60CBC7"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سيناريو رعاية المرضى</w:t>
            </w:r>
          </w:p>
        </w:tc>
      </w:tr>
    </w:tbl>
    <w:p w14:paraId="4344C5DA" w14:textId="4C78780A" w:rsidR="009F0122" w:rsidRPr="00717282" w:rsidRDefault="009F0122" w:rsidP="0005079B">
      <w:pPr>
        <w:bidi/>
        <w:spacing w:after="120" w:line="288" w:lineRule="auto"/>
        <w:contextualSpacing/>
        <w:mirrorIndents/>
        <w:rPr>
          <w:lang w:val="tr-TR"/>
        </w:rPr>
      </w:pPr>
      <w:r w:rsidRPr="00717282">
        <w:rPr>
          <w:lang w:val="tr-TR"/>
        </w:rPr>
        <w:br/>
        <w:t>يجب أن تكون جلسات الواقع الافتراضي قصيرة (10-20 دقيقة) وموجهة نحو الهدف، متبوعة بمناقشة/ملاحظات.</w:t>
      </w:r>
    </w:p>
    <w:p w14:paraId="7FFDF8E7" w14:textId="77777777" w:rsidR="0005079B" w:rsidRPr="00717282" w:rsidRDefault="009F0122" w:rsidP="0005079B">
      <w:pPr>
        <w:bidi/>
        <w:spacing w:after="120" w:line="288" w:lineRule="auto"/>
        <w:contextualSpacing/>
        <w:mirrorIndents/>
        <w:rPr>
          <w:b/>
          <w:bCs/>
          <w:lang w:val="tr-TR"/>
        </w:rPr>
      </w:pPr>
      <w:r w:rsidRPr="00717282">
        <w:rPr>
          <w:b/>
          <w:bCs/>
          <w:lang w:val="tr-TR"/>
        </w:rPr>
        <w:t xml:space="preserve"> </w:t>
      </w:r>
    </w:p>
    <w:p w14:paraId="40670B2C" w14:textId="0CA70F2D" w:rsidR="009F0122" w:rsidRPr="00717282" w:rsidRDefault="009F0122" w:rsidP="0005079B">
      <w:pPr>
        <w:bidi/>
        <w:spacing w:after="120" w:line="288" w:lineRule="auto"/>
        <w:contextualSpacing/>
        <w:mirrorIndents/>
        <w:rPr>
          <w:b/>
          <w:bCs/>
          <w:lang w:val="tr-TR"/>
        </w:rPr>
      </w:pPr>
      <w:r w:rsidRPr="00717282">
        <w:rPr>
          <w:b/>
          <w:bCs/>
          <w:lang w:val="tr-TR"/>
        </w:rPr>
        <w:t>7.4 AR (الواقع المعزز)</w:t>
      </w:r>
    </w:p>
    <w:p w14:paraId="4C245BB1" w14:textId="77777777" w:rsidR="009F0122" w:rsidRPr="00717282" w:rsidRDefault="009F0122" w:rsidP="0005079B">
      <w:pPr>
        <w:bidi/>
        <w:spacing w:after="120" w:line="288" w:lineRule="auto"/>
        <w:contextualSpacing/>
        <w:mirrorIndents/>
        <w:rPr>
          <w:lang w:val="tr-TR"/>
        </w:rPr>
      </w:pPr>
      <w:r w:rsidRPr="00717282">
        <w:rPr>
          <w:lang w:val="tr-TR"/>
        </w:rPr>
        <w:t>الواقع المعزز هي تقنية يتم فيها فرض العناصر الرقمية (نماذج ثلاثية الأبعاد، معلومات، اتجاهات) على صورة العالم الحقيقي.</w:t>
      </w:r>
    </w:p>
    <w:p w14:paraId="29DE84CC" w14:textId="77777777" w:rsidR="009F0122" w:rsidRPr="00717282" w:rsidRDefault="009F0122" w:rsidP="0005079B">
      <w:pPr>
        <w:bidi/>
        <w:spacing w:after="120" w:line="288" w:lineRule="auto"/>
        <w:contextualSpacing/>
        <w:mirrorIndents/>
        <w:rPr>
          <w:lang w:val="tr-TR"/>
        </w:rPr>
      </w:pPr>
      <w:r w:rsidRPr="00717282">
        <w:rPr>
          <w:b/>
          <w:bCs/>
          <w:lang w:val="tr-TR"/>
        </w:rPr>
        <w:t>المزايا:</w:t>
      </w:r>
    </w:p>
    <w:p w14:paraId="58994460" w14:textId="77777777" w:rsidR="009F0122" w:rsidRPr="00717282" w:rsidRDefault="009F0122" w:rsidP="0005079B">
      <w:pPr>
        <w:numPr>
          <w:ilvl w:val="0"/>
          <w:numId w:val="24"/>
        </w:numPr>
        <w:bidi/>
        <w:spacing w:after="120" w:line="288" w:lineRule="auto"/>
        <w:contextualSpacing/>
        <w:mirrorIndents/>
        <w:rPr>
          <w:lang w:val="tr-TR"/>
        </w:rPr>
      </w:pPr>
      <w:r w:rsidRPr="00717282">
        <w:rPr>
          <w:lang w:val="tr-TR"/>
        </w:rPr>
        <w:t>مزيج من البيئة الحقيقية والمعلومات الافتراضية</w:t>
      </w:r>
    </w:p>
    <w:p w14:paraId="0AE0EE8B" w14:textId="77777777" w:rsidR="009F0122" w:rsidRPr="00717282" w:rsidRDefault="009F0122" w:rsidP="0005079B">
      <w:pPr>
        <w:numPr>
          <w:ilvl w:val="0"/>
          <w:numId w:val="24"/>
        </w:numPr>
        <w:bidi/>
        <w:spacing w:after="120" w:line="288" w:lineRule="auto"/>
        <w:contextualSpacing/>
        <w:mirrorIndents/>
        <w:rPr>
          <w:lang w:val="tr-TR"/>
        </w:rPr>
      </w:pPr>
      <w:r w:rsidRPr="00717282">
        <w:rPr>
          <w:lang w:val="tr-TR"/>
        </w:rPr>
        <w:t>التفاعل المباشر للطالب مع البيئة</w:t>
      </w:r>
    </w:p>
    <w:p w14:paraId="722C11E6" w14:textId="77777777" w:rsidR="009F0122" w:rsidRPr="00717282" w:rsidRDefault="009F0122" w:rsidP="0005079B">
      <w:pPr>
        <w:numPr>
          <w:ilvl w:val="0"/>
          <w:numId w:val="24"/>
        </w:numPr>
        <w:bidi/>
        <w:spacing w:after="120" w:line="288" w:lineRule="auto"/>
        <w:contextualSpacing/>
        <w:mirrorIndents/>
        <w:rPr>
          <w:lang w:val="tr-TR"/>
        </w:rPr>
      </w:pPr>
      <w:r w:rsidRPr="00717282">
        <w:rPr>
          <w:lang w:val="tr-TR"/>
        </w:rPr>
        <w:t>سهولة الوصول باستخدام الأجهزة المحمولة</w:t>
      </w:r>
    </w:p>
    <w:tbl>
      <w:tblPr>
        <w:tblStyle w:val="KlavuzTablo6-Renkli-Vurgu5"/>
        <w:tblW w:w="0" w:type="auto"/>
        <w:tblLook w:val="04A0" w:firstRow="1" w:lastRow="0" w:firstColumn="1" w:lastColumn="0" w:noHBand="0" w:noVBand="1"/>
      </w:tblPr>
      <w:tblGrid>
        <w:gridCol w:w="2362"/>
        <w:gridCol w:w="5272"/>
      </w:tblGrid>
      <w:tr w:rsidR="009F0122" w:rsidRPr="00717282" w14:paraId="5CFA0F66"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FB7A8BB" w14:textId="77777777" w:rsidR="009F0122" w:rsidRPr="00717282" w:rsidRDefault="009F0122" w:rsidP="0005079B">
            <w:pPr>
              <w:bidi/>
              <w:spacing w:after="120" w:line="288" w:lineRule="auto"/>
              <w:contextualSpacing/>
              <w:mirrorIndents/>
              <w:rPr>
                <w:lang w:val="tr-TR"/>
              </w:rPr>
            </w:pPr>
            <w:r w:rsidRPr="00717282">
              <w:rPr>
                <w:lang w:val="tr-TR"/>
              </w:rPr>
              <w:t>طلب</w:t>
            </w:r>
          </w:p>
        </w:tc>
        <w:tc>
          <w:tcPr>
            <w:tcW w:w="0" w:type="auto"/>
            <w:hideMark/>
          </w:tcPr>
          <w:p w14:paraId="63D0D14B"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مثال</w:t>
            </w:r>
          </w:p>
        </w:tc>
      </w:tr>
      <w:tr w:rsidR="009F0122" w:rsidRPr="009942E7" w14:paraId="5265CEA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02D9E24" w14:textId="77777777" w:rsidR="009F0122" w:rsidRPr="00717282" w:rsidRDefault="009F0122" w:rsidP="0005079B">
            <w:pPr>
              <w:bidi/>
              <w:spacing w:after="120" w:line="288" w:lineRule="auto"/>
              <w:contextualSpacing/>
              <w:mirrorIndents/>
              <w:rPr>
                <w:lang w:val="tr-TR"/>
              </w:rPr>
            </w:pPr>
            <w:r w:rsidRPr="00717282">
              <w:rPr>
                <w:lang w:val="tr-TR"/>
              </w:rPr>
              <w:t>مقدمة لأجزاء النظام الميكانيكي</w:t>
            </w:r>
          </w:p>
        </w:tc>
        <w:tc>
          <w:tcPr>
            <w:tcW w:w="0" w:type="auto"/>
            <w:hideMark/>
          </w:tcPr>
          <w:p w14:paraId="711875A2"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قم بوضع علامة على الأجزاء عن طريق تثبيت كاميرا الهاتف فوق المحرك</w:t>
            </w:r>
          </w:p>
        </w:tc>
      </w:tr>
      <w:tr w:rsidR="009F0122" w:rsidRPr="00717282" w14:paraId="47507A9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6B595D7" w14:textId="77777777" w:rsidR="009F0122" w:rsidRPr="00717282" w:rsidRDefault="009F0122" w:rsidP="0005079B">
            <w:pPr>
              <w:bidi/>
              <w:spacing w:after="120" w:line="288" w:lineRule="auto"/>
              <w:contextualSpacing/>
              <w:mirrorIndents/>
              <w:rPr>
                <w:lang w:val="tr-TR"/>
              </w:rPr>
            </w:pPr>
            <w:r w:rsidRPr="00717282">
              <w:rPr>
                <w:lang w:val="tr-TR"/>
              </w:rPr>
              <w:t>التدريب المخبري</w:t>
            </w:r>
          </w:p>
        </w:tc>
        <w:tc>
          <w:tcPr>
            <w:tcW w:w="0" w:type="auto"/>
            <w:hideMark/>
          </w:tcPr>
          <w:p w14:paraId="1F422349"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التصور ثلاثي الأبعاد للتفاعلات الكيميائية</w:t>
            </w:r>
          </w:p>
        </w:tc>
      </w:tr>
      <w:tr w:rsidR="009F0122" w:rsidRPr="00717282" w14:paraId="65CF703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7CC3BB" w14:textId="77777777" w:rsidR="009F0122" w:rsidRPr="00717282" w:rsidRDefault="009F0122" w:rsidP="0005079B">
            <w:pPr>
              <w:bidi/>
              <w:spacing w:after="120" w:line="288" w:lineRule="auto"/>
              <w:contextualSpacing/>
              <w:mirrorIndents/>
              <w:rPr>
                <w:lang w:val="tr-TR"/>
              </w:rPr>
            </w:pPr>
            <w:r w:rsidRPr="00717282">
              <w:rPr>
                <w:lang w:val="tr-TR"/>
              </w:rPr>
              <w:t>درس الرسم التقني</w:t>
            </w:r>
          </w:p>
        </w:tc>
        <w:tc>
          <w:tcPr>
            <w:tcW w:w="0" w:type="auto"/>
            <w:hideMark/>
          </w:tcPr>
          <w:p w14:paraId="4E6DCFF3"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مراجعة النموذج ثلاثي الأبعاد متعدد الطبقات</w:t>
            </w:r>
          </w:p>
        </w:tc>
      </w:tr>
    </w:tbl>
    <w:p w14:paraId="62111777" w14:textId="19B3CEBD" w:rsidR="009F0122" w:rsidRPr="00717282" w:rsidRDefault="009F0122" w:rsidP="0005079B">
      <w:pPr>
        <w:spacing w:after="120" w:line="288" w:lineRule="auto"/>
        <w:contextualSpacing/>
        <w:mirrorIndents/>
        <w:rPr>
          <w:lang w:val="tr-TR"/>
        </w:rPr>
      </w:pPr>
    </w:p>
    <w:p w14:paraId="44BE2B7D" w14:textId="328F94D0" w:rsidR="009F0122" w:rsidRPr="00717282" w:rsidRDefault="009F0122" w:rsidP="0005079B">
      <w:pPr>
        <w:bidi/>
        <w:spacing w:after="120" w:line="288" w:lineRule="auto"/>
        <w:contextualSpacing/>
        <w:mirrorIndents/>
        <w:rPr>
          <w:b/>
          <w:bCs/>
          <w:lang w:val="tr-TR"/>
        </w:rPr>
      </w:pPr>
      <w:r w:rsidRPr="00717282">
        <w:rPr>
          <w:b/>
          <w:bCs/>
          <w:lang w:val="tr-TR"/>
        </w:rPr>
        <w:t>7.5 MR (الواقع المختلط) وتقنيات التوأم الرقمي</w:t>
      </w:r>
    </w:p>
    <w:p w14:paraId="4E972C88"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الواقع المختلط </w:t>
      </w:r>
      <w:r w:rsidRPr="00717282">
        <w:rPr>
          <w:lang w:val="tr-TR"/>
        </w:rPr>
        <w:t xml:space="preserve">هو بيئة هجينة تتفاعل فيها الأشياء الافتراضية والحقيقية في آنٍ واحد. </w:t>
      </w:r>
      <w:r w:rsidRPr="00717282">
        <w:rPr>
          <w:lang w:val="tr-TR"/>
        </w:rPr>
        <w:br/>
      </w:r>
      <w:r w:rsidRPr="00717282">
        <w:rPr>
          <w:b/>
          <w:bCs/>
          <w:lang w:val="tr-TR"/>
        </w:rPr>
        <w:t xml:space="preserve">التوأم الرقمي </w:t>
      </w:r>
      <w:r w:rsidRPr="00717282">
        <w:rPr>
          <w:lang w:val="tr-TR"/>
        </w:rPr>
        <w:t>هو إنشاء نسخة افتراضية من نظام مادي.</w:t>
      </w:r>
    </w:p>
    <w:p w14:paraId="098B3864" w14:textId="2283BE55" w:rsidR="009F0122" w:rsidRPr="00717282" w:rsidRDefault="009F0122" w:rsidP="0005079B">
      <w:pPr>
        <w:bidi/>
        <w:spacing w:after="120" w:line="288" w:lineRule="auto"/>
        <w:contextualSpacing/>
        <w:mirrorIndents/>
        <w:rPr>
          <w:lang w:val="tr-TR"/>
        </w:rPr>
      </w:pPr>
      <w:r w:rsidRPr="00717282">
        <w:rPr>
          <w:rFonts w:ascii="Segoe UI Emoji" w:hAnsi="Segoe UI Emoji" w:cs="Segoe UI Emoji"/>
          <w:lang w:val="tr-TR"/>
        </w:rPr>
        <w:t>💡</w:t>
      </w:r>
      <w:r w:rsidRPr="00717282">
        <w:rPr>
          <w:lang w:val="tr-TR"/>
        </w:rPr>
        <w:t xml:space="preserve"> </w:t>
      </w:r>
      <w:r w:rsidRPr="00717282">
        <w:rPr>
          <w:b/>
          <w:bCs/>
          <w:lang w:val="tr-TR"/>
        </w:rPr>
        <w:t xml:space="preserve">مثال تطبيقي: </w:t>
      </w:r>
      <w:r w:rsidRPr="00717282">
        <w:rPr>
          <w:lang w:val="tr-TR"/>
        </w:rPr>
        <w:br/>
        <w:t>بإنشاء نسخة رقمية لخط إنتاج، يُحاكي الطلاب تحسين خط الإنتاج في بيئة الواقع الافتراضي. هذا يُمكّنهم من تحليل عملية الإنتاج وقياس كفاءتها.</w:t>
      </w:r>
    </w:p>
    <w:p w14:paraId="324DDDE2" w14:textId="77777777" w:rsidR="009942E7" w:rsidRDefault="009942E7" w:rsidP="0005079B">
      <w:pPr>
        <w:spacing w:after="120" w:line="288" w:lineRule="auto"/>
        <w:contextualSpacing/>
        <w:mirrorIndents/>
        <w:rPr>
          <w:b/>
          <w:bCs/>
          <w:lang w:val="tr-TR"/>
        </w:rPr>
      </w:pPr>
    </w:p>
    <w:p w14:paraId="3CFEFBF7" w14:textId="0489B769" w:rsidR="009F0122" w:rsidRPr="00717282" w:rsidRDefault="009F0122" w:rsidP="0005079B">
      <w:pPr>
        <w:bidi/>
        <w:spacing w:after="120" w:line="288" w:lineRule="auto"/>
        <w:contextualSpacing/>
        <w:mirrorIndents/>
        <w:rPr>
          <w:b/>
          <w:bCs/>
          <w:lang w:val="tr-TR"/>
        </w:rPr>
      </w:pPr>
      <w:r w:rsidRPr="00717282">
        <w:rPr>
          <w:b/>
          <w:bCs/>
          <w:lang w:val="tr-TR"/>
        </w:rPr>
        <w:t>7.6 نموذج TPACK: المعرفة التربوية التكنولوجية للمحتوى</w:t>
      </w:r>
    </w:p>
    <w:p w14:paraId="1D150FF2" w14:textId="77777777" w:rsidR="009F0122" w:rsidRPr="00717282" w:rsidRDefault="009F0122" w:rsidP="0005079B">
      <w:pPr>
        <w:bidi/>
        <w:spacing w:after="120" w:line="288" w:lineRule="auto"/>
        <w:contextualSpacing/>
        <w:mirrorIndents/>
        <w:rPr>
          <w:lang w:val="tr-TR"/>
        </w:rPr>
      </w:pPr>
      <w:r w:rsidRPr="00717282">
        <w:rPr>
          <w:lang w:val="tr-TR"/>
        </w:rPr>
        <w:t xml:space="preserve">TPACK (المعرفة التربوية التكنولوجية للمحتوى) دمج المعلم للتكنولوجيا مع </w:t>
      </w:r>
      <w:r w:rsidRPr="00717282">
        <w:rPr>
          <w:b/>
          <w:bCs/>
          <w:lang w:val="tr-TR"/>
        </w:rPr>
        <w:t xml:space="preserve">المعرفة (المحتوى) </w:t>
      </w:r>
      <w:r w:rsidRPr="00717282">
        <w:rPr>
          <w:lang w:val="tr-TR"/>
        </w:rPr>
        <w:t xml:space="preserve">وعلم </w:t>
      </w:r>
      <w:r w:rsidRPr="00717282">
        <w:rPr>
          <w:b/>
          <w:bCs/>
          <w:lang w:val="tr-TR"/>
        </w:rPr>
        <w:t>التربية (التدريس) .</w:t>
      </w:r>
    </w:p>
    <w:tbl>
      <w:tblPr>
        <w:tblStyle w:val="KlavuzTablo6-Renkli-Vurgu5"/>
        <w:tblW w:w="0" w:type="auto"/>
        <w:tblLook w:val="04A0" w:firstRow="1" w:lastRow="0" w:firstColumn="1" w:lastColumn="0" w:noHBand="0" w:noVBand="1"/>
      </w:tblPr>
      <w:tblGrid>
        <w:gridCol w:w="2121"/>
        <w:gridCol w:w="2555"/>
        <w:gridCol w:w="3381"/>
      </w:tblGrid>
      <w:tr w:rsidR="009F0122" w:rsidRPr="00717282" w14:paraId="0C182B80"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C1168E4" w14:textId="77777777" w:rsidR="009F0122" w:rsidRPr="00717282" w:rsidRDefault="009F0122" w:rsidP="0005079B">
            <w:pPr>
              <w:bidi/>
              <w:spacing w:after="120" w:line="288" w:lineRule="auto"/>
              <w:contextualSpacing/>
              <w:mirrorIndents/>
              <w:rPr>
                <w:lang w:val="tr-TR"/>
              </w:rPr>
            </w:pPr>
            <w:r w:rsidRPr="00717282">
              <w:rPr>
                <w:lang w:val="tr-TR"/>
              </w:rPr>
              <w:t>عنصر</w:t>
            </w:r>
          </w:p>
        </w:tc>
        <w:tc>
          <w:tcPr>
            <w:tcW w:w="0" w:type="auto"/>
            <w:hideMark/>
          </w:tcPr>
          <w:p w14:paraId="52F1D296"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توضيح</w:t>
            </w:r>
          </w:p>
        </w:tc>
        <w:tc>
          <w:tcPr>
            <w:tcW w:w="0" w:type="auto"/>
            <w:hideMark/>
          </w:tcPr>
          <w:p w14:paraId="2228A394"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تطبيق VRinVET</w:t>
            </w:r>
          </w:p>
        </w:tc>
      </w:tr>
      <w:tr w:rsidR="009F0122" w:rsidRPr="00717282" w14:paraId="4FF9412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4992F6" w14:textId="77777777" w:rsidR="009F0122" w:rsidRPr="00717282" w:rsidRDefault="009F0122" w:rsidP="0005079B">
            <w:pPr>
              <w:bidi/>
              <w:spacing w:after="120" w:line="288" w:lineRule="auto"/>
              <w:contextualSpacing/>
              <w:mirrorIndents/>
              <w:rPr>
                <w:lang w:val="tr-TR"/>
              </w:rPr>
            </w:pPr>
            <w:r w:rsidRPr="00717282">
              <w:rPr>
                <w:lang w:val="tr-TR"/>
              </w:rPr>
              <w:t>CK (معرفة المحتوى)</w:t>
            </w:r>
          </w:p>
        </w:tc>
        <w:tc>
          <w:tcPr>
            <w:tcW w:w="0" w:type="auto"/>
            <w:hideMark/>
          </w:tcPr>
          <w:p w14:paraId="1F97A975"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معرفة الموضوع المراد تدريسه</w:t>
            </w:r>
          </w:p>
        </w:tc>
        <w:tc>
          <w:tcPr>
            <w:tcW w:w="0" w:type="auto"/>
            <w:hideMark/>
          </w:tcPr>
          <w:p w14:paraId="184CA8ED"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السلامة الكهربائية وتقنيات اللحام</w:t>
            </w:r>
          </w:p>
        </w:tc>
      </w:tr>
      <w:tr w:rsidR="009F0122" w:rsidRPr="009942E7" w14:paraId="4277058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845195C" w14:textId="77777777" w:rsidR="009F0122" w:rsidRPr="00717282" w:rsidRDefault="009F0122" w:rsidP="0005079B">
            <w:pPr>
              <w:bidi/>
              <w:spacing w:after="120" w:line="288" w:lineRule="auto"/>
              <w:contextualSpacing/>
              <w:mirrorIndents/>
              <w:rPr>
                <w:lang w:val="tr-TR"/>
              </w:rPr>
            </w:pPr>
            <w:r w:rsidRPr="00717282">
              <w:rPr>
                <w:lang w:val="tr-TR"/>
              </w:rPr>
              <w:t>المعرفة التربوية (PK)</w:t>
            </w:r>
          </w:p>
        </w:tc>
        <w:tc>
          <w:tcPr>
            <w:tcW w:w="0" w:type="auto"/>
            <w:hideMark/>
          </w:tcPr>
          <w:p w14:paraId="7DEAADFE"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كيفية التدريس</w:t>
            </w:r>
          </w:p>
        </w:tc>
        <w:tc>
          <w:tcPr>
            <w:tcW w:w="0" w:type="auto"/>
            <w:hideMark/>
          </w:tcPr>
          <w:p w14:paraId="2F21E5BB"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العرض التوضيحي والتعلم القائم على المشاريع</w:t>
            </w:r>
          </w:p>
        </w:tc>
      </w:tr>
      <w:tr w:rsidR="009F0122" w:rsidRPr="00717282" w14:paraId="74CD58D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B1C2100" w14:textId="77777777" w:rsidR="009F0122" w:rsidRPr="00717282" w:rsidRDefault="009F0122" w:rsidP="0005079B">
            <w:pPr>
              <w:bidi/>
              <w:spacing w:after="120" w:line="288" w:lineRule="auto"/>
              <w:contextualSpacing/>
              <w:mirrorIndents/>
              <w:rPr>
                <w:lang w:val="tr-TR"/>
              </w:rPr>
            </w:pPr>
            <w:r w:rsidRPr="00717282">
              <w:rPr>
                <w:lang w:val="tr-TR"/>
              </w:rPr>
              <w:t>المعرفة التكنولوجية (TK)</w:t>
            </w:r>
          </w:p>
        </w:tc>
        <w:tc>
          <w:tcPr>
            <w:tcW w:w="0" w:type="auto"/>
            <w:hideMark/>
          </w:tcPr>
          <w:p w14:paraId="312ADABD"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معرفة استخدام التكنولوجيا</w:t>
            </w:r>
          </w:p>
        </w:tc>
        <w:tc>
          <w:tcPr>
            <w:tcW w:w="0" w:type="auto"/>
            <w:hideMark/>
          </w:tcPr>
          <w:p w14:paraId="54164120"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إدارة محاكاة الواقع الافتراضي</w:t>
            </w:r>
          </w:p>
        </w:tc>
      </w:tr>
      <w:tr w:rsidR="009F0122" w:rsidRPr="009942E7" w14:paraId="70276811"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4D71A3D" w14:textId="77777777" w:rsidR="009F0122" w:rsidRPr="00717282" w:rsidRDefault="009F0122" w:rsidP="0005079B">
            <w:pPr>
              <w:bidi/>
              <w:spacing w:after="120" w:line="288" w:lineRule="auto"/>
              <w:contextualSpacing/>
              <w:mirrorIndents/>
              <w:rPr>
                <w:lang w:val="tr-TR"/>
              </w:rPr>
            </w:pPr>
            <w:r w:rsidRPr="00717282">
              <w:rPr>
                <w:lang w:val="tr-TR"/>
              </w:rPr>
              <w:t>تي باك</w:t>
            </w:r>
          </w:p>
        </w:tc>
        <w:tc>
          <w:tcPr>
            <w:tcW w:w="0" w:type="auto"/>
            <w:hideMark/>
          </w:tcPr>
          <w:p w14:paraId="4B1644B1"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مزيج من ثلاث قطع من المعلومات</w:t>
            </w:r>
          </w:p>
        </w:tc>
        <w:tc>
          <w:tcPr>
            <w:tcW w:w="0" w:type="auto"/>
            <w:hideMark/>
          </w:tcPr>
          <w:p w14:paraId="30560C6C"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دمج سيناريو الواقع الافتراضي تربويًا وفنيًا</w:t>
            </w:r>
          </w:p>
        </w:tc>
      </w:tr>
    </w:tbl>
    <w:p w14:paraId="7D8F7B91" w14:textId="5DBBCAC2" w:rsidR="009F0122" w:rsidRPr="00717282" w:rsidRDefault="009F0122" w:rsidP="0005079B">
      <w:pPr>
        <w:bidi/>
        <w:spacing w:after="120" w:line="288" w:lineRule="auto"/>
        <w:contextualSpacing/>
        <w:mirrorIndents/>
        <w:rPr>
          <w:lang w:val="tr-TR"/>
        </w:rPr>
      </w:pPr>
      <w:r w:rsidRPr="00717282">
        <w:rPr>
          <w:lang w:val="tr-TR"/>
        </w:rPr>
        <w:br/>
        <w:t>التكنولوجيا ليست مستقلة عن التربية. الواقع الافتراضي مجرد أداة؛ أما تأثيره الحقيقي فيكمن في كيفية استخدام المعلم له.</w:t>
      </w:r>
    </w:p>
    <w:p w14:paraId="10183B49" w14:textId="77777777" w:rsidR="0005079B" w:rsidRPr="00717282" w:rsidRDefault="0005079B" w:rsidP="0005079B">
      <w:pPr>
        <w:spacing w:after="120" w:line="288" w:lineRule="auto"/>
        <w:contextualSpacing/>
        <w:mirrorIndents/>
        <w:rPr>
          <w:lang w:val="tr-TR"/>
        </w:rPr>
      </w:pPr>
    </w:p>
    <w:p w14:paraId="048454D4" w14:textId="15D4644A" w:rsidR="009F0122" w:rsidRPr="00717282" w:rsidRDefault="009F0122" w:rsidP="0005079B">
      <w:pPr>
        <w:bidi/>
        <w:spacing w:after="120" w:line="288" w:lineRule="auto"/>
        <w:contextualSpacing/>
        <w:mirrorIndents/>
        <w:rPr>
          <w:b/>
          <w:bCs/>
          <w:lang w:val="tr-TR"/>
        </w:rPr>
      </w:pPr>
      <w:r w:rsidRPr="00717282">
        <w:rPr>
          <w:b/>
          <w:bCs/>
          <w:lang w:val="tr-TR"/>
        </w:rPr>
        <w:t>7.7 الكفاءات الرقمية للمعلمين (إطار عمل DigCompEdu)</w:t>
      </w:r>
    </w:p>
    <w:p w14:paraId="63B6F2E6" w14:textId="77777777" w:rsidR="009F0122" w:rsidRPr="00717282" w:rsidRDefault="009F0122" w:rsidP="0005079B">
      <w:pPr>
        <w:bidi/>
        <w:spacing w:after="120" w:line="288" w:lineRule="auto"/>
        <w:contextualSpacing/>
        <w:mirrorIndents/>
        <w:rPr>
          <w:lang w:val="tr-TR"/>
        </w:rPr>
      </w:pPr>
      <w:r w:rsidRPr="00717282">
        <w:rPr>
          <w:b/>
          <w:bCs/>
          <w:lang w:val="tr-TR"/>
        </w:rPr>
        <w:t xml:space="preserve">إطار عمل DigCompEdu </w:t>
      </w:r>
      <w:r w:rsidRPr="00717282">
        <w:rPr>
          <w:lang w:val="tr-TR"/>
        </w:rPr>
        <w:t>التابع للمفوضية الأوروبية الكفاءات الرقمية للمعلمين على أساس ستة أبعاد:</w:t>
      </w:r>
    </w:p>
    <w:tbl>
      <w:tblPr>
        <w:tblStyle w:val="KlavuzTablo6-Renkli-Vurgu5"/>
        <w:tblW w:w="0" w:type="auto"/>
        <w:tblLook w:val="04A0" w:firstRow="1" w:lastRow="0" w:firstColumn="1" w:lastColumn="0" w:noHBand="0" w:noVBand="1"/>
      </w:tblPr>
      <w:tblGrid>
        <w:gridCol w:w="1991"/>
        <w:gridCol w:w="2855"/>
        <w:gridCol w:w="4261"/>
      </w:tblGrid>
      <w:tr w:rsidR="009F0122" w:rsidRPr="00717282" w14:paraId="76A65447"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C914FFF" w14:textId="77777777" w:rsidR="009F0122" w:rsidRPr="00717282" w:rsidRDefault="009F0122" w:rsidP="0005079B">
            <w:pPr>
              <w:bidi/>
              <w:spacing w:after="120" w:line="288" w:lineRule="auto"/>
              <w:contextualSpacing/>
              <w:mirrorIndents/>
              <w:rPr>
                <w:lang w:val="tr-TR"/>
              </w:rPr>
            </w:pPr>
            <w:r w:rsidRPr="00717282">
              <w:rPr>
                <w:lang w:val="tr-TR"/>
              </w:rPr>
              <w:t>البعد</w:t>
            </w:r>
          </w:p>
        </w:tc>
        <w:tc>
          <w:tcPr>
            <w:tcW w:w="0" w:type="auto"/>
            <w:hideMark/>
          </w:tcPr>
          <w:p w14:paraId="6DB6DFCC"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توضيح</w:t>
            </w:r>
          </w:p>
        </w:tc>
        <w:tc>
          <w:tcPr>
            <w:tcW w:w="0" w:type="auto"/>
            <w:hideMark/>
          </w:tcPr>
          <w:p w14:paraId="1BB4802F"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علاقة VRinVET</w:t>
            </w:r>
          </w:p>
        </w:tc>
      </w:tr>
      <w:tr w:rsidR="009F0122" w:rsidRPr="00717282" w14:paraId="338C13D2"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5FC1363" w14:textId="77777777" w:rsidR="009F0122" w:rsidRPr="00717282" w:rsidRDefault="009F0122" w:rsidP="0005079B">
            <w:pPr>
              <w:bidi/>
              <w:spacing w:after="120" w:line="288" w:lineRule="auto"/>
              <w:contextualSpacing/>
              <w:mirrorIndents/>
              <w:rPr>
                <w:lang w:val="tr-TR"/>
              </w:rPr>
            </w:pPr>
            <w:r w:rsidRPr="00717282">
              <w:rPr>
                <w:lang w:val="tr-TR"/>
              </w:rPr>
              <w:t>1. المشاركة المهنية</w:t>
            </w:r>
          </w:p>
        </w:tc>
        <w:tc>
          <w:tcPr>
            <w:tcW w:w="0" w:type="auto"/>
            <w:hideMark/>
          </w:tcPr>
          <w:p w14:paraId="1280B6E0"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المشاركة في المجتمعات الرقمية</w:t>
            </w:r>
          </w:p>
        </w:tc>
        <w:tc>
          <w:tcPr>
            <w:tcW w:w="0" w:type="auto"/>
            <w:hideMark/>
          </w:tcPr>
          <w:p w14:paraId="6EF47727"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المشاركة في شبكة معلمي الواقع الافتراضي</w:t>
            </w:r>
          </w:p>
        </w:tc>
      </w:tr>
      <w:tr w:rsidR="009F0122" w:rsidRPr="00717282" w14:paraId="3FECB4A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FE1347C" w14:textId="77777777" w:rsidR="009F0122" w:rsidRPr="00717282" w:rsidRDefault="009F0122" w:rsidP="0005079B">
            <w:pPr>
              <w:bidi/>
              <w:spacing w:after="120" w:line="288" w:lineRule="auto"/>
              <w:contextualSpacing/>
              <w:mirrorIndents/>
              <w:rPr>
                <w:lang w:val="tr-TR"/>
              </w:rPr>
            </w:pPr>
            <w:r w:rsidRPr="00717282">
              <w:rPr>
                <w:lang w:val="tr-TR"/>
              </w:rPr>
              <w:t>2. الموارد الرقمية</w:t>
            </w:r>
          </w:p>
        </w:tc>
        <w:tc>
          <w:tcPr>
            <w:tcW w:w="0" w:type="auto"/>
            <w:hideMark/>
          </w:tcPr>
          <w:p w14:paraId="1DA740AE"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إنشاء المحتوى الرقمي ومشاركته</w:t>
            </w:r>
          </w:p>
        </w:tc>
        <w:tc>
          <w:tcPr>
            <w:tcW w:w="0" w:type="auto"/>
            <w:hideMark/>
          </w:tcPr>
          <w:p w14:paraId="34691F90"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إنتاج سيناريو الواقع الافتراضي</w:t>
            </w:r>
          </w:p>
        </w:tc>
      </w:tr>
      <w:tr w:rsidR="009F0122" w:rsidRPr="00717282" w14:paraId="23BF2AF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6DC10C2" w14:textId="77777777" w:rsidR="009F0122" w:rsidRPr="00717282" w:rsidRDefault="009F0122" w:rsidP="0005079B">
            <w:pPr>
              <w:bidi/>
              <w:spacing w:after="120" w:line="288" w:lineRule="auto"/>
              <w:contextualSpacing/>
              <w:mirrorIndents/>
              <w:rPr>
                <w:lang w:val="tr-TR"/>
              </w:rPr>
            </w:pPr>
            <w:r w:rsidRPr="00717282">
              <w:rPr>
                <w:lang w:val="tr-TR"/>
              </w:rPr>
              <w:t>3. التدريس والتعلم</w:t>
            </w:r>
          </w:p>
        </w:tc>
        <w:tc>
          <w:tcPr>
            <w:tcW w:w="0" w:type="auto"/>
            <w:hideMark/>
          </w:tcPr>
          <w:p w14:paraId="737BE05A"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توفير التعلم الفعال باستخدام التكنولوجيا</w:t>
            </w:r>
          </w:p>
        </w:tc>
        <w:tc>
          <w:tcPr>
            <w:tcW w:w="0" w:type="auto"/>
            <w:hideMark/>
          </w:tcPr>
          <w:p w14:paraId="725AE2E4"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دورة تعتمد على المحاكاة</w:t>
            </w:r>
          </w:p>
        </w:tc>
      </w:tr>
      <w:tr w:rsidR="009F0122" w:rsidRPr="00717282" w14:paraId="29EF2DC4"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7DFC2A8" w14:textId="77777777" w:rsidR="009F0122" w:rsidRPr="00717282" w:rsidRDefault="009F0122" w:rsidP="0005079B">
            <w:pPr>
              <w:bidi/>
              <w:spacing w:after="120" w:line="288" w:lineRule="auto"/>
              <w:contextualSpacing/>
              <w:mirrorIndents/>
              <w:rPr>
                <w:lang w:val="tr-TR"/>
              </w:rPr>
            </w:pPr>
            <w:r w:rsidRPr="00717282">
              <w:rPr>
                <w:lang w:val="tr-TR"/>
              </w:rPr>
              <w:t>4. التقييم</w:t>
            </w:r>
          </w:p>
        </w:tc>
        <w:tc>
          <w:tcPr>
            <w:tcW w:w="0" w:type="auto"/>
            <w:hideMark/>
          </w:tcPr>
          <w:p w14:paraId="5E3B9613"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القياس باستخدام البيانات الرقمية</w:t>
            </w:r>
          </w:p>
        </w:tc>
        <w:tc>
          <w:tcPr>
            <w:tcW w:w="0" w:type="auto"/>
            <w:hideMark/>
          </w:tcPr>
          <w:p w14:paraId="2EF9383C"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تحليلات التعلم الواقع الافتراضي</w:t>
            </w:r>
          </w:p>
        </w:tc>
      </w:tr>
      <w:tr w:rsidR="009F0122" w:rsidRPr="00717282" w14:paraId="00EFBF8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BB751E" w14:textId="77777777" w:rsidR="009F0122" w:rsidRPr="00717282" w:rsidRDefault="009F0122" w:rsidP="0005079B">
            <w:pPr>
              <w:bidi/>
              <w:spacing w:after="120" w:line="288" w:lineRule="auto"/>
              <w:contextualSpacing/>
              <w:mirrorIndents/>
              <w:rPr>
                <w:lang w:val="tr-TR"/>
              </w:rPr>
            </w:pPr>
            <w:r w:rsidRPr="00717282">
              <w:rPr>
                <w:lang w:val="tr-TR"/>
              </w:rPr>
              <w:t>5. تمكين الطلاب</w:t>
            </w:r>
          </w:p>
        </w:tc>
        <w:tc>
          <w:tcPr>
            <w:tcW w:w="0" w:type="auto"/>
            <w:hideMark/>
          </w:tcPr>
          <w:p w14:paraId="4D88F396"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زيادة المشاركة والدافعية</w:t>
            </w:r>
          </w:p>
        </w:tc>
        <w:tc>
          <w:tcPr>
            <w:tcW w:w="0" w:type="auto"/>
            <w:hideMark/>
          </w:tcPr>
          <w:p w14:paraId="19F5ACB8"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تجربة الواقع الافتراضي التفاعلية</w:t>
            </w:r>
          </w:p>
        </w:tc>
      </w:tr>
      <w:tr w:rsidR="009F0122" w:rsidRPr="009942E7" w14:paraId="0AFB0D2E"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8943A40" w14:textId="77777777" w:rsidR="009F0122" w:rsidRPr="00717282" w:rsidRDefault="009F0122" w:rsidP="0005079B">
            <w:pPr>
              <w:bidi/>
              <w:spacing w:after="120" w:line="288" w:lineRule="auto"/>
              <w:contextualSpacing/>
              <w:mirrorIndents/>
              <w:rPr>
                <w:lang w:val="tr-TR"/>
              </w:rPr>
            </w:pPr>
            <w:r w:rsidRPr="00717282">
              <w:rPr>
                <w:lang w:val="tr-TR"/>
              </w:rPr>
              <w:lastRenderedPageBreak/>
              <w:t>6. الكفاءة الرقمية للطالب</w:t>
            </w:r>
          </w:p>
        </w:tc>
        <w:tc>
          <w:tcPr>
            <w:tcW w:w="0" w:type="auto"/>
            <w:hideMark/>
          </w:tcPr>
          <w:p w14:paraId="398B5B4E"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تطوير المهارات الرقمية</w:t>
            </w:r>
          </w:p>
        </w:tc>
        <w:tc>
          <w:tcPr>
            <w:tcW w:w="0" w:type="auto"/>
            <w:hideMark/>
          </w:tcPr>
          <w:p w14:paraId="323A8B34"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تعليم السلوك الرقمي الآمن باستخدام وحدة الواقع الافتراضي</w:t>
            </w:r>
          </w:p>
        </w:tc>
      </w:tr>
    </w:tbl>
    <w:p w14:paraId="051F289D" w14:textId="0DBE18F4" w:rsidR="009F0122" w:rsidRPr="00717282" w:rsidRDefault="009F0122" w:rsidP="0005079B">
      <w:pPr>
        <w:bidi/>
        <w:spacing w:after="120" w:line="288" w:lineRule="auto"/>
        <w:contextualSpacing/>
        <w:mirrorIndents/>
        <w:rPr>
          <w:lang w:val="tr-TR"/>
        </w:rPr>
      </w:pPr>
      <w:r w:rsidRPr="00717282">
        <w:rPr>
          <w:lang w:val="tr-TR"/>
        </w:rPr>
        <w:br/>
        <w:t>يجب على كل معلم يقوم بتطوير وحدة الواقع الافتراضي أن يتضمن هذه الأبعاد الستة في خطة التطوير الشخصي الخاصة به.</w:t>
      </w:r>
    </w:p>
    <w:p w14:paraId="4817D54D" w14:textId="77777777" w:rsidR="009942E7" w:rsidRDefault="009942E7" w:rsidP="0005079B">
      <w:pPr>
        <w:spacing w:after="120" w:line="288" w:lineRule="auto"/>
        <w:contextualSpacing/>
        <w:mirrorIndents/>
        <w:rPr>
          <w:b/>
          <w:bCs/>
          <w:lang w:val="tr-TR"/>
        </w:rPr>
      </w:pPr>
    </w:p>
    <w:p w14:paraId="1765B939" w14:textId="7045FD6B" w:rsidR="009F0122" w:rsidRPr="00717282" w:rsidRDefault="009F0122" w:rsidP="0005079B">
      <w:pPr>
        <w:bidi/>
        <w:spacing w:after="120" w:line="288" w:lineRule="auto"/>
        <w:contextualSpacing/>
        <w:mirrorIndents/>
        <w:rPr>
          <w:b/>
          <w:bCs/>
          <w:lang w:val="tr-TR"/>
        </w:rPr>
      </w:pPr>
      <w:r w:rsidRPr="00717282">
        <w:rPr>
          <w:b/>
          <w:bCs/>
          <w:lang w:val="tr-TR"/>
        </w:rPr>
        <w:t>7.8 أنظمة إدارة التعلم (LMS) وتكامل الواقع الافتراضي</w:t>
      </w:r>
    </w:p>
    <w:p w14:paraId="347F7D4D" w14:textId="77777777" w:rsidR="009F0122" w:rsidRPr="00717282" w:rsidRDefault="009F0122" w:rsidP="0005079B">
      <w:pPr>
        <w:bidi/>
        <w:spacing w:after="120" w:line="288" w:lineRule="auto"/>
        <w:contextualSpacing/>
        <w:mirrorIndents/>
        <w:rPr>
          <w:lang w:val="tr-TR"/>
        </w:rPr>
      </w:pPr>
      <w:r w:rsidRPr="00717282">
        <w:rPr>
          <w:b/>
          <w:bCs/>
          <w:lang w:val="tr-TR"/>
        </w:rPr>
        <w:t xml:space="preserve">أنظمة إدارة التعلم (LMS) </w:t>
      </w:r>
      <w:r w:rsidRPr="00717282">
        <w:rPr>
          <w:lang w:val="tr-TR"/>
        </w:rPr>
        <w:t>هي منصات رقمية تمكن من التخطيط وتنفيذ ومراقبة التعليم (على سبيل المثال Moodle، وGoogle Classroom، وKUZEM، وما إلى ذلك).</w:t>
      </w:r>
    </w:p>
    <w:p w14:paraId="19F6B24A" w14:textId="77777777" w:rsidR="009F0122" w:rsidRPr="00717282" w:rsidRDefault="009F0122" w:rsidP="0005079B">
      <w:pPr>
        <w:bidi/>
        <w:spacing w:after="120" w:line="288" w:lineRule="auto"/>
        <w:contextualSpacing/>
        <w:mirrorIndents/>
        <w:rPr>
          <w:lang w:val="tr-TR"/>
        </w:rPr>
      </w:pPr>
      <w:r w:rsidRPr="00717282">
        <w:rPr>
          <w:b/>
          <w:bCs/>
          <w:lang w:val="tr-TR"/>
        </w:rPr>
        <w:t>مع تكامل الواقع الافتراضي:</w:t>
      </w:r>
    </w:p>
    <w:p w14:paraId="28228704" w14:textId="77777777" w:rsidR="009F0122" w:rsidRPr="00717282" w:rsidRDefault="009F0122" w:rsidP="0005079B">
      <w:pPr>
        <w:numPr>
          <w:ilvl w:val="0"/>
          <w:numId w:val="25"/>
        </w:numPr>
        <w:bidi/>
        <w:spacing w:after="120" w:line="288" w:lineRule="auto"/>
        <w:contextualSpacing/>
        <w:mirrorIndents/>
        <w:rPr>
          <w:lang w:val="tr-TR"/>
        </w:rPr>
      </w:pPr>
      <w:r w:rsidRPr="00717282">
        <w:rPr>
          <w:lang w:val="tr-TR"/>
        </w:rPr>
        <w:t>يمكن تخصيص جلسات الواقع الافتراضي عبر نظام إدارة التعلم (LMS)</w:t>
      </w:r>
    </w:p>
    <w:p w14:paraId="4FA27EE4" w14:textId="77777777" w:rsidR="009F0122" w:rsidRPr="00717282" w:rsidRDefault="009F0122" w:rsidP="0005079B">
      <w:pPr>
        <w:numPr>
          <w:ilvl w:val="0"/>
          <w:numId w:val="25"/>
        </w:numPr>
        <w:bidi/>
        <w:spacing w:after="120" w:line="288" w:lineRule="auto"/>
        <w:contextualSpacing/>
        <w:mirrorIndents/>
        <w:rPr>
          <w:lang w:val="tr-TR"/>
        </w:rPr>
      </w:pPr>
      <w:r w:rsidRPr="00717282">
        <w:rPr>
          <w:lang w:val="tr-TR"/>
        </w:rPr>
        <w:t>يتم تسجيل أداء الطالب تلقائيًا</w:t>
      </w:r>
    </w:p>
    <w:p w14:paraId="27EAD3E3" w14:textId="77777777" w:rsidR="009F0122" w:rsidRPr="00717282" w:rsidRDefault="009F0122" w:rsidP="0005079B">
      <w:pPr>
        <w:numPr>
          <w:ilvl w:val="0"/>
          <w:numId w:val="25"/>
        </w:numPr>
        <w:bidi/>
        <w:spacing w:after="120" w:line="288" w:lineRule="auto"/>
        <w:contextualSpacing/>
        <w:mirrorIndents/>
        <w:rPr>
          <w:lang w:val="tr-TR"/>
        </w:rPr>
      </w:pPr>
      <w:r w:rsidRPr="00717282">
        <w:rPr>
          <w:lang w:val="tr-TR"/>
        </w:rPr>
        <w:t>يتم تخزين تقارير الملاحظات في النظام</w:t>
      </w:r>
    </w:p>
    <w:p w14:paraId="731A84AF" w14:textId="7D379591" w:rsidR="0005079B" w:rsidRPr="009942E7" w:rsidRDefault="009F0122" w:rsidP="009942E7">
      <w:pPr>
        <w:numPr>
          <w:ilvl w:val="0"/>
          <w:numId w:val="25"/>
        </w:numPr>
        <w:bidi/>
        <w:spacing w:after="120" w:line="288" w:lineRule="auto"/>
        <w:contextualSpacing/>
        <w:mirrorIndents/>
        <w:rPr>
          <w:lang w:val="tr-TR"/>
        </w:rPr>
      </w:pPr>
      <w:r w:rsidRPr="00717282">
        <w:rPr>
          <w:lang w:val="tr-TR"/>
        </w:rPr>
        <w:t>من الممكن إصدار شهادة مصغرة أو "شارة" تلقائيًا.</w:t>
      </w:r>
    </w:p>
    <w:p w14:paraId="2FEAAEA6" w14:textId="77777777" w:rsidR="009942E7" w:rsidRDefault="009942E7" w:rsidP="0005079B">
      <w:pPr>
        <w:spacing w:after="120" w:line="288" w:lineRule="auto"/>
        <w:contextualSpacing/>
        <w:mirrorIndents/>
        <w:rPr>
          <w:b/>
          <w:bCs/>
          <w:lang w:val="tr-TR"/>
        </w:rPr>
      </w:pPr>
    </w:p>
    <w:p w14:paraId="10B60BB1" w14:textId="555EC64F" w:rsidR="009F0122" w:rsidRPr="00717282" w:rsidRDefault="009F0122" w:rsidP="0005079B">
      <w:pPr>
        <w:bidi/>
        <w:spacing w:after="120" w:line="288" w:lineRule="auto"/>
        <w:contextualSpacing/>
        <w:mirrorIndents/>
        <w:rPr>
          <w:b/>
          <w:bCs/>
          <w:lang w:val="tr-TR"/>
        </w:rPr>
      </w:pPr>
      <w:r w:rsidRPr="00717282">
        <w:rPr>
          <w:b/>
          <w:bCs/>
          <w:lang w:val="tr-TR"/>
        </w:rPr>
        <w:t>7.9 التحديات في تكامل التكنولوجيا</w:t>
      </w:r>
    </w:p>
    <w:tbl>
      <w:tblPr>
        <w:tblStyle w:val="KlavuzTablo6-Renkli-Vurgu5"/>
        <w:tblW w:w="0" w:type="auto"/>
        <w:tblLook w:val="04A0" w:firstRow="1" w:lastRow="0" w:firstColumn="1" w:lastColumn="0" w:noHBand="0" w:noVBand="1"/>
      </w:tblPr>
      <w:tblGrid>
        <w:gridCol w:w="1533"/>
        <w:gridCol w:w="3214"/>
        <w:gridCol w:w="4448"/>
      </w:tblGrid>
      <w:tr w:rsidR="009F0122" w:rsidRPr="00717282" w14:paraId="02C9EB1B"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2EB4ECE" w14:textId="77777777" w:rsidR="009F0122" w:rsidRPr="00717282" w:rsidRDefault="009F0122" w:rsidP="0005079B">
            <w:pPr>
              <w:bidi/>
              <w:spacing w:after="120" w:line="288" w:lineRule="auto"/>
              <w:contextualSpacing/>
              <w:mirrorIndents/>
              <w:rPr>
                <w:lang w:val="tr-TR"/>
              </w:rPr>
            </w:pPr>
            <w:r w:rsidRPr="00717282">
              <w:rPr>
                <w:lang w:val="tr-TR"/>
              </w:rPr>
              <w:t>صعوبة</w:t>
            </w:r>
          </w:p>
        </w:tc>
        <w:tc>
          <w:tcPr>
            <w:tcW w:w="0" w:type="auto"/>
            <w:hideMark/>
          </w:tcPr>
          <w:p w14:paraId="083B15F2"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توضيح</w:t>
            </w:r>
          </w:p>
        </w:tc>
        <w:tc>
          <w:tcPr>
            <w:tcW w:w="0" w:type="auto"/>
            <w:hideMark/>
          </w:tcPr>
          <w:p w14:paraId="5DC5A7F9"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حل</w:t>
            </w:r>
          </w:p>
        </w:tc>
      </w:tr>
      <w:tr w:rsidR="009F0122" w:rsidRPr="00717282" w14:paraId="17B44E6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74D10A6" w14:textId="77777777" w:rsidR="009F0122" w:rsidRPr="00717282" w:rsidRDefault="009F0122" w:rsidP="0005079B">
            <w:pPr>
              <w:bidi/>
              <w:spacing w:after="120" w:line="288" w:lineRule="auto"/>
              <w:contextualSpacing/>
              <w:mirrorIndents/>
              <w:rPr>
                <w:lang w:val="tr-TR"/>
              </w:rPr>
            </w:pPr>
            <w:r w:rsidRPr="00717282">
              <w:rPr>
                <w:lang w:val="tr-TR"/>
              </w:rPr>
              <w:t>نقص البنية التحتية</w:t>
            </w:r>
          </w:p>
        </w:tc>
        <w:tc>
          <w:tcPr>
            <w:tcW w:w="0" w:type="auto"/>
            <w:hideMark/>
          </w:tcPr>
          <w:p w14:paraId="02847FBC"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عدم كفاية الأجهزة أو الإنترنت أو البرامج</w:t>
            </w:r>
          </w:p>
        </w:tc>
        <w:tc>
          <w:tcPr>
            <w:tcW w:w="0" w:type="auto"/>
            <w:hideMark/>
          </w:tcPr>
          <w:p w14:paraId="30250818"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مختبرات الواقع الافتراضي المشتركة</w:t>
            </w:r>
          </w:p>
        </w:tc>
      </w:tr>
      <w:tr w:rsidR="009F0122" w:rsidRPr="009942E7" w14:paraId="4F236AA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B315D92" w14:textId="77777777" w:rsidR="009F0122" w:rsidRPr="00717282" w:rsidRDefault="009F0122" w:rsidP="0005079B">
            <w:pPr>
              <w:bidi/>
              <w:spacing w:after="120" w:line="288" w:lineRule="auto"/>
              <w:contextualSpacing/>
              <w:mirrorIndents/>
              <w:rPr>
                <w:lang w:val="tr-TR"/>
              </w:rPr>
            </w:pPr>
            <w:r w:rsidRPr="00717282">
              <w:rPr>
                <w:lang w:val="tr-TR"/>
              </w:rPr>
              <w:t>مؤهلات المعلم</w:t>
            </w:r>
          </w:p>
        </w:tc>
        <w:tc>
          <w:tcPr>
            <w:tcW w:w="0" w:type="auto"/>
            <w:hideMark/>
          </w:tcPr>
          <w:p w14:paraId="2FDFB029"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عدم الخبرة في استخدام التكنولوجيا</w:t>
            </w:r>
          </w:p>
        </w:tc>
        <w:tc>
          <w:tcPr>
            <w:tcW w:w="0" w:type="auto"/>
            <w:hideMark/>
          </w:tcPr>
          <w:p w14:paraId="3375F421"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التدريب أثناء الخدمة، ورش عمل في تدريس الواقع الافتراضي</w:t>
            </w:r>
          </w:p>
        </w:tc>
      </w:tr>
      <w:tr w:rsidR="009F0122" w:rsidRPr="00717282" w14:paraId="7966DA6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BF929D" w14:textId="77777777" w:rsidR="009F0122" w:rsidRPr="00717282" w:rsidRDefault="009F0122" w:rsidP="0005079B">
            <w:pPr>
              <w:bidi/>
              <w:spacing w:after="120" w:line="288" w:lineRule="auto"/>
              <w:contextualSpacing/>
              <w:mirrorIndents/>
              <w:rPr>
                <w:lang w:val="tr-TR"/>
              </w:rPr>
            </w:pPr>
            <w:r w:rsidRPr="00717282">
              <w:rPr>
                <w:lang w:val="tr-TR"/>
              </w:rPr>
              <w:t>إدارة الوقت</w:t>
            </w:r>
          </w:p>
        </w:tc>
        <w:tc>
          <w:tcPr>
            <w:tcW w:w="0" w:type="auto"/>
            <w:hideMark/>
          </w:tcPr>
          <w:p w14:paraId="7C6853D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مدة جلسات الواقع الافتراضي</w:t>
            </w:r>
          </w:p>
        </w:tc>
        <w:tc>
          <w:tcPr>
            <w:tcW w:w="0" w:type="auto"/>
            <w:hideMark/>
          </w:tcPr>
          <w:p w14:paraId="49666CC0"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سيناريوهات صغيرة مدتها من 10 إلى 15 دقيقة</w:t>
            </w:r>
          </w:p>
        </w:tc>
      </w:tr>
      <w:tr w:rsidR="009F0122" w:rsidRPr="009942E7" w14:paraId="788993C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9D50398" w14:textId="77777777" w:rsidR="009F0122" w:rsidRPr="00717282" w:rsidRDefault="009F0122" w:rsidP="0005079B">
            <w:pPr>
              <w:bidi/>
              <w:spacing w:after="120" w:line="288" w:lineRule="auto"/>
              <w:contextualSpacing/>
              <w:mirrorIndents/>
              <w:rPr>
                <w:lang w:val="tr-TR"/>
              </w:rPr>
            </w:pPr>
            <w:r w:rsidRPr="00717282">
              <w:rPr>
                <w:lang w:val="tr-TR"/>
              </w:rPr>
              <w:t>عدم وجود الدافع</w:t>
            </w:r>
          </w:p>
        </w:tc>
        <w:tc>
          <w:tcPr>
            <w:tcW w:w="0" w:type="auto"/>
            <w:hideMark/>
          </w:tcPr>
          <w:p w14:paraId="7BF7D354"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يرى الطالب أن الواقع الافتراضي هو "لعبة"</w:t>
            </w:r>
          </w:p>
        </w:tc>
        <w:tc>
          <w:tcPr>
            <w:tcW w:w="0" w:type="auto"/>
            <w:hideMark/>
          </w:tcPr>
          <w:p w14:paraId="6D733A1E"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زيادة التركيز مع التغذية الراجعة التعليمية</w:t>
            </w:r>
          </w:p>
        </w:tc>
      </w:tr>
    </w:tbl>
    <w:p w14:paraId="50F7DF89" w14:textId="4DAE9762" w:rsidR="009F0122" w:rsidRPr="00717282" w:rsidRDefault="009F0122" w:rsidP="0005079B">
      <w:pPr>
        <w:spacing w:after="120" w:line="288" w:lineRule="auto"/>
        <w:contextualSpacing/>
        <w:mirrorIndents/>
        <w:rPr>
          <w:lang w:val="tr-TR"/>
        </w:rPr>
      </w:pPr>
    </w:p>
    <w:p w14:paraId="5047704C" w14:textId="3DF2596D" w:rsidR="009F0122" w:rsidRPr="00717282" w:rsidRDefault="009F0122" w:rsidP="0005079B">
      <w:pPr>
        <w:bidi/>
        <w:spacing w:after="120" w:line="288" w:lineRule="auto"/>
        <w:contextualSpacing/>
        <w:mirrorIndents/>
        <w:rPr>
          <w:b/>
          <w:bCs/>
          <w:lang w:val="tr-TR"/>
        </w:rPr>
      </w:pPr>
      <w:r w:rsidRPr="00717282">
        <w:rPr>
          <w:b/>
          <w:bCs/>
          <w:lang w:val="tr-TR"/>
        </w:rPr>
        <w:t>7.10 الخاتمة</w:t>
      </w:r>
    </w:p>
    <w:p w14:paraId="5FABF22B" w14:textId="77777777" w:rsidR="009F0122" w:rsidRPr="00717282" w:rsidRDefault="009F0122" w:rsidP="0005079B">
      <w:pPr>
        <w:bidi/>
        <w:spacing w:after="120" w:line="288" w:lineRule="auto"/>
        <w:contextualSpacing/>
        <w:mirrorIndents/>
        <w:rPr>
          <w:lang w:val="tr-TR"/>
        </w:rPr>
      </w:pPr>
      <w:r w:rsidRPr="00717282">
        <w:rPr>
          <w:lang w:val="tr-TR"/>
        </w:rPr>
        <w:t xml:space="preserve">لا يقتصر استخدام التكنولوجيا في التعليم على فهم الأدوات الرقمية فحسب، </w:t>
      </w:r>
      <w:r w:rsidRPr="00717282">
        <w:rPr>
          <w:b/>
          <w:bCs/>
          <w:lang w:val="tr-TR"/>
        </w:rPr>
        <w:t xml:space="preserve">بل يشمل فهمها تربويًا واستخدامها بما يتوافق مع أهدافك. </w:t>
      </w:r>
      <w:r w:rsidRPr="00717282">
        <w:rPr>
          <w:lang w:val="tr-TR"/>
        </w:rPr>
        <w:br/>
        <w:t>معلمو VRinVET رواد هذا التحول:</w:t>
      </w:r>
    </w:p>
    <w:p w14:paraId="62763E4D" w14:textId="77777777" w:rsidR="009F0122" w:rsidRPr="00717282" w:rsidRDefault="009F0122" w:rsidP="0005079B">
      <w:pPr>
        <w:numPr>
          <w:ilvl w:val="0"/>
          <w:numId w:val="26"/>
        </w:numPr>
        <w:bidi/>
        <w:spacing w:after="120" w:line="288" w:lineRule="auto"/>
        <w:contextualSpacing/>
        <w:mirrorIndents/>
        <w:rPr>
          <w:lang w:val="tr-TR"/>
        </w:rPr>
      </w:pPr>
      <w:r w:rsidRPr="00717282">
        <w:rPr>
          <w:lang w:val="tr-TR"/>
        </w:rPr>
        <w:t>إنهم يجمعون بين التكنولوجيا والأساس التربوي،</w:t>
      </w:r>
    </w:p>
    <w:p w14:paraId="6D40F247" w14:textId="77777777" w:rsidR="009F0122" w:rsidRPr="00717282" w:rsidRDefault="009F0122" w:rsidP="0005079B">
      <w:pPr>
        <w:numPr>
          <w:ilvl w:val="0"/>
          <w:numId w:val="26"/>
        </w:numPr>
        <w:bidi/>
        <w:spacing w:after="120" w:line="288" w:lineRule="auto"/>
        <w:contextualSpacing/>
        <w:mirrorIndents/>
        <w:rPr>
          <w:lang w:val="tr-TR"/>
        </w:rPr>
      </w:pPr>
      <w:r w:rsidRPr="00717282">
        <w:rPr>
          <w:lang w:val="tr-TR"/>
        </w:rPr>
        <w:t>وضعوا الطالب في موقف إنتاجي نشط،</w:t>
      </w:r>
    </w:p>
    <w:p w14:paraId="6F9B739E" w14:textId="77777777" w:rsidR="009F0122" w:rsidRPr="00717282" w:rsidRDefault="009F0122" w:rsidP="0005079B">
      <w:pPr>
        <w:numPr>
          <w:ilvl w:val="0"/>
          <w:numId w:val="26"/>
        </w:numPr>
        <w:bidi/>
        <w:spacing w:after="120" w:line="288" w:lineRule="auto"/>
        <w:contextualSpacing/>
        <w:mirrorIndents/>
        <w:rPr>
          <w:lang w:val="tr-TR"/>
        </w:rPr>
      </w:pPr>
      <w:r w:rsidRPr="00717282">
        <w:rPr>
          <w:lang w:val="tr-TR"/>
        </w:rPr>
        <w:t xml:space="preserve">إنهم يحولون التعليم إلى عملية لا تتم مشاهدتها فحسب بل </w:t>
      </w:r>
      <w:r w:rsidRPr="00717282">
        <w:rPr>
          <w:b/>
          <w:bCs/>
          <w:lang w:val="tr-TR"/>
        </w:rPr>
        <w:t>وتجربتها أيضًا .</w:t>
      </w:r>
    </w:p>
    <w:p w14:paraId="0561AB8D" w14:textId="7896CED4" w:rsidR="009F0122" w:rsidRPr="00717282" w:rsidRDefault="009F0122" w:rsidP="0005079B">
      <w:pPr>
        <w:bidi/>
        <w:spacing w:after="120" w:line="288" w:lineRule="auto"/>
        <w:contextualSpacing/>
        <w:mirrorIndents/>
        <w:rPr>
          <w:lang w:val="tr-TR"/>
        </w:rPr>
      </w:pPr>
      <w:r w:rsidRPr="00717282">
        <w:rPr>
          <w:lang w:val="tr-TR"/>
        </w:rPr>
        <w:br/>
        <w:t>"إن التكنولوجيا لا تجعل التعلم أسهل، ولكن عندما يتم استخدامها بشكل صحيح، فإنها تعمل على تعميق التعلم."</w:t>
      </w:r>
    </w:p>
    <w:p w14:paraId="664526C8" w14:textId="769DC4FF" w:rsidR="009F0122" w:rsidRPr="00717282" w:rsidRDefault="009F0122" w:rsidP="00CF1B39">
      <w:pPr>
        <w:pStyle w:val="Balk1"/>
        <w:bidi/>
        <w:rPr>
          <w:rFonts w:asciiTheme="minorHAnsi" w:hAnsiTheme="minorHAnsi"/>
          <w:sz w:val="22"/>
          <w:szCs w:val="22"/>
          <w:lang w:val="tr-TR"/>
        </w:rPr>
      </w:pPr>
      <w:r w:rsidRPr="00717282">
        <w:rPr>
          <w:rFonts w:asciiTheme="minorHAnsi" w:hAnsiTheme="minorHAnsi"/>
          <w:sz w:val="22"/>
          <w:szCs w:val="22"/>
          <w:lang w:val="tr-TR"/>
        </w:rPr>
        <w:t xml:space="preserve"> </w:t>
      </w:r>
      <w:bookmarkStart w:id="7" w:name="_Toc212992694"/>
      <w:r w:rsidRPr="00717282">
        <w:rPr>
          <w:rFonts w:asciiTheme="minorHAnsi" w:hAnsiTheme="minorHAnsi"/>
          <w:sz w:val="22"/>
          <w:szCs w:val="22"/>
          <w:lang w:val="tr-TR"/>
        </w:rPr>
        <w:t>8. نماذج ونظريات التصميم التعليمي</w:t>
      </w:r>
      <w:bookmarkEnd w:id="7"/>
    </w:p>
    <w:p w14:paraId="05EDC344" w14:textId="4150247A" w:rsidR="009F0122" w:rsidRPr="00717282" w:rsidRDefault="009F0122" w:rsidP="0005079B">
      <w:pPr>
        <w:bidi/>
        <w:spacing w:after="120" w:line="288" w:lineRule="auto"/>
        <w:contextualSpacing/>
        <w:mirrorIndents/>
        <w:rPr>
          <w:b/>
          <w:bCs/>
          <w:lang w:val="tr-TR"/>
        </w:rPr>
      </w:pPr>
      <w:r w:rsidRPr="00717282">
        <w:rPr>
          <w:b/>
          <w:bCs/>
          <w:lang w:val="tr-TR"/>
        </w:rPr>
        <w:t>8.1 لماذا نماذج التصميم التعليمي؟</w:t>
      </w:r>
    </w:p>
    <w:p w14:paraId="0D68BDCE" w14:textId="77777777" w:rsidR="009F0122" w:rsidRPr="00717282" w:rsidRDefault="009F0122" w:rsidP="0005079B">
      <w:pPr>
        <w:bidi/>
        <w:spacing w:after="120" w:line="288" w:lineRule="auto"/>
        <w:contextualSpacing/>
        <w:mirrorIndents/>
        <w:rPr>
          <w:lang w:val="tr-TR"/>
        </w:rPr>
      </w:pPr>
      <w:r w:rsidRPr="00717282">
        <w:rPr>
          <w:lang w:val="tr-TR"/>
        </w:rPr>
        <w:t xml:space="preserve">التصميم التعليمي هو فن تخطيط عملية التعلم وتنفيذها وتقييمها بشكل منهجي. </w:t>
      </w:r>
      <w:r w:rsidRPr="00717282">
        <w:rPr>
          <w:lang w:val="tr-TR"/>
        </w:rPr>
        <w:br/>
        <w:t>تُمكّن النماذج المعلمين من إدارة هذه العملية على أسس علمية.</w:t>
      </w:r>
    </w:p>
    <w:p w14:paraId="5032F42A" w14:textId="741DAE36" w:rsidR="009F0122" w:rsidRPr="00717282" w:rsidRDefault="009F0122" w:rsidP="0005079B">
      <w:pPr>
        <w:bidi/>
        <w:spacing w:after="120" w:line="288" w:lineRule="auto"/>
        <w:contextualSpacing/>
        <w:mirrorIndents/>
        <w:rPr>
          <w:lang w:val="tr-TR"/>
        </w:rPr>
      </w:pPr>
      <w:r w:rsidRPr="00717282">
        <w:rPr>
          <w:lang w:val="tr-TR"/>
        </w:rPr>
        <w:t>"النموذج هو خريطة الطريق للمعلم؛ والتكنولوجيا تجعل هذه الخريطة مرئية."</w:t>
      </w:r>
    </w:p>
    <w:p w14:paraId="057863EA" w14:textId="77777777" w:rsidR="0005079B" w:rsidRPr="00717282" w:rsidRDefault="0005079B" w:rsidP="0005079B">
      <w:pPr>
        <w:spacing w:after="120" w:line="288" w:lineRule="auto"/>
        <w:contextualSpacing/>
        <w:mirrorIndents/>
        <w:rPr>
          <w:b/>
          <w:bCs/>
          <w:lang w:val="tr-TR"/>
        </w:rPr>
      </w:pPr>
    </w:p>
    <w:p w14:paraId="4DCDCA98" w14:textId="4998C989" w:rsidR="009F0122" w:rsidRPr="00717282" w:rsidRDefault="009F0122" w:rsidP="0005079B">
      <w:pPr>
        <w:bidi/>
        <w:spacing w:after="120" w:line="288" w:lineRule="auto"/>
        <w:contextualSpacing/>
        <w:mirrorIndents/>
        <w:rPr>
          <w:b/>
          <w:bCs/>
          <w:lang w:val="tr-TR"/>
        </w:rPr>
      </w:pPr>
      <w:r w:rsidRPr="00717282">
        <w:rPr>
          <w:b/>
          <w:bCs/>
          <w:lang w:val="tr-TR"/>
        </w:rPr>
        <w:t>8.2 نموذج ADDIE (التحليل - التصميم - التطوير - التنفيذ - التقييم)</w:t>
      </w:r>
    </w:p>
    <w:p w14:paraId="6AE2132A"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النطاق: </w:t>
      </w:r>
      <w:r w:rsidRPr="00717282">
        <w:rPr>
          <w:lang w:val="tr-TR"/>
        </w:rPr>
        <w:t xml:space="preserve">هذا هو النموذج المنهجي الأكثر استخدامًا. </w:t>
      </w:r>
      <w:r w:rsidRPr="00717282">
        <w:rPr>
          <w:lang w:val="tr-TR"/>
        </w:rPr>
        <w:br/>
      </w:r>
      <w:r w:rsidRPr="00717282">
        <w:rPr>
          <w:b/>
          <w:bCs/>
          <w:lang w:val="tr-TR"/>
        </w:rPr>
        <w:t>المراحل:</w:t>
      </w:r>
    </w:p>
    <w:p w14:paraId="7E062C50" w14:textId="77777777" w:rsidR="009F0122" w:rsidRPr="00717282" w:rsidRDefault="009F0122" w:rsidP="0005079B">
      <w:pPr>
        <w:numPr>
          <w:ilvl w:val="0"/>
          <w:numId w:val="27"/>
        </w:numPr>
        <w:bidi/>
        <w:spacing w:after="120" w:line="288" w:lineRule="auto"/>
        <w:contextualSpacing/>
        <w:mirrorIndents/>
        <w:rPr>
          <w:lang w:val="tr-TR"/>
        </w:rPr>
      </w:pPr>
      <w:r w:rsidRPr="00717282">
        <w:rPr>
          <w:b/>
          <w:bCs/>
          <w:lang w:val="tr-TR"/>
        </w:rPr>
        <w:t xml:space="preserve">التحليل: </w:t>
      </w:r>
      <w:r w:rsidRPr="00717282">
        <w:rPr>
          <w:lang w:val="tr-TR"/>
        </w:rPr>
        <w:t>يتم تحديد الاحتياجات والأهداف.</w:t>
      </w:r>
    </w:p>
    <w:p w14:paraId="4DDEF538" w14:textId="77777777" w:rsidR="009F0122" w:rsidRPr="00717282" w:rsidRDefault="009F0122" w:rsidP="0005079B">
      <w:pPr>
        <w:numPr>
          <w:ilvl w:val="0"/>
          <w:numId w:val="27"/>
        </w:numPr>
        <w:bidi/>
        <w:spacing w:after="120" w:line="288" w:lineRule="auto"/>
        <w:contextualSpacing/>
        <w:mirrorIndents/>
        <w:rPr>
          <w:lang w:val="tr-TR"/>
        </w:rPr>
      </w:pPr>
      <w:r w:rsidRPr="00717282">
        <w:rPr>
          <w:b/>
          <w:bCs/>
          <w:lang w:val="tr-TR"/>
        </w:rPr>
        <w:t xml:space="preserve">التصميم: </w:t>
      </w:r>
      <w:r w:rsidRPr="00717282">
        <w:rPr>
          <w:lang w:val="tr-TR"/>
        </w:rPr>
        <w:t>يتم اختيار أهداف التعلم والاستراتيجيات وأدوات القياس.</w:t>
      </w:r>
    </w:p>
    <w:p w14:paraId="7D723E6E" w14:textId="77777777" w:rsidR="009F0122" w:rsidRPr="00717282" w:rsidRDefault="009F0122" w:rsidP="0005079B">
      <w:pPr>
        <w:numPr>
          <w:ilvl w:val="0"/>
          <w:numId w:val="27"/>
        </w:numPr>
        <w:bidi/>
        <w:spacing w:after="120" w:line="288" w:lineRule="auto"/>
        <w:contextualSpacing/>
        <w:mirrorIndents/>
        <w:rPr>
          <w:lang w:val="tr-TR"/>
        </w:rPr>
      </w:pPr>
      <w:r w:rsidRPr="00717282">
        <w:rPr>
          <w:b/>
          <w:bCs/>
          <w:lang w:val="tr-TR"/>
        </w:rPr>
        <w:t xml:space="preserve">التطوير: </w:t>
      </w:r>
      <w:r w:rsidRPr="00717282">
        <w:rPr>
          <w:lang w:val="tr-TR"/>
        </w:rPr>
        <w:t>يتم إعداد المحتوى أو سيناريوهات الواقع الافتراضي أو المواد.</w:t>
      </w:r>
    </w:p>
    <w:p w14:paraId="22D2010B" w14:textId="77777777" w:rsidR="009F0122" w:rsidRPr="00717282" w:rsidRDefault="009F0122" w:rsidP="0005079B">
      <w:pPr>
        <w:numPr>
          <w:ilvl w:val="0"/>
          <w:numId w:val="27"/>
        </w:numPr>
        <w:bidi/>
        <w:spacing w:after="120" w:line="288" w:lineRule="auto"/>
        <w:contextualSpacing/>
        <w:mirrorIndents/>
        <w:rPr>
          <w:lang w:val="tr-TR"/>
        </w:rPr>
      </w:pPr>
      <w:r w:rsidRPr="00717282">
        <w:rPr>
          <w:b/>
          <w:bCs/>
          <w:lang w:val="tr-TR"/>
        </w:rPr>
        <w:t xml:space="preserve">التنفيذ : </w:t>
      </w:r>
      <w:r w:rsidRPr="00717282">
        <w:rPr>
          <w:lang w:val="tr-TR"/>
        </w:rPr>
        <w:t>تم تنفيذ البرنامج التدريبي .</w:t>
      </w:r>
    </w:p>
    <w:p w14:paraId="6D7EB8DE" w14:textId="77777777" w:rsidR="009F0122" w:rsidRPr="00717282" w:rsidRDefault="009F0122" w:rsidP="0005079B">
      <w:pPr>
        <w:numPr>
          <w:ilvl w:val="0"/>
          <w:numId w:val="27"/>
        </w:numPr>
        <w:bidi/>
        <w:spacing w:after="120" w:line="288" w:lineRule="auto"/>
        <w:contextualSpacing/>
        <w:mirrorIndents/>
        <w:rPr>
          <w:lang w:val="tr-TR"/>
        </w:rPr>
      </w:pPr>
      <w:r w:rsidRPr="00717282">
        <w:rPr>
          <w:b/>
          <w:bCs/>
          <w:lang w:val="tr-TR"/>
        </w:rPr>
        <w:lastRenderedPageBreak/>
        <w:t xml:space="preserve">التقييم: </w:t>
      </w:r>
      <w:r w:rsidRPr="00717282">
        <w:rPr>
          <w:lang w:val="tr-TR"/>
        </w:rPr>
        <w:t>يتم تحليل العملية بشكل تكويني ونتيجة.</w:t>
      </w:r>
    </w:p>
    <w:tbl>
      <w:tblPr>
        <w:tblStyle w:val="KlavuzTablo6-Renkli-Vurgu5"/>
        <w:tblW w:w="0" w:type="auto"/>
        <w:tblLook w:val="04A0" w:firstRow="1" w:lastRow="0" w:firstColumn="1" w:lastColumn="0" w:noHBand="0" w:noVBand="1"/>
      </w:tblPr>
      <w:tblGrid>
        <w:gridCol w:w="1740"/>
        <w:gridCol w:w="2116"/>
        <w:gridCol w:w="3117"/>
      </w:tblGrid>
      <w:tr w:rsidR="009F0122" w:rsidRPr="00717282" w14:paraId="1479B613"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870D7E" w14:textId="77777777" w:rsidR="009F0122" w:rsidRPr="00717282" w:rsidRDefault="009F0122" w:rsidP="0005079B">
            <w:pPr>
              <w:bidi/>
              <w:spacing w:after="120" w:line="288" w:lineRule="auto"/>
              <w:contextualSpacing/>
              <w:mirrorIndents/>
              <w:rPr>
                <w:lang w:val="tr-TR"/>
              </w:rPr>
            </w:pPr>
            <w:r w:rsidRPr="00717282">
              <w:rPr>
                <w:lang w:val="tr-TR"/>
              </w:rPr>
              <w:t>نقاط القوة</w:t>
            </w:r>
          </w:p>
        </w:tc>
        <w:tc>
          <w:tcPr>
            <w:tcW w:w="0" w:type="auto"/>
            <w:hideMark/>
          </w:tcPr>
          <w:p w14:paraId="251D6388"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التهيج</w:t>
            </w:r>
          </w:p>
        </w:tc>
        <w:tc>
          <w:tcPr>
            <w:tcW w:w="0" w:type="auto"/>
            <w:hideMark/>
          </w:tcPr>
          <w:p w14:paraId="73801A31"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تطبيق الواقع الافتراضي</w:t>
            </w:r>
          </w:p>
        </w:tc>
      </w:tr>
      <w:tr w:rsidR="009F0122" w:rsidRPr="009942E7" w14:paraId="50D528A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4ABC83" w14:textId="77777777" w:rsidR="009F0122" w:rsidRPr="00717282" w:rsidRDefault="009F0122" w:rsidP="0005079B">
            <w:pPr>
              <w:bidi/>
              <w:spacing w:after="120" w:line="288" w:lineRule="auto"/>
              <w:contextualSpacing/>
              <w:mirrorIndents/>
              <w:rPr>
                <w:lang w:val="tr-TR"/>
              </w:rPr>
            </w:pPr>
            <w:r w:rsidRPr="00717282">
              <w:rPr>
                <w:lang w:val="tr-TR"/>
              </w:rPr>
              <w:t>منهجي، سهل المتابعة</w:t>
            </w:r>
          </w:p>
        </w:tc>
        <w:tc>
          <w:tcPr>
            <w:tcW w:w="0" w:type="auto"/>
            <w:hideMark/>
          </w:tcPr>
          <w:p w14:paraId="7A2EBD9C"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قد يستغرق الأمر وقتا طويلا</w:t>
            </w:r>
          </w:p>
        </w:tc>
        <w:tc>
          <w:tcPr>
            <w:tcW w:w="0" w:type="auto"/>
            <w:hideMark/>
          </w:tcPr>
          <w:p w14:paraId="6E2D0992"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خطة تطوير وحدة موارد الواقع الافتراضي</w:t>
            </w:r>
          </w:p>
        </w:tc>
      </w:tr>
    </w:tbl>
    <w:p w14:paraId="317D75ED" w14:textId="0FD93377" w:rsidR="009F0122" w:rsidRPr="00717282" w:rsidRDefault="009F0122" w:rsidP="0005079B">
      <w:pPr>
        <w:bidi/>
        <w:spacing w:after="120" w:line="288" w:lineRule="auto"/>
        <w:contextualSpacing/>
        <w:mirrorIndents/>
        <w:rPr>
          <w:lang w:val="tr-TR"/>
        </w:rPr>
      </w:pPr>
      <w:r w:rsidRPr="00717282">
        <w:rPr>
          <w:lang w:val="tr-TR"/>
        </w:rPr>
        <w:br/>
        <w:t>يمكن تطبيق كل مرحلة من مراحل ADDIE عند تطوير سيناريو الواقع الافتراضي: البدء بالتحليل، والتطوير، والاختبار، والتقييم.</w:t>
      </w:r>
    </w:p>
    <w:p w14:paraId="7BECE1A1" w14:textId="77777777" w:rsidR="0005079B" w:rsidRPr="00717282" w:rsidRDefault="0005079B" w:rsidP="0005079B">
      <w:pPr>
        <w:spacing w:after="120" w:line="288" w:lineRule="auto"/>
        <w:contextualSpacing/>
        <w:mirrorIndents/>
        <w:rPr>
          <w:b/>
          <w:bCs/>
          <w:lang w:val="tr-TR"/>
        </w:rPr>
      </w:pPr>
    </w:p>
    <w:p w14:paraId="3521DB31" w14:textId="4D561EEA" w:rsidR="009F0122" w:rsidRPr="00717282" w:rsidRDefault="009F0122" w:rsidP="0005079B">
      <w:pPr>
        <w:bidi/>
        <w:spacing w:after="120" w:line="288" w:lineRule="auto"/>
        <w:contextualSpacing/>
        <w:mirrorIndents/>
        <w:rPr>
          <w:b/>
          <w:bCs/>
          <w:lang w:val="tr-TR"/>
        </w:rPr>
      </w:pPr>
      <w:r w:rsidRPr="00717282">
        <w:rPr>
          <w:b/>
          <w:bCs/>
          <w:lang w:val="tr-TR"/>
        </w:rPr>
        <w:t>8.3 نظرية التعلم التجريبي (ديفيد كولب، 1984)</w:t>
      </w:r>
    </w:p>
    <w:p w14:paraId="6EE2B553"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الفكرة الرئيسية: </w:t>
      </w:r>
      <w:r w:rsidRPr="00717282">
        <w:rPr>
          <w:lang w:val="tr-TR"/>
        </w:rPr>
        <w:t xml:space="preserve">التعلم يحدث من خلال التجربة. </w:t>
      </w:r>
      <w:r w:rsidRPr="00717282">
        <w:rPr>
          <w:lang w:val="tr-TR"/>
        </w:rPr>
        <w:br/>
      </w:r>
      <w:r w:rsidRPr="00717282">
        <w:rPr>
          <w:b/>
          <w:bCs/>
          <w:lang w:val="tr-TR"/>
        </w:rPr>
        <w:t>الدورة:</w:t>
      </w:r>
    </w:p>
    <w:p w14:paraId="0A5318C8" w14:textId="77777777" w:rsidR="009F0122" w:rsidRPr="00717282" w:rsidRDefault="009F0122" w:rsidP="0005079B">
      <w:pPr>
        <w:numPr>
          <w:ilvl w:val="0"/>
          <w:numId w:val="28"/>
        </w:numPr>
        <w:bidi/>
        <w:spacing w:after="120" w:line="288" w:lineRule="auto"/>
        <w:contextualSpacing/>
        <w:mirrorIndents/>
        <w:rPr>
          <w:lang w:val="tr-TR"/>
        </w:rPr>
      </w:pPr>
      <w:r w:rsidRPr="00717282">
        <w:rPr>
          <w:lang w:val="tr-TR"/>
        </w:rPr>
        <w:t>تجربة ملموسة</w:t>
      </w:r>
    </w:p>
    <w:p w14:paraId="30EA6C3A" w14:textId="77777777" w:rsidR="009F0122" w:rsidRPr="00717282" w:rsidRDefault="009F0122" w:rsidP="0005079B">
      <w:pPr>
        <w:numPr>
          <w:ilvl w:val="0"/>
          <w:numId w:val="28"/>
        </w:numPr>
        <w:bidi/>
        <w:spacing w:after="120" w:line="288" w:lineRule="auto"/>
        <w:contextualSpacing/>
        <w:mirrorIndents/>
        <w:rPr>
          <w:lang w:val="tr-TR"/>
        </w:rPr>
      </w:pPr>
      <w:r w:rsidRPr="00717282">
        <w:rPr>
          <w:lang w:val="tr-TR"/>
        </w:rPr>
        <w:t>الملاحظة التأملية</w:t>
      </w:r>
    </w:p>
    <w:p w14:paraId="2C46B00F" w14:textId="77777777" w:rsidR="009F0122" w:rsidRPr="00717282" w:rsidRDefault="009F0122" w:rsidP="0005079B">
      <w:pPr>
        <w:numPr>
          <w:ilvl w:val="0"/>
          <w:numId w:val="28"/>
        </w:numPr>
        <w:bidi/>
        <w:spacing w:after="120" w:line="288" w:lineRule="auto"/>
        <w:contextualSpacing/>
        <w:mirrorIndents/>
        <w:rPr>
          <w:lang w:val="tr-TR"/>
        </w:rPr>
      </w:pPr>
      <w:r w:rsidRPr="00717282">
        <w:rPr>
          <w:lang w:val="tr-TR"/>
        </w:rPr>
        <w:t>المفاهيم المجردة</w:t>
      </w:r>
    </w:p>
    <w:p w14:paraId="2EDCF1C3" w14:textId="77777777" w:rsidR="009F0122" w:rsidRPr="00717282" w:rsidRDefault="009F0122" w:rsidP="0005079B">
      <w:pPr>
        <w:numPr>
          <w:ilvl w:val="0"/>
          <w:numId w:val="28"/>
        </w:numPr>
        <w:bidi/>
        <w:spacing w:after="120" w:line="288" w:lineRule="auto"/>
        <w:contextualSpacing/>
        <w:mirrorIndents/>
        <w:rPr>
          <w:lang w:val="tr-TR"/>
        </w:rPr>
      </w:pPr>
      <w:r w:rsidRPr="00717282">
        <w:rPr>
          <w:lang w:val="tr-TR"/>
        </w:rPr>
        <w:t>التجربة النشطة</w:t>
      </w:r>
    </w:p>
    <w:tbl>
      <w:tblPr>
        <w:tblStyle w:val="KlavuzTablo6-Renkli-Vurgu5"/>
        <w:tblW w:w="0" w:type="auto"/>
        <w:tblLook w:val="04A0" w:firstRow="1" w:lastRow="0" w:firstColumn="1" w:lastColumn="0" w:noHBand="0" w:noVBand="1"/>
      </w:tblPr>
      <w:tblGrid>
        <w:gridCol w:w="1694"/>
        <w:gridCol w:w="6548"/>
      </w:tblGrid>
      <w:tr w:rsidR="009F0122" w:rsidRPr="00717282" w14:paraId="0423DA75"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D339629" w14:textId="77777777" w:rsidR="009F0122" w:rsidRPr="00717282" w:rsidRDefault="009F0122" w:rsidP="0005079B">
            <w:pPr>
              <w:bidi/>
              <w:spacing w:after="120" w:line="288" w:lineRule="auto"/>
              <w:contextualSpacing/>
              <w:mirrorIndents/>
              <w:rPr>
                <w:lang w:val="tr-TR"/>
              </w:rPr>
            </w:pPr>
            <w:r w:rsidRPr="00717282">
              <w:rPr>
                <w:lang w:val="tr-TR"/>
              </w:rPr>
              <w:t>ميزة</w:t>
            </w:r>
          </w:p>
        </w:tc>
        <w:tc>
          <w:tcPr>
            <w:tcW w:w="0" w:type="auto"/>
            <w:hideMark/>
          </w:tcPr>
          <w:p w14:paraId="6F14984E"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تطبيق الواقع الافتراضي</w:t>
            </w:r>
          </w:p>
        </w:tc>
      </w:tr>
      <w:tr w:rsidR="009F0122" w:rsidRPr="009942E7" w14:paraId="1C861A3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E806031" w14:textId="77777777" w:rsidR="009F0122" w:rsidRPr="00717282" w:rsidRDefault="009F0122" w:rsidP="0005079B">
            <w:pPr>
              <w:bidi/>
              <w:spacing w:after="120" w:line="288" w:lineRule="auto"/>
              <w:contextualSpacing/>
              <w:mirrorIndents/>
              <w:rPr>
                <w:lang w:val="tr-TR"/>
              </w:rPr>
            </w:pPr>
            <w:r w:rsidRPr="00717282">
              <w:rPr>
                <w:lang w:val="tr-TR"/>
              </w:rPr>
              <w:t>الطالب نشط في التعلم</w:t>
            </w:r>
          </w:p>
        </w:tc>
        <w:tc>
          <w:tcPr>
            <w:tcW w:w="0" w:type="auto"/>
            <w:hideMark/>
          </w:tcPr>
          <w:p w14:paraId="4DF71FA7"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يتعلم الطلاب من خلال القيام بمهمة في الواقع الافتراضي (على سبيل المثال "ممارسة اللحام")</w:t>
            </w:r>
          </w:p>
        </w:tc>
      </w:tr>
    </w:tbl>
    <w:p w14:paraId="61401D80" w14:textId="57A0EB32" w:rsidR="009F0122" w:rsidRPr="00717282" w:rsidRDefault="009F0122" w:rsidP="0005079B">
      <w:pPr>
        <w:bidi/>
        <w:spacing w:after="120" w:line="288" w:lineRule="auto"/>
        <w:contextualSpacing/>
        <w:mirrorIndents/>
        <w:rPr>
          <w:lang w:val="tr-TR"/>
        </w:rPr>
      </w:pPr>
      <w:r w:rsidRPr="00717282">
        <w:rPr>
          <w:lang w:val="tr-TR"/>
        </w:rPr>
        <w:br/>
        <w:t>تتوافق دورة كولب تمامًا مع طبيعة الواقع الافتراضي: يحاول الطالب، ويلاحظ، ويفكر، ثم يحاول مرة أخرى.</w:t>
      </w:r>
    </w:p>
    <w:p w14:paraId="7D01E90A" w14:textId="77777777" w:rsidR="0005079B" w:rsidRPr="00717282" w:rsidRDefault="0005079B" w:rsidP="0005079B">
      <w:pPr>
        <w:spacing w:after="120" w:line="288" w:lineRule="auto"/>
        <w:contextualSpacing/>
        <w:mirrorIndents/>
        <w:rPr>
          <w:b/>
          <w:bCs/>
          <w:lang w:val="tr-TR"/>
        </w:rPr>
      </w:pPr>
    </w:p>
    <w:p w14:paraId="73B8A3FE" w14:textId="2545ACC6" w:rsidR="009F0122" w:rsidRPr="00717282" w:rsidRDefault="009F0122" w:rsidP="0005079B">
      <w:pPr>
        <w:bidi/>
        <w:spacing w:after="120" w:line="288" w:lineRule="auto"/>
        <w:contextualSpacing/>
        <w:mirrorIndents/>
        <w:rPr>
          <w:b/>
          <w:bCs/>
          <w:lang w:val="tr-TR"/>
        </w:rPr>
      </w:pPr>
      <w:r w:rsidRPr="00717282">
        <w:rPr>
          <w:b/>
          <w:bCs/>
          <w:lang w:val="tr-TR"/>
        </w:rPr>
        <w:t>8.4 نموذج ديك وكاري (نموذج النهج النظامي)</w:t>
      </w:r>
    </w:p>
    <w:p w14:paraId="0D784814" w14:textId="77777777" w:rsidR="009F0122" w:rsidRPr="00717282" w:rsidRDefault="009F0122" w:rsidP="0005079B">
      <w:pPr>
        <w:bidi/>
        <w:spacing w:after="120" w:line="288" w:lineRule="auto"/>
        <w:contextualSpacing/>
        <w:mirrorIndents/>
        <w:rPr>
          <w:lang w:val="tr-TR"/>
        </w:rPr>
      </w:pPr>
      <w:r w:rsidRPr="00717282">
        <w:rPr>
          <w:lang w:val="tr-TR"/>
        </w:rPr>
        <w:t xml:space="preserve">ينظر هذا النموذج إلى التدريس باعتباره </w:t>
      </w:r>
      <w:r w:rsidRPr="00717282">
        <w:rPr>
          <w:b/>
          <w:bCs/>
          <w:lang w:val="tr-TR"/>
        </w:rPr>
        <w:t>نظامًا ؛ كل مرحلة تعتمد على المراحل الأخرى.</w:t>
      </w:r>
    </w:p>
    <w:p w14:paraId="5A71E408" w14:textId="77777777" w:rsidR="009F0122" w:rsidRPr="00717282" w:rsidRDefault="009F0122" w:rsidP="0005079B">
      <w:pPr>
        <w:bidi/>
        <w:spacing w:after="120" w:line="288" w:lineRule="auto"/>
        <w:contextualSpacing/>
        <w:mirrorIndents/>
        <w:rPr>
          <w:lang w:val="tr-TR"/>
        </w:rPr>
      </w:pPr>
      <w:r w:rsidRPr="00717282">
        <w:rPr>
          <w:b/>
          <w:bCs/>
          <w:lang w:val="tr-TR"/>
        </w:rPr>
        <w:t>مراحل:</w:t>
      </w:r>
    </w:p>
    <w:p w14:paraId="5E45ECA8" w14:textId="77777777" w:rsidR="009F0122" w:rsidRPr="00717282" w:rsidRDefault="009F0122" w:rsidP="0005079B">
      <w:pPr>
        <w:numPr>
          <w:ilvl w:val="0"/>
          <w:numId w:val="29"/>
        </w:numPr>
        <w:bidi/>
        <w:spacing w:after="120" w:line="288" w:lineRule="auto"/>
        <w:contextualSpacing/>
        <w:mirrorIndents/>
        <w:rPr>
          <w:lang w:val="tr-TR"/>
        </w:rPr>
      </w:pPr>
      <w:r w:rsidRPr="00717282">
        <w:rPr>
          <w:lang w:val="tr-TR"/>
        </w:rPr>
        <w:t>تحديد أهداف التعلم</w:t>
      </w:r>
    </w:p>
    <w:p w14:paraId="3B94DC7F" w14:textId="77777777" w:rsidR="009F0122" w:rsidRPr="00717282" w:rsidRDefault="009F0122" w:rsidP="0005079B">
      <w:pPr>
        <w:numPr>
          <w:ilvl w:val="0"/>
          <w:numId w:val="29"/>
        </w:numPr>
        <w:bidi/>
        <w:spacing w:after="120" w:line="288" w:lineRule="auto"/>
        <w:contextualSpacing/>
        <w:mirrorIndents/>
        <w:rPr>
          <w:lang w:val="tr-TR"/>
        </w:rPr>
      </w:pPr>
      <w:r w:rsidRPr="00717282">
        <w:rPr>
          <w:lang w:val="tr-TR"/>
        </w:rPr>
        <w:t>تحليل الطلاب</w:t>
      </w:r>
    </w:p>
    <w:p w14:paraId="58DBCA74" w14:textId="77777777" w:rsidR="009F0122" w:rsidRPr="00717282" w:rsidRDefault="009F0122" w:rsidP="0005079B">
      <w:pPr>
        <w:numPr>
          <w:ilvl w:val="0"/>
          <w:numId w:val="29"/>
        </w:numPr>
        <w:bidi/>
        <w:spacing w:after="120" w:line="288" w:lineRule="auto"/>
        <w:contextualSpacing/>
        <w:mirrorIndents/>
        <w:rPr>
          <w:lang w:val="tr-TR"/>
        </w:rPr>
      </w:pPr>
      <w:r w:rsidRPr="00717282">
        <w:rPr>
          <w:lang w:val="tr-TR"/>
        </w:rPr>
        <w:t>تحويل الأهداف إلى مؤشرات أداء</w:t>
      </w:r>
    </w:p>
    <w:p w14:paraId="02F2A793" w14:textId="77777777" w:rsidR="009F0122" w:rsidRPr="00717282" w:rsidRDefault="009F0122" w:rsidP="0005079B">
      <w:pPr>
        <w:numPr>
          <w:ilvl w:val="0"/>
          <w:numId w:val="29"/>
        </w:numPr>
        <w:bidi/>
        <w:spacing w:after="120" w:line="288" w:lineRule="auto"/>
        <w:contextualSpacing/>
        <w:mirrorIndents/>
        <w:rPr>
          <w:lang w:val="tr-TR"/>
        </w:rPr>
      </w:pPr>
      <w:r w:rsidRPr="00717282">
        <w:rPr>
          <w:lang w:val="tr-TR"/>
        </w:rPr>
        <w:t>اختيار استراتيجية التدريس</w:t>
      </w:r>
    </w:p>
    <w:p w14:paraId="3213674E" w14:textId="77777777" w:rsidR="009F0122" w:rsidRPr="00717282" w:rsidRDefault="009F0122" w:rsidP="0005079B">
      <w:pPr>
        <w:numPr>
          <w:ilvl w:val="0"/>
          <w:numId w:val="29"/>
        </w:numPr>
        <w:bidi/>
        <w:spacing w:after="120" w:line="288" w:lineRule="auto"/>
        <w:contextualSpacing/>
        <w:mirrorIndents/>
        <w:rPr>
          <w:lang w:val="tr-TR"/>
        </w:rPr>
      </w:pPr>
      <w:r w:rsidRPr="00717282">
        <w:rPr>
          <w:lang w:val="tr-TR"/>
        </w:rPr>
        <w:t>إعداد المواد التعليمية</w:t>
      </w:r>
    </w:p>
    <w:p w14:paraId="2D6ED7F5" w14:textId="77777777" w:rsidR="009F0122" w:rsidRPr="00717282" w:rsidRDefault="009F0122" w:rsidP="0005079B">
      <w:pPr>
        <w:numPr>
          <w:ilvl w:val="0"/>
          <w:numId w:val="29"/>
        </w:numPr>
        <w:bidi/>
        <w:spacing w:after="120" w:line="288" w:lineRule="auto"/>
        <w:contextualSpacing/>
        <w:mirrorIndents/>
        <w:rPr>
          <w:lang w:val="tr-TR"/>
        </w:rPr>
      </w:pPr>
      <w:r w:rsidRPr="00717282">
        <w:rPr>
          <w:lang w:val="tr-TR"/>
        </w:rPr>
        <w:t>التقييم التكويني</w:t>
      </w:r>
    </w:p>
    <w:p w14:paraId="105F9A76" w14:textId="77777777" w:rsidR="009F0122" w:rsidRPr="00717282" w:rsidRDefault="009F0122" w:rsidP="0005079B">
      <w:pPr>
        <w:numPr>
          <w:ilvl w:val="0"/>
          <w:numId w:val="29"/>
        </w:numPr>
        <w:bidi/>
        <w:spacing w:after="120" w:line="288" w:lineRule="auto"/>
        <w:contextualSpacing/>
        <w:mirrorIndents/>
        <w:rPr>
          <w:lang w:val="tr-TR"/>
        </w:rPr>
      </w:pPr>
      <w:r w:rsidRPr="00717282">
        <w:rPr>
          <w:lang w:val="tr-TR"/>
        </w:rPr>
        <w:t>التقييم التجميعي</w:t>
      </w:r>
    </w:p>
    <w:tbl>
      <w:tblPr>
        <w:tblStyle w:val="KlavuzTablo6-Renkli-Vurgu5"/>
        <w:tblW w:w="0" w:type="auto"/>
        <w:tblLook w:val="04A0" w:firstRow="1" w:lastRow="0" w:firstColumn="1" w:lastColumn="0" w:noHBand="0" w:noVBand="1"/>
      </w:tblPr>
      <w:tblGrid>
        <w:gridCol w:w="1250"/>
        <w:gridCol w:w="1578"/>
        <w:gridCol w:w="3449"/>
      </w:tblGrid>
      <w:tr w:rsidR="009F0122" w:rsidRPr="00717282" w14:paraId="21D05470"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EB56D25" w14:textId="77777777" w:rsidR="009F0122" w:rsidRPr="00717282" w:rsidRDefault="009F0122" w:rsidP="0005079B">
            <w:pPr>
              <w:bidi/>
              <w:spacing w:after="120" w:line="288" w:lineRule="auto"/>
              <w:contextualSpacing/>
              <w:mirrorIndents/>
              <w:rPr>
                <w:lang w:val="tr-TR"/>
              </w:rPr>
            </w:pPr>
            <w:r w:rsidRPr="00717282">
              <w:rPr>
                <w:lang w:val="tr-TR"/>
              </w:rPr>
              <w:t>نقاط القوة</w:t>
            </w:r>
          </w:p>
        </w:tc>
        <w:tc>
          <w:tcPr>
            <w:tcW w:w="0" w:type="auto"/>
            <w:hideMark/>
          </w:tcPr>
          <w:p w14:paraId="5128FAD5"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التهيج</w:t>
            </w:r>
          </w:p>
        </w:tc>
        <w:tc>
          <w:tcPr>
            <w:tcW w:w="0" w:type="auto"/>
            <w:hideMark/>
          </w:tcPr>
          <w:p w14:paraId="2C2BA7C7"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تطبيق الواقع الافتراضي</w:t>
            </w:r>
          </w:p>
        </w:tc>
      </w:tr>
      <w:tr w:rsidR="009F0122" w:rsidRPr="009942E7" w14:paraId="451BD62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4409AE" w14:textId="77777777" w:rsidR="009F0122" w:rsidRPr="00717282" w:rsidRDefault="009F0122" w:rsidP="0005079B">
            <w:pPr>
              <w:bidi/>
              <w:spacing w:after="120" w:line="288" w:lineRule="auto"/>
              <w:contextualSpacing/>
              <w:mirrorIndents/>
              <w:rPr>
                <w:lang w:val="tr-TR"/>
              </w:rPr>
            </w:pPr>
            <w:r w:rsidRPr="00717282">
              <w:rPr>
                <w:lang w:val="tr-TR"/>
              </w:rPr>
              <w:t>تحليلي وهيكلي</w:t>
            </w:r>
          </w:p>
        </w:tc>
        <w:tc>
          <w:tcPr>
            <w:tcW w:w="0" w:type="auto"/>
            <w:hideMark/>
          </w:tcPr>
          <w:p w14:paraId="5D342C81"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لديه مرونة منخفضة</w:t>
            </w:r>
          </w:p>
        </w:tc>
        <w:tc>
          <w:tcPr>
            <w:tcW w:w="0" w:type="auto"/>
            <w:hideMark/>
          </w:tcPr>
          <w:p w14:paraId="359C37F7"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تصميم تحليل الأداء في مناهج الواقع الافتراضي</w:t>
            </w:r>
          </w:p>
        </w:tc>
      </w:tr>
    </w:tbl>
    <w:p w14:paraId="57F42ED9" w14:textId="5F975CD0" w:rsidR="009F0122" w:rsidRPr="00717282" w:rsidRDefault="009F0122" w:rsidP="0005079B">
      <w:pPr>
        <w:spacing w:after="120" w:line="288" w:lineRule="auto"/>
        <w:contextualSpacing/>
        <w:mirrorIndents/>
        <w:rPr>
          <w:lang w:val="tr-TR"/>
        </w:rPr>
      </w:pPr>
    </w:p>
    <w:p w14:paraId="4DB62501" w14:textId="7849F828" w:rsidR="009F0122" w:rsidRPr="00717282" w:rsidRDefault="009F0122" w:rsidP="0005079B">
      <w:pPr>
        <w:bidi/>
        <w:spacing w:after="120" w:line="288" w:lineRule="auto"/>
        <w:contextualSpacing/>
        <w:mirrorIndents/>
        <w:rPr>
          <w:b/>
          <w:bCs/>
          <w:lang w:val="tr-TR"/>
        </w:rPr>
      </w:pPr>
      <w:r w:rsidRPr="00717282">
        <w:rPr>
          <w:b/>
          <w:bCs/>
          <w:lang w:val="tr-TR"/>
        </w:rPr>
        <w:t>8.5 نموذج التلمذة المعرفية</w:t>
      </w:r>
    </w:p>
    <w:p w14:paraId="5FB67FF6"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الفكرة الرئيسية: </w:t>
      </w:r>
      <w:r w:rsidRPr="00717282">
        <w:rPr>
          <w:lang w:val="tr-TR"/>
        </w:rPr>
        <w:t xml:space="preserve">هذا امتداد لنموذج المعلم-المتدرب ليشمل البعد المعرفي. </w:t>
      </w:r>
      <w:r w:rsidRPr="00717282">
        <w:rPr>
          <w:lang w:val="tr-TR"/>
        </w:rPr>
        <w:br/>
        <w:t>يتعلم الطلاب مهامًا معقدة تحت إشراف خبير.</w:t>
      </w:r>
    </w:p>
    <w:p w14:paraId="7757F015"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الخطوات: </w:t>
      </w:r>
      <w:r w:rsidRPr="00717282">
        <w:rPr>
          <w:lang w:val="tr-TR"/>
        </w:rPr>
        <w:t>النمذجة → التدريب → ردود الفعل → التأمل → التنفيذ</w:t>
      </w:r>
    </w:p>
    <w:tbl>
      <w:tblPr>
        <w:tblStyle w:val="KlavuzTablo6-Renkli-Vurgu5"/>
        <w:tblW w:w="0" w:type="auto"/>
        <w:tblLook w:val="04A0" w:firstRow="1" w:lastRow="0" w:firstColumn="1" w:lastColumn="0" w:noHBand="0" w:noVBand="1"/>
      </w:tblPr>
      <w:tblGrid>
        <w:gridCol w:w="1731"/>
        <w:gridCol w:w="5163"/>
      </w:tblGrid>
      <w:tr w:rsidR="009F0122" w:rsidRPr="00717282" w14:paraId="661E2195"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3A24F2B" w14:textId="77777777" w:rsidR="009F0122" w:rsidRPr="00717282" w:rsidRDefault="009F0122" w:rsidP="0005079B">
            <w:pPr>
              <w:bidi/>
              <w:spacing w:after="120" w:line="288" w:lineRule="auto"/>
              <w:contextualSpacing/>
              <w:mirrorIndents/>
              <w:rPr>
                <w:lang w:val="tr-TR"/>
              </w:rPr>
            </w:pPr>
            <w:r w:rsidRPr="00717282">
              <w:rPr>
                <w:lang w:val="tr-TR"/>
              </w:rPr>
              <w:t>ميزة</w:t>
            </w:r>
          </w:p>
        </w:tc>
        <w:tc>
          <w:tcPr>
            <w:tcW w:w="0" w:type="auto"/>
            <w:hideMark/>
          </w:tcPr>
          <w:p w14:paraId="04C3C9B7"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تطبيق الواقع الافتراضي</w:t>
            </w:r>
          </w:p>
        </w:tc>
      </w:tr>
      <w:tr w:rsidR="009F0122" w:rsidRPr="009942E7" w14:paraId="3F28434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CFB427F" w14:textId="77777777" w:rsidR="009F0122" w:rsidRPr="00717282" w:rsidRDefault="009F0122" w:rsidP="0005079B">
            <w:pPr>
              <w:bidi/>
              <w:spacing w:after="120" w:line="288" w:lineRule="auto"/>
              <w:contextualSpacing/>
              <w:mirrorIndents/>
              <w:rPr>
                <w:lang w:val="tr-TR"/>
              </w:rPr>
            </w:pPr>
            <w:r w:rsidRPr="00717282">
              <w:rPr>
                <w:lang w:val="tr-TR"/>
              </w:rPr>
              <w:t>التعلم عملية اجتماعية</w:t>
            </w:r>
          </w:p>
        </w:tc>
        <w:tc>
          <w:tcPr>
            <w:tcW w:w="0" w:type="auto"/>
            <w:hideMark/>
          </w:tcPr>
          <w:p w14:paraId="3E32D528"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يشاهد الطلاب نموذجًا يحتذى به للخبير في الواقع الافتراضي، ثم يجربونه</w:t>
            </w:r>
          </w:p>
        </w:tc>
      </w:tr>
    </w:tbl>
    <w:p w14:paraId="23F45509" w14:textId="409F917F" w:rsidR="009F0122" w:rsidRPr="00717282" w:rsidRDefault="009F0122" w:rsidP="0005079B">
      <w:pPr>
        <w:bidi/>
        <w:spacing w:after="120" w:line="288" w:lineRule="auto"/>
        <w:contextualSpacing/>
        <w:mirrorIndents/>
        <w:rPr>
          <w:lang w:val="tr-TR"/>
        </w:rPr>
      </w:pPr>
      <w:r w:rsidRPr="00717282">
        <w:rPr>
          <w:lang w:val="tr-TR"/>
        </w:rPr>
        <w:br/>
        <w:t>في سيناريو "المرشد الافتراضي"، يشاهد الطالب المعلم في الواقع الافتراضي ثم يمارس نفس العملية بنفسه.</w:t>
      </w:r>
    </w:p>
    <w:p w14:paraId="6F6EED38" w14:textId="695DD731" w:rsidR="009F0122" w:rsidRPr="00717282" w:rsidRDefault="009F0122" w:rsidP="0005079B">
      <w:pPr>
        <w:bidi/>
        <w:spacing w:after="120" w:line="288" w:lineRule="auto"/>
        <w:contextualSpacing/>
        <w:mirrorIndents/>
        <w:rPr>
          <w:b/>
          <w:bCs/>
          <w:lang w:val="tr-TR"/>
        </w:rPr>
      </w:pPr>
      <w:r w:rsidRPr="00717282">
        <w:rPr>
          <w:b/>
          <w:bCs/>
          <w:lang w:val="tr-TR"/>
        </w:rPr>
        <w:t>8.6 نموذج النمذجة السريعة</w:t>
      </w:r>
    </w:p>
    <w:p w14:paraId="0D8F6AF8"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النطاق: </w:t>
      </w:r>
      <w:r w:rsidRPr="00717282">
        <w:rPr>
          <w:lang w:val="tr-TR"/>
        </w:rPr>
        <w:t xml:space="preserve">مُصمم لتسريع عملية التطوير. </w:t>
      </w:r>
      <w:r w:rsidRPr="00717282">
        <w:rPr>
          <w:lang w:val="tr-TR"/>
        </w:rPr>
        <w:br/>
        <w:t>يعتمد النموذج نهج "البناء أولاً، الإصلاح لاحقًا".</w:t>
      </w:r>
    </w:p>
    <w:p w14:paraId="520755AE" w14:textId="77777777" w:rsidR="009F0122" w:rsidRPr="00717282" w:rsidRDefault="009F0122" w:rsidP="0005079B">
      <w:pPr>
        <w:bidi/>
        <w:spacing w:after="120" w:line="288" w:lineRule="auto"/>
        <w:contextualSpacing/>
        <w:mirrorIndents/>
        <w:rPr>
          <w:lang w:val="tr-TR"/>
        </w:rPr>
      </w:pPr>
      <w:r w:rsidRPr="00717282">
        <w:rPr>
          <w:b/>
          <w:bCs/>
          <w:lang w:val="tr-TR"/>
        </w:rPr>
        <w:lastRenderedPageBreak/>
        <w:t xml:space="preserve">الخطوات: </w:t>
      </w:r>
      <w:r w:rsidRPr="00717282">
        <w:rPr>
          <w:lang w:val="tr-TR"/>
        </w:rPr>
        <w:t>إنشاء مسودة → اختبار → ملاحظات → مراجعة</w:t>
      </w:r>
    </w:p>
    <w:tbl>
      <w:tblPr>
        <w:tblStyle w:val="KlavuzTablo6-Renkli-Vurgu5"/>
        <w:tblW w:w="0" w:type="auto"/>
        <w:tblLook w:val="04A0" w:firstRow="1" w:lastRow="0" w:firstColumn="1" w:lastColumn="0" w:noHBand="0" w:noVBand="1"/>
      </w:tblPr>
      <w:tblGrid>
        <w:gridCol w:w="1242"/>
        <w:gridCol w:w="4266"/>
      </w:tblGrid>
      <w:tr w:rsidR="009F0122" w:rsidRPr="00717282" w14:paraId="1CF8CEC4"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E6EC6C7" w14:textId="77777777" w:rsidR="009F0122" w:rsidRPr="00717282" w:rsidRDefault="009F0122" w:rsidP="0005079B">
            <w:pPr>
              <w:bidi/>
              <w:spacing w:after="120" w:line="288" w:lineRule="auto"/>
              <w:contextualSpacing/>
              <w:mirrorIndents/>
              <w:rPr>
                <w:lang w:val="tr-TR"/>
              </w:rPr>
            </w:pPr>
            <w:r w:rsidRPr="00717282">
              <w:rPr>
                <w:lang w:val="tr-TR"/>
              </w:rPr>
              <w:t>نقاط القوة</w:t>
            </w:r>
          </w:p>
        </w:tc>
        <w:tc>
          <w:tcPr>
            <w:tcW w:w="0" w:type="auto"/>
            <w:hideMark/>
          </w:tcPr>
          <w:p w14:paraId="7ACCC6F0"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تطبيق الواقع الافتراضي</w:t>
            </w:r>
          </w:p>
        </w:tc>
      </w:tr>
      <w:tr w:rsidR="009F0122" w:rsidRPr="009942E7" w14:paraId="25EBA33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020E622" w14:textId="77777777" w:rsidR="009F0122" w:rsidRPr="00717282" w:rsidRDefault="009F0122" w:rsidP="0005079B">
            <w:pPr>
              <w:bidi/>
              <w:spacing w:after="120" w:line="288" w:lineRule="auto"/>
              <w:contextualSpacing/>
              <w:mirrorIndents/>
              <w:rPr>
                <w:lang w:val="tr-TR"/>
              </w:rPr>
            </w:pPr>
            <w:r w:rsidRPr="00717282">
              <w:rPr>
                <w:lang w:val="tr-TR"/>
              </w:rPr>
              <w:t>إنه يوفر الوقت</w:t>
            </w:r>
          </w:p>
        </w:tc>
        <w:tc>
          <w:tcPr>
            <w:tcW w:w="0" w:type="auto"/>
            <w:hideMark/>
          </w:tcPr>
          <w:p w14:paraId="59297147"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تم إعداد واختبار نموذج أولي سريع لوحدة الواقع الافتراضي</w:t>
            </w:r>
          </w:p>
        </w:tc>
      </w:tr>
    </w:tbl>
    <w:p w14:paraId="6433AC34" w14:textId="59FD26EA" w:rsidR="009F0122" w:rsidRPr="00717282" w:rsidRDefault="009F0122" w:rsidP="0005079B">
      <w:pPr>
        <w:bidi/>
        <w:spacing w:after="120" w:line="288" w:lineRule="auto"/>
        <w:contextualSpacing/>
        <w:mirrorIndents/>
        <w:rPr>
          <w:lang w:val="tr-TR"/>
        </w:rPr>
      </w:pPr>
      <w:r w:rsidRPr="00717282">
        <w:rPr>
          <w:rFonts w:ascii="Segoe UI Emoji" w:hAnsi="Segoe UI Emoji" w:cs="Segoe UI Emoji"/>
          <w:lang w:val="tr-TR"/>
        </w:rPr>
        <w:t>⚙️</w:t>
      </w:r>
      <w:r w:rsidRPr="00717282">
        <w:rPr>
          <w:lang w:val="tr-TR"/>
        </w:rPr>
        <w:t xml:space="preserve"> </w:t>
      </w:r>
      <w:r w:rsidRPr="00717282">
        <w:rPr>
          <w:b/>
          <w:bCs/>
          <w:lang w:val="tr-TR"/>
        </w:rPr>
        <w:t xml:space="preserve">حالة الاستخدام: </w:t>
      </w:r>
      <w:r w:rsidRPr="00717282">
        <w:rPr>
          <w:lang w:val="tr-TR"/>
        </w:rPr>
        <w:br/>
        <w:t>مثالية للمشاريع قصيرة المدى أو اختبار محتوى الواقع الافتراضي الجديد.</w:t>
      </w:r>
    </w:p>
    <w:p w14:paraId="5C54336C" w14:textId="77777777" w:rsidR="0005079B" w:rsidRPr="00717282" w:rsidRDefault="0005079B" w:rsidP="0005079B">
      <w:pPr>
        <w:spacing w:after="120" w:line="288" w:lineRule="auto"/>
        <w:contextualSpacing/>
        <w:mirrorIndents/>
        <w:rPr>
          <w:b/>
          <w:bCs/>
          <w:lang w:val="tr-TR"/>
        </w:rPr>
      </w:pPr>
    </w:p>
    <w:p w14:paraId="2D624346" w14:textId="312E67E3" w:rsidR="009F0122" w:rsidRPr="00717282" w:rsidRDefault="009F0122" w:rsidP="0005079B">
      <w:pPr>
        <w:bidi/>
        <w:spacing w:after="120" w:line="288" w:lineRule="auto"/>
        <w:contextualSpacing/>
        <w:mirrorIndents/>
        <w:rPr>
          <w:b/>
          <w:bCs/>
          <w:lang w:val="tr-TR"/>
        </w:rPr>
      </w:pPr>
      <w:r w:rsidRPr="00717282">
        <w:rPr>
          <w:b/>
          <w:bCs/>
          <w:lang w:val="tr-TR"/>
        </w:rPr>
        <w:t>8.7 نموذج 4C/ID (تصميم تعليمي مكون من أربعة مكونات)</w:t>
      </w:r>
    </w:p>
    <w:p w14:paraId="2DBB9BFD"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الهدف: </w:t>
      </w:r>
      <w:r w:rsidRPr="00717282">
        <w:rPr>
          <w:lang w:val="tr-TR"/>
        </w:rPr>
        <w:t xml:space="preserve">فعّال في تعليم المهارات المعقدة. </w:t>
      </w:r>
      <w:r w:rsidRPr="00717282">
        <w:rPr>
          <w:lang w:val="tr-TR"/>
        </w:rPr>
        <w:br/>
      </w:r>
      <w:r w:rsidRPr="00717282">
        <w:rPr>
          <w:b/>
          <w:bCs/>
          <w:lang w:val="tr-TR"/>
        </w:rPr>
        <w:t>المكونات:</w:t>
      </w:r>
    </w:p>
    <w:p w14:paraId="115BFE4C" w14:textId="77777777" w:rsidR="009F0122" w:rsidRPr="00717282" w:rsidRDefault="009F0122" w:rsidP="0005079B">
      <w:pPr>
        <w:numPr>
          <w:ilvl w:val="0"/>
          <w:numId w:val="30"/>
        </w:numPr>
        <w:bidi/>
        <w:spacing w:after="120" w:line="288" w:lineRule="auto"/>
        <w:contextualSpacing/>
        <w:mirrorIndents/>
        <w:rPr>
          <w:lang w:val="tr-TR"/>
        </w:rPr>
      </w:pPr>
      <w:r w:rsidRPr="00717282">
        <w:rPr>
          <w:lang w:val="tr-TR"/>
        </w:rPr>
        <w:t>مهام التعلم</w:t>
      </w:r>
    </w:p>
    <w:p w14:paraId="113764BB" w14:textId="77777777" w:rsidR="009F0122" w:rsidRPr="00717282" w:rsidRDefault="009F0122" w:rsidP="0005079B">
      <w:pPr>
        <w:numPr>
          <w:ilvl w:val="0"/>
          <w:numId w:val="30"/>
        </w:numPr>
        <w:bidi/>
        <w:spacing w:after="120" w:line="288" w:lineRule="auto"/>
        <w:contextualSpacing/>
        <w:mirrorIndents/>
        <w:rPr>
          <w:lang w:val="tr-TR"/>
        </w:rPr>
      </w:pPr>
      <w:r w:rsidRPr="00717282">
        <w:rPr>
          <w:lang w:val="tr-TR"/>
        </w:rPr>
        <w:t>معلومات داعمة</w:t>
      </w:r>
    </w:p>
    <w:p w14:paraId="1520197A" w14:textId="77777777" w:rsidR="009F0122" w:rsidRPr="00717282" w:rsidRDefault="009F0122" w:rsidP="0005079B">
      <w:pPr>
        <w:numPr>
          <w:ilvl w:val="0"/>
          <w:numId w:val="30"/>
        </w:numPr>
        <w:bidi/>
        <w:spacing w:after="120" w:line="288" w:lineRule="auto"/>
        <w:contextualSpacing/>
        <w:mirrorIndents/>
        <w:rPr>
          <w:lang w:val="tr-TR"/>
        </w:rPr>
      </w:pPr>
      <w:r w:rsidRPr="00717282">
        <w:rPr>
          <w:lang w:val="tr-TR"/>
        </w:rPr>
        <w:t>معلومات العملية</w:t>
      </w:r>
    </w:p>
    <w:p w14:paraId="0B7E1200" w14:textId="77777777" w:rsidR="009F0122" w:rsidRPr="00717282" w:rsidRDefault="009F0122" w:rsidP="0005079B">
      <w:pPr>
        <w:numPr>
          <w:ilvl w:val="0"/>
          <w:numId w:val="30"/>
        </w:numPr>
        <w:bidi/>
        <w:spacing w:after="120" w:line="288" w:lineRule="auto"/>
        <w:contextualSpacing/>
        <w:mirrorIndents/>
        <w:rPr>
          <w:lang w:val="tr-TR"/>
        </w:rPr>
      </w:pPr>
      <w:r w:rsidRPr="00717282">
        <w:rPr>
          <w:lang w:val="tr-TR"/>
        </w:rPr>
        <w:t>تطبيق المهمة الجزئية</w:t>
      </w:r>
    </w:p>
    <w:tbl>
      <w:tblPr>
        <w:tblStyle w:val="KlavuzTablo6-Renkli-Vurgu5"/>
        <w:tblW w:w="0" w:type="auto"/>
        <w:tblLook w:val="04A0" w:firstRow="1" w:lastRow="0" w:firstColumn="1" w:lastColumn="0" w:noHBand="0" w:noVBand="1"/>
      </w:tblPr>
      <w:tblGrid>
        <w:gridCol w:w="1707"/>
        <w:gridCol w:w="5973"/>
      </w:tblGrid>
      <w:tr w:rsidR="009F0122" w:rsidRPr="00717282" w14:paraId="29ABF2E8"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E8531B5" w14:textId="77777777" w:rsidR="009F0122" w:rsidRPr="00717282" w:rsidRDefault="009F0122" w:rsidP="0005079B">
            <w:pPr>
              <w:bidi/>
              <w:spacing w:after="120" w:line="288" w:lineRule="auto"/>
              <w:contextualSpacing/>
              <w:mirrorIndents/>
              <w:rPr>
                <w:lang w:val="tr-TR"/>
              </w:rPr>
            </w:pPr>
            <w:r w:rsidRPr="00717282">
              <w:rPr>
                <w:lang w:val="tr-TR"/>
              </w:rPr>
              <w:t>نقاط القوة</w:t>
            </w:r>
          </w:p>
        </w:tc>
        <w:tc>
          <w:tcPr>
            <w:tcW w:w="0" w:type="auto"/>
            <w:hideMark/>
          </w:tcPr>
          <w:p w14:paraId="56D0F74C"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تطبيق الواقع الافتراضي</w:t>
            </w:r>
          </w:p>
        </w:tc>
      </w:tr>
      <w:tr w:rsidR="009F0122" w:rsidRPr="009942E7" w14:paraId="375CBED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4926F05" w14:textId="77777777" w:rsidR="009F0122" w:rsidRPr="00717282" w:rsidRDefault="009F0122" w:rsidP="0005079B">
            <w:pPr>
              <w:bidi/>
              <w:spacing w:after="120" w:line="288" w:lineRule="auto"/>
              <w:contextualSpacing/>
              <w:mirrorIndents/>
              <w:rPr>
                <w:lang w:val="tr-TR"/>
              </w:rPr>
            </w:pPr>
            <w:r w:rsidRPr="00717282">
              <w:rPr>
                <w:lang w:val="tr-TR"/>
              </w:rPr>
              <w:t>بناء المهارات المعقدة</w:t>
            </w:r>
          </w:p>
        </w:tc>
        <w:tc>
          <w:tcPr>
            <w:tcW w:w="0" w:type="auto"/>
            <w:hideMark/>
          </w:tcPr>
          <w:p w14:paraId="40B9EA42"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محاكاة الواقع الافتراضي "تجميع المحرك": تتضمن معلومات + تدريب + خطوة دعم</w:t>
            </w:r>
          </w:p>
        </w:tc>
      </w:tr>
    </w:tbl>
    <w:p w14:paraId="7C122847" w14:textId="6B4AB23B" w:rsidR="009F0122" w:rsidRPr="00717282" w:rsidRDefault="009F0122" w:rsidP="0005079B">
      <w:pPr>
        <w:spacing w:after="120" w:line="288" w:lineRule="auto"/>
        <w:contextualSpacing/>
        <w:mirrorIndents/>
        <w:rPr>
          <w:lang w:val="tr-TR"/>
        </w:rPr>
      </w:pPr>
    </w:p>
    <w:p w14:paraId="5FA01464" w14:textId="698F4557" w:rsidR="009F0122" w:rsidRPr="00717282" w:rsidRDefault="009F0122" w:rsidP="0005079B">
      <w:pPr>
        <w:bidi/>
        <w:spacing w:after="120" w:line="288" w:lineRule="auto"/>
        <w:contextualSpacing/>
        <w:mirrorIndents/>
        <w:rPr>
          <w:b/>
          <w:bCs/>
          <w:lang w:val="tr-TR"/>
        </w:rPr>
      </w:pPr>
      <w:r w:rsidRPr="00717282">
        <w:rPr>
          <w:b/>
          <w:bCs/>
          <w:lang w:val="tr-TR"/>
        </w:rPr>
        <w:t>8.8 نموذج ASSURE</w:t>
      </w:r>
    </w:p>
    <w:p w14:paraId="1B3B300C"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التركيز: </w:t>
      </w:r>
      <w:r w:rsidRPr="00717282">
        <w:rPr>
          <w:lang w:val="tr-TR"/>
        </w:rPr>
        <w:t xml:space="preserve">يُشدد على الاستخدام الأمثل للوسائط والتكنولوجيا في التخطيط التعليمي. </w:t>
      </w:r>
      <w:r w:rsidRPr="00717282">
        <w:rPr>
          <w:lang w:val="tr-TR"/>
        </w:rPr>
        <w:br/>
      </w:r>
      <w:r w:rsidRPr="00717282">
        <w:rPr>
          <w:b/>
          <w:bCs/>
          <w:lang w:val="tr-TR"/>
        </w:rPr>
        <w:t>المراحل:</w:t>
      </w:r>
    </w:p>
    <w:p w14:paraId="48AF0F88" w14:textId="77777777" w:rsidR="009F0122" w:rsidRPr="00717282" w:rsidRDefault="009F0122" w:rsidP="0005079B">
      <w:pPr>
        <w:numPr>
          <w:ilvl w:val="0"/>
          <w:numId w:val="31"/>
        </w:numPr>
        <w:bidi/>
        <w:spacing w:after="120" w:line="288" w:lineRule="auto"/>
        <w:contextualSpacing/>
        <w:mirrorIndents/>
        <w:rPr>
          <w:lang w:val="tr-TR"/>
        </w:rPr>
      </w:pPr>
      <w:r w:rsidRPr="00717282">
        <w:rPr>
          <w:b/>
          <w:bCs/>
          <w:lang w:val="tr-TR"/>
        </w:rPr>
        <w:t xml:space="preserve">أ- </w:t>
      </w:r>
      <w:r w:rsidRPr="00717282">
        <w:rPr>
          <w:lang w:val="tr-TR"/>
        </w:rPr>
        <w:t>تحليل المتعلمين</w:t>
      </w:r>
    </w:p>
    <w:p w14:paraId="7EF39FB5" w14:textId="77777777" w:rsidR="009F0122" w:rsidRPr="00717282" w:rsidRDefault="009F0122" w:rsidP="0005079B">
      <w:pPr>
        <w:numPr>
          <w:ilvl w:val="0"/>
          <w:numId w:val="31"/>
        </w:numPr>
        <w:bidi/>
        <w:spacing w:after="120" w:line="288" w:lineRule="auto"/>
        <w:contextualSpacing/>
        <w:mirrorIndents/>
        <w:rPr>
          <w:lang w:val="tr-TR"/>
        </w:rPr>
      </w:pPr>
      <w:r w:rsidRPr="00717282">
        <w:rPr>
          <w:b/>
          <w:bCs/>
          <w:lang w:val="tr-TR"/>
        </w:rPr>
        <w:t xml:space="preserve">س </w:t>
      </w:r>
      <w:r w:rsidRPr="00717282">
        <w:rPr>
          <w:lang w:val="tr-TR"/>
        </w:rPr>
        <w:t>– أهداف الدولة</w:t>
      </w:r>
    </w:p>
    <w:p w14:paraId="6342D1A5" w14:textId="77777777" w:rsidR="009F0122" w:rsidRPr="00717282" w:rsidRDefault="009F0122" w:rsidP="0005079B">
      <w:pPr>
        <w:numPr>
          <w:ilvl w:val="0"/>
          <w:numId w:val="31"/>
        </w:numPr>
        <w:bidi/>
        <w:spacing w:after="120" w:line="288" w:lineRule="auto"/>
        <w:contextualSpacing/>
        <w:mirrorIndents/>
        <w:rPr>
          <w:lang w:val="tr-TR"/>
        </w:rPr>
      </w:pPr>
      <w:r w:rsidRPr="00717282">
        <w:rPr>
          <w:b/>
          <w:bCs/>
          <w:lang w:val="tr-TR"/>
        </w:rPr>
        <w:t xml:space="preserve">س </w:t>
      </w:r>
      <w:r w:rsidRPr="00717282">
        <w:rPr>
          <w:lang w:val="tr-TR"/>
        </w:rPr>
        <w:t>– اختر الوسائط والمواد</w:t>
      </w:r>
    </w:p>
    <w:p w14:paraId="1571A08E" w14:textId="77777777" w:rsidR="009F0122" w:rsidRPr="00717282" w:rsidRDefault="009F0122" w:rsidP="0005079B">
      <w:pPr>
        <w:numPr>
          <w:ilvl w:val="0"/>
          <w:numId w:val="31"/>
        </w:numPr>
        <w:bidi/>
        <w:spacing w:after="120" w:line="288" w:lineRule="auto"/>
        <w:contextualSpacing/>
        <w:mirrorIndents/>
        <w:rPr>
          <w:lang w:val="tr-TR"/>
        </w:rPr>
      </w:pPr>
      <w:r w:rsidRPr="00717282">
        <w:rPr>
          <w:b/>
          <w:bCs/>
          <w:lang w:val="tr-TR"/>
        </w:rPr>
        <w:t xml:space="preserve">U </w:t>
      </w:r>
      <w:r w:rsidRPr="00717282">
        <w:rPr>
          <w:lang w:val="tr-TR"/>
        </w:rPr>
        <w:t>– استخدام وسائل الإعلام</w:t>
      </w:r>
    </w:p>
    <w:p w14:paraId="4329137E" w14:textId="77777777" w:rsidR="009F0122" w:rsidRPr="00717282" w:rsidRDefault="009F0122" w:rsidP="0005079B">
      <w:pPr>
        <w:numPr>
          <w:ilvl w:val="0"/>
          <w:numId w:val="31"/>
        </w:numPr>
        <w:bidi/>
        <w:spacing w:after="120" w:line="288" w:lineRule="auto"/>
        <w:contextualSpacing/>
        <w:mirrorIndents/>
        <w:rPr>
          <w:lang w:val="tr-TR"/>
        </w:rPr>
      </w:pPr>
      <w:r w:rsidRPr="00717282">
        <w:rPr>
          <w:b/>
          <w:bCs/>
          <w:lang w:val="tr-TR"/>
        </w:rPr>
        <w:t xml:space="preserve">ر </w:t>
      </w:r>
      <w:r w:rsidRPr="00717282">
        <w:rPr>
          <w:lang w:val="tr-TR"/>
        </w:rPr>
        <w:t>– يتطلب مشاركة المتعلم</w:t>
      </w:r>
    </w:p>
    <w:p w14:paraId="19DDB38D" w14:textId="77777777" w:rsidR="009F0122" w:rsidRDefault="009F0122" w:rsidP="0005079B">
      <w:pPr>
        <w:numPr>
          <w:ilvl w:val="0"/>
          <w:numId w:val="31"/>
        </w:numPr>
        <w:bidi/>
        <w:spacing w:after="120" w:line="288" w:lineRule="auto"/>
        <w:contextualSpacing/>
        <w:mirrorIndents/>
        <w:rPr>
          <w:lang w:val="tr-TR"/>
        </w:rPr>
      </w:pPr>
      <w:r w:rsidRPr="00717282">
        <w:rPr>
          <w:b/>
          <w:bCs/>
          <w:lang w:val="tr-TR"/>
        </w:rPr>
        <w:t xml:space="preserve">هـ </w:t>
      </w:r>
      <w:r w:rsidRPr="00717282">
        <w:rPr>
          <w:lang w:val="tr-TR"/>
        </w:rPr>
        <w:t>- التقييم والمراجعة</w:t>
      </w:r>
    </w:p>
    <w:p w14:paraId="6C78F34A" w14:textId="77777777" w:rsidR="00271A98" w:rsidRPr="00717282" w:rsidRDefault="00271A98" w:rsidP="00271A98">
      <w:pPr>
        <w:spacing w:after="120" w:line="288" w:lineRule="auto"/>
        <w:ind w:left="720"/>
        <w:contextualSpacing/>
        <w:mirrorIndents/>
        <w:rPr>
          <w:lang w:val="tr-TR"/>
        </w:rPr>
      </w:pPr>
    </w:p>
    <w:tbl>
      <w:tblPr>
        <w:tblStyle w:val="KlavuzTablo6-Renkli-Vurgu5"/>
        <w:tblW w:w="0" w:type="auto"/>
        <w:tblLook w:val="04A0" w:firstRow="1" w:lastRow="0" w:firstColumn="1" w:lastColumn="0" w:noHBand="0" w:noVBand="1"/>
      </w:tblPr>
      <w:tblGrid>
        <w:gridCol w:w="2298"/>
        <w:gridCol w:w="3806"/>
      </w:tblGrid>
      <w:tr w:rsidR="009F0122" w:rsidRPr="00717282" w14:paraId="4B51DE7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93DD57A" w14:textId="77777777" w:rsidR="009F0122" w:rsidRPr="00717282" w:rsidRDefault="009F0122" w:rsidP="0005079B">
            <w:pPr>
              <w:bidi/>
              <w:spacing w:after="120" w:line="288" w:lineRule="auto"/>
              <w:contextualSpacing/>
              <w:mirrorIndents/>
              <w:rPr>
                <w:lang w:val="tr-TR"/>
              </w:rPr>
            </w:pPr>
            <w:r w:rsidRPr="00717282">
              <w:rPr>
                <w:lang w:val="tr-TR"/>
              </w:rPr>
              <w:t>نقاط القوة</w:t>
            </w:r>
          </w:p>
        </w:tc>
        <w:tc>
          <w:tcPr>
            <w:tcW w:w="0" w:type="auto"/>
            <w:hideMark/>
          </w:tcPr>
          <w:p w14:paraId="04339E70"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تطبيق الواقع الافتراضي</w:t>
            </w:r>
          </w:p>
        </w:tc>
      </w:tr>
      <w:tr w:rsidR="009F0122" w:rsidRPr="009942E7" w14:paraId="067A1C7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D15D45" w14:textId="77777777" w:rsidR="009F0122" w:rsidRPr="00717282" w:rsidRDefault="009F0122" w:rsidP="0005079B">
            <w:pPr>
              <w:bidi/>
              <w:spacing w:after="120" w:line="288" w:lineRule="auto"/>
              <w:contextualSpacing/>
              <w:mirrorIndents/>
              <w:rPr>
                <w:lang w:val="tr-TR"/>
              </w:rPr>
            </w:pPr>
            <w:r w:rsidRPr="00717282">
              <w:rPr>
                <w:lang w:val="tr-TR"/>
              </w:rPr>
              <w:t>التركيز على تكامل التكنولوجيا</w:t>
            </w:r>
          </w:p>
        </w:tc>
        <w:tc>
          <w:tcPr>
            <w:tcW w:w="0" w:type="auto"/>
            <w:hideMark/>
          </w:tcPr>
          <w:p w14:paraId="60F3DD35"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الاختيار المخطط واستخدام محتوى الواقع الافتراضي</w:t>
            </w:r>
          </w:p>
        </w:tc>
      </w:tr>
    </w:tbl>
    <w:p w14:paraId="73B8688D" w14:textId="77777777" w:rsidR="0005079B" w:rsidRPr="00717282" w:rsidRDefault="009F0122" w:rsidP="0005079B">
      <w:pPr>
        <w:bidi/>
        <w:spacing w:after="120" w:line="288" w:lineRule="auto"/>
        <w:contextualSpacing/>
        <w:mirrorIndents/>
        <w:rPr>
          <w:lang w:val="tr-TR"/>
        </w:rPr>
      </w:pPr>
      <w:r w:rsidRPr="00717282">
        <w:rPr>
          <w:lang w:val="tr-TR"/>
        </w:rPr>
        <w:br/>
        <w:t>يمكن استخدام نموذج ASSURE كإطار أساسي لخطط دروس الواقع الافتراضي.</w:t>
      </w:r>
    </w:p>
    <w:p w14:paraId="78FA30C8" w14:textId="77777777" w:rsidR="0005079B" w:rsidRPr="00717282" w:rsidRDefault="0005079B" w:rsidP="0005079B">
      <w:pPr>
        <w:spacing w:after="120" w:line="288" w:lineRule="auto"/>
        <w:contextualSpacing/>
        <w:mirrorIndents/>
        <w:rPr>
          <w:lang w:val="tr-TR"/>
        </w:rPr>
      </w:pPr>
    </w:p>
    <w:p w14:paraId="776D76C7" w14:textId="589F7938" w:rsidR="009F0122" w:rsidRPr="00717282" w:rsidRDefault="009F0122" w:rsidP="0005079B">
      <w:pPr>
        <w:bidi/>
        <w:spacing w:after="120" w:line="288" w:lineRule="auto"/>
        <w:contextualSpacing/>
        <w:mirrorIndents/>
        <w:rPr>
          <w:lang w:val="tr-TR"/>
        </w:rPr>
      </w:pPr>
      <w:r w:rsidRPr="00717282">
        <w:rPr>
          <w:b/>
          <w:bCs/>
          <w:lang w:val="tr-TR"/>
        </w:rPr>
        <w:t>8.9 نموذج WISCOM (الحكمة - المهارات - الكفاءة - الدافع)</w:t>
      </w:r>
    </w:p>
    <w:p w14:paraId="3D72979F"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الفلسفة: تؤكد على تأثير الحكمة والدافعية على التعلم </w:t>
      </w:r>
      <w:r w:rsidRPr="00717282">
        <w:rPr>
          <w:lang w:val="tr-TR"/>
        </w:rPr>
        <w:t>بما يتجاوز المعرفة والمهارة .</w:t>
      </w:r>
    </w:p>
    <w:tbl>
      <w:tblPr>
        <w:tblStyle w:val="KlavuzTablo6-Renkli-Vurgu5"/>
        <w:tblW w:w="0" w:type="auto"/>
        <w:tblLook w:val="04A0" w:firstRow="1" w:lastRow="0" w:firstColumn="1" w:lastColumn="0" w:noHBand="0" w:noVBand="1"/>
      </w:tblPr>
      <w:tblGrid>
        <w:gridCol w:w="744"/>
        <w:gridCol w:w="1998"/>
      </w:tblGrid>
      <w:tr w:rsidR="009F0122" w:rsidRPr="00717282" w14:paraId="37494CC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02F74D1" w14:textId="77777777" w:rsidR="009F0122" w:rsidRPr="00717282" w:rsidRDefault="009F0122" w:rsidP="0005079B">
            <w:pPr>
              <w:bidi/>
              <w:spacing w:after="120" w:line="288" w:lineRule="auto"/>
              <w:contextualSpacing/>
              <w:mirrorIndents/>
              <w:rPr>
                <w:lang w:val="tr-TR"/>
              </w:rPr>
            </w:pPr>
            <w:r w:rsidRPr="00717282">
              <w:rPr>
                <w:lang w:val="tr-TR"/>
              </w:rPr>
              <w:t>عنصر</w:t>
            </w:r>
          </w:p>
        </w:tc>
        <w:tc>
          <w:tcPr>
            <w:tcW w:w="0" w:type="auto"/>
            <w:hideMark/>
          </w:tcPr>
          <w:p w14:paraId="67A16FC2"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توضيح</w:t>
            </w:r>
          </w:p>
        </w:tc>
      </w:tr>
      <w:tr w:rsidR="009F0122" w:rsidRPr="00717282" w14:paraId="717E24A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21440D2" w14:textId="77777777" w:rsidR="009F0122" w:rsidRPr="00717282" w:rsidRDefault="009F0122" w:rsidP="0005079B">
            <w:pPr>
              <w:bidi/>
              <w:spacing w:after="120" w:line="288" w:lineRule="auto"/>
              <w:contextualSpacing/>
              <w:mirrorIndents/>
              <w:rPr>
                <w:lang w:val="tr-TR"/>
              </w:rPr>
            </w:pPr>
            <w:r w:rsidRPr="00717282">
              <w:rPr>
                <w:lang w:val="tr-TR"/>
              </w:rPr>
              <w:t>حكمة</w:t>
            </w:r>
          </w:p>
        </w:tc>
        <w:tc>
          <w:tcPr>
            <w:tcW w:w="0" w:type="auto"/>
            <w:hideMark/>
          </w:tcPr>
          <w:p w14:paraId="2E0784CB"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التعلم من الخبرة</w:t>
            </w:r>
          </w:p>
        </w:tc>
      </w:tr>
      <w:tr w:rsidR="009F0122" w:rsidRPr="00717282" w14:paraId="111B02D5"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F520540" w14:textId="77777777" w:rsidR="009F0122" w:rsidRPr="00717282" w:rsidRDefault="009F0122" w:rsidP="0005079B">
            <w:pPr>
              <w:bidi/>
              <w:spacing w:after="120" w:line="288" w:lineRule="auto"/>
              <w:contextualSpacing/>
              <w:mirrorIndents/>
              <w:rPr>
                <w:lang w:val="tr-TR"/>
              </w:rPr>
            </w:pPr>
            <w:r w:rsidRPr="00717282">
              <w:rPr>
                <w:lang w:val="tr-TR"/>
              </w:rPr>
              <w:t>مهارات</w:t>
            </w:r>
          </w:p>
        </w:tc>
        <w:tc>
          <w:tcPr>
            <w:tcW w:w="0" w:type="auto"/>
            <w:hideMark/>
          </w:tcPr>
          <w:p w14:paraId="58A01A3A"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مهارات التطبيق</w:t>
            </w:r>
          </w:p>
        </w:tc>
      </w:tr>
      <w:tr w:rsidR="009F0122" w:rsidRPr="00717282" w14:paraId="25E1F42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485E19" w14:textId="77777777" w:rsidR="009F0122" w:rsidRPr="00717282" w:rsidRDefault="009F0122" w:rsidP="0005079B">
            <w:pPr>
              <w:bidi/>
              <w:spacing w:after="120" w:line="288" w:lineRule="auto"/>
              <w:contextualSpacing/>
              <w:mirrorIndents/>
              <w:rPr>
                <w:lang w:val="tr-TR"/>
              </w:rPr>
            </w:pPr>
            <w:r w:rsidRPr="00717282">
              <w:rPr>
                <w:lang w:val="tr-TR"/>
              </w:rPr>
              <w:t>كفاءة</w:t>
            </w:r>
          </w:p>
        </w:tc>
        <w:tc>
          <w:tcPr>
            <w:tcW w:w="0" w:type="auto"/>
            <w:hideMark/>
          </w:tcPr>
          <w:p w14:paraId="774ED22D"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المؤهلات المهنية</w:t>
            </w:r>
          </w:p>
        </w:tc>
      </w:tr>
      <w:tr w:rsidR="009F0122" w:rsidRPr="00717282" w14:paraId="3FADC11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860FE25" w14:textId="77777777" w:rsidR="009F0122" w:rsidRPr="00717282" w:rsidRDefault="009F0122" w:rsidP="0005079B">
            <w:pPr>
              <w:bidi/>
              <w:spacing w:after="120" w:line="288" w:lineRule="auto"/>
              <w:contextualSpacing/>
              <w:mirrorIndents/>
              <w:rPr>
                <w:lang w:val="tr-TR"/>
              </w:rPr>
            </w:pPr>
            <w:r w:rsidRPr="00717282">
              <w:rPr>
                <w:lang w:val="tr-TR"/>
              </w:rPr>
              <w:t>تحفيز</w:t>
            </w:r>
          </w:p>
        </w:tc>
        <w:tc>
          <w:tcPr>
            <w:tcW w:w="0" w:type="auto"/>
            <w:hideMark/>
          </w:tcPr>
          <w:p w14:paraId="6C02BA30"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الرغبة الجوهرية في التعلم</w:t>
            </w:r>
          </w:p>
        </w:tc>
      </w:tr>
    </w:tbl>
    <w:p w14:paraId="2238F7CD" w14:textId="77777777" w:rsidR="00B936AA" w:rsidRPr="00717282" w:rsidRDefault="00B936AA" w:rsidP="0005079B">
      <w:pPr>
        <w:spacing w:after="120" w:line="288" w:lineRule="auto"/>
        <w:contextualSpacing/>
        <w:mirrorIndents/>
        <w:rPr>
          <w:rFonts w:cs="Segoe UI Emoji"/>
          <w:lang w:val="tr-TR"/>
        </w:rPr>
      </w:pPr>
    </w:p>
    <w:p w14:paraId="07D580BA" w14:textId="4113733E" w:rsidR="009F0122" w:rsidRDefault="009F0122" w:rsidP="0005079B">
      <w:pPr>
        <w:bidi/>
        <w:spacing w:after="120" w:line="288" w:lineRule="auto"/>
        <w:contextualSpacing/>
        <w:mirrorIndents/>
        <w:rPr>
          <w:lang w:val="tr-TR"/>
        </w:rPr>
      </w:pPr>
      <w:r w:rsidRPr="00717282">
        <w:rPr>
          <w:b/>
          <w:bCs/>
          <w:lang w:val="tr-TR"/>
        </w:rPr>
        <w:t xml:space="preserve">مثال الواقع الافتراضي: </w:t>
      </w:r>
      <w:r w:rsidRPr="00717282">
        <w:rPr>
          <w:lang w:val="tr-TR"/>
        </w:rPr>
        <w:br/>
        <w:t>وحدات "اتخاذ القرار باستخدام السيناريوهات الحقيقية" تعمل على بناء الحكمة المهنية والدافع الداخلي لدى الطالب.</w:t>
      </w:r>
    </w:p>
    <w:p w14:paraId="4A16BE0C" w14:textId="77777777" w:rsidR="00271A98" w:rsidRPr="00717282" w:rsidRDefault="00271A98" w:rsidP="0005079B">
      <w:pPr>
        <w:spacing w:after="120" w:line="288" w:lineRule="auto"/>
        <w:contextualSpacing/>
        <w:mirrorIndents/>
        <w:rPr>
          <w:lang w:val="tr-TR"/>
        </w:rPr>
      </w:pPr>
    </w:p>
    <w:p w14:paraId="43B9F0CD" w14:textId="2754ABBF" w:rsidR="009F0122" w:rsidRPr="00717282" w:rsidRDefault="009F0122" w:rsidP="0005079B">
      <w:pPr>
        <w:bidi/>
        <w:spacing w:after="120" w:line="288" w:lineRule="auto"/>
        <w:contextualSpacing/>
        <w:mirrorIndents/>
        <w:rPr>
          <w:b/>
          <w:bCs/>
          <w:lang w:val="tr-TR"/>
        </w:rPr>
      </w:pPr>
      <w:r w:rsidRPr="00717282">
        <w:rPr>
          <w:b/>
          <w:bCs/>
          <w:lang w:val="tr-TR"/>
        </w:rPr>
        <w:lastRenderedPageBreak/>
        <w:t>8.10 نموذج TPACK–IDDR</w:t>
      </w:r>
    </w:p>
    <w:p w14:paraId="4F57B93F" w14:textId="77777777" w:rsidR="009F0122" w:rsidRPr="00717282" w:rsidRDefault="009F0122" w:rsidP="0005079B">
      <w:pPr>
        <w:bidi/>
        <w:spacing w:after="120" w:line="288" w:lineRule="auto"/>
        <w:contextualSpacing/>
        <w:mirrorIndents/>
        <w:rPr>
          <w:lang w:val="tr-TR"/>
        </w:rPr>
      </w:pPr>
      <w:r w:rsidRPr="00717282">
        <w:rPr>
          <w:lang w:val="tr-TR"/>
        </w:rPr>
        <w:t xml:space="preserve">هذا النموذج بين إطار </w:t>
      </w:r>
      <w:r w:rsidRPr="00717282">
        <w:rPr>
          <w:b/>
          <w:bCs/>
          <w:lang w:val="tr-TR"/>
        </w:rPr>
        <w:t xml:space="preserve">المعرفة التربوية التكنولوجية للمحتوى (TPACK) وعملية التفكير في قرار التصميم التعليمي (IDDR) </w:t>
      </w:r>
      <w:r w:rsidRPr="00717282">
        <w:rPr>
          <w:lang w:val="tr-TR"/>
        </w:rPr>
        <w:t>.</w:t>
      </w:r>
    </w:p>
    <w:tbl>
      <w:tblPr>
        <w:tblStyle w:val="KlavuzTablo6-Renkli-Vurgu5"/>
        <w:tblW w:w="0" w:type="auto"/>
        <w:tblLook w:val="04A0" w:firstRow="1" w:lastRow="0" w:firstColumn="1" w:lastColumn="0" w:noHBand="0" w:noVBand="1"/>
      </w:tblPr>
      <w:tblGrid>
        <w:gridCol w:w="1753"/>
        <w:gridCol w:w="2805"/>
        <w:gridCol w:w="2620"/>
      </w:tblGrid>
      <w:tr w:rsidR="009F0122" w:rsidRPr="00717282" w14:paraId="0622565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36A7861" w14:textId="77777777" w:rsidR="009F0122" w:rsidRPr="00717282" w:rsidRDefault="009F0122" w:rsidP="0005079B">
            <w:pPr>
              <w:bidi/>
              <w:spacing w:after="120" w:line="288" w:lineRule="auto"/>
              <w:contextualSpacing/>
              <w:mirrorIndents/>
              <w:rPr>
                <w:lang w:val="tr-TR"/>
              </w:rPr>
            </w:pPr>
            <w:r w:rsidRPr="00717282">
              <w:rPr>
                <w:lang w:val="tr-TR"/>
              </w:rPr>
              <w:t>منصة</w:t>
            </w:r>
          </w:p>
        </w:tc>
        <w:tc>
          <w:tcPr>
            <w:tcW w:w="0" w:type="auto"/>
            <w:hideMark/>
          </w:tcPr>
          <w:p w14:paraId="569920EA"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توضيح</w:t>
            </w:r>
          </w:p>
        </w:tc>
        <w:tc>
          <w:tcPr>
            <w:tcW w:w="0" w:type="auto"/>
            <w:hideMark/>
          </w:tcPr>
          <w:p w14:paraId="4B909EA1"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تطبيق الواقع الافتراضي</w:t>
            </w:r>
          </w:p>
        </w:tc>
      </w:tr>
      <w:tr w:rsidR="009F0122" w:rsidRPr="00717282" w14:paraId="1A16DB34"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E57F963" w14:textId="77777777" w:rsidR="009F0122" w:rsidRPr="00717282" w:rsidRDefault="009F0122" w:rsidP="0005079B">
            <w:pPr>
              <w:bidi/>
              <w:spacing w:after="120" w:line="288" w:lineRule="auto"/>
              <w:contextualSpacing/>
              <w:mirrorIndents/>
              <w:rPr>
                <w:lang w:val="tr-TR"/>
              </w:rPr>
            </w:pPr>
            <w:r w:rsidRPr="00717282">
              <w:rPr>
                <w:lang w:val="tr-TR"/>
              </w:rPr>
              <w:t>تحديد قرارات التصميم</w:t>
            </w:r>
          </w:p>
        </w:tc>
        <w:tc>
          <w:tcPr>
            <w:tcW w:w="0" w:type="auto"/>
            <w:hideMark/>
          </w:tcPr>
          <w:p w14:paraId="40072F5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ما هي التقنيات التي تخدم أي الأهداف؟</w:t>
            </w:r>
          </w:p>
        </w:tc>
        <w:tc>
          <w:tcPr>
            <w:tcW w:w="0" w:type="auto"/>
            <w:hideMark/>
          </w:tcPr>
          <w:p w14:paraId="6EB11245"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اختيار وحدة أمان الواقع الافتراضي</w:t>
            </w:r>
          </w:p>
        </w:tc>
      </w:tr>
      <w:tr w:rsidR="009F0122" w:rsidRPr="00717282" w14:paraId="527F364A"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9E4105C" w14:textId="77777777" w:rsidR="009F0122" w:rsidRPr="00717282" w:rsidRDefault="009F0122" w:rsidP="0005079B">
            <w:pPr>
              <w:bidi/>
              <w:spacing w:after="120" w:line="288" w:lineRule="auto"/>
              <w:contextualSpacing/>
              <w:mirrorIndents/>
              <w:rPr>
                <w:lang w:val="tr-TR"/>
              </w:rPr>
            </w:pPr>
            <w:r w:rsidRPr="00717282">
              <w:rPr>
                <w:lang w:val="tr-TR"/>
              </w:rPr>
              <w:t>طلب</w:t>
            </w:r>
          </w:p>
        </w:tc>
        <w:tc>
          <w:tcPr>
            <w:tcW w:w="0" w:type="auto"/>
            <w:hideMark/>
          </w:tcPr>
          <w:p w14:paraId="3D549BA6"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قرارات الاختبار أثناء التدريس</w:t>
            </w:r>
          </w:p>
        </w:tc>
        <w:tc>
          <w:tcPr>
            <w:tcW w:w="0" w:type="auto"/>
            <w:hideMark/>
          </w:tcPr>
          <w:p w14:paraId="71E3FD74"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درس تجريبي للواقع الافتراضي</w:t>
            </w:r>
          </w:p>
        </w:tc>
      </w:tr>
      <w:tr w:rsidR="009F0122" w:rsidRPr="00717282" w14:paraId="48A3331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528521" w14:textId="77777777" w:rsidR="009F0122" w:rsidRPr="00717282" w:rsidRDefault="009F0122" w:rsidP="0005079B">
            <w:pPr>
              <w:bidi/>
              <w:spacing w:after="120" w:line="288" w:lineRule="auto"/>
              <w:contextualSpacing/>
              <w:mirrorIndents/>
              <w:rPr>
                <w:lang w:val="tr-TR"/>
              </w:rPr>
            </w:pPr>
            <w:r w:rsidRPr="00717282">
              <w:rPr>
                <w:lang w:val="tr-TR"/>
              </w:rPr>
              <w:t>الإسقاط</w:t>
            </w:r>
          </w:p>
        </w:tc>
        <w:tc>
          <w:tcPr>
            <w:tcW w:w="0" w:type="auto"/>
            <w:hideMark/>
          </w:tcPr>
          <w:p w14:paraId="79CA316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جمع التعليقات بعد التنفيذ</w:t>
            </w:r>
          </w:p>
        </w:tc>
        <w:tc>
          <w:tcPr>
            <w:tcW w:w="0" w:type="auto"/>
            <w:hideMark/>
          </w:tcPr>
          <w:p w14:paraId="5CD73F45"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نماذج تأملات الطلاب</w:t>
            </w:r>
          </w:p>
        </w:tc>
      </w:tr>
    </w:tbl>
    <w:p w14:paraId="37EB4728" w14:textId="7FA9D6AC" w:rsidR="009F0122" w:rsidRPr="00717282" w:rsidRDefault="009F0122" w:rsidP="0005079B">
      <w:pPr>
        <w:spacing w:after="120" w:line="288" w:lineRule="auto"/>
        <w:contextualSpacing/>
        <w:mirrorIndents/>
        <w:rPr>
          <w:lang w:val="tr-TR"/>
        </w:rPr>
      </w:pPr>
    </w:p>
    <w:p w14:paraId="5815888B" w14:textId="7FA82BC2" w:rsidR="009F0122" w:rsidRPr="00717282" w:rsidRDefault="009F0122" w:rsidP="0005079B">
      <w:pPr>
        <w:bidi/>
        <w:spacing w:after="120" w:line="288" w:lineRule="auto"/>
        <w:contextualSpacing/>
        <w:mirrorIndents/>
        <w:rPr>
          <w:b/>
          <w:bCs/>
          <w:lang w:val="tr-TR"/>
        </w:rPr>
      </w:pPr>
      <w:r w:rsidRPr="00717282">
        <w:rPr>
          <w:b/>
          <w:bCs/>
          <w:lang w:val="tr-TR"/>
        </w:rPr>
        <w:t>8.11 نموذج 5E (التفاعل - الاستكشاف - الشرح - التوضيح - التقييم)</w:t>
      </w:r>
    </w:p>
    <w:p w14:paraId="4D24337B"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النطاق: </w:t>
      </w:r>
      <w:r w:rsidRPr="00717282">
        <w:rPr>
          <w:lang w:val="tr-TR"/>
        </w:rPr>
        <w:t xml:space="preserve">واسع الانتشار في تعليم العلوم والتكنولوجيا والهندسة. </w:t>
      </w:r>
      <w:r w:rsidRPr="00717282">
        <w:rPr>
          <w:lang w:val="tr-TR"/>
        </w:rPr>
        <w:br/>
      </w:r>
      <w:r w:rsidRPr="00717282">
        <w:rPr>
          <w:b/>
          <w:bCs/>
          <w:lang w:val="tr-TR"/>
        </w:rPr>
        <w:t>المراحل:</w:t>
      </w:r>
    </w:p>
    <w:p w14:paraId="00D7E09C" w14:textId="77777777" w:rsidR="009F0122" w:rsidRPr="00717282" w:rsidRDefault="009F0122" w:rsidP="0005079B">
      <w:pPr>
        <w:numPr>
          <w:ilvl w:val="0"/>
          <w:numId w:val="32"/>
        </w:numPr>
        <w:bidi/>
        <w:spacing w:after="120" w:line="288" w:lineRule="auto"/>
        <w:contextualSpacing/>
        <w:mirrorIndents/>
        <w:rPr>
          <w:lang w:val="tr-TR"/>
        </w:rPr>
      </w:pPr>
      <w:r w:rsidRPr="00717282">
        <w:rPr>
          <w:b/>
          <w:bCs/>
          <w:lang w:val="tr-TR"/>
        </w:rPr>
        <w:t xml:space="preserve">إشراك: </w:t>
      </w:r>
      <w:r w:rsidRPr="00717282">
        <w:rPr>
          <w:lang w:val="tr-TR"/>
        </w:rPr>
        <w:t>جذب الانتباه</w:t>
      </w:r>
    </w:p>
    <w:p w14:paraId="74D07BDD" w14:textId="77777777" w:rsidR="009F0122" w:rsidRPr="00717282" w:rsidRDefault="009F0122" w:rsidP="0005079B">
      <w:pPr>
        <w:numPr>
          <w:ilvl w:val="0"/>
          <w:numId w:val="32"/>
        </w:numPr>
        <w:bidi/>
        <w:spacing w:after="120" w:line="288" w:lineRule="auto"/>
        <w:contextualSpacing/>
        <w:mirrorIndents/>
        <w:rPr>
          <w:lang w:val="tr-TR"/>
        </w:rPr>
      </w:pPr>
      <w:r w:rsidRPr="00717282">
        <w:rPr>
          <w:b/>
          <w:bCs/>
          <w:lang w:val="tr-TR"/>
        </w:rPr>
        <w:t xml:space="preserve">استكشاف: </w:t>
      </w:r>
      <w:r w:rsidRPr="00717282">
        <w:rPr>
          <w:lang w:val="tr-TR"/>
        </w:rPr>
        <w:t>يكتشف الطالب</w:t>
      </w:r>
    </w:p>
    <w:p w14:paraId="7D2CBA27" w14:textId="77777777" w:rsidR="009F0122" w:rsidRPr="00717282" w:rsidRDefault="009F0122" w:rsidP="0005079B">
      <w:pPr>
        <w:numPr>
          <w:ilvl w:val="0"/>
          <w:numId w:val="32"/>
        </w:numPr>
        <w:bidi/>
        <w:spacing w:after="120" w:line="288" w:lineRule="auto"/>
        <w:contextualSpacing/>
        <w:mirrorIndents/>
        <w:rPr>
          <w:lang w:val="tr-TR"/>
        </w:rPr>
      </w:pPr>
      <w:r w:rsidRPr="00717282">
        <w:rPr>
          <w:b/>
          <w:bCs/>
          <w:lang w:val="tr-TR"/>
        </w:rPr>
        <w:t xml:space="preserve">اشرح: </w:t>
      </w:r>
      <w:r w:rsidRPr="00717282">
        <w:rPr>
          <w:lang w:val="tr-TR"/>
        </w:rPr>
        <w:t>يشرح المعلم</w:t>
      </w:r>
    </w:p>
    <w:p w14:paraId="37EE7310" w14:textId="77777777" w:rsidR="009F0122" w:rsidRPr="00717282" w:rsidRDefault="009F0122" w:rsidP="0005079B">
      <w:pPr>
        <w:numPr>
          <w:ilvl w:val="0"/>
          <w:numId w:val="32"/>
        </w:numPr>
        <w:bidi/>
        <w:spacing w:after="120" w:line="288" w:lineRule="auto"/>
        <w:contextualSpacing/>
        <w:mirrorIndents/>
        <w:rPr>
          <w:lang w:val="tr-TR"/>
        </w:rPr>
      </w:pPr>
      <w:r w:rsidRPr="00717282">
        <w:rPr>
          <w:b/>
          <w:bCs/>
          <w:lang w:val="tr-TR"/>
        </w:rPr>
        <w:t xml:space="preserve">تفصيل: </w:t>
      </w:r>
      <w:r w:rsidRPr="00717282">
        <w:rPr>
          <w:lang w:val="tr-TR"/>
        </w:rPr>
        <w:t>تم الانتهاء من التطبيق</w:t>
      </w:r>
    </w:p>
    <w:p w14:paraId="51C10142" w14:textId="77777777" w:rsidR="009F0122" w:rsidRPr="00717282" w:rsidRDefault="009F0122" w:rsidP="0005079B">
      <w:pPr>
        <w:numPr>
          <w:ilvl w:val="0"/>
          <w:numId w:val="32"/>
        </w:numPr>
        <w:bidi/>
        <w:spacing w:after="120" w:line="288" w:lineRule="auto"/>
        <w:contextualSpacing/>
        <w:mirrorIndents/>
        <w:rPr>
          <w:lang w:val="tr-TR"/>
        </w:rPr>
      </w:pPr>
      <w:r w:rsidRPr="00717282">
        <w:rPr>
          <w:b/>
          <w:bCs/>
          <w:lang w:val="tr-TR"/>
        </w:rPr>
        <w:t xml:space="preserve">التقييم: </w:t>
      </w:r>
      <w:r w:rsidRPr="00717282">
        <w:rPr>
          <w:lang w:val="tr-TR"/>
        </w:rPr>
        <w:t>يتم تقييم التعلم</w:t>
      </w:r>
    </w:p>
    <w:p w14:paraId="56BB54B6" w14:textId="77777777" w:rsidR="00271A98" w:rsidRDefault="00271A98" w:rsidP="0005079B">
      <w:pPr>
        <w:spacing w:after="120" w:line="288" w:lineRule="auto"/>
        <w:contextualSpacing/>
        <w:mirrorIndents/>
        <w:rPr>
          <w:b/>
          <w:bCs/>
          <w:lang w:val="tr-TR"/>
        </w:rPr>
      </w:pPr>
    </w:p>
    <w:p w14:paraId="3E1748DE" w14:textId="0251DED5" w:rsidR="009F0122" w:rsidRPr="00717282" w:rsidRDefault="009F0122" w:rsidP="0005079B">
      <w:pPr>
        <w:bidi/>
        <w:spacing w:after="120" w:line="288" w:lineRule="auto"/>
        <w:contextualSpacing/>
        <w:mirrorIndents/>
        <w:rPr>
          <w:lang w:val="tr-TR"/>
        </w:rPr>
      </w:pPr>
      <w:r w:rsidRPr="00717282">
        <w:rPr>
          <w:b/>
          <w:bCs/>
          <w:lang w:val="tr-TR"/>
        </w:rPr>
        <w:t xml:space="preserve">تطبيق الواقع الافتراضي: </w:t>
      </w:r>
      <w:r w:rsidR="00271A98">
        <w:rPr>
          <w:lang w:val="tr-TR"/>
        </w:rPr>
        <w:t>في "محاكاة سلامة الواقع الافتراضي"، يلاحظ الطالب أولاً المشكلة (التفاعل)، ثم يحاول الحل (الاستكشاف)، ويشرح المعلم (الشرح) ويتم تقييم الطلاب (التقييم).</w:t>
      </w:r>
    </w:p>
    <w:p w14:paraId="7BCE0480" w14:textId="77777777" w:rsidR="0005079B" w:rsidRPr="00717282" w:rsidRDefault="0005079B" w:rsidP="0005079B">
      <w:pPr>
        <w:spacing w:after="120" w:line="288" w:lineRule="auto"/>
        <w:contextualSpacing/>
        <w:mirrorIndents/>
        <w:rPr>
          <w:b/>
          <w:bCs/>
          <w:lang w:val="tr-TR"/>
        </w:rPr>
      </w:pPr>
    </w:p>
    <w:p w14:paraId="1E534657" w14:textId="726A871B" w:rsidR="009F0122" w:rsidRPr="00717282" w:rsidRDefault="009F0122" w:rsidP="0005079B">
      <w:pPr>
        <w:bidi/>
        <w:spacing w:after="120" w:line="288" w:lineRule="auto"/>
        <w:contextualSpacing/>
        <w:mirrorIndents/>
        <w:rPr>
          <w:b/>
          <w:bCs/>
          <w:lang w:val="tr-TR"/>
        </w:rPr>
      </w:pPr>
      <w:r w:rsidRPr="00717282">
        <w:rPr>
          <w:b/>
          <w:bCs/>
          <w:lang w:val="tr-TR"/>
        </w:rPr>
        <w:t>8.12 نموذج طبقة الضرورة</w:t>
      </w:r>
    </w:p>
    <w:p w14:paraId="7BBE3B56" w14:textId="77777777" w:rsidR="009F0122" w:rsidRPr="00717282" w:rsidRDefault="009F0122" w:rsidP="0005079B">
      <w:pPr>
        <w:bidi/>
        <w:spacing w:after="120" w:line="288" w:lineRule="auto"/>
        <w:contextualSpacing/>
        <w:mirrorIndents/>
        <w:rPr>
          <w:lang w:val="tr-TR"/>
        </w:rPr>
      </w:pPr>
      <w:r w:rsidRPr="00717282">
        <w:rPr>
          <w:lang w:val="tr-TR"/>
        </w:rPr>
        <w:t xml:space="preserve">يُصنّف </w:t>
      </w:r>
      <w:r w:rsidRPr="00717282">
        <w:rPr>
          <w:lang w:val="tr-TR"/>
        </w:rPr>
        <w:br/>
        <w:t xml:space="preserve">هذا النموذج أهداف التعلم </w:t>
      </w:r>
      <w:r w:rsidRPr="00717282">
        <w:rPr>
          <w:b/>
          <w:bCs/>
          <w:lang w:val="tr-TR"/>
        </w:rPr>
        <w:t xml:space="preserve">بناءً على أولويتها وضرورتها . </w:t>
      </w:r>
      <w:r w:rsidRPr="00717282">
        <w:rPr>
          <w:lang w:val="tr-TR"/>
        </w:rPr>
        <w:t>في محتوى الواقع الافتراضي، يُحدد المهارات "الأساسية" والمهارات "الداعمة".</w:t>
      </w:r>
    </w:p>
    <w:tbl>
      <w:tblPr>
        <w:tblStyle w:val="KlavuzTablo6-Renkli-Vurgu5"/>
        <w:tblW w:w="0" w:type="auto"/>
        <w:tblLook w:val="04A0" w:firstRow="1" w:lastRow="0" w:firstColumn="1" w:lastColumn="0" w:noHBand="0" w:noVBand="1"/>
      </w:tblPr>
      <w:tblGrid>
        <w:gridCol w:w="1095"/>
        <w:gridCol w:w="2712"/>
        <w:gridCol w:w="1825"/>
      </w:tblGrid>
      <w:tr w:rsidR="009F0122" w:rsidRPr="00717282" w14:paraId="1BA7E6F5"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BF75A3D" w14:textId="77777777" w:rsidR="009F0122" w:rsidRPr="00717282" w:rsidRDefault="009F0122" w:rsidP="0005079B">
            <w:pPr>
              <w:bidi/>
              <w:spacing w:after="120" w:line="288" w:lineRule="auto"/>
              <w:contextualSpacing/>
              <w:mirrorIndents/>
              <w:rPr>
                <w:lang w:val="tr-TR"/>
              </w:rPr>
            </w:pPr>
            <w:r w:rsidRPr="00717282">
              <w:rPr>
                <w:lang w:val="tr-TR"/>
              </w:rPr>
              <w:t>طبقة</w:t>
            </w:r>
          </w:p>
        </w:tc>
        <w:tc>
          <w:tcPr>
            <w:tcW w:w="0" w:type="auto"/>
            <w:hideMark/>
          </w:tcPr>
          <w:p w14:paraId="6B4DA3B5"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تعريف</w:t>
            </w:r>
          </w:p>
        </w:tc>
        <w:tc>
          <w:tcPr>
            <w:tcW w:w="0" w:type="auto"/>
            <w:hideMark/>
          </w:tcPr>
          <w:p w14:paraId="1C8E56E2"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مثال</w:t>
            </w:r>
          </w:p>
        </w:tc>
      </w:tr>
      <w:tr w:rsidR="009F0122" w:rsidRPr="00717282" w14:paraId="695FCDA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3540A17" w14:textId="77777777" w:rsidR="009F0122" w:rsidRPr="00717282" w:rsidRDefault="009F0122" w:rsidP="0005079B">
            <w:pPr>
              <w:bidi/>
              <w:spacing w:after="120" w:line="288" w:lineRule="auto"/>
              <w:contextualSpacing/>
              <w:mirrorIndents/>
              <w:rPr>
                <w:lang w:val="tr-TR"/>
              </w:rPr>
            </w:pPr>
            <w:r w:rsidRPr="00717282">
              <w:rPr>
                <w:lang w:val="tr-TR"/>
              </w:rPr>
              <w:t>1. المؤسسة</w:t>
            </w:r>
          </w:p>
        </w:tc>
        <w:tc>
          <w:tcPr>
            <w:tcW w:w="0" w:type="auto"/>
            <w:hideMark/>
          </w:tcPr>
          <w:p w14:paraId="1A13D9F7"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المعرفة والمهارات الإلزامية</w:t>
            </w:r>
          </w:p>
        </w:tc>
        <w:tc>
          <w:tcPr>
            <w:tcW w:w="0" w:type="auto"/>
            <w:hideMark/>
          </w:tcPr>
          <w:p w14:paraId="069DA8C2"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قواعد السلامة في العمل</w:t>
            </w:r>
          </w:p>
        </w:tc>
      </w:tr>
      <w:tr w:rsidR="009F0122" w:rsidRPr="00717282" w14:paraId="3165416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B615BD5" w14:textId="77777777" w:rsidR="009F0122" w:rsidRPr="00717282" w:rsidRDefault="009F0122" w:rsidP="0005079B">
            <w:pPr>
              <w:bidi/>
              <w:spacing w:after="120" w:line="288" w:lineRule="auto"/>
              <w:contextualSpacing/>
              <w:mirrorIndents/>
              <w:rPr>
                <w:lang w:val="tr-TR"/>
              </w:rPr>
            </w:pPr>
            <w:r w:rsidRPr="00717282">
              <w:rPr>
                <w:lang w:val="tr-TR"/>
              </w:rPr>
              <w:t>2. داعم</w:t>
            </w:r>
          </w:p>
        </w:tc>
        <w:tc>
          <w:tcPr>
            <w:tcW w:w="0" w:type="auto"/>
            <w:hideMark/>
          </w:tcPr>
          <w:p w14:paraId="010CBDE5"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المحتوى الذي يسهل المهارة الرئيسية</w:t>
            </w:r>
          </w:p>
        </w:tc>
        <w:tc>
          <w:tcPr>
            <w:tcW w:w="0" w:type="auto"/>
            <w:hideMark/>
          </w:tcPr>
          <w:p w14:paraId="60DDA08E"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مقدمة المعدات</w:t>
            </w:r>
          </w:p>
        </w:tc>
      </w:tr>
      <w:tr w:rsidR="009F0122" w:rsidRPr="00717282" w14:paraId="460D82B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48BCFBD" w14:textId="77777777" w:rsidR="009F0122" w:rsidRPr="00717282" w:rsidRDefault="009F0122" w:rsidP="0005079B">
            <w:pPr>
              <w:bidi/>
              <w:spacing w:after="120" w:line="288" w:lineRule="auto"/>
              <w:contextualSpacing/>
              <w:mirrorIndents/>
              <w:rPr>
                <w:lang w:val="tr-TR"/>
              </w:rPr>
            </w:pPr>
            <w:r w:rsidRPr="00717282">
              <w:rPr>
                <w:lang w:val="tr-TR"/>
              </w:rPr>
              <w:t>3. الإثراء</w:t>
            </w:r>
          </w:p>
        </w:tc>
        <w:tc>
          <w:tcPr>
            <w:tcW w:w="0" w:type="auto"/>
            <w:hideMark/>
          </w:tcPr>
          <w:p w14:paraId="52AD30AB"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المواضيع المتقدمة</w:t>
            </w:r>
          </w:p>
        </w:tc>
        <w:tc>
          <w:tcPr>
            <w:tcW w:w="0" w:type="auto"/>
            <w:hideMark/>
          </w:tcPr>
          <w:p w14:paraId="5930F400"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تحسين كفاءة الطاقة</w:t>
            </w:r>
          </w:p>
        </w:tc>
      </w:tr>
    </w:tbl>
    <w:p w14:paraId="629DF893" w14:textId="2649D264" w:rsidR="009F0122" w:rsidRPr="00717282" w:rsidRDefault="009F0122" w:rsidP="0005079B">
      <w:pPr>
        <w:bidi/>
        <w:spacing w:after="120" w:line="288" w:lineRule="auto"/>
        <w:contextualSpacing/>
        <w:mirrorIndents/>
        <w:rPr>
          <w:lang w:val="tr-TR"/>
        </w:rPr>
      </w:pPr>
      <w:r w:rsidRPr="00717282">
        <w:rPr>
          <w:lang w:val="tr-TR"/>
        </w:rPr>
        <w:t>يوفر هذا النموذج الأولوية التربوية في تسلسل محتوى الواقع الافتراضي.</w:t>
      </w:r>
    </w:p>
    <w:p w14:paraId="30088473" w14:textId="77777777" w:rsidR="0005079B" w:rsidRPr="00717282" w:rsidRDefault="0005079B" w:rsidP="0005079B">
      <w:pPr>
        <w:spacing w:after="120" w:line="288" w:lineRule="auto"/>
        <w:contextualSpacing/>
        <w:mirrorIndents/>
        <w:rPr>
          <w:b/>
          <w:bCs/>
          <w:lang w:val="tr-TR"/>
        </w:rPr>
      </w:pPr>
    </w:p>
    <w:p w14:paraId="615605FA" w14:textId="05EEAA50" w:rsidR="009F0122" w:rsidRPr="00717282" w:rsidRDefault="009F0122" w:rsidP="0005079B">
      <w:pPr>
        <w:bidi/>
        <w:spacing w:after="120" w:line="288" w:lineRule="auto"/>
        <w:contextualSpacing/>
        <w:mirrorIndents/>
        <w:rPr>
          <w:b/>
          <w:bCs/>
          <w:lang w:val="tr-TR"/>
        </w:rPr>
      </w:pPr>
      <w:r w:rsidRPr="00717282">
        <w:rPr>
          <w:b/>
          <w:bCs/>
          <w:lang w:val="tr-TR"/>
        </w:rPr>
        <w:t>8.13 SAM (نموذج التقريبات المتتالية)</w:t>
      </w:r>
    </w:p>
    <w:p w14:paraId="3C303B36"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الفلسفة: </w:t>
      </w:r>
      <w:r w:rsidRPr="00717282">
        <w:rPr>
          <w:lang w:val="tr-TR"/>
        </w:rPr>
        <w:t xml:space="preserve">نسخة رشيقة من ADDIE الكلاسيكي. </w:t>
      </w:r>
      <w:r w:rsidRPr="00717282">
        <w:rPr>
          <w:lang w:val="tr-TR"/>
        </w:rPr>
        <w:br/>
        <w:t>تُجرى تحسينات صغيرة وسريعة مع تغذية راجعة مستمرة.</w:t>
      </w:r>
    </w:p>
    <w:p w14:paraId="215C55F8" w14:textId="77777777" w:rsidR="009F0122" w:rsidRPr="00717282" w:rsidRDefault="009F0122" w:rsidP="0005079B">
      <w:pPr>
        <w:bidi/>
        <w:spacing w:after="120" w:line="288" w:lineRule="auto"/>
        <w:contextualSpacing/>
        <w:mirrorIndents/>
        <w:rPr>
          <w:lang w:val="tr-TR"/>
        </w:rPr>
      </w:pPr>
      <w:r w:rsidRPr="00717282">
        <w:rPr>
          <w:b/>
          <w:bCs/>
          <w:lang w:val="tr-TR"/>
        </w:rPr>
        <w:t>مراحل:</w:t>
      </w:r>
    </w:p>
    <w:p w14:paraId="6E5ACC47" w14:textId="77777777" w:rsidR="009F0122" w:rsidRPr="00717282" w:rsidRDefault="009F0122" w:rsidP="0005079B">
      <w:pPr>
        <w:numPr>
          <w:ilvl w:val="0"/>
          <w:numId w:val="33"/>
        </w:numPr>
        <w:bidi/>
        <w:spacing w:after="120" w:line="288" w:lineRule="auto"/>
        <w:contextualSpacing/>
        <w:mirrorIndents/>
        <w:rPr>
          <w:lang w:val="tr-TR"/>
        </w:rPr>
      </w:pPr>
      <w:r w:rsidRPr="00717282">
        <w:rPr>
          <w:lang w:val="tr-TR"/>
        </w:rPr>
        <w:t>تحضير</w:t>
      </w:r>
    </w:p>
    <w:p w14:paraId="2C5BC10C" w14:textId="77777777" w:rsidR="009F0122" w:rsidRPr="00717282" w:rsidRDefault="009F0122" w:rsidP="0005079B">
      <w:pPr>
        <w:numPr>
          <w:ilvl w:val="0"/>
          <w:numId w:val="33"/>
        </w:numPr>
        <w:bidi/>
        <w:spacing w:after="120" w:line="288" w:lineRule="auto"/>
        <w:contextualSpacing/>
        <w:mirrorIndents/>
        <w:rPr>
          <w:lang w:val="tr-TR"/>
        </w:rPr>
      </w:pPr>
      <w:r w:rsidRPr="00717282">
        <w:rPr>
          <w:lang w:val="tr-TR"/>
        </w:rPr>
        <w:t>دورة التصميم</w:t>
      </w:r>
    </w:p>
    <w:p w14:paraId="5709A992" w14:textId="77777777" w:rsidR="009F0122" w:rsidRDefault="009F0122" w:rsidP="0005079B">
      <w:pPr>
        <w:numPr>
          <w:ilvl w:val="0"/>
          <w:numId w:val="33"/>
        </w:numPr>
        <w:bidi/>
        <w:spacing w:after="120" w:line="288" w:lineRule="auto"/>
        <w:contextualSpacing/>
        <w:mirrorIndents/>
        <w:rPr>
          <w:lang w:val="tr-TR"/>
        </w:rPr>
      </w:pPr>
      <w:r w:rsidRPr="00717282">
        <w:rPr>
          <w:lang w:val="tr-TR"/>
        </w:rPr>
        <w:t>دورة التنفيذ</w:t>
      </w:r>
    </w:p>
    <w:p w14:paraId="7D4F6AE3" w14:textId="77777777" w:rsidR="00271A98" w:rsidRPr="00717282" w:rsidRDefault="00271A98" w:rsidP="00271A98">
      <w:pPr>
        <w:spacing w:after="120" w:line="288" w:lineRule="auto"/>
        <w:ind w:left="720"/>
        <w:contextualSpacing/>
        <w:mirrorIndents/>
        <w:rPr>
          <w:lang w:val="tr-TR"/>
        </w:rPr>
      </w:pPr>
    </w:p>
    <w:tbl>
      <w:tblPr>
        <w:tblStyle w:val="KlavuzTablo1Ak-Vurgu1"/>
        <w:tblW w:w="0" w:type="auto"/>
        <w:tblLook w:val="04A0" w:firstRow="1" w:lastRow="0" w:firstColumn="1" w:lastColumn="0" w:noHBand="0" w:noVBand="1"/>
      </w:tblPr>
      <w:tblGrid>
        <w:gridCol w:w="2126"/>
        <w:gridCol w:w="5282"/>
      </w:tblGrid>
      <w:tr w:rsidR="009F0122" w:rsidRPr="00717282" w14:paraId="08F3BE41" w14:textId="77777777" w:rsidTr="00B936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8BB396E" w14:textId="77777777" w:rsidR="009F0122" w:rsidRPr="00717282" w:rsidRDefault="009F0122" w:rsidP="0005079B">
            <w:pPr>
              <w:bidi/>
              <w:spacing w:after="120" w:line="288" w:lineRule="auto"/>
              <w:contextualSpacing/>
              <w:mirrorIndents/>
              <w:rPr>
                <w:lang w:val="tr-TR"/>
              </w:rPr>
            </w:pPr>
            <w:r w:rsidRPr="00717282">
              <w:rPr>
                <w:lang w:val="tr-TR"/>
              </w:rPr>
              <w:t>نقاط القوة</w:t>
            </w:r>
          </w:p>
        </w:tc>
        <w:tc>
          <w:tcPr>
            <w:tcW w:w="0" w:type="auto"/>
            <w:hideMark/>
          </w:tcPr>
          <w:p w14:paraId="31970050"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تطبيق الواقع الافتراضي</w:t>
            </w:r>
          </w:p>
        </w:tc>
      </w:tr>
      <w:tr w:rsidR="009F0122" w:rsidRPr="009942E7" w14:paraId="3A26D367" w14:textId="77777777" w:rsidTr="00B936AA">
        <w:tc>
          <w:tcPr>
            <w:cnfStyle w:val="001000000000" w:firstRow="0" w:lastRow="0" w:firstColumn="1" w:lastColumn="0" w:oddVBand="0" w:evenVBand="0" w:oddHBand="0" w:evenHBand="0" w:firstRowFirstColumn="0" w:firstRowLastColumn="0" w:lastRowFirstColumn="0" w:lastRowLastColumn="0"/>
            <w:tcW w:w="0" w:type="auto"/>
            <w:hideMark/>
          </w:tcPr>
          <w:p w14:paraId="09D67824" w14:textId="77777777" w:rsidR="009F0122" w:rsidRPr="00717282" w:rsidRDefault="009F0122" w:rsidP="0005079B">
            <w:pPr>
              <w:bidi/>
              <w:spacing w:after="120" w:line="288" w:lineRule="auto"/>
              <w:contextualSpacing/>
              <w:mirrorIndents/>
              <w:rPr>
                <w:lang w:val="tr-TR"/>
              </w:rPr>
            </w:pPr>
            <w:r w:rsidRPr="00717282">
              <w:rPr>
                <w:lang w:val="tr-TR"/>
              </w:rPr>
              <w:t>المراجعة السريعة والمرونة</w:t>
            </w:r>
          </w:p>
        </w:tc>
        <w:tc>
          <w:tcPr>
            <w:tcW w:w="0" w:type="auto"/>
            <w:hideMark/>
          </w:tcPr>
          <w:p w14:paraId="03CBBD39"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يتم تحديث كل إصدار من وحدة الواقع الافتراضي بناءً على تعليقات الطلاب</w:t>
            </w:r>
          </w:p>
        </w:tc>
      </w:tr>
    </w:tbl>
    <w:p w14:paraId="5793DED9" w14:textId="77777777" w:rsidR="00B936AA" w:rsidRPr="00717282" w:rsidRDefault="00B936AA" w:rsidP="0005079B">
      <w:pPr>
        <w:spacing w:after="120" w:line="288" w:lineRule="auto"/>
        <w:contextualSpacing/>
        <w:mirrorIndents/>
        <w:rPr>
          <w:rFonts w:cs="Segoe UI Emoji"/>
          <w:b/>
          <w:bCs/>
          <w:lang w:val="tr-TR"/>
        </w:rPr>
      </w:pPr>
    </w:p>
    <w:p w14:paraId="658190A4" w14:textId="5ED900A0" w:rsidR="009F0122" w:rsidRPr="00717282" w:rsidRDefault="009F0122" w:rsidP="0005079B">
      <w:pPr>
        <w:bidi/>
        <w:spacing w:after="120" w:line="288" w:lineRule="auto"/>
        <w:contextualSpacing/>
        <w:mirrorIndents/>
        <w:rPr>
          <w:b/>
          <w:bCs/>
          <w:lang w:val="tr-TR"/>
        </w:rPr>
      </w:pPr>
      <w:r w:rsidRPr="00717282">
        <w:rPr>
          <w:b/>
          <w:bCs/>
          <w:lang w:val="tr-TR"/>
        </w:rPr>
        <w:t>8.14 التجارب العشوائية المُحكمة (RCT)</w:t>
      </w:r>
    </w:p>
    <w:p w14:paraId="3696C210"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التعريف: </w:t>
      </w:r>
      <w:r w:rsidRPr="00717282">
        <w:rPr>
          <w:lang w:val="tr-TR"/>
        </w:rPr>
        <w:t xml:space="preserve">أسلوب بحث علمي يُستخدم لقياس فعالية التعليم. </w:t>
      </w:r>
      <w:r w:rsidRPr="00717282">
        <w:rPr>
          <w:lang w:val="tr-TR"/>
        </w:rPr>
        <w:br/>
        <w:t>تتلقى إحدى المجموعتين تدريبًا قائمًا على الواقع الافتراضي، بينما تتلقى الأخرى تدريبًا تقليديًا، ثم تُقارن النتائج.</w:t>
      </w:r>
    </w:p>
    <w:tbl>
      <w:tblPr>
        <w:tblStyle w:val="KlavuzTablo6-Renkli-Vurgu5"/>
        <w:tblW w:w="0" w:type="auto"/>
        <w:tblLook w:val="04A0" w:firstRow="1" w:lastRow="0" w:firstColumn="1" w:lastColumn="0" w:noHBand="0" w:noVBand="1"/>
      </w:tblPr>
      <w:tblGrid>
        <w:gridCol w:w="1145"/>
        <w:gridCol w:w="1692"/>
        <w:gridCol w:w="3074"/>
      </w:tblGrid>
      <w:tr w:rsidR="009F0122" w:rsidRPr="00717282" w14:paraId="5D6F28E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9FBB86" w14:textId="77777777" w:rsidR="009F0122" w:rsidRPr="00717282" w:rsidRDefault="009F0122" w:rsidP="0005079B">
            <w:pPr>
              <w:bidi/>
              <w:spacing w:after="120" w:line="288" w:lineRule="auto"/>
              <w:contextualSpacing/>
              <w:mirrorIndents/>
              <w:rPr>
                <w:lang w:val="tr-TR"/>
              </w:rPr>
            </w:pPr>
            <w:r w:rsidRPr="00717282">
              <w:rPr>
                <w:lang w:val="tr-TR"/>
              </w:rPr>
              <w:lastRenderedPageBreak/>
              <w:t>هدف</w:t>
            </w:r>
          </w:p>
        </w:tc>
        <w:tc>
          <w:tcPr>
            <w:tcW w:w="0" w:type="auto"/>
            <w:hideMark/>
          </w:tcPr>
          <w:p w14:paraId="1AE9EA1C"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ميزة</w:t>
            </w:r>
          </w:p>
        </w:tc>
        <w:tc>
          <w:tcPr>
            <w:tcW w:w="0" w:type="auto"/>
            <w:hideMark/>
          </w:tcPr>
          <w:p w14:paraId="1AC6F344"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يستخدم</w:t>
            </w:r>
          </w:p>
        </w:tc>
      </w:tr>
      <w:tr w:rsidR="009F0122" w:rsidRPr="009942E7" w14:paraId="285CD45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C821944" w14:textId="77777777" w:rsidR="009F0122" w:rsidRPr="00717282" w:rsidRDefault="009F0122" w:rsidP="0005079B">
            <w:pPr>
              <w:bidi/>
              <w:spacing w:after="120" w:line="288" w:lineRule="auto"/>
              <w:contextualSpacing/>
              <w:mirrorIndents/>
              <w:rPr>
                <w:lang w:val="tr-TR"/>
              </w:rPr>
            </w:pPr>
            <w:r w:rsidRPr="00717282">
              <w:rPr>
                <w:lang w:val="tr-TR"/>
              </w:rPr>
              <w:t>قياس الفعالية</w:t>
            </w:r>
          </w:p>
        </w:tc>
        <w:tc>
          <w:tcPr>
            <w:tcW w:w="0" w:type="auto"/>
            <w:hideMark/>
          </w:tcPr>
          <w:p w14:paraId="76100145"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يوفر الموثوقية العلمية</w:t>
            </w:r>
          </w:p>
        </w:tc>
        <w:tc>
          <w:tcPr>
            <w:tcW w:w="0" w:type="auto"/>
            <w:hideMark/>
          </w:tcPr>
          <w:p w14:paraId="5F0D9D6A"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اختبار معدل نجاح وحدة الواقع الافتراضي</w:t>
            </w:r>
          </w:p>
        </w:tc>
      </w:tr>
    </w:tbl>
    <w:p w14:paraId="44481BD0" w14:textId="66CA7E2A" w:rsidR="00B936AA" w:rsidRPr="00717282" w:rsidRDefault="009F0122" w:rsidP="0005079B">
      <w:pPr>
        <w:bidi/>
        <w:spacing w:after="120" w:line="288" w:lineRule="auto"/>
        <w:contextualSpacing/>
        <w:mirrorIndents/>
        <w:rPr>
          <w:b/>
          <w:bCs/>
          <w:lang w:val="tr-TR"/>
        </w:rPr>
      </w:pPr>
      <w:r w:rsidRPr="00717282">
        <w:rPr>
          <w:lang w:val="tr-TR"/>
        </w:rPr>
        <w:t xml:space="preserve"> </w:t>
      </w:r>
    </w:p>
    <w:p w14:paraId="0C4A9F24" w14:textId="45255559" w:rsidR="009F0122" w:rsidRPr="00717282" w:rsidRDefault="009F0122" w:rsidP="0005079B">
      <w:pPr>
        <w:bidi/>
        <w:spacing w:after="120" w:line="288" w:lineRule="auto"/>
        <w:contextualSpacing/>
        <w:mirrorIndents/>
        <w:rPr>
          <w:lang w:val="tr-TR"/>
        </w:rPr>
      </w:pPr>
      <w:r w:rsidRPr="00717282">
        <w:rPr>
          <w:lang w:val="tr-TR"/>
        </w:rPr>
        <w:t>تعتبر التجارب العشوائية المضبوطة مثالية لإظهار تأثير مشروع VRinVET وإنشاء نهج قائم على الأدلة لأنشطة النشر.</w:t>
      </w:r>
    </w:p>
    <w:p w14:paraId="022446E5" w14:textId="04ABA0DE" w:rsidR="009F0122" w:rsidRPr="00717282" w:rsidRDefault="009F0122" w:rsidP="0005079B">
      <w:pPr>
        <w:bidi/>
        <w:spacing w:after="120" w:line="288" w:lineRule="auto"/>
        <w:contextualSpacing/>
        <w:mirrorIndents/>
        <w:rPr>
          <w:b/>
          <w:bCs/>
          <w:lang w:val="tr-TR"/>
        </w:rPr>
      </w:pPr>
      <w:r w:rsidRPr="00717282">
        <w:rPr>
          <w:b/>
          <w:bCs/>
          <w:lang w:val="tr-TR"/>
        </w:rPr>
        <w:t>8.15 الخاتمة: توصية لاختيار النموذج</w:t>
      </w:r>
    </w:p>
    <w:tbl>
      <w:tblPr>
        <w:tblStyle w:val="KlavuzTablo6-Renkli-Vurgu5"/>
        <w:tblW w:w="0" w:type="auto"/>
        <w:tblLook w:val="04A0" w:firstRow="1" w:lastRow="0" w:firstColumn="1" w:lastColumn="0" w:noHBand="0" w:noVBand="1"/>
      </w:tblPr>
      <w:tblGrid>
        <w:gridCol w:w="2513"/>
        <w:gridCol w:w="1865"/>
      </w:tblGrid>
      <w:tr w:rsidR="009F0122" w:rsidRPr="00717282" w14:paraId="18ADD3D6"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4C07D28" w14:textId="77777777" w:rsidR="009F0122" w:rsidRPr="00717282" w:rsidRDefault="009F0122" w:rsidP="0005079B">
            <w:pPr>
              <w:bidi/>
              <w:spacing w:after="120" w:line="288" w:lineRule="auto"/>
              <w:contextualSpacing/>
              <w:mirrorIndents/>
              <w:rPr>
                <w:lang w:val="tr-TR"/>
              </w:rPr>
            </w:pPr>
            <w:r w:rsidRPr="00717282">
              <w:rPr>
                <w:lang w:val="tr-TR"/>
              </w:rPr>
              <w:t>هدف</w:t>
            </w:r>
          </w:p>
        </w:tc>
        <w:tc>
          <w:tcPr>
            <w:tcW w:w="0" w:type="auto"/>
            <w:hideMark/>
          </w:tcPr>
          <w:p w14:paraId="278E49B1"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النموذج الموصى به</w:t>
            </w:r>
          </w:p>
        </w:tc>
      </w:tr>
      <w:tr w:rsidR="009F0122" w:rsidRPr="00717282" w14:paraId="3F66767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FA4659F" w14:textId="77777777" w:rsidR="009F0122" w:rsidRPr="00717282" w:rsidRDefault="009F0122" w:rsidP="0005079B">
            <w:pPr>
              <w:bidi/>
              <w:spacing w:after="120" w:line="288" w:lineRule="auto"/>
              <w:contextualSpacing/>
              <w:mirrorIndents/>
              <w:rPr>
                <w:lang w:val="tr-TR"/>
              </w:rPr>
            </w:pPr>
            <w:r w:rsidRPr="00717282">
              <w:rPr>
                <w:lang w:val="tr-TR"/>
              </w:rPr>
              <w:t>العمليات المنهجية والكلاسيكية</w:t>
            </w:r>
          </w:p>
        </w:tc>
        <w:tc>
          <w:tcPr>
            <w:tcW w:w="0" w:type="auto"/>
            <w:hideMark/>
          </w:tcPr>
          <w:p w14:paraId="40DB7D66"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آدي، ديك وكاري</w:t>
            </w:r>
          </w:p>
        </w:tc>
      </w:tr>
      <w:tr w:rsidR="009F0122" w:rsidRPr="00717282" w14:paraId="0AF64516"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8DB86D9" w14:textId="77777777" w:rsidR="009F0122" w:rsidRPr="00717282" w:rsidRDefault="009F0122" w:rsidP="0005079B">
            <w:pPr>
              <w:bidi/>
              <w:spacing w:after="120" w:line="288" w:lineRule="auto"/>
              <w:contextualSpacing/>
              <w:mirrorIndents/>
              <w:rPr>
                <w:lang w:val="tr-TR"/>
              </w:rPr>
            </w:pPr>
            <w:r w:rsidRPr="00717282">
              <w:rPr>
                <w:lang w:val="tr-TR"/>
              </w:rPr>
              <w:t>التعلم القائم على الخبرة</w:t>
            </w:r>
          </w:p>
        </w:tc>
        <w:tc>
          <w:tcPr>
            <w:tcW w:w="0" w:type="auto"/>
            <w:hideMark/>
          </w:tcPr>
          <w:p w14:paraId="78D127F1"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كولب، التدريب المعرفي</w:t>
            </w:r>
          </w:p>
        </w:tc>
      </w:tr>
      <w:tr w:rsidR="009F0122" w:rsidRPr="00717282" w14:paraId="33D7E93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4C50C46" w14:textId="77777777" w:rsidR="009F0122" w:rsidRPr="00717282" w:rsidRDefault="009F0122" w:rsidP="0005079B">
            <w:pPr>
              <w:bidi/>
              <w:spacing w:after="120" w:line="288" w:lineRule="auto"/>
              <w:contextualSpacing/>
              <w:mirrorIndents/>
              <w:rPr>
                <w:lang w:val="tr-TR"/>
              </w:rPr>
            </w:pPr>
            <w:r w:rsidRPr="00717282">
              <w:rPr>
                <w:lang w:val="tr-TR"/>
              </w:rPr>
              <w:t>التطور السريع</w:t>
            </w:r>
          </w:p>
        </w:tc>
        <w:tc>
          <w:tcPr>
            <w:tcW w:w="0" w:type="auto"/>
            <w:hideMark/>
          </w:tcPr>
          <w:p w14:paraId="3674A482"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سام، النمذجة السريعة</w:t>
            </w:r>
          </w:p>
        </w:tc>
      </w:tr>
      <w:tr w:rsidR="009F0122" w:rsidRPr="00717282" w14:paraId="7315B16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D1AC296" w14:textId="77777777" w:rsidR="009F0122" w:rsidRPr="00717282" w:rsidRDefault="009F0122" w:rsidP="0005079B">
            <w:pPr>
              <w:bidi/>
              <w:spacing w:after="120" w:line="288" w:lineRule="auto"/>
              <w:contextualSpacing/>
              <w:mirrorIndents/>
              <w:rPr>
                <w:lang w:val="tr-TR"/>
              </w:rPr>
            </w:pPr>
            <w:r w:rsidRPr="00717282">
              <w:rPr>
                <w:lang w:val="tr-TR"/>
              </w:rPr>
              <w:t>تدريس المهارات المعقدة</w:t>
            </w:r>
          </w:p>
        </w:tc>
        <w:tc>
          <w:tcPr>
            <w:tcW w:w="0" w:type="auto"/>
            <w:hideMark/>
          </w:tcPr>
          <w:p w14:paraId="06A7EC02"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4ج/المعرف</w:t>
            </w:r>
          </w:p>
        </w:tc>
      </w:tr>
      <w:tr w:rsidR="009F0122" w:rsidRPr="00717282" w14:paraId="44972B2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243FB30" w14:textId="77777777" w:rsidR="009F0122" w:rsidRPr="00717282" w:rsidRDefault="009F0122" w:rsidP="0005079B">
            <w:pPr>
              <w:bidi/>
              <w:spacing w:after="120" w:line="288" w:lineRule="auto"/>
              <w:contextualSpacing/>
              <w:mirrorIndents/>
              <w:rPr>
                <w:lang w:val="tr-TR"/>
              </w:rPr>
            </w:pPr>
            <w:r w:rsidRPr="00717282">
              <w:rPr>
                <w:lang w:val="tr-TR"/>
              </w:rPr>
              <w:t>التخطيط المرتكز على التكنولوجيا</w:t>
            </w:r>
          </w:p>
        </w:tc>
        <w:tc>
          <w:tcPr>
            <w:tcW w:w="0" w:type="auto"/>
            <w:hideMark/>
          </w:tcPr>
          <w:p w14:paraId="25082599"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أؤكد، TPACK-IDDR</w:t>
            </w:r>
          </w:p>
        </w:tc>
      </w:tr>
      <w:tr w:rsidR="009F0122" w:rsidRPr="00717282" w14:paraId="1A7641D3"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65F8FCB" w14:textId="77777777" w:rsidR="009F0122" w:rsidRPr="00717282" w:rsidRDefault="009F0122" w:rsidP="0005079B">
            <w:pPr>
              <w:bidi/>
              <w:spacing w:after="120" w:line="288" w:lineRule="auto"/>
              <w:contextualSpacing/>
              <w:mirrorIndents/>
              <w:rPr>
                <w:lang w:val="tr-TR"/>
              </w:rPr>
            </w:pPr>
            <w:r w:rsidRPr="00717282">
              <w:rPr>
                <w:lang w:val="tr-TR"/>
              </w:rPr>
              <w:t>مبني على الحكمة والدافع</w:t>
            </w:r>
          </w:p>
        </w:tc>
        <w:tc>
          <w:tcPr>
            <w:tcW w:w="0" w:type="auto"/>
            <w:hideMark/>
          </w:tcPr>
          <w:p w14:paraId="4B1C5F06"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ويسكوم</w:t>
            </w:r>
          </w:p>
        </w:tc>
      </w:tr>
      <w:tr w:rsidR="009F0122" w:rsidRPr="00717282" w14:paraId="03326F7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5C7EA8F" w14:textId="77777777" w:rsidR="009F0122" w:rsidRPr="00717282" w:rsidRDefault="009F0122" w:rsidP="0005079B">
            <w:pPr>
              <w:bidi/>
              <w:spacing w:after="120" w:line="288" w:lineRule="auto"/>
              <w:contextualSpacing/>
              <w:mirrorIndents/>
              <w:rPr>
                <w:lang w:val="tr-TR"/>
              </w:rPr>
            </w:pPr>
            <w:r w:rsidRPr="00717282">
              <w:rPr>
                <w:lang w:val="tr-TR"/>
              </w:rPr>
              <w:t>قياس الفعالية</w:t>
            </w:r>
          </w:p>
        </w:tc>
        <w:tc>
          <w:tcPr>
            <w:tcW w:w="0" w:type="auto"/>
            <w:hideMark/>
          </w:tcPr>
          <w:p w14:paraId="217E3E8D"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تجربة عشوائية محكومة</w:t>
            </w:r>
          </w:p>
        </w:tc>
      </w:tr>
    </w:tbl>
    <w:p w14:paraId="40BE2500" w14:textId="0B215351" w:rsidR="00CF1B39" w:rsidRPr="00717282" w:rsidRDefault="009F0122" w:rsidP="0005079B">
      <w:pPr>
        <w:bidi/>
        <w:spacing w:after="120" w:line="288" w:lineRule="auto"/>
        <w:contextualSpacing/>
        <w:mirrorIndents/>
        <w:rPr>
          <w:lang w:val="tr-TR"/>
        </w:rPr>
      </w:pPr>
      <w:r w:rsidRPr="00717282">
        <w:rPr>
          <w:lang w:val="tr-TR"/>
        </w:rPr>
        <w:br/>
        <w:t>"النموذج الصحيح هو الذي يخدم غرض المعلم؛ والتكنولوجيا هي مجرد الجسر."</w:t>
      </w:r>
    </w:p>
    <w:p w14:paraId="7C636ABE" w14:textId="77777777" w:rsidR="00CF1B39" w:rsidRPr="00717282" w:rsidRDefault="009F0122" w:rsidP="00CF1B39">
      <w:pPr>
        <w:pStyle w:val="Balk1"/>
        <w:bidi/>
        <w:rPr>
          <w:rFonts w:asciiTheme="minorHAnsi" w:hAnsiTheme="minorHAnsi"/>
          <w:sz w:val="22"/>
          <w:szCs w:val="22"/>
          <w:lang w:val="tr-TR"/>
        </w:rPr>
      </w:pPr>
      <w:bookmarkStart w:id="8" w:name="_Toc212992695"/>
      <w:r w:rsidRPr="00717282">
        <w:rPr>
          <w:rFonts w:asciiTheme="minorHAnsi" w:hAnsiTheme="minorHAnsi"/>
          <w:sz w:val="22"/>
          <w:szCs w:val="22"/>
          <w:lang w:val="tr-TR"/>
        </w:rPr>
        <w:t>9. اختيار النموذج في التصميم التعليمي القائم على الواقع الافتراضي</w:t>
      </w:r>
      <w:bookmarkEnd w:id="8"/>
      <w:r w:rsidRPr="00717282">
        <w:rPr>
          <w:rFonts w:asciiTheme="minorHAnsi" w:hAnsiTheme="minorHAnsi"/>
          <w:sz w:val="22"/>
          <w:szCs w:val="22"/>
          <w:lang w:val="tr-TR"/>
        </w:rPr>
        <w:t xml:space="preserve"> </w:t>
      </w:r>
    </w:p>
    <w:p w14:paraId="38780A35" w14:textId="3369C97C" w:rsidR="009F0122" w:rsidRPr="00717282" w:rsidRDefault="009F0122" w:rsidP="0005079B">
      <w:pPr>
        <w:bidi/>
        <w:spacing w:after="120" w:line="288" w:lineRule="auto"/>
        <w:contextualSpacing/>
        <w:mirrorIndents/>
        <w:rPr>
          <w:b/>
          <w:bCs/>
          <w:lang w:val="tr-TR"/>
        </w:rPr>
      </w:pPr>
      <w:r w:rsidRPr="00717282">
        <w:rPr>
          <w:b/>
          <w:bCs/>
          <w:lang w:val="tr-TR"/>
        </w:rPr>
        <w:t>9.1 أهمية اختيار النموذج</w:t>
      </w:r>
    </w:p>
    <w:p w14:paraId="702C7004" w14:textId="77777777" w:rsidR="009F0122" w:rsidRPr="00717282" w:rsidRDefault="009F0122" w:rsidP="0005079B">
      <w:pPr>
        <w:bidi/>
        <w:spacing w:after="120" w:line="288" w:lineRule="auto"/>
        <w:contextualSpacing/>
        <w:mirrorIndents/>
        <w:rPr>
          <w:lang w:val="tr-TR"/>
        </w:rPr>
      </w:pPr>
      <w:r w:rsidRPr="00717282">
        <w:rPr>
          <w:lang w:val="tr-TR"/>
        </w:rPr>
        <w:t xml:space="preserve">يُلبي كل نموذج تصميم تعليمي حاجةً محددة. </w:t>
      </w:r>
      <w:r w:rsidRPr="00717282">
        <w:rPr>
          <w:lang w:val="tr-TR"/>
        </w:rPr>
        <w:br/>
        <w:t>اختيار النموذج المناسب يُحدد مباشرةً نجاح المنهج الدراسي وتأثير تطبيق الواقع الافتراضي. مع ذلك، قد يُؤدي اختيار النموذج الخاطئ إلى إخفاق المحتوى المُخطط له جيدًا في تحقيق نتائج التعلم المتوقعة.</w:t>
      </w:r>
    </w:p>
    <w:p w14:paraId="609ADAD1" w14:textId="602CD8B5" w:rsidR="009F0122" w:rsidRPr="00717282" w:rsidRDefault="009F0122" w:rsidP="0005079B">
      <w:pPr>
        <w:bidi/>
        <w:spacing w:after="120" w:line="288" w:lineRule="auto"/>
        <w:contextualSpacing/>
        <w:mirrorIndents/>
        <w:rPr>
          <w:lang w:val="tr-TR"/>
        </w:rPr>
      </w:pPr>
      <w:r w:rsidRPr="00717282">
        <w:rPr>
          <w:lang w:val="tr-TR"/>
        </w:rPr>
        <w:br/>
        <w:t>"التكنولوجيا ليست مفتاح النجاح، فالنموذج التربوي الصحيح هو الذي يجعل التكنولوجيا ذات معنى."</w:t>
      </w:r>
    </w:p>
    <w:p w14:paraId="2FC95E11" w14:textId="2FA2B681" w:rsidR="009F0122" w:rsidRPr="00717282" w:rsidRDefault="009F0122" w:rsidP="0005079B">
      <w:pPr>
        <w:bidi/>
        <w:spacing w:after="120" w:line="288" w:lineRule="auto"/>
        <w:contextualSpacing/>
        <w:mirrorIndents/>
        <w:rPr>
          <w:b/>
          <w:bCs/>
          <w:lang w:val="tr-TR"/>
        </w:rPr>
      </w:pPr>
      <w:r w:rsidRPr="00717282">
        <w:rPr>
          <w:b/>
          <w:bCs/>
          <w:lang w:val="tr-TR"/>
        </w:rPr>
        <w:t>9.2 العوامل التي يجب مراعاتها عند اختيار النموذج</w:t>
      </w:r>
    </w:p>
    <w:tbl>
      <w:tblPr>
        <w:tblStyle w:val="KlavuzTablo6-Renkli-Vurgu5"/>
        <w:tblW w:w="0" w:type="auto"/>
        <w:tblLook w:val="04A0" w:firstRow="1" w:lastRow="0" w:firstColumn="1" w:lastColumn="0" w:noHBand="0" w:noVBand="1"/>
      </w:tblPr>
      <w:tblGrid>
        <w:gridCol w:w="1513"/>
        <w:gridCol w:w="3497"/>
        <w:gridCol w:w="4612"/>
      </w:tblGrid>
      <w:tr w:rsidR="009F0122" w:rsidRPr="00717282" w14:paraId="3D771531"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B2A795B" w14:textId="77777777" w:rsidR="009F0122" w:rsidRPr="00717282" w:rsidRDefault="009F0122" w:rsidP="0005079B">
            <w:pPr>
              <w:bidi/>
              <w:spacing w:after="120" w:line="288" w:lineRule="auto"/>
              <w:contextualSpacing/>
              <w:mirrorIndents/>
              <w:rPr>
                <w:lang w:val="tr-TR"/>
              </w:rPr>
            </w:pPr>
            <w:r w:rsidRPr="00717282">
              <w:rPr>
                <w:lang w:val="tr-TR"/>
              </w:rPr>
              <w:t>عامل</w:t>
            </w:r>
          </w:p>
        </w:tc>
        <w:tc>
          <w:tcPr>
            <w:tcW w:w="0" w:type="auto"/>
            <w:hideMark/>
          </w:tcPr>
          <w:p w14:paraId="077E8755"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توضيح</w:t>
            </w:r>
          </w:p>
        </w:tc>
        <w:tc>
          <w:tcPr>
            <w:tcW w:w="0" w:type="auto"/>
            <w:hideMark/>
          </w:tcPr>
          <w:p w14:paraId="1C1A713E"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اقتراح نموذج</w:t>
            </w:r>
          </w:p>
        </w:tc>
      </w:tr>
      <w:tr w:rsidR="009F0122" w:rsidRPr="00717282" w14:paraId="1963B3E2"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74BF16" w14:textId="77777777" w:rsidR="009F0122" w:rsidRPr="00717282" w:rsidRDefault="009F0122" w:rsidP="0005079B">
            <w:pPr>
              <w:bidi/>
              <w:spacing w:after="120" w:line="288" w:lineRule="auto"/>
              <w:contextualSpacing/>
              <w:mirrorIndents/>
              <w:rPr>
                <w:lang w:val="tr-TR"/>
              </w:rPr>
            </w:pPr>
            <w:r w:rsidRPr="00717282">
              <w:rPr>
                <w:lang w:val="tr-TR"/>
              </w:rPr>
              <w:t>أهداف التعلم</w:t>
            </w:r>
          </w:p>
        </w:tc>
        <w:tc>
          <w:tcPr>
            <w:tcW w:w="0" w:type="auto"/>
            <w:hideMark/>
          </w:tcPr>
          <w:p w14:paraId="45D37101"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هل سيتم نقل المعرفة أو المهارات أو المواقف؟</w:t>
            </w:r>
          </w:p>
        </w:tc>
        <w:tc>
          <w:tcPr>
            <w:tcW w:w="0" w:type="auto"/>
            <w:hideMark/>
          </w:tcPr>
          <w:p w14:paraId="5BA30E2D"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ADDIE للمعرفة، 4C/ID للمهارة، WISCOM للموقف</w:t>
            </w:r>
          </w:p>
        </w:tc>
      </w:tr>
      <w:tr w:rsidR="009F0122" w:rsidRPr="00717282" w14:paraId="4B8AC3EE"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0F8AF48" w14:textId="77777777" w:rsidR="009F0122" w:rsidRPr="00717282" w:rsidRDefault="009F0122" w:rsidP="0005079B">
            <w:pPr>
              <w:bidi/>
              <w:spacing w:after="120" w:line="288" w:lineRule="auto"/>
              <w:contextualSpacing/>
              <w:mirrorIndents/>
              <w:rPr>
                <w:lang w:val="tr-TR"/>
              </w:rPr>
            </w:pPr>
            <w:r w:rsidRPr="00717282">
              <w:rPr>
                <w:lang w:val="tr-TR"/>
              </w:rPr>
              <w:t>قيد الوقت</w:t>
            </w:r>
          </w:p>
        </w:tc>
        <w:tc>
          <w:tcPr>
            <w:tcW w:w="0" w:type="auto"/>
            <w:hideMark/>
          </w:tcPr>
          <w:p w14:paraId="7F693040"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هل فترة التدريب قصيرة أم طويلة؟</w:t>
            </w:r>
          </w:p>
        </w:tc>
        <w:tc>
          <w:tcPr>
            <w:tcW w:w="0" w:type="auto"/>
            <w:hideMark/>
          </w:tcPr>
          <w:p w14:paraId="016CF1F4"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على المدى القصير: SAM، النماذج الأولية السريعة</w:t>
            </w:r>
          </w:p>
        </w:tc>
      </w:tr>
      <w:tr w:rsidR="009F0122" w:rsidRPr="00717282" w14:paraId="030D529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58B5456" w14:textId="77777777" w:rsidR="009F0122" w:rsidRPr="00717282" w:rsidRDefault="009F0122" w:rsidP="0005079B">
            <w:pPr>
              <w:bidi/>
              <w:spacing w:after="120" w:line="288" w:lineRule="auto"/>
              <w:contextualSpacing/>
              <w:mirrorIndents/>
              <w:rPr>
                <w:lang w:val="tr-TR"/>
              </w:rPr>
            </w:pPr>
            <w:r w:rsidRPr="00717282">
              <w:rPr>
                <w:lang w:val="tr-TR"/>
              </w:rPr>
              <w:t>مستوى التكنولوجيا</w:t>
            </w:r>
          </w:p>
        </w:tc>
        <w:tc>
          <w:tcPr>
            <w:tcW w:w="0" w:type="auto"/>
            <w:hideMark/>
          </w:tcPr>
          <w:p w14:paraId="6D2F2222"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هل المدرسة لديها بنية تحتية قوية للواقع الافتراضي؟</w:t>
            </w:r>
          </w:p>
        </w:tc>
        <w:tc>
          <w:tcPr>
            <w:tcW w:w="0" w:type="auto"/>
            <w:hideMark/>
          </w:tcPr>
          <w:p w14:paraId="443D69B6"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إذا كانت منخفضة، ASSURE، وإذا كانت مرتفعة، TPACK–IDDR</w:t>
            </w:r>
          </w:p>
        </w:tc>
      </w:tr>
      <w:tr w:rsidR="009F0122" w:rsidRPr="009942E7" w14:paraId="3FD3C32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31266524" w14:textId="77777777" w:rsidR="009F0122" w:rsidRPr="00717282" w:rsidRDefault="009F0122" w:rsidP="0005079B">
            <w:pPr>
              <w:bidi/>
              <w:spacing w:after="120" w:line="288" w:lineRule="auto"/>
              <w:contextualSpacing/>
              <w:mirrorIndents/>
              <w:rPr>
                <w:lang w:val="tr-TR"/>
              </w:rPr>
            </w:pPr>
            <w:r w:rsidRPr="00717282">
              <w:rPr>
                <w:lang w:val="tr-TR"/>
              </w:rPr>
              <w:t>ملف المتعلم</w:t>
            </w:r>
          </w:p>
        </w:tc>
        <w:tc>
          <w:tcPr>
            <w:tcW w:w="0" w:type="auto"/>
            <w:hideMark/>
          </w:tcPr>
          <w:p w14:paraId="2902DA58"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ذو خبرة أو مبتدئ؟</w:t>
            </w:r>
          </w:p>
        </w:tc>
        <w:tc>
          <w:tcPr>
            <w:tcW w:w="0" w:type="auto"/>
            <w:hideMark/>
          </w:tcPr>
          <w:p w14:paraId="6D7F184A"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المبتدئ: 5E، الخبير: كولب</w:t>
            </w:r>
          </w:p>
        </w:tc>
      </w:tr>
      <w:tr w:rsidR="009F0122" w:rsidRPr="00717282" w14:paraId="546C75F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9F3453A" w14:textId="77777777" w:rsidR="009F0122" w:rsidRPr="00717282" w:rsidRDefault="009F0122" w:rsidP="0005079B">
            <w:pPr>
              <w:bidi/>
              <w:spacing w:after="120" w:line="288" w:lineRule="auto"/>
              <w:contextualSpacing/>
              <w:mirrorIndents/>
              <w:rPr>
                <w:lang w:val="tr-TR"/>
              </w:rPr>
            </w:pPr>
            <w:r w:rsidRPr="00717282">
              <w:rPr>
                <w:lang w:val="tr-TR"/>
              </w:rPr>
              <w:t>تعقيد المحتوى</w:t>
            </w:r>
          </w:p>
        </w:tc>
        <w:tc>
          <w:tcPr>
            <w:tcW w:w="0" w:type="auto"/>
            <w:hideMark/>
          </w:tcPr>
          <w:p w14:paraId="44B39E88"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مهمة بسيطة أم عملية متعددة المكونات؟</w:t>
            </w:r>
          </w:p>
        </w:tc>
        <w:tc>
          <w:tcPr>
            <w:tcW w:w="0" w:type="auto"/>
            <w:hideMark/>
          </w:tcPr>
          <w:p w14:paraId="39D5A6CA"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بسيط: ADDIE، معقد: 4C/ID</w:t>
            </w:r>
          </w:p>
        </w:tc>
      </w:tr>
      <w:tr w:rsidR="009F0122" w:rsidRPr="00717282" w14:paraId="4FEDD76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FF7463F" w14:textId="77777777" w:rsidR="009F0122" w:rsidRPr="00717282" w:rsidRDefault="009F0122" w:rsidP="0005079B">
            <w:pPr>
              <w:bidi/>
              <w:spacing w:after="120" w:line="288" w:lineRule="auto"/>
              <w:contextualSpacing/>
              <w:mirrorIndents/>
              <w:rPr>
                <w:lang w:val="tr-TR"/>
              </w:rPr>
            </w:pPr>
            <w:r w:rsidRPr="00717282">
              <w:rPr>
                <w:lang w:val="tr-TR"/>
              </w:rPr>
              <w:t>الحاجة إلى القياس</w:t>
            </w:r>
          </w:p>
        </w:tc>
        <w:tc>
          <w:tcPr>
            <w:tcW w:w="0" w:type="auto"/>
            <w:hideMark/>
          </w:tcPr>
          <w:p w14:paraId="2C4EC8D6"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هل نبحث عن الفعالية العلمية؟</w:t>
            </w:r>
          </w:p>
        </w:tc>
        <w:tc>
          <w:tcPr>
            <w:tcW w:w="0" w:type="auto"/>
            <w:hideMark/>
          </w:tcPr>
          <w:p w14:paraId="657B8D6F"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تجربة عشوائية محكومة، ديك وكاري</w:t>
            </w:r>
          </w:p>
        </w:tc>
      </w:tr>
    </w:tbl>
    <w:p w14:paraId="4541753A" w14:textId="77777777" w:rsidR="00B936AA" w:rsidRPr="00717282" w:rsidRDefault="00B936AA" w:rsidP="0005079B">
      <w:pPr>
        <w:spacing w:after="120" w:line="288" w:lineRule="auto"/>
        <w:contextualSpacing/>
        <w:mirrorIndents/>
        <w:rPr>
          <w:rFonts w:cs="Segoe UI Emoji"/>
          <w:lang w:val="tr-TR"/>
        </w:rPr>
      </w:pPr>
    </w:p>
    <w:p w14:paraId="726D82D3" w14:textId="496866ED" w:rsidR="009F0122" w:rsidRPr="00717282" w:rsidRDefault="009F0122" w:rsidP="0005079B">
      <w:pPr>
        <w:bidi/>
        <w:spacing w:after="120" w:line="288" w:lineRule="auto"/>
        <w:contextualSpacing/>
        <w:mirrorIndents/>
        <w:rPr>
          <w:lang w:val="tr-TR"/>
        </w:rPr>
      </w:pPr>
      <w:r w:rsidRPr="00717282">
        <w:rPr>
          <w:lang w:val="tr-TR"/>
        </w:rPr>
        <w:t xml:space="preserve"> </w:t>
      </w:r>
      <w:r w:rsidRPr="00717282">
        <w:rPr>
          <w:b/>
          <w:bCs/>
          <w:lang w:val="tr-TR"/>
        </w:rPr>
        <w:t xml:space="preserve">ملاحظة للمعلم: </w:t>
      </w:r>
      <w:r w:rsidRPr="00717282">
        <w:rPr>
          <w:lang w:val="tr-TR"/>
        </w:rPr>
        <w:br/>
        <w:t>يمكن تطبيق كل نموذج على وحدة محددة أو سيناريو الواقع الافتراضي، وليس المنهج الدراسي بأكمله.</w:t>
      </w:r>
    </w:p>
    <w:p w14:paraId="29162F43" w14:textId="77777777" w:rsidR="00B936AA" w:rsidRPr="00717282" w:rsidRDefault="00B936AA" w:rsidP="0005079B">
      <w:pPr>
        <w:spacing w:after="120" w:line="288" w:lineRule="auto"/>
        <w:contextualSpacing/>
        <w:mirrorIndents/>
        <w:rPr>
          <w:lang w:val="tr-TR"/>
        </w:rPr>
      </w:pPr>
    </w:p>
    <w:p w14:paraId="4833C23C" w14:textId="250DC6C1" w:rsidR="009F0122" w:rsidRPr="00717282" w:rsidRDefault="009F0122" w:rsidP="0005079B">
      <w:pPr>
        <w:bidi/>
        <w:spacing w:after="120" w:line="288" w:lineRule="auto"/>
        <w:contextualSpacing/>
        <w:mirrorIndents/>
        <w:rPr>
          <w:b/>
          <w:bCs/>
          <w:lang w:val="tr-TR"/>
        </w:rPr>
      </w:pPr>
      <w:r w:rsidRPr="00717282">
        <w:rPr>
          <w:b/>
          <w:bCs/>
          <w:lang w:val="tr-TR"/>
        </w:rPr>
        <w:t>9.3 مصفوفة قرار اختيار النموذج</w:t>
      </w:r>
    </w:p>
    <w:tbl>
      <w:tblPr>
        <w:tblStyle w:val="KlavuzTablo6-Renkli-Vurgu5"/>
        <w:tblW w:w="0" w:type="auto"/>
        <w:tblLook w:val="04A0" w:firstRow="1" w:lastRow="0" w:firstColumn="1" w:lastColumn="0" w:noHBand="0" w:noVBand="1"/>
      </w:tblPr>
      <w:tblGrid>
        <w:gridCol w:w="2819"/>
        <w:gridCol w:w="2358"/>
        <w:gridCol w:w="1896"/>
        <w:gridCol w:w="2549"/>
      </w:tblGrid>
      <w:tr w:rsidR="009F0122" w:rsidRPr="00717282" w14:paraId="6A42BAA0"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4AF5370" w14:textId="77777777" w:rsidR="009F0122" w:rsidRPr="00717282" w:rsidRDefault="009F0122" w:rsidP="0005079B">
            <w:pPr>
              <w:bidi/>
              <w:spacing w:after="120" w:line="288" w:lineRule="auto"/>
              <w:contextualSpacing/>
              <w:mirrorIndents/>
              <w:rPr>
                <w:lang w:val="tr-TR"/>
              </w:rPr>
            </w:pPr>
            <w:r w:rsidRPr="00717282">
              <w:rPr>
                <w:lang w:val="tr-TR"/>
              </w:rPr>
              <w:t>سيناريو التدريب</w:t>
            </w:r>
          </w:p>
        </w:tc>
        <w:tc>
          <w:tcPr>
            <w:tcW w:w="0" w:type="auto"/>
            <w:hideMark/>
          </w:tcPr>
          <w:p w14:paraId="5520A8C8"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الناتج المستهدف</w:t>
            </w:r>
          </w:p>
        </w:tc>
        <w:tc>
          <w:tcPr>
            <w:tcW w:w="0" w:type="auto"/>
            <w:hideMark/>
          </w:tcPr>
          <w:p w14:paraId="60F7EA3B"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النموذج الموصى به</w:t>
            </w:r>
          </w:p>
        </w:tc>
        <w:tc>
          <w:tcPr>
            <w:tcW w:w="0" w:type="auto"/>
            <w:hideMark/>
          </w:tcPr>
          <w:p w14:paraId="21E1B0A7"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سبب</w:t>
            </w:r>
          </w:p>
        </w:tc>
      </w:tr>
      <w:tr w:rsidR="009F0122" w:rsidRPr="00717282" w14:paraId="740E24A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FE82AA" w14:textId="77777777" w:rsidR="009F0122" w:rsidRPr="00717282" w:rsidRDefault="009F0122" w:rsidP="0005079B">
            <w:pPr>
              <w:bidi/>
              <w:spacing w:after="120" w:line="288" w:lineRule="auto"/>
              <w:contextualSpacing/>
              <w:mirrorIndents/>
              <w:rPr>
                <w:lang w:val="tr-TR"/>
              </w:rPr>
            </w:pPr>
            <w:r w:rsidRPr="00717282">
              <w:rPr>
                <w:lang w:val="tr-TR"/>
              </w:rPr>
              <w:t>تدريب اللحام الواقع الافتراضي</w:t>
            </w:r>
          </w:p>
        </w:tc>
        <w:tc>
          <w:tcPr>
            <w:tcW w:w="0" w:type="auto"/>
            <w:hideMark/>
          </w:tcPr>
          <w:p w14:paraId="6AE774D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مهارات التطبيق</w:t>
            </w:r>
          </w:p>
        </w:tc>
        <w:tc>
          <w:tcPr>
            <w:tcW w:w="0" w:type="auto"/>
            <w:hideMark/>
          </w:tcPr>
          <w:p w14:paraId="4C7B62E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4C/ID + كولب</w:t>
            </w:r>
          </w:p>
        </w:tc>
        <w:tc>
          <w:tcPr>
            <w:tcW w:w="0" w:type="auto"/>
            <w:hideMark/>
          </w:tcPr>
          <w:p w14:paraId="348F2F16"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المهارات المعقدة + التعلم التجريبي</w:t>
            </w:r>
          </w:p>
        </w:tc>
      </w:tr>
      <w:tr w:rsidR="009F0122" w:rsidRPr="009942E7" w14:paraId="65E10090"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DA1D7D7" w14:textId="77777777" w:rsidR="009F0122" w:rsidRPr="00717282" w:rsidRDefault="009F0122" w:rsidP="0005079B">
            <w:pPr>
              <w:bidi/>
              <w:spacing w:after="120" w:line="288" w:lineRule="auto"/>
              <w:contextualSpacing/>
              <w:mirrorIndents/>
              <w:rPr>
                <w:lang w:val="tr-TR"/>
              </w:rPr>
            </w:pPr>
            <w:r w:rsidRPr="00717282">
              <w:rPr>
                <w:lang w:val="tr-TR"/>
              </w:rPr>
              <w:t>السلامة الكهربائية</w:t>
            </w:r>
          </w:p>
        </w:tc>
        <w:tc>
          <w:tcPr>
            <w:tcW w:w="0" w:type="auto"/>
            <w:hideMark/>
          </w:tcPr>
          <w:p w14:paraId="24E2289A"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التطبيق الصحيح للقواعد</w:t>
            </w:r>
          </w:p>
        </w:tc>
        <w:tc>
          <w:tcPr>
            <w:tcW w:w="0" w:type="auto"/>
            <w:hideMark/>
          </w:tcPr>
          <w:p w14:paraId="133C5917"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أؤكد + سام</w:t>
            </w:r>
          </w:p>
        </w:tc>
        <w:tc>
          <w:tcPr>
            <w:tcW w:w="0" w:type="auto"/>
            <w:hideMark/>
          </w:tcPr>
          <w:p w14:paraId="0D32833A"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 xml:space="preserve">دمج التكنولوجيا والمراجعة </w:t>
            </w:r>
            <w:r w:rsidRPr="00717282">
              <w:rPr>
                <w:lang w:val="tr-TR"/>
              </w:rPr>
              <w:lastRenderedPageBreak/>
              <w:t>السريعة</w:t>
            </w:r>
          </w:p>
        </w:tc>
      </w:tr>
      <w:tr w:rsidR="009F0122" w:rsidRPr="00717282" w14:paraId="5F4B285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3DF92DF" w14:textId="77777777" w:rsidR="009F0122" w:rsidRPr="00717282" w:rsidRDefault="009F0122" w:rsidP="0005079B">
            <w:pPr>
              <w:bidi/>
              <w:spacing w:after="120" w:line="288" w:lineRule="auto"/>
              <w:contextualSpacing/>
              <w:mirrorIndents/>
              <w:rPr>
                <w:lang w:val="tr-TR"/>
              </w:rPr>
            </w:pPr>
            <w:r w:rsidRPr="00717282">
              <w:rPr>
                <w:lang w:val="tr-TR"/>
              </w:rPr>
              <w:lastRenderedPageBreak/>
              <w:t>الصحة والسلامة المهنية</w:t>
            </w:r>
          </w:p>
        </w:tc>
        <w:tc>
          <w:tcPr>
            <w:tcW w:w="0" w:type="auto"/>
            <w:hideMark/>
          </w:tcPr>
          <w:p w14:paraId="33122079"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الوعي بالمخاطر وتغيير المواقف</w:t>
            </w:r>
          </w:p>
        </w:tc>
        <w:tc>
          <w:tcPr>
            <w:tcW w:w="0" w:type="auto"/>
            <w:hideMark/>
          </w:tcPr>
          <w:p w14:paraId="597482EB"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ويسكوم + 5E</w:t>
            </w:r>
          </w:p>
        </w:tc>
        <w:tc>
          <w:tcPr>
            <w:tcW w:w="0" w:type="auto"/>
            <w:hideMark/>
          </w:tcPr>
          <w:p w14:paraId="65CF5DB7"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دورة الدافع + الخبرة</w:t>
            </w:r>
          </w:p>
        </w:tc>
      </w:tr>
      <w:tr w:rsidR="009F0122" w:rsidRPr="00717282" w14:paraId="6646666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157A344" w14:textId="77777777" w:rsidR="009F0122" w:rsidRPr="00717282" w:rsidRDefault="009F0122" w:rsidP="0005079B">
            <w:pPr>
              <w:bidi/>
              <w:spacing w:after="120" w:line="288" w:lineRule="auto"/>
              <w:contextualSpacing/>
              <w:mirrorIndents/>
              <w:rPr>
                <w:lang w:val="tr-TR"/>
              </w:rPr>
            </w:pPr>
            <w:r w:rsidRPr="00717282">
              <w:rPr>
                <w:lang w:val="tr-TR"/>
              </w:rPr>
              <w:t>محاكاة الصيانة الافتراضية</w:t>
            </w:r>
          </w:p>
        </w:tc>
        <w:tc>
          <w:tcPr>
            <w:tcW w:w="0" w:type="auto"/>
            <w:hideMark/>
          </w:tcPr>
          <w:p w14:paraId="7A1F45BC"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تنفيذ الإجراء خطوة بخطوة</w:t>
            </w:r>
          </w:p>
        </w:tc>
        <w:tc>
          <w:tcPr>
            <w:tcW w:w="0" w:type="auto"/>
            <w:hideMark/>
          </w:tcPr>
          <w:p w14:paraId="1CC33BEE"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ديك وكاري</w:t>
            </w:r>
          </w:p>
        </w:tc>
        <w:tc>
          <w:tcPr>
            <w:tcW w:w="0" w:type="auto"/>
            <w:hideMark/>
          </w:tcPr>
          <w:p w14:paraId="08DECC0B"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تحليل الأداء المنهجي</w:t>
            </w:r>
          </w:p>
        </w:tc>
      </w:tr>
      <w:tr w:rsidR="009F0122" w:rsidRPr="00717282" w14:paraId="03CF09D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5D3AEA0" w14:textId="77777777" w:rsidR="009F0122" w:rsidRPr="00717282" w:rsidRDefault="009F0122" w:rsidP="0005079B">
            <w:pPr>
              <w:bidi/>
              <w:spacing w:after="120" w:line="288" w:lineRule="auto"/>
              <w:contextualSpacing/>
              <w:mirrorIndents/>
              <w:rPr>
                <w:lang w:val="tr-TR"/>
              </w:rPr>
            </w:pPr>
            <w:r w:rsidRPr="00717282">
              <w:rPr>
                <w:lang w:val="tr-TR"/>
              </w:rPr>
              <w:t>تطوير محتوى الواقع الافتراضي الجديد</w:t>
            </w:r>
          </w:p>
        </w:tc>
        <w:tc>
          <w:tcPr>
            <w:tcW w:w="0" w:type="auto"/>
            <w:hideMark/>
          </w:tcPr>
          <w:p w14:paraId="14DEF9DB"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اختبار النموذج الأولي</w:t>
            </w:r>
          </w:p>
        </w:tc>
        <w:tc>
          <w:tcPr>
            <w:tcW w:w="0" w:type="auto"/>
            <w:hideMark/>
          </w:tcPr>
          <w:p w14:paraId="49241635"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النمذجة السريعة + SAM</w:t>
            </w:r>
          </w:p>
        </w:tc>
        <w:tc>
          <w:tcPr>
            <w:tcW w:w="0" w:type="auto"/>
            <w:hideMark/>
          </w:tcPr>
          <w:p w14:paraId="0874CC52"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حلقة التجربة والتغذية الراجعة</w:t>
            </w:r>
          </w:p>
        </w:tc>
      </w:tr>
      <w:tr w:rsidR="009F0122" w:rsidRPr="009942E7" w14:paraId="2892723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38B8F204" w14:textId="77777777" w:rsidR="009F0122" w:rsidRPr="00717282" w:rsidRDefault="009F0122" w:rsidP="0005079B">
            <w:pPr>
              <w:bidi/>
              <w:spacing w:after="120" w:line="288" w:lineRule="auto"/>
              <w:contextualSpacing/>
              <w:mirrorIndents/>
              <w:rPr>
                <w:lang w:val="tr-TR"/>
              </w:rPr>
            </w:pPr>
            <w:r w:rsidRPr="00717282">
              <w:rPr>
                <w:lang w:val="tr-TR"/>
              </w:rPr>
              <w:t>تحليل تأثير VRinVET</w:t>
            </w:r>
          </w:p>
        </w:tc>
        <w:tc>
          <w:tcPr>
            <w:tcW w:w="0" w:type="auto"/>
            <w:hideMark/>
          </w:tcPr>
          <w:p w14:paraId="2A2961CA"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قياس نتائج التعلم</w:t>
            </w:r>
          </w:p>
        </w:tc>
        <w:tc>
          <w:tcPr>
            <w:tcW w:w="0" w:type="auto"/>
            <w:hideMark/>
          </w:tcPr>
          <w:p w14:paraId="10995029"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تجربة عشوائية محكومة</w:t>
            </w:r>
          </w:p>
        </w:tc>
        <w:tc>
          <w:tcPr>
            <w:tcW w:w="0" w:type="auto"/>
            <w:hideMark/>
          </w:tcPr>
          <w:p w14:paraId="64A4FD33"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تقييم الصلاحية العلمية والفعالية</w:t>
            </w:r>
          </w:p>
        </w:tc>
      </w:tr>
    </w:tbl>
    <w:p w14:paraId="15352012" w14:textId="6F7C56A3" w:rsidR="009F0122" w:rsidRPr="00717282" w:rsidRDefault="009F0122" w:rsidP="0005079B">
      <w:pPr>
        <w:bidi/>
        <w:spacing w:after="120" w:line="288" w:lineRule="auto"/>
        <w:contextualSpacing/>
        <w:mirrorIndents/>
        <w:rPr>
          <w:lang w:val="tr-TR"/>
        </w:rPr>
      </w:pPr>
      <w:r w:rsidRPr="00717282">
        <w:rPr>
          <w:lang w:val="tr-TR"/>
        </w:rPr>
        <w:br/>
        <w:t>تم تفضيل النماذج الهجينة بشكل عام في الوحدات التي تم تطويرها في المشروع: يوفر الجمع بين ADDIE + Kolb + ASSURE التعلم المنهجي والقائم على الخبرة.</w:t>
      </w:r>
    </w:p>
    <w:p w14:paraId="321C15D3" w14:textId="1014A3B4" w:rsidR="009F0122" w:rsidRPr="00717282" w:rsidRDefault="009F0122" w:rsidP="0005079B">
      <w:pPr>
        <w:spacing w:after="120" w:line="288" w:lineRule="auto"/>
        <w:contextualSpacing/>
        <w:mirrorIndents/>
        <w:rPr>
          <w:lang w:val="tr-TR"/>
        </w:rPr>
      </w:pPr>
    </w:p>
    <w:p w14:paraId="7A7E1DD5" w14:textId="2C1537D5" w:rsidR="009F0122" w:rsidRDefault="009F0122" w:rsidP="0005079B">
      <w:pPr>
        <w:bidi/>
        <w:spacing w:after="120" w:line="288" w:lineRule="auto"/>
        <w:contextualSpacing/>
        <w:mirrorIndents/>
        <w:rPr>
          <w:b/>
          <w:bCs/>
          <w:lang w:val="tr-TR"/>
        </w:rPr>
      </w:pPr>
      <w:r w:rsidRPr="00717282">
        <w:rPr>
          <w:b/>
          <w:bCs/>
          <w:lang w:val="tr-TR"/>
        </w:rPr>
        <w:t>9.4 مخطط التدفق في اختيار النموذج (التوصية)</w:t>
      </w:r>
    </w:p>
    <w:p w14:paraId="35284466" w14:textId="77777777" w:rsidR="00271A98" w:rsidRPr="00717282" w:rsidRDefault="00271A98" w:rsidP="0005079B">
      <w:pPr>
        <w:spacing w:after="120" w:line="288" w:lineRule="auto"/>
        <w:contextualSpacing/>
        <w:mirrorIndents/>
        <w:rPr>
          <w:b/>
          <w:bCs/>
          <w:lang w:val="tr-TR"/>
        </w:rPr>
      </w:pPr>
    </w:p>
    <w:tbl>
      <w:tblPr>
        <w:tblStyle w:val="KlavuzTablo6-Renkli-Vurgu5"/>
        <w:tblpPr w:leftFromText="141" w:rightFromText="141" w:vertAnchor="text" w:tblpY="1"/>
        <w:tblOverlap w:val="never"/>
        <w:tblW w:w="0" w:type="auto"/>
        <w:tblLook w:val="04A0" w:firstRow="1" w:lastRow="0" w:firstColumn="1" w:lastColumn="0" w:noHBand="0" w:noVBand="1"/>
      </w:tblPr>
      <w:tblGrid>
        <w:gridCol w:w="5529"/>
      </w:tblGrid>
      <w:tr w:rsidR="00271A98" w:rsidRPr="00271A98" w14:paraId="7E7C4ECF" w14:textId="77777777" w:rsidTr="00271A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15B5E76F" w14:textId="77777777" w:rsidR="00271A98" w:rsidRPr="00271A98" w:rsidRDefault="00271A98" w:rsidP="00271A98">
            <w:pPr>
              <w:bidi/>
              <w:spacing w:after="120" w:line="288" w:lineRule="auto"/>
              <w:contextualSpacing/>
              <w:mirrorIndents/>
              <w:jc w:val="center"/>
              <w:rPr>
                <w:lang w:val="tr-TR"/>
              </w:rPr>
            </w:pPr>
            <w:r w:rsidRPr="00271A98">
              <w:rPr>
                <w:lang w:val="tr-TR"/>
              </w:rPr>
              <w:t>يبدأ</w:t>
            </w:r>
          </w:p>
        </w:tc>
      </w:tr>
      <w:tr w:rsidR="00271A98" w:rsidRPr="00271A98" w14:paraId="489D2076"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01E851F7" w14:textId="77777777" w:rsidR="00271A98" w:rsidRPr="00271A98" w:rsidRDefault="00271A98" w:rsidP="00271A98">
            <w:pPr>
              <w:bidi/>
              <w:spacing w:after="120" w:line="288" w:lineRule="auto"/>
              <w:contextualSpacing/>
              <w:mirrorIndents/>
              <w:jc w:val="center"/>
              <w:rPr>
                <w:lang w:val="tr-TR"/>
              </w:rPr>
            </w:pPr>
            <w:r w:rsidRPr="00271A98">
              <w:rPr>
                <w:lang w:val="tr-TR"/>
              </w:rPr>
              <w:t>↓</w:t>
            </w:r>
          </w:p>
        </w:tc>
      </w:tr>
      <w:tr w:rsidR="00271A98" w:rsidRPr="00271A98" w14:paraId="5FBB83F5"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4EF31D65" w14:textId="77777777" w:rsidR="00271A98" w:rsidRPr="00271A98" w:rsidRDefault="00271A98" w:rsidP="00271A98">
            <w:pPr>
              <w:bidi/>
              <w:spacing w:after="120" w:line="288" w:lineRule="auto"/>
              <w:contextualSpacing/>
              <w:mirrorIndents/>
              <w:jc w:val="center"/>
              <w:rPr>
                <w:lang w:val="tr-TR"/>
              </w:rPr>
            </w:pPr>
            <w:r w:rsidRPr="00271A98">
              <w:rPr>
                <w:lang w:val="tr-TR"/>
              </w:rPr>
              <w:t>الهدف التعليمي → المعرفة / المهارات / الموقف؟</w:t>
            </w:r>
          </w:p>
        </w:tc>
      </w:tr>
      <w:tr w:rsidR="00271A98" w:rsidRPr="00271A98" w14:paraId="2E571CF4"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37C226CB" w14:textId="77777777" w:rsidR="00271A98" w:rsidRPr="00271A98" w:rsidRDefault="00271A98" w:rsidP="00271A98">
            <w:pPr>
              <w:bidi/>
              <w:spacing w:after="120" w:line="288" w:lineRule="auto"/>
              <w:contextualSpacing/>
              <w:mirrorIndents/>
              <w:jc w:val="center"/>
              <w:rPr>
                <w:lang w:val="tr-TR"/>
              </w:rPr>
            </w:pPr>
            <w:r w:rsidRPr="00271A98">
              <w:rPr>
                <w:lang w:val="tr-TR"/>
              </w:rPr>
              <w:t>↓</w:t>
            </w:r>
          </w:p>
        </w:tc>
      </w:tr>
      <w:tr w:rsidR="00271A98" w:rsidRPr="00271A98" w14:paraId="64F45FFA"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5EFE82FF" w14:textId="77777777" w:rsidR="00271A98" w:rsidRPr="00271A98" w:rsidRDefault="00271A98" w:rsidP="00271A98">
            <w:pPr>
              <w:bidi/>
              <w:spacing w:after="120" w:line="288" w:lineRule="auto"/>
              <w:contextualSpacing/>
              <w:mirrorIndents/>
              <w:jc w:val="center"/>
              <w:rPr>
                <w:lang w:val="tr-TR"/>
              </w:rPr>
            </w:pPr>
            <w:r w:rsidRPr="00271A98">
              <w:rPr>
                <w:lang w:val="tr-TR"/>
              </w:rPr>
              <w:t>الوقت والموارد → محدودة؟</w:t>
            </w:r>
          </w:p>
        </w:tc>
      </w:tr>
      <w:tr w:rsidR="00271A98" w:rsidRPr="00271A98" w14:paraId="0895CF49"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0E12F6E1" w14:textId="77777777" w:rsidR="00271A98" w:rsidRPr="00271A98" w:rsidRDefault="00271A98" w:rsidP="00271A98">
            <w:pPr>
              <w:bidi/>
              <w:spacing w:after="120" w:line="288" w:lineRule="auto"/>
              <w:contextualSpacing/>
              <w:mirrorIndents/>
              <w:jc w:val="center"/>
              <w:rPr>
                <w:lang w:val="tr-TR"/>
              </w:rPr>
            </w:pPr>
            <w:r w:rsidRPr="00271A98">
              <w:rPr>
                <w:lang w:val="tr-TR"/>
              </w:rPr>
              <w:t>↓</w:t>
            </w:r>
          </w:p>
        </w:tc>
      </w:tr>
      <w:tr w:rsidR="00271A98" w:rsidRPr="00271A98" w14:paraId="404DA534"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763DEA2D" w14:textId="77777777" w:rsidR="00271A98" w:rsidRPr="00271A98" w:rsidRDefault="00271A98" w:rsidP="00271A98">
            <w:pPr>
              <w:bidi/>
              <w:spacing w:after="120" w:line="288" w:lineRule="auto"/>
              <w:contextualSpacing/>
              <w:mirrorIndents/>
              <w:jc w:val="center"/>
              <w:rPr>
                <w:lang w:val="tr-TR"/>
              </w:rPr>
            </w:pPr>
            <w:r w:rsidRPr="00271A98">
              <w:rPr>
                <w:lang w:val="tr-TR"/>
              </w:rPr>
              <w:t>تحليل البنية التحتية → الواقع الافتراضي / الواقع المعزز / الهجين؟</w:t>
            </w:r>
          </w:p>
        </w:tc>
      </w:tr>
      <w:tr w:rsidR="00271A98" w:rsidRPr="00271A98" w14:paraId="69DC9A3A"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7DC7823F" w14:textId="77777777" w:rsidR="00271A98" w:rsidRPr="00271A98" w:rsidRDefault="00271A98" w:rsidP="00271A98">
            <w:pPr>
              <w:bidi/>
              <w:spacing w:after="120" w:line="288" w:lineRule="auto"/>
              <w:contextualSpacing/>
              <w:mirrorIndents/>
              <w:jc w:val="center"/>
              <w:rPr>
                <w:lang w:val="tr-TR"/>
              </w:rPr>
            </w:pPr>
            <w:r w:rsidRPr="00271A98">
              <w:rPr>
                <w:lang w:val="tr-TR"/>
              </w:rPr>
              <w:t>↓</w:t>
            </w:r>
          </w:p>
        </w:tc>
      </w:tr>
      <w:tr w:rsidR="00271A98" w:rsidRPr="00271A98" w14:paraId="0BB28B47"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4F15A046" w14:textId="77777777" w:rsidR="00271A98" w:rsidRPr="00271A98" w:rsidRDefault="00271A98" w:rsidP="00271A98">
            <w:pPr>
              <w:bidi/>
              <w:spacing w:after="120" w:line="288" w:lineRule="auto"/>
              <w:contextualSpacing/>
              <w:mirrorIndents/>
              <w:jc w:val="center"/>
              <w:rPr>
                <w:lang w:val="tr-TR"/>
              </w:rPr>
            </w:pPr>
            <w:r w:rsidRPr="00271A98">
              <w:rPr>
                <w:lang w:val="tr-TR"/>
              </w:rPr>
              <w:t>الملف الشخصي للطالب → ذو خبرة أو جديد؟</w:t>
            </w:r>
          </w:p>
        </w:tc>
      </w:tr>
      <w:tr w:rsidR="00271A98" w:rsidRPr="00271A98" w14:paraId="1FED93DC"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5B95E135" w14:textId="77777777" w:rsidR="00271A98" w:rsidRPr="00271A98" w:rsidRDefault="00271A98" w:rsidP="00271A98">
            <w:pPr>
              <w:bidi/>
              <w:spacing w:after="120" w:line="288" w:lineRule="auto"/>
              <w:contextualSpacing/>
              <w:mirrorIndents/>
              <w:jc w:val="center"/>
              <w:rPr>
                <w:lang w:val="tr-TR"/>
              </w:rPr>
            </w:pPr>
            <w:r w:rsidRPr="00271A98">
              <w:rPr>
                <w:lang w:val="tr-TR"/>
              </w:rPr>
              <w:t>↓</w:t>
            </w:r>
          </w:p>
        </w:tc>
      </w:tr>
      <w:tr w:rsidR="00271A98" w:rsidRPr="00271A98" w14:paraId="67E5108D"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784E1E15" w14:textId="77777777" w:rsidR="00271A98" w:rsidRPr="00271A98" w:rsidRDefault="00271A98" w:rsidP="00271A98">
            <w:pPr>
              <w:bidi/>
              <w:spacing w:after="120" w:line="288" w:lineRule="auto"/>
              <w:contextualSpacing/>
              <w:mirrorIndents/>
              <w:jc w:val="center"/>
              <w:rPr>
                <w:lang w:val="tr-TR"/>
              </w:rPr>
            </w:pPr>
            <w:r w:rsidRPr="00271A98">
              <w:rPr>
                <w:lang w:val="tr-TR"/>
              </w:rPr>
              <w:t>مطابقة النموذج → ADDIE، 4C/ID، SAM، Kolb، إلخ.</w:t>
            </w:r>
          </w:p>
        </w:tc>
      </w:tr>
      <w:tr w:rsidR="00271A98" w:rsidRPr="00271A98" w14:paraId="22ABE6F8"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59B8D40D" w14:textId="77777777" w:rsidR="00271A98" w:rsidRPr="00271A98" w:rsidRDefault="00271A98" w:rsidP="00271A98">
            <w:pPr>
              <w:bidi/>
              <w:spacing w:after="120" w:line="288" w:lineRule="auto"/>
              <w:contextualSpacing/>
              <w:mirrorIndents/>
              <w:jc w:val="center"/>
              <w:rPr>
                <w:lang w:val="tr-TR"/>
              </w:rPr>
            </w:pPr>
            <w:r w:rsidRPr="00271A98">
              <w:rPr>
                <w:lang w:val="tr-TR"/>
              </w:rPr>
              <w:t>↓</w:t>
            </w:r>
          </w:p>
        </w:tc>
      </w:tr>
      <w:tr w:rsidR="00271A98" w:rsidRPr="00271A98" w14:paraId="1F634B3F"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37C86F51" w14:textId="77777777" w:rsidR="00271A98" w:rsidRPr="00271A98" w:rsidRDefault="00271A98" w:rsidP="00271A98">
            <w:pPr>
              <w:bidi/>
              <w:spacing w:after="120" w:line="288" w:lineRule="auto"/>
              <w:contextualSpacing/>
              <w:mirrorIndents/>
              <w:jc w:val="center"/>
              <w:rPr>
                <w:lang w:val="tr-TR"/>
              </w:rPr>
            </w:pPr>
            <w:r w:rsidRPr="00271A98">
              <w:rPr>
                <w:lang w:val="tr-TR"/>
              </w:rPr>
              <w:t>تطبيق تجريبي → ردود الفعل</w:t>
            </w:r>
          </w:p>
        </w:tc>
      </w:tr>
      <w:tr w:rsidR="00271A98" w:rsidRPr="00271A98" w14:paraId="275F0F98"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3F4A7B0A" w14:textId="77777777" w:rsidR="00271A98" w:rsidRPr="00271A98" w:rsidRDefault="00271A98" w:rsidP="00271A98">
            <w:pPr>
              <w:bidi/>
              <w:spacing w:after="120" w:line="288" w:lineRule="auto"/>
              <w:contextualSpacing/>
              <w:mirrorIndents/>
              <w:jc w:val="center"/>
              <w:rPr>
                <w:lang w:val="tr-TR"/>
              </w:rPr>
            </w:pPr>
            <w:r w:rsidRPr="00271A98">
              <w:rPr>
                <w:lang w:val="tr-TR"/>
              </w:rPr>
              <w:t>↓</w:t>
            </w:r>
          </w:p>
        </w:tc>
      </w:tr>
      <w:tr w:rsidR="00271A98" w:rsidRPr="00271A98" w14:paraId="041BD47F"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04E5EF59" w14:textId="77777777" w:rsidR="00271A98" w:rsidRPr="00271A98" w:rsidRDefault="00271A98" w:rsidP="00271A98">
            <w:pPr>
              <w:bidi/>
              <w:spacing w:after="120" w:line="288" w:lineRule="auto"/>
              <w:contextualSpacing/>
              <w:mirrorIndents/>
              <w:jc w:val="center"/>
              <w:rPr>
                <w:lang w:val="tr-TR"/>
              </w:rPr>
            </w:pPr>
            <w:r w:rsidRPr="00271A98">
              <w:rPr>
                <w:lang w:val="tr-TR"/>
              </w:rPr>
              <w:t>المراجعة والقرار النهائي للنموذج</w:t>
            </w:r>
          </w:p>
        </w:tc>
      </w:tr>
    </w:tbl>
    <w:p w14:paraId="6298D358" w14:textId="2FD291AD" w:rsidR="009F0122" w:rsidRPr="00717282" w:rsidRDefault="00271A98" w:rsidP="0005079B">
      <w:pPr>
        <w:spacing w:after="120" w:line="288" w:lineRule="auto"/>
        <w:contextualSpacing/>
        <w:mirrorIndents/>
        <w:rPr>
          <w:lang w:val="tr-TR"/>
        </w:rPr>
      </w:pPr>
      <w:r>
        <w:rPr>
          <w:lang w:val="tr-TR"/>
        </w:rPr>
        <w:br w:type="textWrapping" w:clear="all"/>
      </w:r>
    </w:p>
    <w:p w14:paraId="1BF0CACF" w14:textId="01D2872F" w:rsidR="009F0122" w:rsidRPr="00717282" w:rsidRDefault="009F0122" w:rsidP="0005079B">
      <w:pPr>
        <w:bidi/>
        <w:spacing w:after="120" w:line="288" w:lineRule="auto"/>
        <w:contextualSpacing/>
        <w:mirrorIndents/>
        <w:rPr>
          <w:b/>
          <w:bCs/>
          <w:lang w:val="tr-TR"/>
        </w:rPr>
      </w:pPr>
      <w:r w:rsidRPr="00717282">
        <w:rPr>
          <w:b/>
          <w:bCs/>
          <w:lang w:val="tr-TR"/>
        </w:rPr>
        <w:t>9.5 استخدام النموذج الهجين</w:t>
      </w:r>
    </w:p>
    <w:p w14:paraId="7FA139FE" w14:textId="77777777" w:rsidR="009F0122" w:rsidRDefault="009F0122" w:rsidP="0005079B">
      <w:pPr>
        <w:bidi/>
        <w:spacing w:after="120" w:line="288" w:lineRule="auto"/>
        <w:contextualSpacing/>
        <w:mirrorIndents/>
        <w:rPr>
          <w:lang w:val="tr-TR"/>
        </w:rPr>
      </w:pPr>
      <w:r w:rsidRPr="00717282">
        <w:rPr>
          <w:lang w:val="tr-TR"/>
        </w:rPr>
        <w:t xml:space="preserve">لا يوجد نموذج واحد مثالي لكل المواقف، لذا </w:t>
      </w:r>
      <w:r w:rsidRPr="00717282">
        <w:rPr>
          <w:b/>
          <w:bCs/>
          <w:lang w:val="tr-TR"/>
        </w:rPr>
        <w:t xml:space="preserve">فإن النهج المختلط </w:t>
      </w:r>
      <w:r w:rsidRPr="00717282">
        <w:rPr>
          <w:lang w:val="tr-TR"/>
        </w:rPr>
        <w:t>هو الأكثر فعالية للمشاريع المبتكرة مثل VRinVET.</w:t>
      </w:r>
    </w:p>
    <w:p w14:paraId="31CD3544" w14:textId="77777777" w:rsidR="00271A98" w:rsidRPr="00717282" w:rsidRDefault="00271A98" w:rsidP="0005079B">
      <w:pPr>
        <w:spacing w:after="120" w:line="288" w:lineRule="auto"/>
        <w:contextualSpacing/>
        <w:mirrorIndents/>
        <w:rPr>
          <w:lang w:val="tr-TR"/>
        </w:rPr>
      </w:pPr>
    </w:p>
    <w:tbl>
      <w:tblPr>
        <w:tblStyle w:val="KlavuzTablo6-Renkli-Vurgu5"/>
        <w:tblW w:w="0" w:type="auto"/>
        <w:tblLook w:val="04A0" w:firstRow="1" w:lastRow="0" w:firstColumn="1" w:lastColumn="0" w:noHBand="0" w:noVBand="1"/>
      </w:tblPr>
      <w:tblGrid>
        <w:gridCol w:w="1475"/>
        <w:gridCol w:w="2801"/>
        <w:gridCol w:w="2904"/>
      </w:tblGrid>
      <w:tr w:rsidR="009F0122" w:rsidRPr="00717282" w14:paraId="5B56592D"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73ABA76" w14:textId="77777777" w:rsidR="009F0122" w:rsidRPr="00717282" w:rsidRDefault="009F0122" w:rsidP="0005079B">
            <w:pPr>
              <w:bidi/>
              <w:spacing w:after="120" w:line="288" w:lineRule="auto"/>
              <w:contextualSpacing/>
              <w:mirrorIndents/>
              <w:rPr>
                <w:lang w:val="tr-TR"/>
              </w:rPr>
            </w:pPr>
            <w:r w:rsidRPr="00717282">
              <w:rPr>
                <w:lang w:val="tr-TR"/>
              </w:rPr>
              <w:t>مزيج</w:t>
            </w:r>
          </w:p>
        </w:tc>
        <w:tc>
          <w:tcPr>
            <w:tcW w:w="0" w:type="auto"/>
            <w:hideMark/>
          </w:tcPr>
          <w:p w14:paraId="53101E01"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غرض الاستخدام</w:t>
            </w:r>
          </w:p>
        </w:tc>
        <w:tc>
          <w:tcPr>
            <w:tcW w:w="0" w:type="auto"/>
            <w:hideMark/>
          </w:tcPr>
          <w:p w14:paraId="2C5BDDBD"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مثال</w:t>
            </w:r>
          </w:p>
        </w:tc>
      </w:tr>
      <w:tr w:rsidR="009F0122" w:rsidRPr="00717282" w14:paraId="21B2BAB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AA7F20F" w14:textId="77777777" w:rsidR="009F0122" w:rsidRPr="00717282" w:rsidRDefault="009F0122" w:rsidP="0005079B">
            <w:pPr>
              <w:bidi/>
              <w:spacing w:after="120" w:line="288" w:lineRule="auto"/>
              <w:contextualSpacing/>
              <w:mirrorIndents/>
              <w:rPr>
                <w:lang w:val="tr-TR"/>
              </w:rPr>
            </w:pPr>
            <w:r w:rsidRPr="00717282">
              <w:rPr>
                <w:lang w:val="tr-TR"/>
              </w:rPr>
              <w:t>آدي + كولب</w:t>
            </w:r>
          </w:p>
        </w:tc>
        <w:tc>
          <w:tcPr>
            <w:tcW w:w="0" w:type="auto"/>
            <w:hideMark/>
          </w:tcPr>
          <w:p w14:paraId="37FDF3B4"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التعلم المنهجي + التجريبي</w:t>
            </w:r>
          </w:p>
        </w:tc>
        <w:tc>
          <w:tcPr>
            <w:tcW w:w="0" w:type="auto"/>
            <w:hideMark/>
          </w:tcPr>
          <w:p w14:paraId="247B1A75"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وحدة مختبر الواقع الافتراضي</w:t>
            </w:r>
          </w:p>
        </w:tc>
      </w:tr>
      <w:tr w:rsidR="009F0122" w:rsidRPr="00717282" w14:paraId="32E35A5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0B1F1DE" w14:textId="77777777" w:rsidR="009F0122" w:rsidRPr="00717282" w:rsidRDefault="009F0122" w:rsidP="0005079B">
            <w:pPr>
              <w:bidi/>
              <w:spacing w:after="120" w:line="288" w:lineRule="auto"/>
              <w:contextualSpacing/>
              <w:mirrorIndents/>
              <w:rPr>
                <w:lang w:val="tr-TR"/>
              </w:rPr>
            </w:pPr>
            <w:r w:rsidRPr="00717282">
              <w:rPr>
                <w:lang w:val="tr-TR"/>
              </w:rPr>
              <w:t>4C/ID + ضمان</w:t>
            </w:r>
          </w:p>
        </w:tc>
        <w:tc>
          <w:tcPr>
            <w:tcW w:w="0" w:type="auto"/>
            <w:hideMark/>
          </w:tcPr>
          <w:p w14:paraId="2598C75D"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المهارات المعقدة + دمج التكنولوجيا</w:t>
            </w:r>
          </w:p>
        </w:tc>
        <w:tc>
          <w:tcPr>
            <w:tcW w:w="0" w:type="auto"/>
            <w:hideMark/>
          </w:tcPr>
          <w:p w14:paraId="7124FBF8"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تدريب تجميع المحرك</w:t>
            </w:r>
          </w:p>
        </w:tc>
      </w:tr>
      <w:tr w:rsidR="009F0122" w:rsidRPr="00717282" w14:paraId="7475E11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0DC88B" w14:textId="77777777" w:rsidR="009F0122" w:rsidRPr="00717282" w:rsidRDefault="009F0122" w:rsidP="0005079B">
            <w:pPr>
              <w:bidi/>
              <w:spacing w:after="120" w:line="288" w:lineRule="auto"/>
              <w:contextualSpacing/>
              <w:mirrorIndents/>
              <w:rPr>
                <w:lang w:val="tr-TR"/>
              </w:rPr>
            </w:pPr>
            <w:r w:rsidRPr="00717282">
              <w:rPr>
                <w:lang w:val="tr-TR"/>
              </w:rPr>
              <w:t>سام + تي باك</w:t>
            </w:r>
          </w:p>
        </w:tc>
        <w:tc>
          <w:tcPr>
            <w:tcW w:w="0" w:type="auto"/>
            <w:hideMark/>
          </w:tcPr>
          <w:p w14:paraId="46D36FE3"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النمذجة السريعة + التكيف التكنولوجي</w:t>
            </w:r>
          </w:p>
        </w:tc>
        <w:tc>
          <w:tcPr>
            <w:tcW w:w="0" w:type="auto"/>
            <w:hideMark/>
          </w:tcPr>
          <w:p w14:paraId="387826D1"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تطوير اختبار محتوى الواقع الافتراضي</w:t>
            </w:r>
          </w:p>
        </w:tc>
      </w:tr>
      <w:tr w:rsidR="009F0122" w:rsidRPr="00717282" w14:paraId="1034B535"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949F06C" w14:textId="77777777" w:rsidR="009F0122" w:rsidRPr="00717282" w:rsidRDefault="009F0122" w:rsidP="0005079B">
            <w:pPr>
              <w:bidi/>
              <w:spacing w:after="120" w:line="288" w:lineRule="auto"/>
              <w:contextualSpacing/>
              <w:mirrorIndents/>
              <w:rPr>
                <w:lang w:val="tr-TR"/>
              </w:rPr>
            </w:pPr>
            <w:r w:rsidRPr="00717282">
              <w:rPr>
                <w:lang w:val="tr-TR"/>
              </w:rPr>
              <w:t>ويسكوم + 5E</w:t>
            </w:r>
          </w:p>
        </w:tc>
        <w:tc>
          <w:tcPr>
            <w:tcW w:w="0" w:type="auto"/>
            <w:hideMark/>
          </w:tcPr>
          <w:p w14:paraId="549945CF"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الدافع + التعلم البنائي</w:t>
            </w:r>
          </w:p>
        </w:tc>
        <w:tc>
          <w:tcPr>
            <w:tcW w:w="0" w:type="auto"/>
            <w:hideMark/>
          </w:tcPr>
          <w:p w14:paraId="17180997"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سيناريو السلامة في العمل</w:t>
            </w:r>
          </w:p>
        </w:tc>
      </w:tr>
    </w:tbl>
    <w:p w14:paraId="51187371" w14:textId="0498C762" w:rsidR="009F0122" w:rsidRPr="00717282" w:rsidRDefault="009F0122" w:rsidP="0005079B">
      <w:pPr>
        <w:bidi/>
        <w:spacing w:after="120" w:line="288" w:lineRule="auto"/>
        <w:contextualSpacing/>
        <w:mirrorIndents/>
        <w:rPr>
          <w:lang w:val="tr-TR"/>
        </w:rPr>
      </w:pPr>
      <w:r w:rsidRPr="00717282">
        <w:rPr>
          <w:lang w:val="tr-TR"/>
        </w:rPr>
        <w:br/>
        <w:t>في بداية كل وحدة، يجب ذكر النموذج (النماذج) المُستخدم كأساس. هذا مهم أيضًا لضمان الجودة وإعداد التقارير.</w:t>
      </w:r>
    </w:p>
    <w:p w14:paraId="321190F1" w14:textId="495A2549" w:rsidR="009F0122" w:rsidRPr="00717282" w:rsidRDefault="009F0122" w:rsidP="0005079B">
      <w:pPr>
        <w:spacing w:after="120" w:line="288" w:lineRule="auto"/>
        <w:contextualSpacing/>
        <w:mirrorIndents/>
        <w:rPr>
          <w:lang w:val="tr-TR"/>
        </w:rPr>
      </w:pPr>
    </w:p>
    <w:p w14:paraId="66F22DB0" w14:textId="39859919" w:rsidR="009F0122" w:rsidRPr="00717282" w:rsidRDefault="009F0122" w:rsidP="0005079B">
      <w:pPr>
        <w:bidi/>
        <w:spacing w:after="120" w:line="288" w:lineRule="auto"/>
        <w:contextualSpacing/>
        <w:mirrorIndents/>
        <w:rPr>
          <w:b/>
          <w:bCs/>
          <w:lang w:val="tr-TR"/>
        </w:rPr>
      </w:pPr>
      <w:r w:rsidRPr="00717282">
        <w:rPr>
          <w:b/>
          <w:bCs/>
          <w:lang w:val="tr-TR"/>
        </w:rPr>
        <w:t>9.6 تقييم اختيار النموذج</w:t>
      </w:r>
    </w:p>
    <w:p w14:paraId="73CFA55B" w14:textId="77777777" w:rsidR="009F0122" w:rsidRPr="00717282" w:rsidRDefault="009F0122" w:rsidP="0005079B">
      <w:pPr>
        <w:bidi/>
        <w:spacing w:after="120" w:line="288" w:lineRule="auto"/>
        <w:contextualSpacing/>
        <w:mirrorIndents/>
        <w:rPr>
          <w:lang w:val="tr-TR"/>
        </w:rPr>
      </w:pPr>
      <w:r w:rsidRPr="00717282">
        <w:rPr>
          <w:lang w:val="tr-TR"/>
        </w:rPr>
        <w:t>يتم تقييم صحة اختيار النموذج من خلال المؤشرات التالية:</w:t>
      </w:r>
    </w:p>
    <w:tbl>
      <w:tblPr>
        <w:tblStyle w:val="KlavuzTablo6-Renkli-Vurgu5"/>
        <w:tblW w:w="0" w:type="auto"/>
        <w:tblLook w:val="04A0" w:firstRow="1" w:lastRow="0" w:firstColumn="1" w:lastColumn="0" w:noHBand="0" w:noVBand="1"/>
      </w:tblPr>
      <w:tblGrid>
        <w:gridCol w:w="1174"/>
        <w:gridCol w:w="3286"/>
        <w:gridCol w:w="2173"/>
      </w:tblGrid>
      <w:tr w:rsidR="009F0122" w:rsidRPr="00717282" w14:paraId="5D96B917"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0078DE5" w14:textId="77777777" w:rsidR="009F0122" w:rsidRPr="00717282" w:rsidRDefault="009F0122" w:rsidP="0005079B">
            <w:pPr>
              <w:bidi/>
              <w:spacing w:after="120" w:line="288" w:lineRule="auto"/>
              <w:contextualSpacing/>
              <w:mirrorIndents/>
              <w:rPr>
                <w:lang w:val="tr-TR"/>
              </w:rPr>
            </w:pPr>
            <w:r w:rsidRPr="00717282">
              <w:rPr>
                <w:lang w:val="tr-TR"/>
              </w:rPr>
              <w:lastRenderedPageBreak/>
              <w:t>مؤشر</w:t>
            </w:r>
          </w:p>
        </w:tc>
        <w:tc>
          <w:tcPr>
            <w:tcW w:w="0" w:type="auto"/>
            <w:hideMark/>
          </w:tcPr>
          <w:p w14:paraId="3CDB4B28"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سؤال الاستجواب</w:t>
            </w:r>
          </w:p>
        </w:tc>
        <w:tc>
          <w:tcPr>
            <w:tcW w:w="0" w:type="auto"/>
            <w:hideMark/>
          </w:tcPr>
          <w:p w14:paraId="43DF0384"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أداة التقييم</w:t>
            </w:r>
          </w:p>
        </w:tc>
      </w:tr>
      <w:tr w:rsidR="009F0122" w:rsidRPr="00717282" w14:paraId="4E2116C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A4794E6" w14:textId="77777777" w:rsidR="009F0122" w:rsidRPr="00717282" w:rsidRDefault="009F0122" w:rsidP="0005079B">
            <w:pPr>
              <w:bidi/>
              <w:spacing w:after="120" w:line="288" w:lineRule="auto"/>
              <w:contextualSpacing/>
              <w:mirrorIndents/>
              <w:rPr>
                <w:lang w:val="tr-TR"/>
              </w:rPr>
            </w:pPr>
            <w:r w:rsidRPr="00717282">
              <w:rPr>
                <w:lang w:val="tr-TR"/>
              </w:rPr>
              <w:t>تأثير</w:t>
            </w:r>
          </w:p>
        </w:tc>
        <w:tc>
          <w:tcPr>
            <w:tcW w:w="0" w:type="auto"/>
            <w:hideMark/>
          </w:tcPr>
          <w:p w14:paraId="27282AD3"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هل تحسنت نتائج التعلم؟</w:t>
            </w:r>
          </w:p>
        </w:tc>
        <w:tc>
          <w:tcPr>
            <w:tcW w:w="0" w:type="auto"/>
            <w:hideMark/>
          </w:tcPr>
          <w:p w14:paraId="4AFFB073"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تقرير أداء الطالب</w:t>
            </w:r>
          </w:p>
        </w:tc>
      </w:tr>
      <w:tr w:rsidR="009F0122" w:rsidRPr="00717282" w14:paraId="732D1E43"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6739274" w14:textId="77777777" w:rsidR="009F0122" w:rsidRPr="00717282" w:rsidRDefault="009F0122" w:rsidP="0005079B">
            <w:pPr>
              <w:bidi/>
              <w:spacing w:after="120" w:line="288" w:lineRule="auto"/>
              <w:contextualSpacing/>
              <w:mirrorIndents/>
              <w:rPr>
                <w:lang w:val="tr-TR"/>
              </w:rPr>
            </w:pPr>
            <w:r w:rsidRPr="00717282">
              <w:rPr>
                <w:lang w:val="tr-TR"/>
              </w:rPr>
              <w:t>قابلية التطبيق</w:t>
            </w:r>
          </w:p>
        </w:tc>
        <w:tc>
          <w:tcPr>
            <w:tcW w:w="0" w:type="auto"/>
            <w:hideMark/>
          </w:tcPr>
          <w:p w14:paraId="7AC654E3"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هل كان النموذج مناسبا لبيئة الفصل الدراسي؟</w:t>
            </w:r>
          </w:p>
        </w:tc>
        <w:tc>
          <w:tcPr>
            <w:tcW w:w="0" w:type="auto"/>
            <w:hideMark/>
          </w:tcPr>
          <w:p w14:paraId="25B3861F"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تعليقات المعلم</w:t>
            </w:r>
          </w:p>
        </w:tc>
      </w:tr>
      <w:tr w:rsidR="009F0122" w:rsidRPr="00717282" w14:paraId="5535040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4EEE9BA" w14:textId="77777777" w:rsidR="009F0122" w:rsidRPr="00717282" w:rsidRDefault="009F0122" w:rsidP="0005079B">
            <w:pPr>
              <w:bidi/>
              <w:spacing w:after="120" w:line="288" w:lineRule="auto"/>
              <w:contextualSpacing/>
              <w:mirrorIndents/>
              <w:rPr>
                <w:lang w:val="tr-TR"/>
              </w:rPr>
            </w:pPr>
            <w:r w:rsidRPr="00717282">
              <w:rPr>
                <w:lang w:val="tr-TR"/>
              </w:rPr>
              <w:t>إنتاجية</w:t>
            </w:r>
          </w:p>
        </w:tc>
        <w:tc>
          <w:tcPr>
            <w:tcW w:w="0" w:type="auto"/>
            <w:hideMark/>
          </w:tcPr>
          <w:p w14:paraId="7C8941EF"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هل استخدام الوقت والموارد متوازن؟</w:t>
            </w:r>
          </w:p>
        </w:tc>
        <w:tc>
          <w:tcPr>
            <w:tcW w:w="0" w:type="auto"/>
            <w:hideMark/>
          </w:tcPr>
          <w:p w14:paraId="38B364F6"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تحليل الوقت/المخرجات</w:t>
            </w:r>
          </w:p>
        </w:tc>
      </w:tr>
      <w:tr w:rsidR="009F0122" w:rsidRPr="00717282" w14:paraId="04F6E47E"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DE7CE57" w14:textId="77777777" w:rsidR="009F0122" w:rsidRPr="00717282" w:rsidRDefault="009F0122" w:rsidP="0005079B">
            <w:pPr>
              <w:bidi/>
              <w:spacing w:after="120" w:line="288" w:lineRule="auto"/>
              <w:contextualSpacing/>
              <w:mirrorIndents/>
              <w:rPr>
                <w:lang w:val="tr-TR"/>
              </w:rPr>
            </w:pPr>
            <w:r w:rsidRPr="00717282">
              <w:rPr>
                <w:lang w:val="tr-TR"/>
              </w:rPr>
              <w:t>الاستدامة</w:t>
            </w:r>
          </w:p>
        </w:tc>
        <w:tc>
          <w:tcPr>
            <w:tcW w:w="0" w:type="auto"/>
            <w:hideMark/>
          </w:tcPr>
          <w:p w14:paraId="70E3C4FB"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هل النموذج قابل لإعادة الاستخدام؟</w:t>
            </w:r>
          </w:p>
        </w:tc>
        <w:tc>
          <w:tcPr>
            <w:tcW w:w="0" w:type="auto"/>
            <w:hideMark/>
          </w:tcPr>
          <w:p w14:paraId="6D08C83E"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تقرير مراجعة ما بعد التجربة</w:t>
            </w:r>
          </w:p>
        </w:tc>
      </w:tr>
    </w:tbl>
    <w:p w14:paraId="0EA873E4" w14:textId="0B1703ED" w:rsidR="009F0122" w:rsidRPr="00717282" w:rsidRDefault="009F0122" w:rsidP="0005079B">
      <w:pPr>
        <w:spacing w:after="120" w:line="288" w:lineRule="auto"/>
        <w:contextualSpacing/>
        <w:mirrorIndents/>
        <w:rPr>
          <w:lang w:val="tr-TR"/>
        </w:rPr>
      </w:pPr>
    </w:p>
    <w:p w14:paraId="6F72BB8E" w14:textId="10E008AF" w:rsidR="009F0122" w:rsidRPr="00717282" w:rsidRDefault="009F0122" w:rsidP="0005079B">
      <w:pPr>
        <w:bidi/>
        <w:spacing w:after="120" w:line="288" w:lineRule="auto"/>
        <w:contextualSpacing/>
        <w:mirrorIndents/>
        <w:rPr>
          <w:b/>
          <w:bCs/>
          <w:lang w:val="tr-TR"/>
        </w:rPr>
      </w:pPr>
      <w:r w:rsidRPr="00717282">
        <w:rPr>
          <w:b/>
          <w:bCs/>
          <w:lang w:val="tr-TR"/>
        </w:rPr>
        <w:t>9.7 الخاتمة: إرشادات لاختيار النموذج</w:t>
      </w:r>
    </w:p>
    <w:p w14:paraId="1F922C9A" w14:textId="77777777" w:rsidR="009F0122" w:rsidRPr="00717282" w:rsidRDefault="009F0122" w:rsidP="0005079B">
      <w:pPr>
        <w:pStyle w:val="ListeParagraf"/>
        <w:numPr>
          <w:ilvl w:val="0"/>
          <w:numId w:val="41"/>
        </w:numPr>
        <w:bidi/>
        <w:spacing w:after="120" w:line="288" w:lineRule="auto"/>
        <w:mirrorIndents/>
        <w:rPr>
          <w:lang w:val="tr-TR"/>
        </w:rPr>
      </w:pPr>
      <w:r w:rsidRPr="00717282">
        <w:rPr>
          <w:lang w:val="tr-TR"/>
        </w:rPr>
        <w:t>اختر نموذجًا بناءً على الهدف، ولا تحدد الهدف بناءً على النموذج.</w:t>
      </w:r>
    </w:p>
    <w:p w14:paraId="45C5C6B8" w14:textId="77777777" w:rsidR="009F0122" w:rsidRPr="00717282" w:rsidRDefault="009F0122" w:rsidP="0005079B">
      <w:pPr>
        <w:pStyle w:val="ListeParagraf"/>
        <w:numPr>
          <w:ilvl w:val="0"/>
          <w:numId w:val="41"/>
        </w:numPr>
        <w:bidi/>
        <w:spacing w:after="120" w:line="288" w:lineRule="auto"/>
        <w:mirrorIndents/>
        <w:rPr>
          <w:lang w:val="tr-TR"/>
        </w:rPr>
      </w:pPr>
      <w:r w:rsidRPr="00717282">
        <w:rPr>
          <w:lang w:val="tr-TR"/>
        </w:rPr>
        <w:t>فكر في التكنولوجيا باعتبارها مكملاً للنموذج، وليس باعتبارها مركزه.</w:t>
      </w:r>
    </w:p>
    <w:p w14:paraId="4F655237" w14:textId="77777777" w:rsidR="009F0122" w:rsidRPr="00717282" w:rsidRDefault="009F0122" w:rsidP="0005079B">
      <w:pPr>
        <w:pStyle w:val="ListeParagraf"/>
        <w:numPr>
          <w:ilvl w:val="0"/>
          <w:numId w:val="41"/>
        </w:numPr>
        <w:bidi/>
        <w:spacing w:after="120" w:line="288" w:lineRule="auto"/>
        <w:mirrorIndents/>
        <w:rPr>
          <w:lang w:val="tr-TR"/>
        </w:rPr>
      </w:pPr>
      <w:r w:rsidRPr="00717282">
        <w:rPr>
          <w:lang w:val="tr-TR"/>
        </w:rPr>
        <w:t>في كثير من الأحيان تكون الأساليب المختلطة هي الأكثر فعالية.</w:t>
      </w:r>
    </w:p>
    <w:p w14:paraId="7D0FEBDB" w14:textId="77777777" w:rsidR="009F0122" w:rsidRPr="00717282" w:rsidRDefault="009F0122" w:rsidP="0005079B">
      <w:pPr>
        <w:pStyle w:val="ListeParagraf"/>
        <w:numPr>
          <w:ilvl w:val="0"/>
          <w:numId w:val="41"/>
        </w:numPr>
        <w:bidi/>
        <w:spacing w:after="120" w:line="288" w:lineRule="auto"/>
        <w:mirrorIndents/>
        <w:rPr>
          <w:lang w:val="tr-TR"/>
        </w:rPr>
      </w:pPr>
      <w:r w:rsidRPr="00717282">
        <w:rPr>
          <w:lang w:val="tr-TR"/>
        </w:rPr>
        <w:t>يعد التدريب وردود الفعل جزءًا إلزاميًا من عملية الاختيار.</w:t>
      </w:r>
    </w:p>
    <w:p w14:paraId="66D835A1" w14:textId="77777777" w:rsidR="009F0122" w:rsidRPr="00717282" w:rsidRDefault="009F0122" w:rsidP="0005079B">
      <w:pPr>
        <w:pStyle w:val="ListeParagraf"/>
        <w:numPr>
          <w:ilvl w:val="0"/>
          <w:numId w:val="41"/>
        </w:numPr>
        <w:bidi/>
        <w:spacing w:after="120" w:line="288" w:lineRule="auto"/>
        <w:mirrorIndents/>
        <w:rPr>
          <w:lang w:val="tr-TR"/>
        </w:rPr>
      </w:pPr>
      <w:r w:rsidRPr="00717282">
        <w:rPr>
          <w:lang w:val="tr-TR"/>
        </w:rPr>
        <w:t>انظر إلى تغيير النموذج باعتباره تحسينًا مستمرًا، وليس فشلاً.</w:t>
      </w:r>
    </w:p>
    <w:p w14:paraId="2DE98F79" w14:textId="6E4AED5E" w:rsidR="009F0122" w:rsidRPr="00717282" w:rsidRDefault="009F0122" w:rsidP="0005079B">
      <w:pPr>
        <w:bidi/>
        <w:spacing w:after="120" w:line="288" w:lineRule="auto"/>
        <w:contextualSpacing/>
        <w:mirrorIndents/>
        <w:rPr>
          <w:lang w:val="tr-TR"/>
        </w:rPr>
      </w:pPr>
      <w:r w:rsidRPr="00717282">
        <w:rPr>
          <w:lang w:val="tr-TR"/>
        </w:rPr>
        <w:br/>
        <w:t>"كل طالب يختلف عن الآخر، وكل تعلم فريد من نوعه؛ ونموذج التدريس هو الجسر الذي يجعل هذه الاختلافات ذات معنى."</w:t>
      </w:r>
    </w:p>
    <w:p w14:paraId="3977E73B" w14:textId="67791EF8" w:rsidR="009F0122" w:rsidRPr="00717282" w:rsidRDefault="009F0122" w:rsidP="00CF1B39">
      <w:pPr>
        <w:pStyle w:val="Balk1"/>
        <w:bidi/>
        <w:rPr>
          <w:rFonts w:asciiTheme="minorHAnsi" w:hAnsiTheme="minorHAnsi"/>
          <w:sz w:val="22"/>
          <w:szCs w:val="22"/>
          <w:lang w:val="tr-TR"/>
        </w:rPr>
      </w:pPr>
      <w:bookmarkStart w:id="9" w:name="_Toc212992696"/>
      <w:r w:rsidRPr="00717282">
        <w:rPr>
          <w:rFonts w:asciiTheme="minorHAnsi" w:hAnsiTheme="minorHAnsi"/>
          <w:sz w:val="22"/>
          <w:szCs w:val="22"/>
          <w:lang w:val="tr-TR"/>
        </w:rPr>
        <w:t>10. تطبيقات نموذجية في المناهج الدراسية القائمة على الواقع الافتراضي</w:t>
      </w:r>
      <w:bookmarkEnd w:id="9"/>
    </w:p>
    <w:p w14:paraId="47EEA291" w14:textId="1AF5EC5B" w:rsidR="009F0122" w:rsidRPr="00717282" w:rsidRDefault="009F0122" w:rsidP="0005079B">
      <w:pPr>
        <w:bidi/>
        <w:spacing w:after="120" w:line="288" w:lineRule="auto"/>
        <w:contextualSpacing/>
        <w:mirrorIndents/>
        <w:rPr>
          <w:b/>
          <w:bCs/>
          <w:lang w:val="tr-TR"/>
        </w:rPr>
      </w:pPr>
      <w:r w:rsidRPr="00717282">
        <w:rPr>
          <w:b/>
          <w:bCs/>
          <w:lang w:val="tr-TR"/>
        </w:rPr>
        <w:t>10.1 غرض القسم</w:t>
      </w:r>
    </w:p>
    <w:p w14:paraId="28DF703D" w14:textId="77777777" w:rsidR="009F0122" w:rsidRPr="00717282" w:rsidRDefault="009F0122" w:rsidP="0005079B">
      <w:pPr>
        <w:bidi/>
        <w:spacing w:after="120" w:line="288" w:lineRule="auto"/>
        <w:contextualSpacing/>
        <w:mirrorIndents/>
        <w:rPr>
          <w:lang w:val="tr-TR"/>
        </w:rPr>
      </w:pPr>
      <w:r w:rsidRPr="00717282">
        <w:rPr>
          <w:lang w:val="tr-TR"/>
        </w:rPr>
        <w:t xml:space="preserve">يهدف هذا القسم إلى عرض ممارسات التدريس القائمة على الواقع الافتراضي للمعلمين </w:t>
      </w:r>
      <w:r w:rsidRPr="00717282">
        <w:rPr>
          <w:b/>
          <w:bCs/>
          <w:lang w:val="tr-TR"/>
        </w:rPr>
        <w:t xml:space="preserve">من خلال أمثلة واقعية </w:t>
      </w:r>
      <w:r w:rsidRPr="00717282">
        <w:rPr>
          <w:lang w:val="tr-TR"/>
        </w:rPr>
        <w:t xml:space="preserve">. </w:t>
      </w:r>
      <w:r w:rsidRPr="00717282">
        <w:rPr>
          <w:lang w:val="tr-TR"/>
        </w:rPr>
        <w:br/>
        <w:t>يُوصف كل مثال مع أهداف المنهج، ونموذج التدريس، والتكنولوجيا المستخدمة، ومنهج التقييم.</w:t>
      </w:r>
    </w:p>
    <w:p w14:paraId="52A94A00" w14:textId="204F70F3" w:rsidR="009F0122" w:rsidRPr="00717282" w:rsidRDefault="009F0122" w:rsidP="0005079B">
      <w:pPr>
        <w:bidi/>
        <w:spacing w:after="120" w:line="288" w:lineRule="auto"/>
        <w:contextualSpacing/>
        <w:mirrorIndents/>
        <w:rPr>
          <w:lang w:val="tr-TR"/>
        </w:rPr>
      </w:pPr>
      <w:r w:rsidRPr="00717282">
        <w:rPr>
          <w:lang w:val="tr-TR"/>
        </w:rPr>
        <w:br/>
        <w:t>"يحدث التعلم الحقيقي عندما يقوم المتعلم بذلك - الواقع الافتراضي يجعل ذلك ممكنًا."</w:t>
      </w:r>
    </w:p>
    <w:p w14:paraId="4388B8D8" w14:textId="5A80B53B" w:rsidR="009F0122" w:rsidRPr="00717282" w:rsidRDefault="009F0122" w:rsidP="0005079B">
      <w:pPr>
        <w:bidi/>
        <w:spacing w:after="120" w:line="288" w:lineRule="auto"/>
        <w:contextualSpacing/>
        <w:mirrorIndents/>
        <w:rPr>
          <w:b/>
          <w:bCs/>
          <w:lang w:val="tr-TR"/>
        </w:rPr>
      </w:pPr>
      <w:r w:rsidRPr="00717282">
        <w:rPr>
          <w:b/>
          <w:bCs/>
          <w:lang w:val="tr-TR"/>
        </w:rPr>
        <w:t>10.2 التطبيق 1: ورشة عمل اللحام الافتراضية</w:t>
      </w:r>
    </w:p>
    <w:tbl>
      <w:tblPr>
        <w:tblStyle w:val="KlavuzTablo6-Renkli-Vurgu5"/>
        <w:tblW w:w="0" w:type="auto"/>
        <w:tblLook w:val="04A0" w:firstRow="1" w:lastRow="0" w:firstColumn="1" w:lastColumn="0" w:noHBand="0" w:noVBand="1"/>
      </w:tblPr>
      <w:tblGrid>
        <w:gridCol w:w="979"/>
        <w:gridCol w:w="5532"/>
      </w:tblGrid>
      <w:tr w:rsidR="009F0122" w:rsidRPr="009942E7" w14:paraId="5CE156C3" w14:textId="77777777" w:rsidTr="00271A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F27FDF3" w14:textId="77777777" w:rsidR="009F0122" w:rsidRPr="00717282" w:rsidRDefault="009F0122" w:rsidP="0005079B">
            <w:pPr>
              <w:bidi/>
              <w:spacing w:after="120" w:line="288" w:lineRule="auto"/>
              <w:contextualSpacing/>
              <w:mirrorIndents/>
              <w:rPr>
                <w:b w:val="0"/>
                <w:bCs w:val="0"/>
                <w:lang w:val="tr-TR"/>
              </w:rPr>
            </w:pPr>
            <w:r w:rsidRPr="00717282">
              <w:rPr>
                <w:lang w:val="tr-TR"/>
              </w:rPr>
              <w:t>هدف التعلم</w:t>
            </w:r>
          </w:p>
        </w:tc>
        <w:tc>
          <w:tcPr>
            <w:tcW w:w="0" w:type="auto"/>
            <w:hideMark/>
          </w:tcPr>
          <w:p w14:paraId="6C46380E"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b w:val="0"/>
                <w:bCs w:val="0"/>
                <w:lang w:val="tr-TR"/>
              </w:rPr>
            </w:pPr>
            <w:r w:rsidRPr="00717282">
              <w:rPr>
                <w:lang w:val="tr-TR"/>
              </w:rPr>
              <w:t>يمكن للطلاب ممارسة تقنيات اللحام المختلفة بأمان في بيئة الواقع الافتراضي.</w:t>
            </w:r>
          </w:p>
        </w:tc>
      </w:tr>
    </w:tbl>
    <w:p w14:paraId="4BCA6369"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النطاق: </w:t>
      </w:r>
      <w:r w:rsidRPr="00717282">
        <w:rPr>
          <w:lang w:val="tr-TR"/>
        </w:rPr>
        <w:t xml:space="preserve">تطبيق مصمم لطلاب اللحام وتشكيل المعادن. </w:t>
      </w:r>
      <w:r w:rsidRPr="00717282">
        <w:rPr>
          <w:lang w:val="tr-TR"/>
        </w:rPr>
        <w:br/>
      </w:r>
      <w:r w:rsidRPr="00717282">
        <w:rPr>
          <w:b/>
          <w:bCs/>
          <w:lang w:val="tr-TR"/>
        </w:rPr>
        <w:t xml:space="preserve">المدة: </w:t>
      </w:r>
      <w:r w:rsidRPr="00717282">
        <w:rPr>
          <w:lang w:val="tr-TR"/>
        </w:rPr>
        <w:t xml:space="preserve">جلسة واقع افتراضي مدتها ٢٠ دقيقة + ١٠ دقائق من التقييم. </w:t>
      </w:r>
      <w:r w:rsidRPr="00717282">
        <w:rPr>
          <w:lang w:val="tr-TR"/>
        </w:rPr>
        <w:br/>
      </w:r>
      <w:r w:rsidRPr="00717282">
        <w:rPr>
          <w:b/>
          <w:bCs/>
          <w:lang w:val="tr-TR"/>
        </w:rPr>
        <w:t xml:space="preserve">النموذج المستخدم: </w:t>
      </w:r>
      <w:r w:rsidRPr="00717282">
        <w:rPr>
          <w:lang w:val="tr-TR"/>
        </w:rPr>
        <w:t xml:space="preserve">4C/ID + Kolb. </w:t>
      </w:r>
      <w:r w:rsidRPr="00717282">
        <w:rPr>
          <w:lang w:val="tr-TR"/>
        </w:rPr>
        <w:br/>
      </w:r>
      <w:r w:rsidRPr="00717282">
        <w:rPr>
          <w:b/>
          <w:bCs/>
          <w:lang w:val="tr-TR"/>
        </w:rPr>
        <w:t xml:space="preserve">تقنيات التعلم التجريبي: </w:t>
      </w:r>
      <w:r w:rsidRPr="00717282">
        <w:rPr>
          <w:lang w:val="tr-TR"/>
        </w:rPr>
        <w:t xml:space="preserve">نظارات واقع افتراضي، مستشعرات يدوية، مُحاكي شعلة لحام. </w:t>
      </w:r>
      <w:r w:rsidRPr="00717282">
        <w:rPr>
          <w:lang w:val="tr-TR"/>
        </w:rPr>
        <w:br/>
      </w:r>
      <w:r w:rsidRPr="00717282">
        <w:rPr>
          <w:b/>
          <w:bCs/>
          <w:lang w:val="tr-TR"/>
        </w:rPr>
        <w:t>مسار التدريس:</w:t>
      </w:r>
    </w:p>
    <w:p w14:paraId="2E54948D" w14:textId="77777777" w:rsidR="009F0122" w:rsidRPr="00717282" w:rsidRDefault="009F0122" w:rsidP="0005079B">
      <w:pPr>
        <w:numPr>
          <w:ilvl w:val="0"/>
          <w:numId w:val="34"/>
        </w:numPr>
        <w:bidi/>
        <w:spacing w:after="120" w:line="288" w:lineRule="auto"/>
        <w:contextualSpacing/>
        <w:mirrorIndents/>
        <w:rPr>
          <w:lang w:val="tr-TR"/>
        </w:rPr>
      </w:pPr>
      <w:r w:rsidRPr="00717282">
        <w:rPr>
          <w:b/>
          <w:bCs/>
          <w:lang w:val="tr-TR"/>
        </w:rPr>
        <w:t xml:space="preserve">المشاركة: </w:t>
      </w:r>
      <w:r w:rsidRPr="00717282">
        <w:rPr>
          <w:lang w:val="tr-TR"/>
        </w:rPr>
        <w:t>يتم تعريف الطالب بمشهد الموارد.</w:t>
      </w:r>
    </w:p>
    <w:p w14:paraId="7DD3C427" w14:textId="77777777" w:rsidR="009F0122" w:rsidRPr="00717282" w:rsidRDefault="009F0122" w:rsidP="0005079B">
      <w:pPr>
        <w:numPr>
          <w:ilvl w:val="0"/>
          <w:numId w:val="34"/>
        </w:numPr>
        <w:bidi/>
        <w:spacing w:after="120" w:line="288" w:lineRule="auto"/>
        <w:contextualSpacing/>
        <w:mirrorIndents/>
        <w:rPr>
          <w:lang w:val="tr-TR"/>
        </w:rPr>
      </w:pPr>
      <w:r w:rsidRPr="00717282">
        <w:rPr>
          <w:b/>
          <w:bCs/>
          <w:lang w:val="tr-TR"/>
        </w:rPr>
        <w:t xml:space="preserve">الاستكشاف: </w:t>
      </w:r>
      <w:r w:rsidRPr="00717282">
        <w:rPr>
          <w:lang w:val="tr-TR"/>
        </w:rPr>
        <w:t>يقوم الطالب بتجربة حركات الشعلة في بيئة الواقع الافتراضي.</w:t>
      </w:r>
    </w:p>
    <w:p w14:paraId="401911B1" w14:textId="77777777" w:rsidR="009F0122" w:rsidRPr="00717282" w:rsidRDefault="009F0122" w:rsidP="0005079B">
      <w:pPr>
        <w:numPr>
          <w:ilvl w:val="0"/>
          <w:numId w:val="34"/>
        </w:numPr>
        <w:bidi/>
        <w:spacing w:after="120" w:line="288" w:lineRule="auto"/>
        <w:contextualSpacing/>
        <w:mirrorIndents/>
        <w:rPr>
          <w:lang w:val="tr-TR"/>
        </w:rPr>
      </w:pPr>
      <w:r w:rsidRPr="00717282">
        <w:rPr>
          <w:b/>
          <w:bCs/>
          <w:lang w:val="tr-TR"/>
        </w:rPr>
        <w:t xml:space="preserve">اشرح: </w:t>
      </w:r>
      <w:r w:rsidRPr="00717282">
        <w:rPr>
          <w:lang w:val="tr-TR"/>
        </w:rPr>
        <w:t>يعرض النظام الخطوات الصحيحة/الخاطئة.</w:t>
      </w:r>
    </w:p>
    <w:p w14:paraId="1CC88127" w14:textId="77777777" w:rsidR="009F0122" w:rsidRPr="00717282" w:rsidRDefault="009F0122" w:rsidP="0005079B">
      <w:pPr>
        <w:numPr>
          <w:ilvl w:val="0"/>
          <w:numId w:val="34"/>
        </w:numPr>
        <w:bidi/>
        <w:spacing w:after="120" w:line="288" w:lineRule="auto"/>
        <w:contextualSpacing/>
        <w:mirrorIndents/>
        <w:rPr>
          <w:lang w:val="tr-TR"/>
        </w:rPr>
      </w:pPr>
      <w:r w:rsidRPr="00717282">
        <w:rPr>
          <w:b/>
          <w:bCs/>
          <w:lang w:val="tr-TR"/>
        </w:rPr>
        <w:t xml:space="preserve">يشرح: </w:t>
      </w:r>
      <w:r w:rsidRPr="00717282">
        <w:rPr>
          <w:lang w:val="tr-TR"/>
        </w:rPr>
        <w:t>يكرر الطالب التمرين دون أخطاء.</w:t>
      </w:r>
    </w:p>
    <w:p w14:paraId="530F8471" w14:textId="77777777" w:rsidR="009F0122" w:rsidRPr="00717282" w:rsidRDefault="009F0122" w:rsidP="0005079B">
      <w:pPr>
        <w:numPr>
          <w:ilvl w:val="0"/>
          <w:numId w:val="34"/>
        </w:numPr>
        <w:bidi/>
        <w:spacing w:after="120" w:line="288" w:lineRule="auto"/>
        <w:contextualSpacing/>
        <w:mirrorIndents/>
        <w:rPr>
          <w:lang w:val="tr-TR"/>
        </w:rPr>
      </w:pPr>
      <w:r w:rsidRPr="00717282">
        <w:rPr>
          <w:b/>
          <w:bCs/>
          <w:lang w:val="tr-TR"/>
        </w:rPr>
        <w:t xml:space="preserve">التقييم: </w:t>
      </w:r>
      <w:r w:rsidRPr="00717282">
        <w:rPr>
          <w:lang w:val="tr-TR"/>
        </w:rPr>
        <w:t>يتم التقييم بناءً على معايير التقييم.</w:t>
      </w:r>
    </w:p>
    <w:p w14:paraId="1558C3A3" w14:textId="77777777" w:rsidR="009F0122" w:rsidRPr="00717282" w:rsidRDefault="009F0122" w:rsidP="0005079B">
      <w:pPr>
        <w:bidi/>
        <w:spacing w:after="120" w:line="288" w:lineRule="auto"/>
        <w:contextualSpacing/>
        <w:mirrorIndents/>
        <w:rPr>
          <w:lang w:val="tr-TR"/>
        </w:rPr>
      </w:pPr>
      <w:r w:rsidRPr="00717282">
        <w:rPr>
          <w:b/>
          <w:bCs/>
          <w:lang w:val="tr-TR"/>
        </w:rPr>
        <w:t>معايير التقييم:</w:t>
      </w:r>
    </w:p>
    <w:p w14:paraId="0955FCDD" w14:textId="77777777" w:rsidR="009F0122" w:rsidRPr="00717282" w:rsidRDefault="009F0122" w:rsidP="0005079B">
      <w:pPr>
        <w:numPr>
          <w:ilvl w:val="0"/>
          <w:numId w:val="35"/>
        </w:numPr>
        <w:bidi/>
        <w:spacing w:after="120" w:line="288" w:lineRule="auto"/>
        <w:contextualSpacing/>
        <w:mirrorIndents/>
        <w:rPr>
          <w:lang w:val="tr-TR"/>
        </w:rPr>
      </w:pPr>
      <w:r w:rsidRPr="00717282">
        <w:rPr>
          <w:lang w:val="tr-TR"/>
        </w:rPr>
        <w:t>زاوية اللحام (دقة٪)</w:t>
      </w:r>
    </w:p>
    <w:p w14:paraId="42D26A0D" w14:textId="77777777" w:rsidR="009F0122" w:rsidRPr="00717282" w:rsidRDefault="009F0122" w:rsidP="0005079B">
      <w:pPr>
        <w:numPr>
          <w:ilvl w:val="0"/>
          <w:numId w:val="35"/>
        </w:numPr>
        <w:bidi/>
        <w:spacing w:after="120" w:line="288" w:lineRule="auto"/>
        <w:contextualSpacing/>
        <w:mirrorIndents/>
        <w:rPr>
          <w:lang w:val="tr-TR"/>
        </w:rPr>
      </w:pPr>
      <w:r w:rsidRPr="00717282">
        <w:rPr>
          <w:lang w:val="tr-TR"/>
        </w:rPr>
        <w:t>وقت اللحام</w:t>
      </w:r>
    </w:p>
    <w:p w14:paraId="1D3B3E4E" w14:textId="77777777" w:rsidR="009F0122" w:rsidRPr="00717282" w:rsidRDefault="009F0122" w:rsidP="0005079B">
      <w:pPr>
        <w:numPr>
          <w:ilvl w:val="0"/>
          <w:numId w:val="35"/>
        </w:numPr>
        <w:bidi/>
        <w:spacing w:after="120" w:line="288" w:lineRule="auto"/>
        <w:contextualSpacing/>
        <w:mirrorIndents/>
        <w:rPr>
          <w:lang w:val="tr-TR"/>
        </w:rPr>
      </w:pPr>
      <w:r w:rsidRPr="00717282">
        <w:rPr>
          <w:lang w:val="tr-TR"/>
        </w:rPr>
        <w:t>الالتزام بقواعد السلامة</w:t>
      </w:r>
    </w:p>
    <w:p w14:paraId="04D1F80D" w14:textId="16B58D1A" w:rsidR="009F0122" w:rsidRPr="00717282" w:rsidRDefault="009F0122" w:rsidP="0005079B">
      <w:pPr>
        <w:bidi/>
        <w:spacing w:after="120" w:line="288" w:lineRule="auto"/>
        <w:contextualSpacing/>
        <w:mirrorIndents/>
        <w:rPr>
          <w:lang w:val="tr-TR"/>
        </w:rPr>
      </w:pPr>
      <w:r w:rsidRPr="00717282">
        <w:rPr>
          <w:lang w:val="tr-TR"/>
        </w:rPr>
        <w:br/>
        <w:t>بفضل هذه الوحدة، يتمكن الطلاب من تجربة عملية التعلم من خلال ارتكاب الأخطاء بأمان، دون التعرض لمخاطر عمليات اللحام الحقيقية.</w:t>
      </w:r>
    </w:p>
    <w:p w14:paraId="0625C9AB" w14:textId="4DF2CACD" w:rsidR="009F0122" w:rsidRPr="00717282" w:rsidRDefault="009F0122" w:rsidP="0005079B">
      <w:pPr>
        <w:spacing w:after="120" w:line="288" w:lineRule="auto"/>
        <w:contextualSpacing/>
        <w:mirrorIndents/>
        <w:rPr>
          <w:lang w:val="tr-TR"/>
        </w:rPr>
      </w:pPr>
    </w:p>
    <w:p w14:paraId="72B64869" w14:textId="77777777" w:rsidR="009F0122" w:rsidRPr="00717282" w:rsidRDefault="009F0122" w:rsidP="0005079B">
      <w:pPr>
        <w:bidi/>
        <w:spacing w:after="120" w:line="288" w:lineRule="auto"/>
        <w:contextualSpacing/>
        <w:mirrorIndents/>
        <w:rPr>
          <w:b/>
          <w:bCs/>
          <w:lang w:val="tr-TR"/>
        </w:rPr>
      </w:pPr>
      <w:r w:rsidRPr="00717282">
        <w:rPr>
          <w:rFonts w:ascii="Segoe UI Emoji" w:hAnsi="Segoe UI Emoji" w:cs="Segoe UI Emoji"/>
          <w:b/>
          <w:bCs/>
          <w:lang w:val="tr-TR"/>
        </w:rPr>
        <w:t xml:space="preserve">⚡ </w:t>
      </w:r>
      <w:r w:rsidRPr="00717282">
        <w:rPr>
          <w:b/>
          <w:bCs/>
          <w:lang w:val="tr-TR"/>
        </w:rPr>
        <w:t>10.3 التطبيق 2: محاكاة السلامة الكهربائية الواقع الافتراضي</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8"/>
        <w:gridCol w:w="4768"/>
      </w:tblGrid>
      <w:tr w:rsidR="009F0122" w:rsidRPr="009942E7" w14:paraId="72B19288" w14:textId="77777777">
        <w:trPr>
          <w:tblHeader/>
          <w:tblCellSpacing w:w="15" w:type="dxa"/>
        </w:trPr>
        <w:tc>
          <w:tcPr>
            <w:tcW w:w="0" w:type="auto"/>
            <w:vAlign w:val="center"/>
            <w:hideMark/>
          </w:tcPr>
          <w:p w14:paraId="5604D330" w14:textId="77777777" w:rsidR="009F0122" w:rsidRPr="00717282" w:rsidRDefault="009F0122" w:rsidP="0005079B">
            <w:pPr>
              <w:bidi/>
              <w:spacing w:after="120" w:line="288" w:lineRule="auto"/>
              <w:contextualSpacing/>
              <w:mirrorIndents/>
              <w:rPr>
                <w:b/>
                <w:bCs/>
                <w:lang w:val="tr-TR"/>
              </w:rPr>
            </w:pPr>
            <w:r w:rsidRPr="00717282">
              <w:rPr>
                <w:b/>
                <w:bCs/>
                <w:lang w:val="tr-TR"/>
              </w:rPr>
              <w:lastRenderedPageBreak/>
              <w:t>هدف التعلم</w:t>
            </w:r>
          </w:p>
        </w:tc>
        <w:tc>
          <w:tcPr>
            <w:tcW w:w="0" w:type="auto"/>
            <w:vAlign w:val="center"/>
            <w:hideMark/>
          </w:tcPr>
          <w:p w14:paraId="1226B9C6" w14:textId="77777777" w:rsidR="009F0122" w:rsidRPr="00717282" w:rsidRDefault="009F0122" w:rsidP="0005079B">
            <w:pPr>
              <w:bidi/>
              <w:spacing w:after="120" w:line="288" w:lineRule="auto"/>
              <w:contextualSpacing/>
              <w:mirrorIndents/>
              <w:rPr>
                <w:b/>
                <w:bCs/>
                <w:lang w:val="tr-TR"/>
              </w:rPr>
            </w:pPr>
            <w:r w:rsidRPr="00717282">
              <w:rPr>
                <w:b/>
                <w:bCs/>
                <w:lang w:val="tr-TR"/>
              </w:rPr>
              <w:t>يمكن للطلاب ممارسة قواعد السلامة الكهربائية في مصنع افتراضي.</w:t>
            </w:r>
          </w:p>
        </w:tc>
      </w:tr>
    </w:tbl>
    <w:p w14:paraId="214F4EB0"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المجال: </w:t>
      </w:r>
      <w:r w:rsidRPr="00717282">
        <w:rPr>
          <w:lang w:val="tr-TR"/>
        </w:rPr>
        <w:t xml:space="preserve">طلاب الكهرباء والإلكترونيات. </w:t>
      </w:r>
      <w:r w:rsidRPr="00717282">
        <w:rPr>
          <w:lang w:val="tr-TR"/>
        </w:rPr>
        <w:br/>
      </w:r>
      <w:r w:rsidRPr="00717282">
        <w:rPr>
          <w:b/>
          <w:bCs/>
          <w:lang w:val="tr-TR"/>
        </w:rPr>
        <w:t xml:space="preserve">النموذج: </w:t>
      </w:r>
      <w:r w:rsidRPr="00717282">
        <w:rPr>
          <w:lang w:val="tr-TR"/>
        </w:rPr>
        <w:t xml:space="preserve">ASSURE + SAM. </w:t>
      </w:r>
      <w:r w:rsidRPr="00717282">
        <w:rPr>
          <w:lang w:val="tr-TR"/>
        </w:rPr>
        <w:br/>
      </w:r>
      <w:r w:rsidRPr="00717282">
        <w:rPr>
          <w:b/>
          <w:bCs/>
          <w:lang w:val="tr-TR"/>
        </w:rPr>
        <w:t xml:space="preserve">التقنية: </w:t>
      </w:r>
      <w:r w:rsidRPr="00717282">
        <w:rPr>
          <w:lang w:val="tr-TR"/>
        </w:rPr>
        <w:t xml:space="preserve">نظارات الواقع الافتراضي + برنامج تحكم ذكي. </w:t>
      </w:r>
      <w:r w:rsidRPr="00717282">
        <w:rPr>
          <w:lang w:val="tr-TR"/>
        </w:rPr>
        <w:br/>
      </w:r>
      <w:r w:rsidRPr="00717282">
        <w:rPr>
          <w:b/>
          <w:bCs/>
          <w:lang w:val="tr-TR"/>
        </w:rPr>
        <w:t>الخطوات التعليمية:</w:t>
      </w:r>
    </w:p>
    <w:p w14:paraId="7A8A8356" w14:textId="77777777" w:rsidR="009F0122" w:rsidRPr="00717282" w:rsidRDefault="009F0122" w:rsidP="0005079B">
      <w:pPr>
        <w:numPr>
          <w:ilvl w:val="0"/>
          <w:numId w:val="36"/>
        </w:numPr>
        <w:bidi/>
        <w:spacing w:after="120" w:line="288" w:lineRule="auto"/>
        <w:contextualSpacing/>
        <w:mirrorIndents/>
        <w:rPr>
          <w:lang w:val="tr-TR"/>
        </w:rPr>
      </w:pPr>
      <w:r w:rsidRPr="00717282">
        <w:rPr>
          <w:lang w:val="tr-TR"/>
        </w:rPr>
        <w:t>يدخل الطالب إلى بيئة المصنع افتراضيًا.</w:t>
      </w:r>
    </w:p>
    <w:p w14:paraId="2EDD6C6F" w14:textId="77777777" w:rsidR="009F0122" w:rsidRPr="00717282" w:rsidRDefault="009F0122" w:rsidP="0005079B">
      <w:pPr>
        <w:numPr>
          <w:ilvl w:val="0"/>
          <w:numId w:val="36"/>
        </w:numPr>
        <w:bidi/>
        <w:spacing w:after="120" w:line="288" w:lineRule="auto"/>
        <w:contextualSpacing/>
        <w:mirrorIndents/>
        <w:rPr>
          <w:lang w:val="tr-TR"/>
        </w:rPr>
      </w:pPr>
      <w:r w:rsidRPr="00717282">
        <w:rPr>
          <w:lang w:val="tr-TR"/>
        </w:rPr>
        <w:t>يطالبك النظام باكتشاف السلوك غير الصحيح (الأسلاك العارية، والألواح المفتوحة، وما إلى ذلك).</w:t>
      </w:r>
    </w:p>
    <w:p w14:paraId="7F95B144" w14:textId="77777777" w:rsidR="009F0122" w:rsidRPr="00717282" w:rsidRDefault="009F0122" w:rsidP="0005079B">
      <w:pPr>
        <w:numPr>
          <w:ilvl w:val="0"/>
          <w:numId w:val="36"/>
        </w:numPr>
        <w:bidi/>
        <w:spacing w:after="120" w:line="288" w:lineRule="auto"/>
        <w:contextualSpacing/>
        <w:mirrorIndents/>
        <w:rPr>
          <w:lang w:val="tr-TR"/>
        </w:rPr>
      </w:pPr>
      <w:r w:rsidRPr="00717282">
        <w:rPr>
          <w:lang w:val="tr-TR"/>
        </w:rPr>
        <w:t>يقوم الطالب بالإشارة إلى المواقف غير الآمنة.</w:t>
      </w:r>
    </w:p>
    <w:p w14:paraId="2CBE80D4" w14:textId="77777777" w:rsidR="009F0122" w:rsidRPr="00717282" w:rsidRDefault="009F0122" w:rsidP="0005079B">
      <w:pPr>
        <w:numPr>
          <w:ilvl w:val="0"/>
          <w:numId w:val="36"/>
        </w:numPr>
        <w:bidi/>
        <w:spacing w:after="120" w:line="288" w:lineRule="auto"/>
        <w:contextualSpacing/>
        <w:mirrorIndents/>
        <w:rPr>
          <w:lang w:val="tr-TR"/>
        </w:rPr>
      </w:pPr>
      <w:r w:rsidRPr="00717282">
        <w:rPr>
          <w:lang w:val="tr-TR"/>
        </w:rPr>
        <w:t>الخطوة الأخيرة تطبق الإجراء الصحيح في الواقع الافتراضي.</w:t>
      </w:r>
    </w:p>
    <w:tbl>
      <w:tblPr>
        <w:tblStyle w:val="KlavuzTablo6-Renkli-Vurgu5"/>
        <w:tblW w:w="0" w:type="auto"/>
        <w:tblLook w:val="04A0" w:firstRow="1" w:lastRow="0" w:firstColumn="1" w:lastColumn="0" w:noHBand="0" w:noVBand="1"/>
      </w:tblPr>
      <w:tblGrid>
        <w:gridCol w:w="1437"/>
        <w:gridCol w:w="2137"/>
      </w:tblGrid>
      <w:tr w:rsidR="009F0122" w:rsidRPr="00717282" w14:paraId="0BA7FCD3"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3611A10" w14:textId="77777777" w:rsidR="009F0122" w:rsidRPr="00717282" w:rsidRDefault="009F0122" w:rsidP="0005079B">
            <w:pPr>
              <w:bidi/>
              <w:spacing w:after="120" w:line="288" w:lineRule="auto"/>
              <w:contextualSpacing/>
              <w:mirrorIndents/>
              <w:rPr>
                <w:lang w:val="tr-TR"/>
              </w:rPr>
            </w:pPr>
            <w:r w:rsidRPr="00717282">
              <w:rPr>
                <w:lang w:val="tr-TR"/>
              </w:rPr>
              <w:t>نوع التقييم</w:t>
            </w:r>
          </w:p>
        </w:tc>
        <w:tc>
          <w:tcPr>
            <w:tcW w:w="0" w:type="auto"/>
            <w:hideMark/>
          </w:tcPr>
          <w:p w14:paraId="5F319181"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عربة</w:t>
            </w:r>
          </w:p>
        </w:tc>
      </w:tr>
      <w:tr w:rsidR="009F0122" w:rsidRPr="00717282" w14:paraId="6B379FB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69AE0E6" w14:textId="77777777" w:rsidR="009F0122" w:rsidRPr="00717282" w:rsidRDefault="009F0122" w:rsidP="0005079B">
            <w:pPr>
              <w:bidi/>
              <w:spacing w:after="120" w:line="288" w:lineRule="auto"/>
              <w:contextualSpacing/>
              <w:mirrorIndents/>
              <w:rPr>
                <w:lang w:val="tr-TR"/>
              </w:rPr>
            </w:pPr>
            <w:r w:rsidRPr="00717282">
              <w:rPr>
                <w:lang w:val="tr-TR"/>
              </w:rPr>
              <w:t>تكويني</w:t>
            </w:r>
          </w:p>
        </w:tc>
        <w:tc>
          <w:tcPr>
            <w:tcW w:w="0" w:type="auto"/>
            <w:hideMark/>
          </w:tcPr>
          <w:p w14:paraId="3EB2C4E0"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تنبيه فوري للنظام</w:t>
            </w:r>
          </w:p>
        </w:tc>
      </w:tr>
      <w:tr w:rsidR="009F0122" w:rsidRPr="00717282" w14:paraId="481460F7"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FF7F1BF" w14:textId="77777777" w:rsidR="009F0122" w:rsidRPr="00717282" w:rsidRDefault="009F0122" w:rsidP="0005079B">
            <w:pPr>
              <w:bidi/>
              <w:spacing w:after="120" w:line="288" w:lineRule="auto"/>
              <w:contextualSpacing/>
              <w:mirrorIndents/>
              <w:rPr>
                <w:lang w:val="tr-TR"/>
              </w:rPr>
            </w:pPr>
            <w:r w:rsidRPr="00717282">
              <w:rPr>
                <w:lang w:val="tr-TR"/>
              </w:rPr>
              <w:t>موجه نحو النتائج</w:t>
            </w:r>
          </w:p>
        </w:tc>
        <w:tc>
          <w:tcPr>
            <w:tcW w:w="0" w:type="auto"/>
            <w:hideMark/>
          </w:tcPr>
          <w:p w14:paraId="76020F5D"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درجة الأمان (%)</w:t>
            </w:r>
          </w:p>
        </w:tc>
      </w:tr>
      <w:tr w:rsidR="009F0122" w:rsidRPr="00717282" w14:paraId="45635D11"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D8B913" w14:textId="77777777" w:rsidR="009F0122" w:rsidRPr="00717282" w:rsidRDefault="009F0122" w:rsidP="0005079B">
            <w:pPr>
              <w:bidi/>
              <w:spacing w:after="120" w:line="288" w:lineRule="auto"/>
              <w:contextualSpacing/>
              <w:mirrorIndents/>
              <w:rPr>
                <w:lang w:val="tr-TR"/>
              </w:rPr>
            </w:pPr>
            <w:r w:rsidRPr="00717282">
              <w:rPr>
                <w:lang w:val="tr-TR"/>
              </w:rPr>
              <w:t>التقييم الذاتي</w:t>
            </w:r>
          </w:p>
        </w:tc>
        <w:tc>
          <w:tcPr>
            <w:tcW w:w="0" w:type="auto"/>
            <w:hideMark/>
          </w:tcPr>
          <w:p w14:paraId="2540E379"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نموذج تأمل "الوعي الأمني"</w:t>
            </w:r>
          </w:p>
        </w:tc>
      </w:tr>
    </w:tbl>
    <w:p w14:paraId="731A56C0" w14:textId="65387936" w:rsidR="009F0122" w:rsidRPr="00717282" w:rsidRDefault="009F0122" w:rsidP="0005079B">
      <w:pPr>
        <w:bidi/>
        <w:spacing w:after="120" w:line="288" w:lineRule="auto"/>
        <w:contextualSpacing/>
        <w:mirrorIndents/>
        <w:rPr>
          <w:lang w:val="tr-TR"/>
        </w:rPr>
      </w:pPr>
      <w:r w:rsidRPr="00717282">
        <w:rPr>
          <w:rFonts w:ascii="Segoe UI Emoji" w:hAnsi="Segoe UI Emoji" w:cs="Segoe UI Emoji"/>
          <w:lang w:val="tr-TR"/>
        </w:rPr>
        <w:t>💡</w:t>
      </w:r>
      <w:r w:rsidRPr="00717282">
        <w:rPr>
          <w:lang w:val="tr-TR"/>
        </w:rPr>
        <w:t xml:space="preserve"> </w:t>
      </w:r>
      <w:r w:rsidRPr="00717282">
        <w:rPr>
          <w:b/>
          <w:bCs/>
          <w:lang w:val="tr-TR"/>
        </w:rPr>
        <w:t xml:space="preserve">الميزة: </w:t>
      </w:r>
      <w:r w:rsidRPr="00717282">
        <w:rPr>
          <w:lang w:val="tr-TR"/>
        </w:rPr>
        <w:br/>
        <w:t>يكتسب الطلاب الوعي ويطورون سلوكيات آمنة دون المخاطر التي قد تواجهها في ورشة عمل كهربائية حقيقية.</w:t>
      </w:r>
    </w:p>
    <w:p w14:paraId="547EFEC8" w14:textId="428EF3B8" w:rsidR="009F0122" w:rsidRPr="00717282" w:rsidRDefault="009F0122" w:rsidP="0005079B">
      <w:pPr>
        <w:bidi/>
        <w:spacing w:after="120" w:line="288" w:lineRule="auto"/>
        <w:contextualSpacing/>
        <w:mirrorIndents/>
        <w:rPr>
          <w:b/>
          <w:bCs/>
          <w:lang w:val="tr-TR"/>
        </w:rPr>
      </w:pPr>
      <w:r w:rsidRPr="00717282">
        <w:rPr>
          <w:b/>
          <w:bCs/>
          <w:lang w:val="tr-TR"/>
        </w:rPr>
        <w:t>10.4 التطبيق 3: محاكاة الصيانة الصناعية</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8"/>
        <w:gridCol w:w="4546"/>
      </w:tblGrid>
      <w:tr w:rsidR="009F0122" w:rsidRPr="009942E7" w14:paraId="62D62528" w14:textId="77777777">
        <w:trPr>
          <w:tblHeader/>
          <w:tblCellSpacing w:w="15" w:type="dxa"/>
        </w:trPr>
        <w:tc>
          <w:tcPr>
            <w:tcW w:w="0" w:type="auto"/>
            <w:vAlign w:val="center"/>
            <w:hideMark/>
          </w:tcPr>
          <w:p w14:paraId="27012263" w14:textId="77777777" w:rsidR="009F0122" w:rsidRPr="00717282" w:rsidRDefault="009F0122" w:rsidP="0005079B">
            <w:pPr>
              <w:bidi/>
              <w:spacing w:after="120" w:line="288" w:lineRule="auto"/>
              <w:contextualSpacing/>
              <w:mirrorIndents/>
              <w:rPr>
                <w:b/>
                <w:bCs/>
                <w:lang w:val="tr-TR"/>
              </w:rPr>
            </w:pPr>
            <w:r w:rsidRPr="00717282">
              <w:rPr>
                <w:b/>
                <w:bCs/>
                <w:lang w:val="tr-TR"/>
              </w:rPr>
              <w:t>هدف التعلم</w:t>
            </w:r>
          </w:p>
        </w:tc>
        <w:tc>
          <w:tcPr>
            <w:tcW w:w="0" w:type="auto"/>
            <w:vAlign w:val="center"/>
            <w:hideMark/>
          </w:tcPr>
          <w:p w14:paraId="719100BC" w14:textId="77777777" w:rsidR="009F0122" w:rsidRPr="00717282" w:rsidRDefault="009F0122" w:rsidP="0005079B">
            <w:pPr>
              <w:bidi/>
              <w:spacing w:after="120" w:line="288" w:lineRule="auto"/>
              <w:contextualSpacing/>
              <w:mirrorIndents/>
              <w:rPr>
                <w:b/>
                <w:bCs/>
                <w:lang w:val="tr-TR"/>
              </w:rPr>
            </w:pPr>
            <w:r w:rsidRPr="00717282">
              <w:rPr>
                <w:b/>
                <w:bCs/>
                <w:lang w:val="tr-TR"/>
              </w:rPr>
              <w:t>يمكن للطلاب تفكيك الآلة وإعادة تجميعها وفقًا لإجراءات الصيانة.</w:t>
            </w:r>
          </w:p>
        </w:tc>
      </w:tr>
    </w:tbl>
    <w:p w14:paraId="4C5C48EC"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النموذج: </w:t>
      </w:r>
      <w:r w:rsidRPr="00717282">
        <w:rPr>
          <w:lang w:val="tr-TR"/>
        </w:rPr>
        <w:t xml:space="preserve">Dick &amp; Carey + </w:t>
      </w:r>
      <w:r w:rsidRPr="00717282">
        <w:rPr>
          <w:lang w:val="tr-TR"/>
        </w:rPr>
        <w:br/>
      </w:r>
      <w:r w:rsidRPr="00717282">
        <w:rPr>
          <w:b/>
          <w:bCs/>
          <w:lang w:val="tr-TR"/>
        </w:rPr>
        <w:t xml:space="preserve">تقنية النماذج الأولية السريعة: </w:t>
      </w:r>
      <w:r w:rsidRPr="00717282">
        <w:rPr>
          <w:lang w:val="tr-TR"/>
        </w:rPr>
        <w:t xml:space="preserve">منصة تجميع الواقع الافتراضي (محاكاة المحرك والتروس والصمام) </w:t>
      </w:r>
      <w:r w:rsidRPr="00717282">
        <w:rPr>
          <w:lang w:val="tr-TR"/>
        </w:rPr>
        <w:br/>
      </w:r>
      <w:r w:rsidRPr="00717282">
        <w:rPr>
          <w:b/>
          <w:bCs/>
          <w:lang w:val="tr-TR"/>
        </w:rPr>
        <w:t>المراحل:</w:t>
      </w:r>
    </w:p>
    <w:p w14:paraId="0B6653F7" w14:textId="77777777" w:rsidR="009F0122" w:rsidRPr="00717282" w:rsidRDefault="009F0122" w:rsidP="0005079B">
      <w:pPr>
        <w:numPr>
          <w:ilvl w:val="0"/>
          <w:numId w:val="37"/>
        </w:numPr>
        <w:bidi/>
        <w:spacing w:after="120" w:line="288" w:lineRule="auto"/>
        <w:contextualSpacing/>
        <w:mirrorIndents/>
        <w:rPr>
          <w:lang w:val="tr-TR"/>
        </w:rPr>
      </w:pPr>
      <w:r w:rsidRPr="00717282">
        <w:rPr>
          <w:lang w:val="tr-TR"/>
        </w:rPr>
        <w:t>يتم منح الطالب قائمة مرجعية للسلامة قبل الصيانة.</w:t>
      </w:r>
    </w:p>
    <w:p w14:paraId="6FAFD01E" w14:textId="77777777" w:rsidR="009F0122" w:rsidRPr="00717282" w:rsidRDefault="009F0122" w:rsidP="0005079B">
      <w:pPr>
        <w:numPr>
          <w:ilvl w:val="0"/>
          <w:numId w:val="37"/>
        </w:numPr>
        <w:bidi/>
        <w:spacing w:after="120" w:line="288" w:lineRule="auto"/>
        <w:contextualSpacing/>
        <w:mirrorIndents/>
        <w:rPr>
          <w:lang w:val="tr-TR"/>
        </w:rPr>
      </w:pPr>
      <w:r w:rsidRPr="00717282">
        <w:rPr>
          <w:lang w:val="tr-TR"/>
        </w:rPr>
        <w:t>يتم التفكيك خطوة بخطوة في بيئة الواقع الافتراضي.</w:t>
      </w:r>
    </w:p>
    <w:p w14:paraId="46D0013D" w14:textId="77777777" w:rsidR="009F0122" w:rsidRPr="00717282" w:rsidRDefault="009F0122" w:rsidP="0005079B">
      <w:pPr>
        <w:numPr>
          <w:ilvl w:val="0"/>
          <w:numId w:val="37"/>
        </w:numPr>
        <w:bidi/>
        <w:spacing w:after="120" w:line="288" w:lineRule="auto"/>
        <w:contextualSpacing/>
        <w:mirrorIndents/>
        <w:rPr>
          <w:lang w:val="tr-TR"/>
        </w:rPr>
      </w:pPr>
      <w:r w:rsidRPr="00717282">
        <w:rPr>
          <w:lang w:val="tr-TR"/>
        </w:rPr>
        <w:t>يقوم النظام بإعطاء ملاحظات حول الخطوات غير الصحيحة.</w:t>
      </w:r>
    </w:p>
    <w:p w14:paraId="34CC6231" w14:textId="77777777" w:rsidR="009F0122" w:rsidRPr="00717282" w:rsidRDefault="009F0122" w:rsidP="0005079B">
      <w:pPr>
        <w:numPr>
          <w:ilvl w:val="0"/>
          <w:numId w:val="37"/>
        </w:numPr>
        <w:bidi/>
        <w:spacing w:after="120" w:line="288" w:lineRule="auto"/>
        <w:contextualSpacing/>
        <w:mirrorIndents/>
        <w:rPr>
          <w:lang w:val="tr-TR"/>
        </w:rPr>
      </w:pPr>
      <w:r w:rsidRPr="00717282">
        <w:rPr>
          <w:lang w:val="tr-TR"/>
        </w:rPr>
        <w:t>يتم تجميع كافة الأجزاء بالترتيب الصحيح.</w:t>
      </w:r>
    </w:p>
    <w:p w14:paraId="1FDFD442" w14:textId="77777777" w:rsidR="009F0122" w:rsidRPr="00717282" w:rsidRDefault="009F0122" w:rsidP="0005079B">
      <w:pPr>
        <w:numPr>
          <w:ilvl w:val="0"/>
          <w:numId w:val="37"/>
        </w:numPr>
        <w:bidi/>
        <w:spacing w:after="120" w:line="288" w:lineRule="auto"/>
        <w:contextualSpacing/>
        <w:mirrorIndents/>
        <w:rPr>
          <w:lang w:val="tr-TR"/>
        </w:rPr>
      </w:pPr>
      <w:r w:rsidRPr="00717282">
        <w:rPr>
          <w:lang w:val="tr-TR"/>
        </w:rPr>
        <w:t>وفي نهاية العملية، يحصل الطالب على درجة للوقت والدقة والسلامة.</w:t>
      </w:r>
    </w:p>
    <w:tbl>
      <w:tblPr>
        <w:tblStyle w:val="KlavuzTablo6-Renkli-Vurgu5"/>
        <w:tblW w:w="0" w:type="auto"/>
        <w:tblLook w:val="04A0" w:firstRow="1" w:lastRow="0" w:firstColumn="1" w:lastColumn="0" w:noHBand="0" w:noVBand="1"/>
      </w:tblPr>
      <w:tblGrid>
        <w:gridCol w:w="1480"/>
        <w:gridCol w:w="2066"/>
      </w:tblGrid>
      <w:tr w:rsidR="009F0122" w:rsidRPr="00717282" w14:paraId="50185D1F"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8DEB560" w14:textId="77777777" w:rsidR="009F0122" w:rsidRPr="00717282" w:rsidRDefault="009F0122" w:rsidP="0005079B">
            <w:pPr>
              <w:bidi/>
              <w:spacing w:after="120" w:line="288" w:lineRule="auto"/>
              <w:contextualSpacing/>
              <w:mirrorIndents/>
              <w:rPr>
                <w:lang w:val="tr-TR"/>
              </w:rPr>
            </w:pPr>
            <w:r w:rsidRPr="00717282">
              <w:rPr>
                <w:lang w:val="tr-TR"/>
              </w:rPr>
              <w:t>معايير التقييم</w:t>
            </w:r>
          </w:p>
        </w:tc>
        <w:tc>
          <w:tcPr>
            <w:tcW w:w="0" w:type="auto"/>
            <w:hideMark/>
          </w:tcPr>
          <w:p w14:paraId="42E11611"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معايير النجاح</w:t>
            </w:r>
          </w:p>
        </w:tc>
      </w:tr>
      <w:tr w:rsidR="009F0122" w:rsidRPr="00717282" w14:paraId="64A97D0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1B94B06" w14:textId="77777777" w:rsidR="009F0122" w:rsidRPr="00717282" w:rsidRDefault="009F0122" w:rsidP="0005079B">
            <w:pPr>
              <w:bidi/>
              <w:spacing w:after="120" w:line="288" w:lineRule="auto"/>
              <w:contextualSpacing/>
              <w:mirrorIndents/>
              <w:rPr>
                <w:lang w:val="tr-TR"/>
              </w:rPr>
            </w:pPr>
            <w:r w:rsidRPr="00717282">
              <w:rPr>
                <w:lang w:val="tr-TR"/>
              </w:rPr>
              <w:t>دقة ترتيب الأجزاء</w:t>
            </w:r>
          </w:p>
        </w:tc>
        <w:tc>
          <w:tcPr>
            <w:tcW w:w="0" w:type="auto"/>
            <w:hideMark/>
          </w:tcPr>
          <w:p w14:paraId="4C7FFA13"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أكثر من 90%</w:t>
            </w:r>
          </w:p>
        </w:tc>
      </w:tr>
      <w:tr w:rsidR="009F0122" w:rsidRPr="00717282" w14:paraId="3A16FE6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52E2C04" w14:textId="77777777" w:rsidR="009F0122" w:rsidRPr="00717282" w:rsidRDefault="009F0122" w:rsidP="0005079B">
            <w:pPr>
              <w:bidi/>
              <w:spacing w:after="120" w:line="288" w:lineRule="auto"/>
              <w:contextualSpacing/>
              <w:mirrorIndents/>
              <w:rPr>
                <w:lang w:val="tr-TR"/>
              </w:rPr>
            </w:pPr>
            <w:r w:rsidRPr="00717282">
              <w:rPr>
                <w:lang w:val="tr-TR"/>
              </w:rPr>
              <w:t>إدارة الوقت</w:t>
            </w:r>
          </w:p>
        </w:tc>
        <w:tc>
          <w:tcPr>
            <w:tcW w:w="0" w:type="auto"/>
            <w:hideMark/>
          </w:tcPr>
          <w:p w14:paraId="675B7150"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يجب إكماله خلال 15 دقيقة</w:t>
            </w:r>
          </w:p>
        </w:tc>
      </w:tr>
      <w:tr w:rsidR="009F0122" w:rsidRPr="00717282" w14:paraId="15980EE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F2B78D0" w14:textId="77777777" w:rsidR="009F0122" w:rsidRPr="00717282" w:rsidRDefault="009F0122" w:rsidP="0005079B">
            <w:pPr>
              <w:bidi/>
              <w:spacing w:after="120" w:line="288" w:lineRule="auto"/>
              <w:contextualSpacing/>
              <w:mirrorIndents/>
              <w:rPr>
                <w:lang w:val="tr-TR"/>
              </w:rPr>
            </w:pPr>
            <w:r w:rsidRPr="00717282">
              <w:rPr>
                <w:lang w:val="tr-TR"/>
              </w:rPr>
              <w:t>الامتثال الأمني</w:t>
            </w:r>
          </w:p>
        </w:tc>
        <w:tc>
          <w:tcPr>
            <w:tcW w:w="0" w:type="auto"/>
            <w:hideMark/>
          </w:tcPr>
          <w:p w14:paraId="61C6758A"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عدد الأخطاء ≤ 2</w:t>
            </w:r>
          </w:p>
        </w:tc>
      </w:tr>
    </w:tbl>
    <w:p w14:paraId="4F78E2C0" w14:textId="77777777" w:rsidR="00CF1B39" w:rsidRPr="00717282" w:rsidRDefault="00CF1B39" w:rsidP="0005079B">
      <w:pPr>
        <w:spacing w:after="120" w:line="288" w:lineRule="auto"/>
        <w:contextualSpacing/>
        <w:mirrorIndents/>
        <w:rPr>
          <w:rFonts w:cs="Segoe UI Emoji"/>
          <w:lang w:val="tr-TR"/>
        </w:rPr>
      </w:pPr>
    </w:p>
    <w:p w14:paraId="1F551ABE" w14:textId="2BB4BB0E" w:rsidR="009F0122" w:rsidRPr="00717282" w:rsidRDefault="009F0122" w:rsidP="0005079B">
      <w:pPr>
        <w:bidi/>
        <w:spacing w:after="120" w:line="288" w:lineRule="auto"/>
        <w:contextualSpacing/>
        <w:mirrorIndents/>
        <w:rPr>
          <w:lang w:val="tr-TR"/>
        </w:rPr>
      </w:pPr>
      <w:r w:rsidRPr="00717282">
        <w:rPr>
          <w:b/>
          <w:bCs/>
          <w:lang w:val="tr-TR"/>
        </w:rPr>
        <w:t xml:space="preserve">مساهمة VRinVET: </w:t>
      </w:r>
      <w:r w:rsidRPr="00717282">
        <w:rPr>
          <w:lang w:val="tr-TR"/>
        </w:rPr>
        <w:br/>
        <w:t>يتم التعلم على جهاز حقيقي دون أي تكلفة أخطاء. يُحسّن الأداء في المحاولة الثانية من خلال تحليل أخطاء الطلاب.</w:t>
      </w:r>
    </w:p>
    <w:p w14:paraId="59F45D3E" w14:textId="77777777" w:rsidR="00CF1B39" w:rsidRPr="00717282" w:rsidRDefault="00CF1B39" w:rsidP="0005079B">
      <w:pPr>
        <w:spacing w:after="120" w:line="288" w:lineRule="auto"/>
        <w:contextualSpacing/>
        <w:mirrorIndents/>
        <w:rPr>
          <w:rFonts w:cs="Segoe UI Emoji"/>
          <w:b/>
          <w:bCs/>
          <w:lang w:val="tr-TR"/>
        </w:rPr>
      </w:pPr>
    </w:p>
    <w:p w14:paraId="1EEFB07C" w14:textId="4AA93F76" w:rsidR="009F0122" w:rsidRPr="00717282" w:rsidRDefault="009F0122" w:rsidP="0005079B">
      <w:pPr>
        <w:bidi/>
        <w:spacing w:after="120" w:line="288" w:lineRule="auto"/>
        <w:contextualSpacing/>
        <w:mirrorIndents/>
        <w:rPr>
          <w:b/>
          <w:bCs/>
          <w:lang w:val="tr-TR"/>
        </w:rPr>
      </w:pPr>
      <w:r w:rsidRPr="00717282">
        <w:rPr>
          <w:b/>
          <w:bCs/>
          <w:lang w:val="tr-TR"/>
        </w:rPr>
        <w:t>10.5 التطبيق 4: محاكاة المهارات الشخصية (سيناريو الواقع الافتراضي للتواصل والعمل الجماعي)</w:t>
      </w:r>
    </w:p>
    <w:tbl>
      <w:tblPr>
        <w:tblStyle w:val="KlavuzTablo6-Renkli-Vurgu5"/>
        <w:tblW w:w="0" w:type="auto"/>
        <w:tblLook w:val="04A0" w:firstRow="1" w:lastRow="0" w:firstColumn="1" w:lastColumn="0" w:noHBand="0" w:noVBand="1"/>
      </w:tblPr>
      <w:tblGrid>
        <w:gridCol w:w="947"/>
        <w:gridCol w:w="8675"/>
      </w:tblGrid>
      <w:tr w:rsidR="009F0122" w:rsidRPr="009942E7" w14:paraId="5FBA84D6" w14:textId="77777777" w:rsidTr="00CF1B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C524722" w14:textId="77777777" w:rsidR="009F0122" w:rsidRPr="00717282" w:rsidRDefault="009F0122" w:rsidP="0005079B">
            <w:pPr>
              <w:bidi/>
              <w:spacing w:after="120" w:line="288" w:lineRule="auto"/>
              <w:contextualSpacing/>
              <w:mirrorIndents/>
              <w:rPr>
                <w:b w:val="0"/>
                <w:bCs w:val="0"/>
                <w:lang w:val="tr-TR"/>
              </w:rPr>
            </w:pPr>
            <w:r w:rsidRPr="00717282">
              <w:rPr>
                <w:lang w:val="tr-TR"/>
              </w:rPr>
              <w:t>هدف التعلم</w:t>
            </w:r>
          </w:p>
        </w:tc>
        <w:tc>
          <w:tcPr>
            <w:tcW w:w="0" w:type="auto"/>
            <w:hideMark/>
          </w:tcPr>
          <w:p w14:paraId="2B7FC522"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b w:val="0"/>
                <w:bCs w:val="0"/>
                <w:lang w:val="tr-TR"/>
              </w:rPr>
            </w:pPr>
            <w:r w:rsidRPr="00717282">
              <w:rPr>
                <w:lang w:val="tr-TR"/>
              </w:rPr>
              <w:t>يمكن للطلاب ممارسة مهارات التواصل الفعال وإدارة الصراعات والعمل الجماعي في بيئة الأعمال من خلال السيناريوهات الافتراضية.</w:t>
            </w:r>
          </w:p>
        </w:tc>
      </w:tr>
    </w:tbl>
    <w:p w14:paraId="55BFA7D6" w14:textId="77777777" w:rsidR="00271A98" w:rsidRDefault="00271A98" w:rsidP="0005079B">
      <w:pPr>
        <w:spacing w:after="120" w:line="288" w:lineRule="auto"/>
        <w:contextualSpacing/>
        <w:mirrorIndents/>
        <w:rPr>
          <w:b/>
          <w:bCs/>
          <w:lang w:val="tr-TR"/>
        </w:rPr>
      </w:pPr>
    </w:p>
    <w:p w14:paraId="1186FDA1" w14:textId="7DBCF994" w:rsidR="009F0122" w:rsidRPr="00717282" w:rsidRDefault="009F0122" w:rsidP="0005079B">
      <w:pPr>
        <w:bidi/>
        <w:spacing w:after="120" w:line="288" w:lineRule="auto"/>
        <w:contextualSpacing/>
        <w:mirrorIndents/>
        <w:rPr>
          <w:lang w:val="tr-TR"/>
        </w:rPr>
      </w:pPr>
      <w:r w:rsidRPr="00717282">
        <w:rPr>
          <w:b/>
          <w:bCs/>
          <w:lang w:val="tr-TR"/>
        </w:rPr>
        <w:t xml:space="preserve">النموذج: </w:t>
      </w:r>
      <w:r w:rsidRPr="00717282">
        <w:rPr>
          <w:lang w:val="tr-TR"/>
        </w:rPr>
        <w:t xml:space="preserve">WISCOM + 5E </w:t>
      </w:r>
      <w:r w:rsidRPr="00717282">
        <w:rPr>
          <w:lang w:val="tr-TR"/>
        </w:rPr>
        <w:br/>
      </w:r>
      <w:r w:rsidRPr="00717282">
        <w:rPr>
          <w:b/>
          <w:bCs/>
          <w:lang w:val="tr-TR"/>
        </w:rPr>
        <w:t xml:space="preserve">التكنولوجيا: </w:t>
      </w:r>
      <w:r w:rsidRPr="00717282">
        <w:rPr>
          <w:lang w:val="tr-TR"/>
        </w:rPr>
        <w:t xml:space="preserve">محاكاة الدراما الواقع الافتراضي + نظام التفاعل الصوتي </w:t>
      </w:r>
      <w:r w:rsidRPr="00717282">
        <w:rPr>
          <w:lang w:val="tr-TR"/>
        </w:rPr>
        <w:br/>
      </w:r>
      <w:r w:rsidRPr="00717282">
        <w:rPr>
          <w:b/>
          <w:bCs/>
          <w:lang w:val="tr-TR"/>
        </w:rPr>
        <w:t>التدفق التربوي:</w:t>
      </w:r>
    </w:p>
    <w:p w14:paraId="02BCD4F2" w14:textId="77777777" w:rsidR="009F0122" w:rsidRPr="00717282" w:rsidRDefault="009F0122" w:rsidP="0005079B">
      <w:pPr>
        <w:numPr>
          <w:ilvl w:val="0"/>
          <w:numId w:val="38"/>
        </w:numPr>
        <w:bidi/>
        <w:spacing w:after="120" w:line="288" w:lineRule="auto"/>
        <w:contextualSpacing/>
        <w:mirrorIndents/>
        <w:rPr>
          <w:lang w:val="tr-TR"/>
        </w:rPr>
      </w:pPr>
      <w:r w:rsidRPr="00717282">
        <w:rPr>
          <w:b/>
          <w:bCs/>
          <w:lang w:val="tr-TR"/>
        </w:rPr>
        <w:t xml:space="preserve">المشاركة: </w:t>
      </w:r>
      <w:r w:rsidRPr="00717282">
        <w:rPr>
          <w:lang w:val="tr-TR"/>
        </w:rPr>
        <w:t>يدخل الطالب إلى مشهد التحدث مع العميل في الواقع الافتراضي.</w:t>
      </w:r>
    </w:p>
    <w:p w14:paraId="2141F805" w14:textId="77777777" w:rsidR="009F0122" w:rsidRPr="00717282" w:rsidRDefault="009F0122" w:rsidP="0005079B">
      <w:pPr>
        <w:numPr>
          <w:ilvl w:val="0"/>
          <w:numId w:val="38"/>
        </w:numPr>
        <w:bidi/>
        <w:spacing w:after="120" w:line="288" w:lineRule="auto"/>
        <w:contextualSpacing/>
        <w:mirrorIndents/>
        <w:rPr>
          <w:lang w:val="tr-TR"/>
        </w:rPr>
      </w:pPr>
      <w:r w:rsidRPr="00717282">
        <w:rPr>
          <w:b/>
          <w:bCs/>
          <w:lang w:val="tr-TR"/>
        </w:rPr>
        <w:t xml:space="preserve">استكشاف: </w:t>
      </w:r>
      <w:r w:rsidRPr="00717282">
        <w:rPr>
          <w:lang w:val="tr-TR"/>
        </w:rPr>
        <w:t>إدارة الحوارات التفاعلية.</w:t>
      </w:r>
    </w:p>
    <w:p w14:paraId="7AD4A2D2" w14:textId="77777777" w:rsidR="009F0122" w:rsidRPr="00717282" w:rsidRDefault="009F0122" w:rsidP="0005079B">
      <w:pPr>
        <w:numPr>
          <w:ilvl w:val="0"/>
          <w:numId w:val="38"/>
        </w:numPr>
        <w:bidi/>
        <w:spacing w:after="120" w:line="288" w:lineRule="auto"/>
        <w:contextualSpacing/>
        <w:mirrorIndents/>
        <w:rPr>
          <w:lang w:val="tr-TR"/>
        </w:rPr>
      </w:pPr>
      <w:r w:rsidRPr="00717282">
        <w:rPr>
          <w:b/>
          <w:bCs/>
          <w:lang w:val="tr-TR"/>
        </w:rPr>
        <w:lastRenderedPageBreak/>
        <w:t xml:space="preserve">شرح: </w:t>
      </w:r>
      <w:r w:rsidRPr="00717282">
        <w:rPr>
          <w:lang w:val="tr-TR"/>
        </w:rPr>
        <w:t>يشرح النظام قواعد الاتصال الصحيحة.</w:t>
      </w:r>
    </w:p>
    <w:p w14:paraId="4A773C50" w14:textId="77777777" w:rsidR="009F0122" w:rsidRPr="00717282" w:rsidRDefault="009F0122" w:rsidP="0005079B">
      <w:pPr>
        <w:numPr>
          <w:ilvl w:val="0"/>
          <w:numId w:val="38"/>
        </w:numPr>
        <w:bidi/>
        <w:spacing w:after="120" w:line="288" w:lineRule="auto"/>
        <w:contextualSpacing/>
        <w:mirrorIndents/>
        <w:rPr>
          <w:lang w:val="tr-TR"/>
        </w:rPr>
      </w:pPr>
      <w:r w:rsidRPr="00717282">
        <w:rPr>
          <w:b/>
          <w:bCs/>
          <w:lang w:val="tr-TR"/>
        </w:rPr>
        <w:t xml:space="preserve">قم بالتوضيح: </w:t>
      </w:r>
      <w:r w:rsidRPr="00717282">
        <w:rPr>
          <w:lang w:val="tr-TR"/>
        </w:rPr>
        <w:t>يقوم الطالب بتجربة سيناريو حل النزاع.</w:t>
      </w:r>
    </w:p>
    <w:p w14:paraId="5B51A3CD" w14:textId="77777777" w:rsidR="009F0122" w:rsidRDefault="009F0122" w:rsidP="0005079B">
      <w:pPr>
        <w:numPr>
          <w:ilvl w:val="0"/>
          <w:numId w:val="38"/>
        </w:numPr>
        <w:bidi/>
        <w:spacing w:after="120" w:line="288" w:lineRule="auto"/>
        <w:contextualSpacing/>
        <w:mirrorIndents/>
        <w:rPr>
          <w:lang w:val="tr-TR"/>
        </w:rPr>
      </w:pPr>
      <w:r w:rsidRPr="00717282">
        <w:rPr>
          <w:b/>
          <w:bCs/>
          <w:lang w:val="tr-TR"/>
        </w:rPr>
        <w:t xml:space="preserve">التقييم: </w:t>
      </w:r>
      <w:r w:rsidRPr="00717282">
        <w:rPr>
          <w:lang w:val="tr-TR"/>
        </w:rPr>
        <w:t>يتم تقييم التعاطف واستخدام اللغة ومهارات الحل باستخدام مقياس التقييم.</w:t>
      </w:r>
    </w:p>
    <w:p w14:paraId="13857C7D" w14:textId="77777777" w:rsidR="00271A98" w:rsidRPr="00717282" w:rsidRDefault="00271A98" w:rsidP="00271A98">
      <w:pPr>
        <w:spacing w:after="120" w:line="288" w:lineRule="auto"/>
        <w:ind w:left="720"/>
        <w:contextualSpacing/>
        <w:mirrorIndents/>
        <w:rPr>
          <w:lang w:val="tr-TR"/>
        </w:rPr>
      </w:pPr>
    </w:p>
    <w:tbl>
      <w:tblPr>
        <w:tblStyle w:val="KlavuzTablo6-Renkli-Vurgu5"/>
        <w:tblW w:w="0" w:type="auto"/>
        <w:tblLook w:val="04A0" w:firstRow="1" w:lastRow="0" w:firstColumn="1" w:lastColumn="0" w:noHBand="0" w:noVBand="1"/>
      </w:tblPr>
      <w:tblGrid>
        <w:gridCol w:w="1237"/>
        <w:gridCol w:w="1931"/>
      </w:tblGrid>
      <w:tr w:rsidR="009F0122" w:rsidRPr="00717282" w14:paraId="2602A48C"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605C809" w14:textId="77777777" w:rsidR="009F0122" w:rsidRPr="00717282" w:rsidRDefault="009F0122" w:rsidP="0005079B">
            <w:pPr>
              <w:bidi/>
              <w:spacing w:after="120" w:line="288" w:lineRule="auto"/>
              <w:contextualSpacing/>
              <w:mirrorIndents/>
              <w:rPr>
                <w:lang w:val="tr-TR"/>
              </w:rPr>
            </w:pPr>
            <w:r w:rsidRPr="00717282">
              <w:rPr>
                <w:lang w:val="tr-TR"/>
              </w:rPr>
              <w:t>مهارات</w:t>
            </w:r>
          </w:p>
        </w:tc>
        <w:tc>
          <w:tcPr>
            <w:tcW w:w="0" w:type="auto"/>
            <w:hideMark/>
          </w:tcPr>
          <w:p w14:paraId="06D7F5F0"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أداة القياس</w:t>
            </w:r>
          </w:p>
        </w:tc>
      </w:tr>
      <w:tr w:rsidR="009F0122" w:rsidRPr="00717282" w14:paraId="6623A2A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6F56B7" w14:textId="77777777" w:rsidR="009F0122" w:rsidRPr="00717282" w:rsidRDefault="009F0122" w:rsidP="0005079B">
            <w:pPr>
              <w:bidi/>
              <w:spacing w:after="120" w:line="288" w:lineRule="auto"/>
              <w:contextualSpacing/>
              <w:mirrorIndents/>
              <w:rPr>
                <w:lang w:val="tr-TR"/>
              </w:rPr>
            </w:pPr>
            <w:r w:rsidRPr="00717282">
              <w:rPr>
                <w:lang w:val="tr-TR"/>
              </w:rPr>
              <w:t>تعاطف</w:t>
            </w:r>
          </w:p>
        </w:tc>
        <w:tc>
          <w:tcPr>
            <w:tcW w:w="0" w:type="auto"/>
            <w:hideMark/>
          </w:tcPr>
          <w:p w14:paraId="205E8BBD"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معايير الملاحظة</w:t>
            </w:r>
          </w:p>
        </w:tc>
      </w:tr>
      <w:tr w:rsidR="009F0122" w:rsidRPr="00717282" w14:paraId="082E9D2E"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023EE70" w14:textId="77777777" w:rsidR="009F0122" w:rsidRPr="00717282" w:rsidRDefault="009F0122" w:rsidP="0005079B">
            <w:pPr>
              <w:bidi/>
              <w:spacing w:after="120" w:line="288" w:lineRule="auto"/>
              <w:contextualSpacing/>
              <w:mirrorIndents/>
              <w:rPr>
                <w:lang w:val="tr-TR"/>
              </w:rPr>
            </w:pPr>
            <w:r w:rsidRPr="00717282">
              <w:rPr>
                <w:lang w:val="tr-TR"/>
              </w:rPr>
              <w:t>العمل الجماعي</w:t>
            </w:r>
          </w:p>
        </w:tc>
        <w:tc>
          <w:tcPr>
            <w:tcW w:w="0" w:type="auto"/>
            <w:hideMark/>
          </w:tcPr>
          <w:p w14:paraId="7D7EE546"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نتيجة مهمة VR الجماعية</w:t>
            </w:r>
          </w:p>
        </w:tc>
      </w:tr>
      <w:tr w:rsidR="009F0122" w:rsidRPr="00717282" w14:paraId="3365A08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F509B0A" w14:textId="77777777" w:rsidR="009F0122" w:rsidRPr="00717282" w:rsidRDefault="009F0122" w:rsidP="0005079B">
            <w:pPr>
              <w:bidi/>
              <w:spacing w:after="120" w:line="288" w:lineRule="auto"/>
              <w:contextualSpacing/>
              <w:mirrorIndents/>
              <w:rPr>
                <w:lang w:val="tr-TR"/>
              </w:rPr>
            </w:pPr>
            <w:r w:rsidRPr="00717282">
              <w:rPr>
                <w:lang w:val="tr-TR"/>
              </w:rPr>
              <w:t>تواصل</w:t>
            </w:r>
          </w:p>
        </w:tc>
        <w:tc>
          <w:tcPr>
            <w:tcW w:w="0" w:type="auto"/>
            <w:hideMark/>
          </w:tcPr>
          <w:p w14:paraId="5258CAB7"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نموذج تقييم السيناريو</w:t>
            </w:r>
          </w:p>
        </w:tc>
      </w:tr>
    </w:tbl>
    <w:p w14:paraId="4B10537F" w14:textId="77777777" w:rsidR="00271A98" w:rsidRDefault="00271A98" w:rsidP="0005079B">
      <w:pPr>
        <w:spacing w:after="120" w:line="288" w:lineRule="auto"/>
        <w:contextualSpacing/>
        <w:mirrorIndents/>
        <w:rPr>
          <w:rFonts w:ascii="Segoe UI Emoji" w:hAnsi="Segoe UI Emoji" w:cs="Segoe UI Emoji"/>
          <w:lang w:val="tr-TR"/>
        </w:rPr>
      </w:pPr>
    </w:p>
    <w:p w14:paraId="207D3AA1" w14:textId="19FAF186" w:rsidR="009F0122" w:rsidRDefault="009F0122" w:rsidP="0005079B">
      <w:pPr>
        <w:bidi/>
        <w:spacing w:after="120" w:line="288" w:lineRule="auto"/>
        <w:contextualSpacing/>
        <w:mirrorIndents/>
        <w:rPr>
          <w:lang w:val="tr-TR"/>
        </w:rPr>
      </w:pPr>
      <w:r w:rsidRPr="00717282">
        <w:rPr>
          <w:b/>
          <w:bCs/>
          <w:lang w:val="tr-TR"/>
        </w:rPr>
        <w:t xml:space="preserve">الميزة: </w:t>
      </w:r>
      <w:r w:rsidRPr="00717282">
        <w:rPr>
          <w:lang w:val="tr-TR"/>
        </w:rPr>
        <w:br/>
        <w:t>يختبر الطلاب الديناميكيات الاجتماعية لبيئة العمل الواقعية مع انخفاض مستوى التوتر. تُعد هذه الوحدة أداة فعّالة لتدريب الذكاء العاطفي.</w:t>
      </w:r>
    </w:p>
    <w:p w14:paraId="1D886679" w14:textId="77777777" w:rsidR="00271A98" w:rsidRPr="00717282" w:rsidRDefault="00271A98" w:rsidP="0005079B">
      <w:pPr>
        <w:spacing w:after="120" w:line="288" w:lineRule="auto"/>
        <w:contextualSpacing/>
        <w:mirrorIndents/>
        <w:rPr>
          <w:lang w:val="tr-TR"/>
        </w:rPr>
      </w:pPr>
    </w:p>
    <w:p w14:paraId="7F3F001C" w14:textId="1AA0EE23" w:rsidR="009F0122" w:rsidRPr="00717282" w:rsidRDefault="009F0122" w:rsidP="0005079B">
      <w:pPr>
        <w:bidi/>
        <w:spacing w:after="120" w:line="288" w:lineRule="auto"/>
        <w:contextualSpacing/>
        <w:mirrorIndents/>
        <w:rPr>
          <w:b/>
          <w:bCs/>
          <w:lang w:val="tr-TR"/>
        </w:rPr>
      </w:pPr>
      <w:r w:rsidRPr="00717282">
        <w:rPr>
          <w:b/>
          <w:bCs/>
          <w:lang w:val="tr-TR"/>
        </w:rPr>
        <w:t>10.6 التدريب 5: إعداد الآلة الافتراضية ومعايرتها</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8"/>
        <w:gridCol w:w="5945"/>
      </w:tblGrid>
      <w:tr w:rsidR="009F0122" w:rsidRPr="009942E7" w14:paraId="13B1E810" w14:textId="77777777">
        <w:trPr>
          <w:tblHeader/>
          <w:tblCellSpacing w:w="15" w:type="dxa"/>
        </w:trPr>
        <w:tc>
          <w:tcPr>
            <w:tcW w:w="0" w:type="auto"/>
            <w:vAlign w:val="center"/>
            <w:hideMark/>
          </w:tcPr>
          <w:p w14:paraId="2EF43945" w14:textId="77777777" w:rsidR="009F0122" w:rsidRPr="00717282" w:rsidRDefault="009F0122" w:rsidP="0005079B">
            <w:pPr>
              <w:bidi/>
              <w:spacing w:after="120" w:line="288" w:lineRule="auto"/>
              <w:contextualSpacing/>
              <w:mirrorIndents/>
              <w:rPr>
                <w:b/>
                <w:bCs/>
                <w:lang w:val="tr-TR"/>
              </w:rPr>
            </w:pPr>
            <w:r w:rsidRPr="00717282">
              <w:rPr>
                <w:b/>
                <w:bCs/>
                <w:lang w:val="tr-TR"/>
              </w:rPr>
              <w:t>هدف التعلم</w:t>
            </w:r>
          </w:p>
        </w:tc>
        <w:tc>
          <w:tcPr>
            <w:tcW w:w="0" w:type="auto"/>
            <w:vAlign w:val="center"/>
            <w:hideMark/>
          </w:tcPr>
          <w:p w14:paraId="6A45D2B9" w14:textId="77777777" w:rsidR="009F0122" w:rsidRPr="00717282" w:rsidRDefault="009F0122" w:rsidP="0005079B">
            <w:pPr>
              <w:bidi/>
              <w:spacing w:after="120" w:line="288" w:lineRule="auto"/>
              <w:contextualSpacing/>
              <w:mirrorIndents/>
              <w:rPr>
                <w:b/>
                <w:bCs/>
                <w:lang w:val="tr-TR"/>
              </w:rPr>
            </w:pPr>
            <w:r w:rsidRPr="00717282">
              <w:rPr>
                <w:b/>
                <w:bCs/>
                <w:lang w:val="tr-TR"/>
              </w:rPr>
              <w:t>يمكن للطلاب إعداد آلة CNC بشكل صحيح وضبط معلمات المعايرة في بيئة افتراضية.</w:t>
            </w:r>
          </w:p>
        </w:tc>
      </w:tr>
    </w:tbl>
    <w:p w14:paraId="2B207406" w14:textId="77777777" w:rsidR="009F0122" w:rsidRPr="00717282" w:rsidRDefault="009F0122" w:rsidP="0005079B">
      <w:pPr>
        <w:bidi/>
        <w:spacing w:after="120" w:line="288" w:lineRule="auto"/>
        <w:contextualSpacing/>
        <w:mirrorIndents/>
        <w:rPr>
          <w:lang w:val="tr-TR"/>
        </w:rPr>
      </w:pPr>
      <w:r w:rsidRPr="00717282">
        <w:rPr>
          <w:b/>
          <w:bCs/>
          <w:lang w:val="tr-TR"/>
        </w:rPr>
        <w:t xml:space="preserve">النموذج: </w:t>
      </w:r>
      <w:r w:rsidRPr="00717282">
        <w:rPr>
          <w:lang w:val="tr-TR"/>
        </w:rPr>
        <w:t xml:space="preserve">4C/ID + SAM </w:t>
      </w:r>
      <w:r w:rsidRPr="00717282">
        <w:rPr>
          <w:lang w:val="tr-TR"/>
        </w:rPr>
        <w:br/>
      </w:r>
      <w:r w:rsidRPr="00717282">
        <w:rPr>
          <w:b/>
          <w:bCs/>
          <w:lang w:val="tr-TR"/>
        </w:rPr>
        <w:t xml:space="preserve">التكنولوجيا: </w:t>
      </w:r>
      <w:r w:rsidRPr="00717282">
        <w:rPr>
          <w:lang w:val="tr-TR"/>
        </w:rPr>
        <w:t xml:space="preserve">مختبر VR CNC </w:t>
      </w:r>
      <w:r w:rsidRPr="00717282">
        <w:rPr>
          <w:lang w:val="tr-TR"/>
        </w:rPr>
        <w:br/>
      </w:r>
      <w:r w:rsidRPr="00717282">
        <w:rPr>
          <w:b/>
          <w:bCs/>
          <w:lang w:val="tr-TR"/>
        </w:rPr>
        <w:t>المراحل:</w:t>
      </w:r>
    </w:p>
    <w:p w14:paraId="170FC53A" w14:textId="77777777" w:rsidR="009F0122" w:rsidRPr="00717282" w:rsidRDefault="009F0122" w:rsidP="0005079B">
      <w:pPr>
        <w:numPr>
          <w:ilvl w:val="0"/>
          <w:numId w:val="39"/>
        </w:numPr>
        <w:bidi/>
        <w:spacing w:after="120" w:line="288" w:lineRule="auto"/>
        <w:contextualSpacing/>
        <w:mirrorIndents/>
        <w:rPr>
          <w:lang w:val="tr-TR"/>
        </w:rPr>
      </w:pPr>
      <w:r w:rsidRPr="00717282">
        <w:rPr>
          <w:lang w:val="tr-TR"/>
        </w:rPr>
        <w:t>مقدمة عن أجزاء الآلة (المعلومات الداعمة)</w:t>
      </w:r>
    </w:p>
    <w:p w14:paraId="530DFAA4" w14:textId="77777777" w:rsidR="009F0122" w:rsidRPr="00717282" w:rsidRDefault="009F0122" w:rsidP="0005079B">
      <w:pPr>
        <w:numPr>
          <w:ilvl w:val="0"/>
          <w:numId w:val="39"/>
        </w:numPr>
        <w:bidi/>
        <w:spacing w:after="120" w:line="288" w:lineRule="auto"/>
        <w:contextualSpacing/>
        <w:mirrorIndents/>
        <w:rPr>
          <w:lang w:val="tr-TR"/>
        </w:rPr>
      </w:pPr>
      <w:r w:rsidRPr="00717282">
        <w:rPr>
          <w:lang w:val="tr-TR"/>
        </w:rPr>
        <w:t>تنفيذ خطوات المعايرة عبر الواقع الافتراضي (معلومات المهمة)</w:t>
      </w:r>
    </w:p>
    <w:p w14:paraId="5A5544BC" w14:textId="77777777" w:rsidR="009F0122" w:rsidRPr="00717282" w:rsidRDefault="009F0122" w:rsidP="0005079B">
      <w:pPr>
        <w:numPr>
          <w:ilvl w:val="0"/>
          <w:numId w:val="39"/>
        </w:numPr>
        <w:bidi/>
        <w:spacing w:after="120" w:line="288" w:lineRule="auto"/>
        <w:contextualSpacing/>
        <w:mirrorIndents/>
        <w:rPr>
          <w:lang w:val="tr-TR"/>
        </w:rPr>
      </w:pPr>
      <w:r w:rsidRPr="00717282">
        <w:rPr>
          <w:lang w:val="tr-TR"/>
        </w:rPr>
        <w:t>تجربة سيناريوهات المعلمات المختلفة (تطبيق المهمة الجزئية)</w:t>
      </w:r>
    </w:p>
    <w:p w14:paraId="143AD45D" w14:textId="77777777" w:rsidR="009F0122" w:rsidRPr="00717282" w:rsidRDefault="009F0122" w:rsidP="0005079B">
      <w:pPr>
        <w:numPr>
          <w:ilvl w:val="0"/>
          <w:numId w:val="39"/>
        </w:numPr>
        <w:bidi/>
        <w:spacing w:after="120" w:line="288" w:lineRule="auto"/>
        <w:contextualSpacing/>
        <w:mirrorIndents/>
        <w:rPr>
          <w:lang w:val="tr-TR"/>
        </w:rPr>
      </w:pPr>
      <w:r w:rsidRPr="00717282">
        <w:rPr>
          <w:lang w:val="tr-TR"/>
        </w:rPr>
        <w:t>يقوم النظام بإعطاء تحذيرات مرئية في حالة وجود معلمات غير صحيحة.</w:t>
      </w:r>
    </w:p>
    <w:p w14:paraId="2FF1B520" w14:textId="77777777" w:rsidR="009F0122" w:rsidRPr="00717282" w:rsidRDefault="009F0122" w:rsidP="0005079B">
      <w:pPr>
        <w:bidi/>
        <w:spacing w:after="120" w:line="288" w:lineRule="auto"/>
        <w:contextualSpacing/>
        <w:mirrorIndents/>
        <w:rPr>
          <w:lang w:val="tr-TR"/>
        </w:rPr>
      </w:pPr>
      <w:r w:rsidRPr="00717282">
        <w:rPr>
          <w:b/>
          <w:bCs/>
          <w:lang w:val="tr-TR"/>
        </w:rPr>
        <w:t>تقييم:</w:t>
      </w:r>
    </w:p>
    <w:p w14:paraId="66BE4F16" w14:textId="77777777" w:rsidR="009F0122" w:rsidRPr="00717282" w:rsidRDefault="009F0122" w:rsidP="0005079B">
      <w:pPr>
        <w:numPr>
          <w:ilvl w:val="0"/>
          <w:numId w:val="40"/>
        </w:numPr>
        <w:bidi/>
        <w:spacing w:after="120" w:line="288" w:lineRule="auto"/>
        <w:contextualSpacing/>
        <w:mirrorIndents/>
        <w:rPr>
          <w:lang w:val="tr-TR"/>
        </w:rPr>
      </w:pPr>
      <w:r w:rsidRPr="00717282">
        <w:rPr>
          <w:lang w:val="tr-TR"/>
        </w:rPr>
        <w:t>دقة المعايرة</w:t>
      </w:r>
    </w:p>
    <w:p w14:paraId="2DECDD41" w14:textId="77777777" w:rsidR="009F0122" w:rsidRPr="00717282" w:rsidRDefault="009F0122" w:rsidP="0005079B">
      <w:pPr>
        <w:numPr>
          <w:ilvl w:val="0"/>
          <w:numId w:val="40"/>
        </w:numPr>
        <w:bidi/>
        <w:spacing w:after="120" w:line="288" w:lineRule="auto"/>
        <w:contextualSpacing/>
        <w:mirrorIndents/>
        <w:rPr>
          <w:lang w:val="tr-TR"/>
        </w:rPr>
      </w:pPr>
      <w:r w:rsidRPr="00717282">
        <w:rPr>
          <w:lang w:val="tr-TR"/>
        </w:rPr>
        <w:t>ترتيب ومدة العمليات</w:t>
      </w:r>
    </w:p>
    <w:p w14:paraId="72F0CD6B" w14:textId="77777777" w:rsidR="009F0122" w:rsidRPr="00717282" w:rsidRDefault="009F0122" w:rsidP="0005079B">
      <w:pPr>
        <w:numPr>
          <w:ilvl w:val="0"/>
          <w:numId w:val="40"/>
        </w:numPr>
        <w:bidi/>
        <w:spacing w:after="120" w:line="288" w:lineRule="auto"/>
        <w:contextualSpacing/>
        <w:mirrorIndents/>
        <w:rPr>
          <w:lang w:val="tr-TR"/>
        </w:rPr>
      </w:pPr>
      <w:r w:rsidRPr="00717282">
        <w:rPr>
          <w:lang w:val="tr-TR"/>
        </w:rPr>
        <w:t>التعلم من تقرير الفشل</w:t>
      </w:r>
    </w:p>
    <w:p w14:paraId="3B595BB9" w14:textId="0EBD99CE" w:rsidR="009F0122" w:rsidRDefault="009F0122" w:rsidP="0005079B">
      <w:pPr>
        <w:bidi/>
        <w:spacing w:after="120" w:line="288" w:lineRule="auto"/>
        <w:contextualSpacing/>
        <w:mirrorIndents/>
        <w:rPr>
          <w:lang w:val="tr-TR"/>
        </w:rPr>
      </w:pPr>
      <w:r w:rsidRPr="00717282">
        <w:rPr>
          <w:lang w:val="tr-TR"/>
        </w:rPr>
        <w:br/>
        <w:t>يستخدم هذا التطبيق المزايا الآمنة للواقع الافتراضي لتعليم عملية شائعة ولكنها محفوفة بالمخاطر في الصناعة.</w:t>
      </w:r>
    </w:p>
    <w:p w14:paraId="08D30E4A" w14:textId="77777777" w:rsidR="00271A98" w:rsidRPr="00717282" w:rsidRDefault="00271A98" w:rsidP="0005079B">
      <w:pPr>
        <w:spacing w:after="120" w:line="288" w:lineRule="auto"/>
        <w:contextualSpacing/>
        <w:mirrorIndents/>
        <w:rPr>
          <w:lang w:val="tr-TR"/>
        </w:rPr>
      </w:pPr>
    </w:p>
    <w:p w14:paraId="6E20AA5C" w14:textId="23F54A8C" w:rsidR="009F0122" w:rsidRPr="00717282" w:rsidRDefault="009F0122" w:rsidP="0005079B">
      <w:pPr>
        <w:bidi/>
        <w:spacing w:after="120" w:line="288" w:lineRule="auto"/>
        <w:contextualSpacing/>
        <w:mirrorIndents/>
        <w:rPr>
          <w:b/>
          <w:bCs/>
          <w:lang w:val="tr-TR"/>
        </w:rPr>
      </w:pPr>
      <w:r w:rsidRPr="00717282">
        <w:rPr>
          <w:b/>
          <w:bCs/>
          <w:lang w:val="tr-TR"/>
        </w:rPr>
        <w:t>10.7 جدول ملخص: التطبيق - النموذج - العلاقة بين المخرجات</w:t>
      </w:r>
    </w:p>
    <w:tbl>
      <w:tblPr>
        <w:tblStyle w:val="KlavuzTablo6-Renkli-Vurgu5"/>
        <w:tblW w:w="0" w:type="auto"/>
        <w:tblLook w:val="04A0" w:firstRow="1" w:lastRow="0" w:firstColumn="1" w:lastColumn="0" w:noHBand="0" w:noVBand="1"/>
      </w:tblPr>
      <w:tblGrid>
        <w:gridCol w:w="1748"/>
        <w:gridCol w:w="2781"/>
        <w:gridCol w:w="2021"/>
        <w:gridCol w:w="2017"/>
      </w:tblGrid>
      <w:tr w:rsidR="009F0122" w:rsidRPr="00717282" w14:paraId="4EA486D2"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63489AC" w14:textId="77777777" w:rsidR="009F0122" w:rsidRPr="00717282" w:rsidRDefault="009F0122" w:rsidP="0005079B">
            <w:pPr>
              <w:bidi/>
              <w:spacing w:after="120" w:line="288" w:lineRule="auto"/>
              <w:contextualSpacing/>
              <w:mirrorIndents/>
              <w:rPr>
                <w:lang w:val="tr-TR"/>
              </w:rPr>
            </w:pPr>
            <w:r w:rsidRPr="00717282">
              <w:rPr>
                <w:lang w:val="tr-TR"/>
              </w:rPr>
              <w:t>طلب</w:t>
            </w:r>
          </w:p>
        </w:tc>
        <w:tc>
          <w:tcPr>
            <w:tcW w:w="0" w:type="auto"/>
            <w:hideMark/>
          </w:tcPr>
          <w:p w14:paraId="58928E3C"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النموذج(ات)</w:t>
            </w:r>
          </w:p>
        </w:tc>
        <w:tc>
          <w:tcPr>
            <w:tcW w:w="0" w:type="auto"/>
            <w:hideMark/>
          </w:tcPr>
          <w:p w14:paraId="09676C4A"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المهارة المستهدفة</w:t>
            </w:r>
          </w:p>
        </w:tc>
        <w:tc>
          <w:tcPr>
            <w:tcW w:w="0" w:type="auto"/>
            <w:hideMark/>
          </w:tcPr>
          <w:p w14:paraId="5FB21A37" w14:textId="77777777" w:rsidR="009F0122" w:rsidRPr="00717282" w:rsidRDefault="009F0122" w:rsidP="0005079B">
            <w:pPr>
              <w:bidi/>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طريقة التقييم</w:t>
            </w:r>
          </w:p>
        </w:tc>
      </w:tr>
      <w:tr w:rsidR="009F0122" w:rsidRPr="00717282" w14:paraId="2FA7502A"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8D51423" w14:textId="77777777" w:rsidR="009F0122" w:rsidRPr="00717282" w:rsidRDefault="009F0122" w:rsidP="0005079B">
            <w:pPr>
              <w:bidi/>
              <w:spacing w:after="120" w:line="288" w:lineRule="auto"/>
              <w:contextualSpacing/>
              <w:mirrorIndents/>
              <w:rPr>
                <w:lang w:val="tr-TR"/>
              </w:rPr>
            </w:pPr>
            <w:r w:rsidRPr="00717282">
              <w:rPr>
                <w:lang w:val="tr-TR"/>
              </w:rPr>
              <w:t>لحام الواقع الافتراضي</w:t>
            </w:r>
          </w:p>
        </w:tc>
        <w:tc>
          <w:tcPr>
            <w:tcW w:w="0" w:type="auto"/>
            <w:hideMark/>
          </w:tcPr>
          <w:p w14:paraId="41724121"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4C/ID + كولب</w:t>
            </w:r>
          </w:p>
        </w:tc>
        <w:tc>
          <w:tcPr>
            <w:tcW w:w="0" w:type="auto"/>
            <w:hideMark/>
          </w:tcPr>
          <w:p w14:paraId="57397497"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المهارات التقنية</w:t>
            </w:r>
          </w:p>
        </w:tc>
        <w:tc>
          <w:tcPr>
            <w:tcW w:w="0" w:type="auto"/>
            <w:hideMark/>
          </w:tcPr>
          <w:p w14:paraId="523AAA62"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معايير الأداء</w:t>
            </w:r>
          </w:p>
        </w:tc>
      </w:tr>
      <w:tr w:rsidR="009F0122" w:rsidRPr="00717282" w14:paraId="1F9C3FBA"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0BB1793" w14:textId="77777777" w:rsidR="009F0122" w:rsidRPr="00717282" w:rsidRDefault="009F0122" w:rsidP="0005079B">
            <w:pPr>
              <w:bidi/>
              <w:spacing w:after="120" w:line="288" w:lineRule="auto"/>
              <w:contextualSpacing/>
              <w:mirrorIndents/>
              <w:rPr>
                <w:lang w:val="tr-TR"/>
              </w:rPr>
            </w:pPr>
            <w:r w:rsidRPr="00717282">
              <w:rPr>
                <w:lang w:val="tr-TR"/>
              </w:rPr>
              <w:t>السلامة الكهربائية</w:t>
            </w:r>
          </w:p>
        </w:tc>
        <w:tc>
          <w:tcPr>
            <w:tcW w:w="0" w:type="auto"/>
            <w:hideMark/>
          </w:tcPr>
          <w:p w14:paraId="648444B5"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أؤكد + سام</w:t>
            </w:r>
          </w:p>
        </w:tc>
        <w:tc>
          <w:tcPr>
            <w:tcW w:w="0" w:type="auto"/>
            <w:hideMark/>
          </w:tcPr>
          <w:p w14:paraId="414CB995"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الأمن الوظيفي</w:t>
            </w:r>
          </w:p>
        </w:tc>
        <w:tc>
          <w:tcPr>
            <w:tcW w:w="0" w:type="auto"/>
            <w:hideMark/>
          </w:tcPr>
          <w:p w14:paraId="37785D33"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التسجيل + التأمل</w:t>
            </w:r>
          </w:p>
        </w:tc>
      </w:tr>
      <w:tr w:rsidR="009F0122" w:rsidRPr="00717282" w14:paraId="6C9866A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8458003" w14:textId="77777777" w:rsidR="009F0122" w:rsidRPr="00717282" w:rsidRDefault="009F0122" w:rsidP="0005079B">
            <w:pPr>
              <w:bidi/>
              <w:spacing w:after="120" w:line="288" w:lineRule="auto"/>
              <w:contextualSpacing/>
              <w:mirrorIndents/>
              <w:rPr>
                <w:lang w:val="tr-TR"/>
              </w:rPr>
            </w:pPr>
            <w:r w:rsidRPr="00717282">
              <w:rPr>
                <w:lang w:val="tr-TR"/>
              </w:rPr>
              <w:t>صيانة</w:t>
            </w:r>
          </w:p>
        </w:tc>
        <w:tc>
          <w:tcPr>
            <w:tcW w:w="0" w:type="auto"/>
            <w:hideMark/>
          </w:tcPr>
          <w:p w14:paraId="2D4CCAD5"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ديك وكاري + النماذج الأولية السريعة</w:t>
            </w:r>
          </w:p>
        </w:tc>
        <w:tc>
          <w:tcPr>
            <w:tcW w:w="0" w:type="auto"/>
            <w:hideMark/>
          </w:tcPr>
          <w:p w14:paraId="760E1BC0"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إدارة العمليات التجارية</w:t>
            </w:r>
          </w:p>
        </w:tc>
        <w:tc>
          <w:tcPr>
            <w:tcW w:w="0" w:type="auto"/>
            <w:hideMark/>
          </w:tcPr>
          <w:p w14:paraId="164B94CE"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تحليل المهام</w:t>
            </w:r>
          </w:p>
        </w:tc>
      </w:tr>
      <w:tr w:rsidR="009F0122" w:rsidRPr="00717282" w14:paraId="6741566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DA6B08B" w14:textId="77777777" w:rsidR="009F0122" w:rsidRPr="00717282" w:rsidRDefault="009F0122" w:rsidP="0005079B">
            <w:pPr>
              <w:bidi/>
              <w:spacing w:after="120" w:line="288" w:lineRule="auto"/>
              <w:contextualSpacing/>
              <w:mirrorIndents/>
              <w:rPr>
                <w:lang w:val="tr-TR"/>
              </w:rPr>
            </w:pPr>
            <w:r w:rsidRPr="00717282">
              <w:rPr>
                <w:lang w:val="tr-TR"/>
              </w:rPr>
              <w:t>المهارات الشخصية</w:t>
            </w:r>
          </w:p>
        </w:tc>
        <w:tc>
          <w:tcPr>
            <w:tcW w:w="0" w:type="auto"/>
            <w:hideMark/>
          </w:tcPr>
          <w:p w14:paraId="6ECF8DD9"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ويسكوم + 5E</w:t>
            </w:r>
          </w:p>
        </w:tc>
        <w:tc>
          <w:tcPr>
            <w:tcW w:w="0" w:type="auto"/>
            <w:hideMark/>
          </w:tcPr>
          <w:p w14:paraId="2B81B75E"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التواصل – العمل الجماعي</w:t>
            </w:r>
          </w:p>
        </w:tc>
        <w:tc>
          <w:tcPr>
            <w:tcW w:w="0" w:type="auto"/>
            <w:hideMark/>
          </w:tcPr>
          <w:p w14:paraId="2A645C9A" w14:textId="77777777" w:rsidR="009F0122" w:rsidRPr="00717282" w:rsidRDefault="009F0122" w:rsidP="0005079B">
            <w:pPr>
              <w:bidi/>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الملاحظة والتغذية الراجعة</w:t>
            </w:r>
          </w:p>
        </w:tc>
      </w:tr>
      <w:tr w:rsidR="009F0122" w:rsidRPr="00717282" w14:paraId="486FED4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9CEB83" w14:textId="77777777" w:rsidR="009F0122" w:rsidRPr="00717282" w:rsidRDefault="009F0122" w:rsidP="0005079B">
            <w:pPr>
              <w:bidi/>
              <w:spacing w:after="120" w:line="288" w:lineRule="auto"/>
              <w:contextualSpacing/>
              <w:mirrorIndents/>
              <w:rPr>
                <w:lang w:val="tr-TR"/>
              </w:rPr>
            </w:pPr>
            <w:r w:rsidRPr="00717282">
              <w:rPr>
                <w:lang w:val="tr-TR"/>
              </w:rPr>
              <w:t>إعداد الجهاز</w:t>
            </w:r>
          </w:p>
        </w:tc>
        <w:tc>
          <w:tcPr>
            <w:tcW w:w="0" w:type="auto"/>
            <w:hideMark/>
          </w:tcPr>
          <w:p w14:paraId="2F03D39D"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4C/ID + سام</w:t>
            </w:r>
          </w:p>
        </w:tc>
        <w:tc>
          <w:tcPr>
            <w:tcW w:w="0" w:type="auto"/>
            <w:hideMark/>
          </w:tcPr>
          <w:p w14:paraId="40D9EB67"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المعايرة والتفكير التحليلي</w:t>
            </w:r>
          </w:p>
        </w:tc>
        <w:tc>
          <w:tcPr>
            <w:tcW w:w="0" w:type="auto"/>
            <w:hideMark/>
          </w:tcPr>
          <w:p w14:paraId="03289F32" w14:textId="77777777" w:rsidR="009F0122" w:rsidRPr="00717282" w:rsidRDefault="009F0122" w:rsidP="0005079B">
            <w:pPr>
              <w:bidi/>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تقرير تحليل الأخطاء</w:t>
            </w:r>
          </w:p>
        </w:tc>
      </w:tr>
    </w:tbl>
    <w:p w14:paraId="08EF55EE" w14:textId="23D7E5C1" w:rsidR="009F0122" w:rsidRPr="00717282" w:rsidRDefault="009F0122" w:rsidP="0005079B">
      <w:pPr>
        <w:spacing w:after="120" w:line="288" w:lineRule="auto"/>
        <w:contextualSpacing/>
        <w:mirrorIndents/>
        <w:rPr>
          <w:lang w:val="tr-TR"/>
        </w:rPr>
      </w:pPr>
    </w:p>
    <w:p w14:paraId="60C0435B" w14:textId="17382336" w:rsidR="009F0122" w:rsidRPr="00717282" w:rsidRDefault="009F0122" w:rsidP="0005079B">
      <w:pPr>
        <w:bidi/>
        <w:spacing w:after="120" w:line="288" w:lineRule="auto"/>
        <w:contextualSpacing/>
        <w:mirrorIndents/>
        <w:rPr>
          <w:b/>
          <w:bCs/>
          <w:lang w:val="tr-TR"/>
        </w:rPr>
      </w:pPr>
      <w:r w:rsidRPr="00717282">
        <w:rPr>
          <w:b/>
          <w:bCs/>
          <w:lang w:val="tr-TR"/>
        </w:rPr>
        <w:t>10.8 الخاتمة</w:t>
      </w:r>
    </w:p>
    <w:p w14:paraId="5F51C0FC" w14:textId="77777777" w:rsidR="00B57CB5" w:rsidRPr="00717282" w:rsidRDefault="009F0122" w:rsidP="0005079B">
      <w:pPr>
        <w:bidi/>
        <w:spacing w:after="120" w:line="288" w:lineRule="auto"/>
        <w:contextualSpacing/>
        <w:mirrorIndents/>
        <w:rPr>
          <w:lang w:val="tr-TR"/>
        </w:rPr>
      </w:pPr>
      <w:r w:rsidRPr="00717282">
        <w:rPr>
          <w:lang w:val="tr-TR"/>
        </w:rPr>
        <w:t xml:space="preserve">المناهج الدراسية القائمة على الواقع الافتراضي بالقدرة على </w:t>
      </w:r>
      <w:r w:rsidRPr="00717282">
        <w:rPr>
          <w:i/>
          <w:iCs/>
          <w:lang w:val="tr-TR"/>
        </w:rPr>
        <w:t xml:space="preserve">تحويل اكتساب الطلاب لمعارفهم </w:t>
      </w:r>
      <w:r w:rsidRPr="00717282">
        <w:rPr>
          <w:lang w:val="tr-TR"/>
        </w:rPr>
        <w:t xml:space="preserve">إلى مهارات . </w:t>
      </w:r>
      <w:r w:rsidRPr="00717282">
        <w:rPr>
          <w:lang w:val="tr-TR"/>
        </w:rPr>
        <w:br/>
        <w:t xml:space="preserve">تُقدم هذه الأمثلة إرشادات للمعلمين، ليس فقط في استخدام التكنولوجيا، بل أيضًا في </w:t>
      </w:r>
      <w:r w:rsidRPr="00717282">
        <w:rPr>
          <w:b/>
          <w:bCs/>
          <w:lang w:val="tr-TR"/>
        </w:rPr>
        <w:t>تصميم التعليم والتقييم والقيادة التربوية .</w:t>
      </w:r>
    </w:p>
    <w:p w14:paraId="4A878EDC" w14:textId="51F28128" w:rsidR="009F0122" w:rsidRPr="00717282" w:rsidRDefault="009F0122" w:rsidP="0005079B">
      <w:pPr>
        <w:bidi/>
        <w:spacing w:after="120" w:line="288" w:lineRule="auto"/>
        <w:contextualSpacing/>
        <w:mirrorIndents/>
        <w:rPr>
          <w:lang w:val="tr-TR"/>
        </w:rPr>
      </w:pPr>
      <w:r w:rsidRPr="00717282">
        <w:rPr>
          <w:lang w:val="tr-TR"/>
        </w:rPr>
        <w:br/>
        <w:t>"يبدأ التدريب المهني في المستقبل بتجارب افتراضية، لكنه يُعطي نتائج في العالم الحقيقي."</w:t>
      </w:r>
    </w:p>
    <w:p w14:paraId="4121EF4B" w14:textId="4DE6B5F5" w:rsidR="0060149A" w:rsidRPr="00717282" w:rsidRDefault="0060149A" w:rsidP="0005079B">
      <w:pPr>
        <w:spacing w:after="120" w:line="288" w:lineRule="auto"/>
        <w:contextualSpacing/>
        <w:mirrorIndents/>
        <w:rPr>
          <w:b/>
          <w:bCs/>
          <w:lang w:val="tr-TR"/>
        </w:rPr>
      </w:pPr>
    </w:p>
    <w:sectPr w:rsidR="0060149A" w:rsidRPr="00717282" w:rsidSect="00F256E0">
      <w:headerReference w:type="default" r:id="rId10"/>
      <w:footerReference w:type="default" r:id="rId11"/>
      <w:pgSz w:w="12240" w:h="15840"/>
      <w:pgMar w:top="426" w:right="1417" w:bottom="1417" w:left="1417" w:header="720" w:footer="34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A0AF5" w14:textId="77777777" w:rsidR="0097775D" w:rsidRDefault="0097775D" w:rsidP="00717282">
      <w:pPr>
        <w:spacing w:after="0" w:line="240" w:lineRule="auto"/>
      </w:pPr>
      <w:r>
        <w:separator/>
      </w:r>
    </w:p>
  </w:endnote>
  <w:endnote w:type="continuationSeparator" w:id="0">
    <w:p w14:paraId="0E2B2B6B" w14:textId="77777777" w:rsidR="0097775D" w:rsidRDefault="0097775D" w:rsidP="00717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23EC9" w14:textId="1336ACFF" w:rsidR="00F256E0" w:rsidRDefault="00F256E0">
    <w:pPr>
      <w:pStyle w:val="AltBilgi"/>
    </w:pPr>
    <w:r>
      <w:rPr>
        <w:noProof/>
      </w:rPr>
      <w:drawing>
        <wp:inline distT="0" distB="0" distL="0" distR="0" wp14:anchorId="07A45979" wp14:editId="0398AD22">
          <wp:extent cx="5969000" cy="475615"/>
          <wp:effectExtent l="0" t="0" r="0" b="635"/>
          <wp:docPr id="113277161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0" cy="4756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2B49D" w14:textId="77777777" w:rsidR="0097775D" w:rsidRDefault="0097775D" w:rsidP="00717282">
      <w:pPr>
        <w:spacing w:after="0" w:line="240" w:lineRule="auto"/>
      </w:pPr>
      <w:r>
        <w:separator/>
      </w:r>
    </w:p>
  </w:footnote>
  <w:footnote w:type="continuationSeparator" w:id="0">
    <w:p w14:paraId="7E63118A" w14:textId="77777777" w:rsidR="0097775D" w:rsidRDefault="0097775D" w:rsidP="007172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32242"/>
      <w:docPartObj>
        <w:docPartGallery w:val="Page Numbers (Margins)"/>
        <w:docPartUnique/>
      </w:docPartObj>
    </w:sdtPr>
    <w:sdtContent>
      <w:p w14:paraId="2BB7C039" w14:textId="5ED0736D" w:rsidR="004F41BA" w:rsidRDefault="004F41BA">
        <w:pPr>
          <w:pStyle w:val="stBilgi"/>
        </w:pPr>
        <w:r>
          <w:rPr>
            <w:noProof/>
          </w:rPr>
          <mc:AlternateContent>
            <mc:Choice Requires="wps">
              <w:drawing>
                <wp:anchor distT="0" distB="0" distL="114300" distR="114300" simplePos="0" relativeHeight="251658240" behindDoc="0" locked="0" layoutInCell="0" allowOverlap="1" wp14:anchorId="10946566" wp14:editId="7F1DFBB7">
                  <wp:simplePos x="0" y="0"/>
                  <wp:positionH relativeFrom="rightMargin">
                    <wp:align>right</wp:align>
                  </wp:positionH>
                  <wp:positionV relativeFrom="margin">
                    <wp:align>center</wp:align>
                  </wp:positionV>
                  <wp:extent cx="727710" cy="329565"/>
                  <wp:effectExtent l="0" t="0" r="0" b="3810"/>
                  <wp:wrapNone/>
                  <wp:docPr id="320619152"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02C390" w14:textId="77777777" w:rsidR="004F41BA" w:rsidRDefault="004F41BA">
                              <w:pPr>
                                <w:pBdr>
                                  <w:bottom w:val="single" w:sz="4" w:space="1" w:color="auto"/>
                                </w:pBdr>
                              </w:pPr>
                              <w:r>
                                <w:fldChar w:fldCharType="begin"/>
                              </w:r>
                              <w:r>
                                <w:instrText>PAGE   \* MERGEFORMAT</w:instrText>
                              </w:r>
                              <w:r>
                                <w:fldChar w:fldCharType="separate"/>
                              </w:r>
                              <w:r>
                                <w:rPr>
                                  <w:lang w:val="tr-TR"/>
                                </w:rP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0946566" id="Dikdörtgen 1" o:spid="_x0000_s1026" style="position:absolute;margin-left:6.1pt;margin-top:0;width:57.3pt;height:25.95pt;z-index:25165824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" o:allowincell="f" stroked="f">
                  <v:textbox>
                    <w:txbxContent>
                      <w:p w14:paraId="2802C390" w14:textId="77777777" w:rsidR="004F41BA" w:rsidRDefault="004F41BA">
                        <w:pPr>
                          <w:pBdr>
                            <w:bottom w:val="single" w:sz="4" w:space="1" w:color="auto"/>
                          </w:pBdr>
                        </w:pPr>
                        <w:r>
                          <w:fldChar w:fldCharType="begin"/>
                        </w:r>
                        <w:r>
                          <w:instrText>PAGE   \* MERGEFORMAT</w:instrText>
                        </w:r>
                        <w:r>
                          <w:fldChar w:fldCharType="separate"/>
                        </w:r>
                        <w:r>
                          <w:rPr>
                            <w:lang w:val="tr-TR"/>
                          </w:rPr>
                          <w:t>2</w:t>
                        </w:r>
                        <w: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abstractNum w:abstractNumId="6" w15:restartNumberingAfterBreak="0">
    <w:nsid w:val="00FF5ECD"/>
    <w:multiLevelType w:val="multilevel"/>
    <w:tmpl w:val="55865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7C6B21"/>
    <w:multiLevelType w:val="multilevel"/>
    <w:tmpl w:val="360E4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70721F"/>
    <w:multiLevelType w:val="multilevel"/>
    <w:tmpl w:val="B5484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D87836"/>
    <w:multiLevelType w:val="multilevel"/>
    <w:tmpl w:val="E23E2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0B5D00"/>
    <w:multiLevelType w:val="multilevel"/>
    <w:tmpl w:val="256AC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4B67D4"/>
    <w:multiLevelType w:val="multilevel"/>
    <w:tmpl w:val="1C5A2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BE3862"/>
    <w:multiLevelType w:val="multilevel"/>
    <w:tmpl w:val="9696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42253D"/>
    <w:multiLevelType w:val="multilevel"/>
    <w:tmpl w:val="AF8E4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535C4B"/>
    <w:multiLevelType w:val="multilevel"/>
    <w:tmpl w:val="C6322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980921"/>
    <w:multiLevelType w:val="multilevel"/>
    <w:tmpl w:val="B4883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EE60DD"/>
    <w:multiLevelType w:val="multilevel"/>
    <w:tmpl w:val="A8A69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9A0B6A"/>
    <w:multiLevelType w:val="multilevel"/>
    <w:tmpl w:val="1826C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E7722C"/>
    <w:multiLevelType w:val="multilevel"/>
    <w:tmpl w:val="CAD25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786CBE"/>
    <w:multiLevelType w:val="hybridMultilevel"/>
    <w:tmpl w:val="679664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9047FAE"/>
    <w:multiLevelType w:val="multilevel"/>
    <w:tmpl w:val="16C4C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6F0C30"/>
    <w:multiLevelType w:val="multilevel"/>
    <w:tmpl w:val="7ACA2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452335"/>
    <w:multiLevelType w:val="multilevel"/>
    <w:tmpl w:val="D0DE8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2B6F75"/>
    <w:multiLevelType w:val="multilevel"/>
    <w:tmpl w:val="6CD21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E978C4"/>
    <w:multiLevelType w:val="multilevel"/>
    <w:tmpl w:val="9B967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7C0599"/>
    <w:multiLevelType w:val="multilevel"/>
    <w:tmpl w:val="E0D01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52747F"/>
    <w:multiLevelType w:val="multilevel"/>
    <w:tmpl w:val="F36E8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7F3059"/>
    <w:multiLevelType w:val="multilevel"/>
    <w:tmpl w:val="1E18E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7F4062"/>
    <w:multiLevelType w:val="multilevel"/>
    <w:tmpl w:val="87289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A8567E"/>
    <w:multiLevelType w:val="multilevel"/>
    <w:tmpl w:val="EB246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CF338C"/>
    <w:multiLevelType w:val="multilevel"/>
    <w:tmpl w:val="66786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312665"/>
    <w:multiLevelType w:val="multilevel"/>
    <w:tmpl w:val="35845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955654"/>
    <w:multiLevelType w:val="multilevel"/>
    <w:tmpl w:val="58EA8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501B9B"/>
    <w:multiLevelType w:val="multilevel"/>
    <w:tmpl w:val="74B25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804A7"/>
    <w:multiLevelType w:val="hybridMultilevel"/>
    <w:tmpl w:val="42981694"/>
    <w:lvl w:ilvl="0" w:tplc="4A702214">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5" w15:restartNumberingAfterBreak="0">
    <w:nsid w:val="69041670"/>
    <w:multiLevelType w:val="multilevel"/>
    <w:tmpl w:val="F13AF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BF86820"/>
    <w:multiLevelType w:val="multilevel"/>
    <w:tmpl w:val="AD261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CA547B7"/>
    <w:multiLevelType w:val="multilevel"/>
    <w:tmpl w:val="DEB0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1F7814"/>
    <w:multiLevelType w:val="multilevel"/>
    <w:tmpl w:val="C2524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432690"/>
    <w:multiLevelType w:val="multilevel"/>
    <w:tmpl w:val="4CBEA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967FEF"/>
    <w:multiLevelType w:val="multilevel"/>
    <w:tmpl w:val="94A4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CA56CD"/>
    <w:multiLevelType w:val="multilevel"/>
    <w:tmpl w:val="7158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114C10"/>
    <w:multiLevelType w:val="multilevel"/>
    <w:tmpl w:val="903E3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89A0FF7"/>
    <w:multiLevelType w:val="multilevel"/>
    <w:tmpl w:val="4B7E7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1A4427"/>
    <w:multiLevelType w:val="multilevel"/>
    <w:tmpl w:val="B838E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67783781">
    <w:abstractNumId w:val="5"/>
  </w:num>
  <w:num w:numId="2" w16cid:durableId="1957713931">
    <w:abstractNumId w:val="3"/>
  </w:num>
  <w:num w:numId="3" w16cid:durableId="1223558922">
    <w:abstractNumId w:val="2"/>
  </w:num>
  <w:num w:numId="4" w16cid:durableId="1313024322">
    <w:abstractNumId w:val="4"/>
  </w:num>
  <w:num w:numId="5" w16cid:durableId="1368021670">
    <w:abstractNumId w:val="1"/>
  </w:num>
  <w:num w:numId="6" w16cid:durableId="522549806">
    <w:abstractNumId w:val="0"/>
  </w:num>
  <w:num w:numId="7" w16cid:durableId="49548477">
    <w:abstractNumId w:val="32"/>
  </w:num>
  <w:num w:numId="8" w16cid:durableId="87970134">
    <w:abstractNumId w:val="36"/>
  </w:num>
  <w:num w:numId="9" w16cid:durableId="741683256">
    <w:abstractNumId w:val="14"/>
  </w:num>
  <w:num w:numId="10" w16cid:durableId="419375566">
    <w:abstractNumId w:val="18"/>
  </w:num>
  <w:num w:numId="11" w16cid:durableId="342510451">
    <w:abstractNumId w:val="15"/>
  </w:num>
  <w:num w:numId="12" w16cid:durableId="1911496081">
    <w:abstractNumId w:val="21"/>
  </w:num>
  <w:num w:numId="13" w16cid:durableId="795023104">
    <w:abstractNumId w:val="37"/>
  </w:num>
  <w:num w:numId="14" w16cid:durableId="1259949036">
    <w:abstractNumId w:val="11"/>
  </w:num>
  <w:num w:numId="15" w16cid:durableId="257062045">
    <w:abstractNumId w:val="43"/>
  </w:num>
  <w:num w:numId="16" w16cid:durableId="1035037576">
    <w:abstractNumId w:val="39"/>
  </w:num>
  <w:num w:numId="17" w16cid:durableId="390077749">
    <w:abstractNumId w:val="9"/>
  </w:num>
  <w:num w:numId="18" w16cid:durableId="2034526874">
    <w:abstractNumId w:val="20"/>
  </w:num>
  <w:num w:numId="19" w16cid:durableId="1151557192">
    <w:abstractNumId w:val="16"/>
  </w:num>
  <w:num w:numId="20" w16cid:durableId="2042630303">
    <w:abstractNumId w:val="25"/>
  </w:num>
  <w:num w:numId="21" w16cid:durableId="398480195">
    <w:abstractNumId w:val="26"/>
  </w:num>
  <w:num w:numId="22" w16cid:durableId="874385868">
    <w:abstractNumId w:val="6"/>
  </w:num>
  <w:num w:numId="23" w16cid:durableId="1009795779">
    <w:abstractNumId w:val="17"/>
  </w:num>
  <w:num w:numId="24" w16cid:durableId="683017611">
    <w:abstractNumId w:val="28"/>
  </w:num>
  <w:num w:numId="25" w16cid:durableId="203255562">
    <w:abstractNumId w:val="40"/>
  </w:num>
  <w:num w:numId="26" w16cid:durableId="1875969754">
    <w:abstractNumId w:val="33"/>
  </w:num>
  <w:num w:numId="27" w16cid:durableId="120461507">
    <w:abstractNumId w:val="42"/>
  </w:num>
  <w:num w:numId="28" w16cid:durableId="2106416719">
    <w:abstractNumId w:val="8"/>
  </w:num>
  <w:num w:numId="29" w16cid:durableId="1325742237">
    <w:abstractNumId w:val="13"/>
  </w:num>
  <w:num w:numId="30" w16cid:durableId="392657506">
    <w:abstractNumId w:val="31"/>
  </w:num>
  <w:num w:numId="31" w16cid:durableId="955016870">
    <w:abstractNumId w:val="10"/>
  </w:num>
  <w:num w:numId="32" w16cid:durableId="838040209">
    <w:abstractNumId w:val="23"/>
  </w:num>
  <w:num w:numId="33" w16cid:durableId="1385523049">
    <w:abstractNumId w:val="29"/>
  </w:num>
  <w:num w:numId="34" w16cid:durableId="33043411">
    <w:abstractNumId w:val="44"/>
  </w:num>
  <w:num w:numId="35" w16cid:durableId="251158980">
    <w:abstractNumId w:val="38"/>
  </w:num>
  <w:num w:numId="36" w16cid:durableId="1977566281">
    <w:abstractNumId w:val="22"/>
  </w:num>
  <w:num w:numId="37" w16cid:durableId="1199274450">
    <w:abstractNumId w:val="24"/>
  </w:num>
  <w:num w:numId="38" w16cid:durableId="1231967175">
    <w:abstractNumId w:val="30"/>
  </w:num>
  <w:num w:numId="39" w16cid:durableId="1557282250">
    <w:abstractNumId w:val="7"/>
  </w:num>
  <w:num w:numId="40" w16cid:durableId="2073505051">
    <w:abstractNumId w:val="12"/>
  </w:num>
  <w:num w:numId="41" w16cid:durableId="1550456945">
    <w:abstractNumId w:val="34"/>
  </w:num>
  <w:num w:numId="42" w16cid:durableId="1382250109">
    <w:abstractNumId w:val="35"/>
  </w:num>
  <w:num w:numId="43" w16cid:durableId="1036009714">
    <w:abstractNumId w:val="41"/>
  </w:num>
  <w:num w:numId="44" w16cid:durableId="1899389668">
    <w:abstractNumId w:val="27"/>
  </w:num>
  <w:num w:numId="45" w16cid:durableId="42952241">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079B"/>
    <w:rsid w:val="0006063C"/>
    <w:rsid w:val="000E3366"/>
    <w:rsid w:val="0015074B"/>
    <w:rsid w:val="0022289C"/>
    <w:rsid w:val="00271A98"/>
    <w:rsid w:val="0029639D"/>
    <w:rsid w:val="002B14DF"/>
    <w:rsid w:val="00326F90"/>
    <w:rsid w:val="004E72F6"/>
    <w:rsid w:val="004F41BA"/>
    <w:rsid w:val="00524A37"/>
    <w:rsid w:val="0060149A"/>
    <w:rsid w:val="00717282"/>
    <w:rsid w:val="00717C45"/>
    <w:rsid w:val="007F4076"/>
    <w:rsid w:val="0097775D"/>
    <w:rsid w:val="009942E7"/>
    <w:rsid w:val="009C5E1E"/>
    <w:rsid w:val="009F0122"/>
    <w:rsid w:val="00AA1D8D"/>
    <w:rsid w:val="00AB3F57"/>
    <w:rsid w:val="00B47730"/>
    <w:rsid w:val="00B57CB5"/>
    <w:rsid w:val="00B936AA"/>
    <w:rsid w:val="00BE64CF"/>
    <w:rsid w:val="00CB0664"/>
    <w:rsid w:val="00CF1B39"/>
    <w:rsid w:val="00E7584D"/>
    <w:rsid w:val="00E946B6"/>
    <w:rsid w:val="00EA66A3"/>
    <w:rsid w:val="00F21A3D"/>
    <w:rsid w:val="00F256E0"/>
    <w:rsid w:val="00FB0330"/>
    <w:rsid w:val="00FC693F"/>
    <w:rsid w:val="00FE6E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0EF04D"/>
  <w14:defaultImageDpi w14:val="300"/>
  <w15:docId w15:val="{D3FD7AFF-C697-4C0F-AE05-81C1C070C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4"/>
      </w:numPr>
      <w:contextualSpacing/>
    </w:pPr>
  </w:style>
  <w:style w:type="paragraph" w:styleId="ListeNumaras2">
    <w:name w:val="List Number 2"/>
    <w:basedOn w:val="Normal"/>
    <w:uiPriority w:val="99"/>
    <w:unhideWhenUsed/>
    <w:rsid w:val="0029639D"/>
    <w:pPr>
      <w:numPr>
        <w:numId w:val="5"/>
      </w:numPr>
      <w:contextualSpacing/>
    </w:pPr>
  </w:style>
  <w:style w:type="paragraph" w:styleId="ListeNumaras3">
    <w:name w:val="List Number 3"/>
    <w:basedOn w:val="Normal"/>
    <w:uiPriority w:val="99"/>
    <w:unhideWhenUsed/>
    <w:rsid w:val="0029639D"/>
    <w:pPr>
      <w:numPr>
        <w:numId w:val="6"/>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sonormal0">
    <w:name w:val="msonormal"/>
    <w:basedOn w:val="Normal"/>
    <w:rsid w:val="009F012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9F012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semiHidden/>
    <w:unhideWhenUsed/>
    <w:rsid w:val="009F0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9F0122"/>
    <w:rPr>
      <w:rFonts w:ascii="Courier New" w:eastAsia="Times New Roman" w:hAnsi="Courier New" w:cs="Courier New"/>
      <w:sz w:val="20"/>
      <w:szCs w:val="20"/>
      <w:lang w:val="ar" w:eastAsia="tr-TR"/>
    </w:rPr>
  </w:style>
  <w:style w:type="character" w:styleId="HTMLKodu">
    <w:name w:val="HTML Code"/>
    <w:basedOn w:val="VarsaylanParagrafYazTipi"/>
    <w:uiPriority w:val="99"/>
    <w:semiHidden/>
    <w:unhideWhenUsed/>
    <w:rsid w:val="009F0122"/>
    <w:rPr>
      <w:rFonts w:ascii="Courier New" w:eastAsia="Times New Roman" w:hAnsi="Courier New" w:cs="Courier New"/>
      <w:sz w:val="20"/>
      <w:szCs w:val="20"/>
    </w:rPr>
  </w:style>
  <w:style w:type="character" w:customStyle="1" w:styleId="hljs-variable">
    <w:name w:val="hljs-variable"/>
    <w:basedOn w:val="VarsaylanParagrafYazTipi"/>
    <w:rsid w:val="009F0122"/>
  </w:style>
  <w:style w:type="character" w:customStyle="1" w:styleId="hljs-builtin">
    <w:name w:val="hljs-built_in"/>
    <w:basedOn w:val="VarsaylanParagrafYazTipi"/>
    <w:rsid w:val="009F0122"/>
  </w:style>
  <w:style w:type="character" w:customStyle="1" w:styleId="hljs-operator">
    <w:name w:val="hljs-operator"/>
    <w:basedOn w:val="VarsaylanParagrafYazTipi"/>
    <w:rsid w:val="009F0122"/>
  </w:style>
  <w:style w:type="character" w:customStyle="1" w:styleId="hljs-number">
    <w:name w:val="hljs-number"/>
    <w:basedOn w:val="VarsaylanParagrafYazTipi"/>
    <w:rsid w:val="009F0122"/>
  </w:style>
  <w:style w:type="character" w:customStyle="1" w:styleId="align-middle">
    <w:name w:val="align-middle"/>
    <w:basedOn w:val="VarsaylanParagrafYazTipi"/>
    <w:rsid w:val="009F0122"/>
  </w:style>
  <w:style w:type="paragraph" w:styleId="z-Formunst">
    <w:name w:val="HTML Top of Form"/>
    <w:basedOn w:val="Normal"/>
    <w:next w:val="Normal"/>
    <w:link w:val="z-FormunstChar"/>
    <w:hidden/>
    <w:uiPriority w:val="99"/>
    <w:semiHidden/>
    <w:unhideWhenUsed/>
    <w:rsid w:val="009F0122"/>
    <w:pPr>
      <w:pBdr>
        <w:bottom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stChar">
    <w:name w:val="z-Formun Üstü Char"/>
    <w:basedOn w:val="VarsaylanParagrafYazTipi"/>
    <w:link w:val="z-Formunst"/>
    <w:uiPriority w:val="99"/>
    <w:semiHidden/>
    <w:rsid w:val="009F0122"/>
    <w:rPr>
      <w:rFonts w:ascii="Arial" w:eastAsia="Times New Roman" w:hAnsi="Arial" w:cs="Arial"/>
      <w:vanish/>
      <w:sz w:val="16"/>
      <w:szCs w:val="16"/>
      <w:lang w:val="ar" w:eastAsia="tr-TR"/>
    </w:rPr>
  </w:style>
  <w:style w:type="paragraph" w:customStyle="1" w:styleId="placeholder">
    <w:name w:val="placeholder"/>
    <w:basedOn w:val="Normal"/>
    <w:rsid w:val="009F012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lex">
    <w:name w:val="flex"/>
    <w:basedOn w:val="VarsaylanParagrafYazTipi"/>
    <w:rsid w:val="009F0122"/>
  </w:style>
  <w:style w:type="paragraph" w:styleId="z-FormunAlt">
    <w:name w:val="HTML Bottom of Form"/>
    <w:basedOn w:val="Normal"/>
    <w:next w:val="Normal"/>
    <w:link w:val="z-FormunAltChar"/>
    <w:hidden/>
    <w:uiPriority w:val="99"/>
    <w:semiHidden/>
    <w:unhideWhenUsed/>
    <w:rsid w:val="009F0122"/>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semiHidden/>
    <w:rsid w:val="009F0122"/>
    <w:rPr>
      <w:rFonts w:ascii="Arial" w:eastAsia="Times New Roman" w:hAnsi="Arial" w:cs="Arial"/>
      <w:vanish/>
      <w:sz w:val="16"/>
      <w:szCs w:val="16"/>
      <w:lang w:val="ar" w:eastAsia="tr-TR"/>
    </w:rPr>
  </w:style>
  <w:style w:type="table" w:styleId="KlavuzTablo1Ak-Vurgu1">
    <w:name w:val="Grid Table 1 Light Accent 1"/>
    <w:basedOn w:val="NormalTablo"/>
    <w:uiPriority w:val="46"/>
    <w:rsid w:val="009F0122"/>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KlavuzTablo1Ak-Vurgu2">
    <w:name w:val="Grid Table 1 Light Accent 2"/>
    <w:basedOn w:val="NormalTablo"/>
    <w:uiPriority w:val="46"/>
    <w:rsid w:val="00B936AA"/>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KlavuzTablo6-Renkli-Vurgu5">
    <w:name w:val="Grid Table 6 Colorful Accent 5"/>
    <w:basedOn w:val="NormalTablo"/>
    <w:uiPriority w:val="51"/>
    <w:rsid w:val="00B57CB5"/>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KlavuzTablo2-Vurgu1">
    <w:name w:val="Grid Table 2 Accent 1"/>
    <w:basedOn w:val="NormalTablo"/>
    <w:uiPriority w:val="47"/>
    <w:rsid w:val="00B57CB5"/>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7Renkli-Vurgu3">
    <w:name w:val="Grid Table 7 Colorful Accent 3"/>
    <w:basedOn w:val="NormalTablo"/>
    <w:uiPriority w:val="52"/>
    <w:rsid w:val="00B57CB5"/>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styleId="T2">
    <w:name w:val="toc 2"/>
    <w:basedOn w:val="Normal"/>
    <w:next w:val="Normal"/>
    <w:autoRedefine/>
    <w:uiPriority w:val="39"/>
    <w:unhideWhenUsed/>
    <w:rsid w:val="00CF1B39"/>
    <w:pPr>
      <w:spacing w:after="100" w:line="259" w:lineRule="auto"/>
      <w:ind w:left="220"/>
    </w:pPr>
    <w:rPr>
      <w:rFonts w:cs="Times New Roman"/>
      <w:lang w:eastAsia="tr-TR"/>
    </w:rPr>
  </w:style>
  <w:style w:type="paragraph" w:styleId="T1">
    <w:name w:val="toc 1"/>
    <w:basedOn w:val="Normal"/>
    <w:next w:val="Normal"/>
    <w:autoRedefine/>
    <w:uiPriority w:val="39"/>
    <w:unhideWhenUsed/>
    <w:rsid w:val="00CF1B39"/>
    <w:pPr>
      <w:spacing w:after="100" w:line="259" w:lineRule="auto"/>
    </w:pPr>
    <w:rPr>
      <w:rFonts w:cs="Times New Roman"/>
      <w:lang w:eastAsia="tr-TR"/>
    </w:rPr>
  </w:style>
  <w:style w:type="paragraph" w:styleId="T3">
    <w:name w:val="toc 3"/>
    <w:basedOn w:val="Normal"/>
    <w:next w:val="Normal"/>
    <w:autoRedefine/>
    <w:uiPriority w:val="39"/>
    <w:unhideWhenUsed/>
    <w:rsid w:val="00CF1B39"/>
    <w:pPr>
      <w:spacing w:after="100" w:line="259" w:lineRule="auto"/>
      <w:ind w:left="440"/>
    </w:pPr>
    <w:rPr>
      <w:rFonts w:cs="Times New Roman"/>
      <w:lang w:eastAsia="tr-TR"/>
    </w:rPr>
  </w:style>
  <w:style w:type="character" w:styleId="Kpr">
    <w:name w:val="Hyperlink"/>
    <w:basedOn w:val="VarsaylanParagrafYazTipi"/>
    <w:uiPriority w:val="99"/>
    <w:unhideWhenUsed/>
    <w:rsid w:val="00CF1B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6629</Words>
  <Characters>37788</Characters>
  <Application>Microsoft Office Word</Application>
  <DocSecurity>0</DocSecurity>
  <Lines>314</Lines>
  <Paragraphs>88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44329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Office</cp:lastModifiedBy>
  <cp:revision>18</cp:revision>
  <dcterms:created xsi:type="dcterms:W3CDTF">2013-12-23T23:15:00Z</dcterms:created>
  <dcterms:modified xsi:type="dcterms:W3CDTF">2026-05-07T13:52:00Z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0be1402a-540f-4d00-9e51-368ae7c59f32</vt:lpwstr>
  </property>
</Properties>
</file>